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2529C2" w14:textId="5FDE0F55" w:rsidR="00142BB1" w:rsidRDefault="00142BB1" w:rsidP="00142BB1">
      <w:pPr>
        <w:pStyle w:val="CRCoverPage"/>
        <w:tabs>
          <w:tab w:val="right" w:pos="9639"/>
        </w:tabs>
        <w:spacing w:after="0"/>
        <w:rPr>
          <w:b/>
          <w:i/>
          <w:noProof/>
          <w:sz w:val="28"/>
        </w:rPr>
      </w:pPr>
      <w:r>
        <w:rPr>
          <w:b/>
          <w:noProof/>
          <w:sz w:val="24"/>
        </w:rPr>
        <w:t>3GPP TSG CT WG3 Meeting #144</w:t>
      </w:r>
      <w:r>
        <w:rPr>
          <w:b/>
          <w:i/>
          <w:noProof/>
          <w:sz w:val="28"/>
        </w:rPr>
        <w:tab/>
        <w:t>C3-255</w:t>
      </w:r>
      <w:r w:rsidR="00D70C6B">
        <w:rPr>
          <w:b/>
          <w:i/>
          <w:noProof/>
          <w:sz w:val="28"/>
        </w:rPr>
        <w:t>318</w:t>
      </w:r>
    </w:p>
    <w:p w14:paraId="2ABFA94E" w14:textId="60204E1C" w:rsidR="00142BB1" w:rsidRDefault="00142BB1" w:rsidP="00142BB1">
      <w:pPr>
        <w:pStyle w:val="CRCoverPage"/>
        <w:outlineLvl w:val="0"/>
        <w:rPr>
          <w:b/>
          <w:noProof/>
          <w:sz w:val="24"/>
        </w:rPr>
      </w:pPr>
      <w:r w:rsidRPr="00B609BC">
        <w:rPr>
          <w:rFonts w:hint="eastAsia"/>
          <w:b/>
          <w:sz w:val="24"/>
          <w:lang w:eastAsia="zh-CN"/>
        </w:rPr>
        <w:t>Dalla</w:t>
      </w:r>
      <w:r w:rsidRPr="00B609BC">
        <w:rPr>
          <w:b/>
          <w:sz w:val="24"/>
          <w:lang w:eastAsia="zh-CN"/>
        </w:rPr>
        <w:t>s</w:t>
      </w:r>
      <w:r w:rsidRPr="003669D8">
        <w:rPr>
          <w:b/>
          <w:sz w:val="24"/>
          <w:lang w:eastAsia="zh-CN"/>
        </w:rPr>
        <w:t xml:space="preserve">, </w:t>
      </w:r>
      <w:r>
        <w:rPr>
          <w:b/>
          <w:sz w:val="24"/>
          <w:lang w:eastAsia="zh-CN"/>
        </w:rPr>
        <w:t>US</w:t>
      </w:r>
      <w:r w:rsidRPr="003669D8">
        <w:rPr>
          <w:b/>
          <w:sz w:val="24"/>
          <w:lang w:eastAsia="zh-CN"/>
        </w:rPr>
        <w:t>, 1</w:t>
      </w:r>
      <w:r>
        <w:rPr>
          <w:b/>
          <w:sz w:val="24"/>
          <w:lang w:eastAsia="zh-CN"/>
        </w:rPr>
        <w:t>7</w:t>
      </w:r>
      <w:r w:rsidRPr="003669D8">
        <w:rPr>
          <w:b/>
          <w:sz w:val="24"/>
          <w:lang w:eastAsia="zh-CN"/>
        </w:rPr>
        <w:t xml:space="preserve">th </w:t>
      </w:r>
      <w:r>
        <w:rPr>
          <w:b/>
          <w:sz w:val="24"/>
          <w:lang w:eastAsia="zh-CN"/>
        </w:rPr>
        <w:t>November</w:t>
      </w:r>
      <w:r w:rsidRPr="003669D8">
        <w:rPr>
          <w:b/>
          <w:sz w:val="24"/>
          <w:lang w:eastAsia="zh-CN"/>
        </w:rPr>
        <w:t xml:space="preserve"> – 2</w:t>
      </w:r>
      <w:r>
        <w:rPr>
          <w:b/>
          <w:sz w:val="24"/>
          <w:lang w:eastAsia="zh-CN"/>
        </w:rPr>
        <w:t>1st</w:t>
      </w:r>
      <w:r w:rsidRPr="003669D8">
        <w:rPr>
          <w:b/>
          <w:sz w:val="24"/>
          <w:lang w:eastAsia="zh-CN"/>
        </w:rPr>
        <w:t xml:space="preserve"> </w:t>
      </w:r>
      <w:r>
        <w:rPr>
          <w:b/>
          <w:sz w:val="24"/>
          <w:lang w:eastAsia="zh-CN"/>
        </w:rPr>
        <w:t>November</w:t>
      </w:r>
      <w:r w:rsidRPr="003669D8">
        <w:rPr>
          <w:b/>
          <w:sz w:val="24"/>
          <w:lang w:eastAsia="zh-CN"/>
        </w:rPr>
        <w:t>, 2025</w:t>
      </w:r>
      <w:r w:rsidRPr="007E7D5A">
        <w:rPr>
          <w:b/>
          <w:noProof/>
          <w:sz w:val="24"/>
        </w:rPr>
        <w:tab/>
      </w:r>
      <w:r>
        <w:rPr>
          <w:b/>
          <w:noProof/>
          <w:sz w:val="24"/>
        </w:rPr>
        <w:tab/>
      </w:r>
      <w:r>
        <w:rPr>
          <w:b/>
          <w:noProof/>
          <w:sz w:val="24"/>
        </w:rPr>
        <w:tab/>
      </w:r>
      <w:r>
        <w:rPr>
          <w:b/>
          <w:noProof/>
          <w:sz w:val="24"/>
        </w:rPr>
        <w:tab/>
      </w:r>
      <w:r w:rsidRPr="007E7D5A">
        <w:rPr>
          <w:rFonts w:cs="Arial"/>
          <w:b/>
          <w:noProof/>
          <w:sz w:val="24"/>
        </w:rPr>
        <w:tab/>
      </w:r>
      <w:r w:rsidRPr="007E7D5A">
        <w:rPr>
          <w:rFonts w:cs="Arial"/>
          <w:b/>
          <w:noProof/>
          <w:sz w:val="22"/>
        </w:rPr>
        <w:tab/>
      </w:r>
      <w:r w:rsidRPr="007E7D5A">
        <w:rPr>
          <w:rFonts w:cs="Arial"/>
          <w:b/>
          <w:bCs/>
          <w:color w:val="0000FF"/>
        </w:rPr>
        <w:t>(</w:t>
      </w:r>
      <w:r>
        <w:rPr>
          <w:rFonts w:cs="Arial"/>
          <w:b/>
          <w:bCs/>
          <w:color w:val="0000FF"/>
        </w:rPr>
        <w:t>revision of C3-25</w:t>
      </w:r>
      <w:r w:rsidR="00F6306E">
        <w:rPr>
          <w:rFonts w:cs="Arial"/>
          <w:b/>
          <w:bCs/>
          <w:color w:val="0000FF"/>
        </w:rPr>
        <w:t>4371</w:t>
      </w:r>
      <w:r w:rsidRPr="007E7D5A">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619768C" w:rsidR="00D400D6" w:rsidRPr="00410371" w:rsidRDefault="00661F32" w:rsidP="0063109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00D6" w:rsidRPr="00410371">
              <w:rPr>
                <w:b/>
                <w:noProof/>
                <w:sz w:val="28"/>
              </w:rPr>
              <w:t>29.</w:t>
            </w:r>
            <w:r w:rsidR="00CE2BEF">
              <w:rPr>
                <w:b/>
                <w:noProof/>
                <w:sz w:val="28"/>
              </w:rPr>
              <w:t>5</w:t>
            </w:r>
            <w:r w:rsidR="00631096">
              <w:rPr>
                <w:b/>
                <w:noProof/>
                <w:sz w:val="28"/>
              </w:rPr>
              <w:t>2</w:t>
            </w:r>
            <w:r w:rsidR="00785DD7">
              <w:rPr>
                <w:b/>
                <w:noProof/>
                <w:sz w:val="28"/>
              </w:rPr>
              <w:t>0</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4C457F4" w:rsidR="00D400D6" w:rsidRPr="00410371" w:rsidRDefault="004F2DB8" w:rsidP="007D4C11">
            <w:pPr>
              <w:pStyle w:val="CRCoverPage"/>
              <w:spacing w:after="0"/>
              <w:jc w:val="center"/>
              <w:rPr>
                <w:noProof/>
              </w:rPr>
            </w:pPr>
            <w:r>
              <w:rPr>
                <w:b/>
                <w:noProof/>
                <w:sz w:val="28"/>
              </w:rPr>
              <w:t>1100</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7C9DA12" w:rsidR="00D400D6" w:rsidRPr="00410371" w:rsidRDefault="00142BB1" w:rsidP="00C3404E">
            <w:pPr>
              <w:pStyle w:val="CRCoverPage"/>
              <w:spacing w:after="0"/>
              <w:jc w:val="center"/>
              <w:rPr>
                <w:b/>
                <w:noProof/>
              </w:rPr>
            </w:pPr>
            <w:r>
              <w:rPr>
                <w:b/>
                <w:noProof/>
                <w:sz w:val="28"/>
              </w:rPr>
              <w:t>2</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E9FD09D" w:rsidR="00D400D6" w:rsidRPr="00410371" w:rsidRDefault="00661F32" w:rsidP="0063109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31096">
              <w:rPr>
                <w:b/>
                <w:noProof/>
                <w:sz w:val="28"/>
              </w:rPr>
              <w:t>19</w:t>
            </w:r>
            <w:r w:rsidR="00D400D6" w:rsidRPr="00410371">
              <w:rPr>
                <w:b/>
                <w:noProof/>
                <w:sz w:val="28"/>
              </w:rPr>
              <w:t>.</w:t>
            </w:r>
            <w:r w:rsidR="00631096">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2886269" w:rsidR="00D400D6" w:rsidRDefault="00D129E0" w:rsidP="00D129E0">
            <w:pPr>
              <w:pStyle w:val="CRCoverPage"/>
              <w:spacing w:after="0"/>
              <w:ind w:left="100"/>
              <w:rPr>
                <w:noProof/>
                <w:lang w:eastAsia="zh-CN"/>
              </w:rPr>
            </w:pPr>
            <w:r>
              <w:rPr>
                <w:noProof/>
                <w:lang w:eastAsia="zh-CN"/>
              </w:rPr>
              <w:t xml:space="preserve">Enhancements on the </w:t>
            </w:r>
            <w:r w:rsidRPr="00D129E0">
              <w:rPr>
                <w:noProof/>
                <w:lang w:eastAsia="zh-CN"/>
              </w:rPr>
              <w:t>QoS and policy assistance analytics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DC9D877" w:rsidR="00D400D6" w:rsidRDefault="006C30CB" w:rsidP="008618CF">
            <w:pPr>
              <w:pStyle w:val="CRCoverPage"/>
              <w:spacing w:after="0"/>
              <w:ind w:left="100"/>
              <w:rPr>
                <w:noProof/>
              </w:rPr>
            </w:pPr>
            <w:r>
              <w:t>Huawei</w:t>
            </w:r>
            <w:r w:rsidR="00443D9D">
              <w:t>, Ericsson, Nokia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3F0FC11" w:rsidR="00D400D6" w:rsidRDefault="00785DD7" w:rsidP="008618CF">
            <w:pPr>
              <w:pStyle w:val="CRCoverPage"/>
              <w:spacing w:after="0"/>
              <w:ind w:left="100"/>
              <w:rPr>
                <w:noProof/>
              </w:rPr>
            </w:pPr>
            <w:r>
              <w:t>AIML_CN</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FAE5416" w:rsidR="00D400D6" w:rsidRDefault="007F491C" w:rsidP="008618CF">
            <w:pPr>
              <w:pStyle w:val="CRCoverPage"/>
              <w:spacing w:after="0"/>
              <w:ind w:left="100"/>
              <w:rPr>
                <w:noProof/>
              </w:rPr>
            </w:pPr>
            <w:r>
              <w:t>202</w:t>
            </w:r>
            <w:r w:rsidR="002E4164">
              <w:t>5</w:t>
            </w:r>
            <w:r>
              <w:t>-</w:t>
            </w:r>
            <w:r w:rsidR="00A6395D">
              <w:t>10</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3D09B7E" w:rsidR="00D400D6" w:rsidRPr="00116815" w:rsidRDefault="006E2524" w:rsidP="008618CF">
            <w:pPr>
              <w:pStyle w:val="CRCoverPage"/>
              <w:spacing w:after="0"/>
              <w:ind w:left="100" w:right="-609"/>
              <w:rPr>
                <w:b/>
                <w:noProof/>
                <w:lang w:eastAsia="zh-CN"/>
              </w:rPr>
            </w:pPr>
            <w:r>
              <w:rPr>
                <w:rFonts w:hint="eastAsia"/>
                <w:b/>
                <w:noProof/>
                <w:lang w:eastAsia="zh-CN"/>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661F32" w:rsidP="008618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4E01179" w14:textId="77777777" w:rsidR="003861CB" w:rsidRPr="002C220D" w:rsidRDefault="007644BF" w:rsidP="007F695B">
            <w:pPr>
              <w:pStyle w:val="CRCoverPage"/>
              <w:numPr>
                <w:ilvl w:val="0"/>
                <w:numId w:val="7"/>
              </w:numPr>
              <w:spacing w:after="0"/>
            </w:pPr>
            <w:r>
              <w:rPr>
                <w:lang w:eastAsia="zh-CN"/>
              </w:rPr>
              <w:t>T</w:t>
            </w:r>
            <w:r>
              <w:rPr>
                <w:rFonts w:hint="eastAsia"/>
                <w:lang w:eastAsia="zh-CN"/>
              </w:rPr>
              <w:t xml:space="preserve">he </w:t>
            </w:r>
            <w:r w:rsidR="007F695B">
              <w:t>QosPara data</w:t>
            </w:r>
            <w:r w:rsidR="007F695B">
              <w:rPr>
                <w:rFonts w:hint="eastAsia"/>
                <w:lang w:eastAsia="zh-CN"/>
              </w:rPr>
              <w:t xml:space="preserve"> ty</w:t>
            </w:r>
            <w:r w:rsidR="007F695B">
              <w:rPr>
                <w:lang w:eastAsia="zh-CN"/>
              </w:rPr>
              <w:t xml:space="preserve">pe needs to be enhanced to support the </w:t>
            </w:r>
            <w:r w:rsidR="007F695B">
              <w:rPr>
                <w:szCs w:val="18"/>
              </w:rPr>
              <w:t>maximum data burst volume higher than 4096.</w:t>
            </w:r>
          </w:p>
          <w:p w14:paraId="24ABD935" w14:textId="7BED7BFB" w:rsidR="002C220D" w:rsidRPr="00E87A19" w:rsidRDefault="002C220D" w:rsidP="007F695B">
            <w:pPr>
              <w:pStyle w:val="CRCoverPage"/>
              <w:numPr>
                <w:ilvl w:val="0"/>
                <w:numId w:val="7"/>
              </w:numPr>
              <w:spacing w:after="0"/>
            </w:pPr>
            <w:r>
              <w:rPr>
                <w:noProof/>
              </w:rPr>
              <w:t xml:space="preserve">As </w:t>
            </w:r>
            <w:r>
              <w:rPr>
                <w:rFonts w:hint="eastAsia"/>
                <w:noProof/>
              </w:rPr>
              <w:t>agreed</w:t>
            </w:r>
            <w:r>
              <w:rPr>
                <w:noProof/>
              </w:rPr>
              <w:t xml:space="preserve"> in</w:t>
            </w:r>
            <w:r w:rsidRPr="00B86133">
              <w:rPr>
                <w:noProof/>
              </w:rPr>
              <w:t xml:space="preserve"> S2-250</w:t>
            </w:r>
            <w:r w:rsidRPr="00B86133">
              <w:rPr>
                <w:rFonts w:hint="eastAsia"/>
                <w:noProof/>
              </w:rPr>
              <w:t>9567</w:t>
            </w:r>
            <w:r>
              <w:rPr>
                <w:noProof/>
              </w:rPr>
              <w:t xml:space="preserve">, the </w:t>
            </w:r>
            <w:r w:rsidRPr="00C108C7">
              <w:t>Maximum Data Burst Volume</w:t>
            </w:r>
            <w:r>
              <w:t xml:space="preserve"> </w:t>
            </w:r>
            <w:r w:rsidRPr="00C108C7">
              <w:t xml:space="preserve">only applies to Delay-critical GBR QoS Flow </w:t>
            </w:r>
            <w:r w:rsidRPr="00C108C7">
              <w:rPr>
                <w:rFonts w:hint="eastAsia"/>
                <w:lang w:eastAsia="zh-CN"/>
              </w:rPr>
              <w:t>identified by</w:t>
            </w:r>
            <w:r w:rsidRPr="00C108C7">
              <w:t xml:space="preserve"> </w:t>
            </w:r>
            <w:r w:rsidRPr="00C108C7">
              <w:rPr>
                <w:rFonts w:hint="eastAsia"/>
                <w:lang w:eastAsia="zh-CN"/>
              </w:rPr>
              <w:t>the</w:t>
            </w:r>
            <w:r w:rsidRPr="00C108C7">
              <w:t xml:space="preserve"> SDF template</w:t>
            </w:r>
            <w:r>
              <w:t>. Hence, clarifications need to be added for the related attributes.</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287A9DBC" w14:textId="77777777" w:rsidR="00940465" w:rsidRDefault="007F695B" w:rsidP="00940465">
            <w:pPr>
              <w:pStyle w:val="CRCoverPage"/>
              <w:numPr>
                <w:ilvl w:val="0"/>
                <w:numId w:val="6"/>
              </w:numPr>
              <w:spacing w:after="0"/>
              <w:rPr>
                <w:noProof/>
              </w:rPr>
            </w:pPr>
            <w:r>
              <w:rPr>
                <w:noProof/>
              </w:rPr>
              <w:t xml:space="preserve">Remove the </w:t>
            </w:r>
            <w:r w:rsidRPr="0051736F">
              <w:t>"</w:t>
            </w:r>
            <w:r>
              <w:rPr>
                <w:noProof/>
              </w:rPr>
              <w:t>dnn</w:t>
            </w:r>
            <w:r w:rsidRPr="0051736F">
              <w:t>"</w:t>
            </w:r>
            <w:r>
              <w:rPr>
                <w:noProof/>
              </w:rPr>
              <w:t xml:space="preserve"> attribute from </w:t>
            </w:r>
            <w:r>
              <w:t>Table 5.1.6.2.11</w:t>
            </w:r>
            <w:r>
              <w:rPr>
                <w:rFonts w:hint="eastAsia"/>
                <w:lang w:eastAsia="zh-CN"/>
              </w:rPr>
              <w:t>5</w:t>
            </w:r>
            <w:r>
              <w:t>-1</w:t>
            </w:r>
            <w:r w:rsidR="00940465">
              <w:rPr>
                <w:noProof/>
              </w:rPr>
              <w:t>.</w:t>
            </w:r>
          </w:p>
          <w:p w14:paraId="1111E9AA" w14:textId="77777777" w:rsidR="007F695B" w:rsidRDefault="007F695B" w:rsidP="007F695B">
            <w:pPr>
              <w:pStyle w:val="CRCoverPage"/>
              <w:numPr>
                <w:ilvl w:val="0"/>
                <w:numId w:val="6"/>
              </w:numPr>
              <w:spacing w:after="0"/>
              <w:rPr>
                <w:noProof/>
              </w:rPr>
            </w:pPr>
            <w:r>
              <w:rPr>
                <w:rFonts w:hint="eastAsia"/>
                <w:noProof/>
                <w:lang w:eastAsia="zh-CN"/>
              </w:rPr>
              <w:t>En</w:t>
            </w:r>
            <w:r>
              <w:rPr>
                <w:noProof/>
                <w:lang w:eastAsia="zh-CN"/>
              </w:rPr>
              <w:t xml:space="preserve">hance the </w:t>
            </w:r>
            <w:r>
              <w:t>QosPara data</w:t>
            </w:r>
            <w:r>
              <w:rPr>
                <w:rFonts w:hint="eastAsia"/>
                <w:lang w:eastAsia="zh-CN"/>
              </w:rPr>
              <w:t xml:space="preserve"> ty</w:t>
            </w:r>
            <w:r>
              <w:rPr>
                <w:lang w:eastAsia="zh-CN"/>
              </w:rPr>
              <w:t xml:space="preserve">pe to include the attribute with </w:t>
            </w:r>
            <w:r w:rsidRPr="002B60F0">
              <w:rPr>
                <w:lang w:eastAsia="zh-CN"/>
              </w:rPr>
              <w:t>ExtMaxDataBurstVol</w:t>
            </w:r>
            <w:r>
              <w:rPr>
                <w:lang w:eastAsia="zh-CN"/>
              </w:rPr>
              <w:t xml:space="preserve"> data type.</w:t>
            </w:r>
          </w:p>
          <w:p w14:paraId="534D71B4" w14:textId="1DCE0D47" w:rsidR="002C220D" w:rsidRPr="00E87A19" w:rsidRDefault="002C220D" w:rsidP="007F695B">
            <w:pPr>
              <w:pStyle w:val="CRCoverPage"/>
              <w:numPr>
                <w:ilvl w:val="0"/>
                <w:numId w:val="6"/>
              </w:numPr>
              <w:spacing w:after="0"/>
              <w:rPr>
                <w:noProof/>
              </w:rPr>
            </w:pPr>
            <w:r w:rsidRPr="00573567">
              <w:rPr>
                <w:lang w:val="en-US" w:eastAsia="zh-CN"/>
              </w:rPr>
              <w:t xml:space="preserve">Add presence conditions for </w:t>
            </w:r>
            <w:r w:rsidRPr="0051736F">
              <w:t>"</w:t>
            </w:r>
            <w:r w:rsidRPr="00573567">
              <w:rPr>
                <w:lang w:val="en-US" w:eastAsia="zh-CN"/>
              </w:rPr>
              <w:t>maxDataBurstVol</w:t>
            </w:r>
            <w:r w:rsidRPr="0051736F">
              <w:t>"</w:t>
            </w:r>
            <w:r w:rsidRPr="00573567">
              <w:rPr>
                <w:lang w:val="en-US" w:eastAsia="zh-CN"/>
              </w:rPr>
              <w:t xml:space="preserve"> and </w:t>
            </w:r>
            <w:r w:rsidRPr="0051736F">
              <w:t>"</w:t>
            </w:r>
            <w:r w:rsidRPr="00573567">
              <w:rPr>
                <w:lang w:val="en-US" w:eastAsia="zh-CN"/>
              </w:rPr>
              <w:t>extMaxDataBurstVol</w:t>
            </w:r>
            <w:r w:rsidRPr="0051736F">
              <w:t>"</w:t>
            </w:r>
            <w:r w:rsidRPr="00573567">
              <w:rPr>
                <w:lang w:val="en-US" w:eastAsia="zh-CN"/>
              </w:rPr>
              <w:t xml:space="preserve"> attributes.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D68FEC0" w:rsidR="00940465" w:rsidRPr="00C264B2" w:rsidRDefault="007F695B" w:rsidP="003861CB">
            <w:pPr>
              <w:pStyle w:val="CRCoverPage"/>
              <w:spacing w:after="0"/>
              <w:ind w:left="100"/>
              <w:rPr>
                <w:noProof/>
              </w:rPr>
            </w:pPr>
            <w:r>
              <w:rPr>
                <w:noProof/>
              </w:rPr>
              <w:t>Misaligns with stage 2 requirement</w:t>
            </w:r>
            <w:r w:rsidR="00940465">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E53BC98" w:rsidR="001E41F3" w:rsidRPr="005F4248" w:rsidRDefault="00246895" w:rsidP="00342210">
            <w:pPr>
              <w:pStyle w:val="CRCoverPage"/>
              <w:spacing w:after="0"/>
              <w:ind w:left="100"/>
              <w:rPr>
                <w:noProof/>
                <w:lang w:eastAsia="zh-CN"/>
              </w:rPr>
            </w:pPr>
            <w:r>
              <w:rPr>
                <w:noProof/>
                <w:lang w:eastAsia="zh-CN"/>
              </w:rPr>
              <w:t>5.1.6.1, 5.1.6.2.117.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8FC554B" w:rsidR="001E41F3" w:rsidRDefault="00142BB1">
            <w:pPr>
              <w:pStyle w:val="CRCoverPage"/>
              <w:spacing w:after="0"/>
              <w:jc w:val="center"/>
              <w:rPr>
                <w:b/>
                <w:caps/>
                <w:noProof/>
              </w:rPr>
            </w:pPr>
            <w:r>
              <w:rPr>
                <w:b/>
                <w:caps/>
                <w:noProof/>
              </w:rPr>
              <w:t>X</w:t>
            </w: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360F071" w:rsidR="001E41F3" w:rsidRDefault="001E41F3">
            <w:pPr>
              <w:pStyle w:val="CRCoverPage"/>
              <w:spacing w:after="0"/>
              <w:jc w:val="center"/>
              <w:rPr>
                <w:b/>
                <w:caps/>
                <w:noProof/>
              </w:rPr>
            </w:pP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F74D75F" w:rsidR="009A6743" w:rsidRDefault="002C2F72" w:rsidP="00142BB1">
            <w:pPr>
              <w:pStyle w:val="CRCoverPage"/>
              <w:spacing w:after="0"/>
              <w:ind w:left="99"/>
              <w:rPr>
                <w:noProof/>
              </w:rPr>
            </w:pPr>
            <w:r>
              <w:rPr>
                <w:noProof/>
              </w:rPr>
              <w:t xml:space="preserve">TS/TR </w:t>
            </w:r>
            <w:r w:rsidR="00142BB1">
              <w:rPr>
                <w:noProof/>
              </w:rPr>
              <w:t>23.288</w:t>
            </w:r>
            <w:r>
              <w:rPr>
                <w:noProof/>
              </w:rPr>
              <w:t xml:space="preserve"> CR </w:t>
            </w:r>
            <w:r w:rsidR="00142BB1">
              <w:rPr>
                <w:noProof/>
              </w:rPr>
              <w:t>1491</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4A8D266E" w14:textId="22137778" w:rsidR="00246895" w:rsidRDefault="00246895" w:rsidP="00246895">
            <w:pPr>
              <w:pStyle w:val="CRCoverPage"/>
              <w:spacing w:after="0"/>
              <w:ind w:left="100"/>
            </w:pPr>
            <w:r>
              <w:rPr>
                <w:noProof/>
              </w:rPr>
              <w:t xml:space="preserve">This CR introduces backwards compatible </w:t>
            </w:r>
            <w:r w:rsidR="00766E76">
              <w:rPr>
                <w:noProof/>
              </w:rPr>
              <w:t>feature</w:t>
            </w:r>
            <w:r>
              <w:rPr>
                <w:noProof/>
              </w:rPr>
              <w:t xml:space="preserve"> to the OpenAPI descriptions of the following </w:t>
            </w:r>
            <w:r>
              <w:t>APIs:</w:t>
            </w:r>
          </w:p>
          <w:p w14:paraId="5C27BF12" w14:textId="77777777" w:rsidR="004D2770" w:rsidRDefault="00246895" w:rsidP="00246895">
            <w:pPr>
              <w:pStyle w:val="CRCoverPage"/>
              <w:numPr>
                <w:ilvl w:val="0"/>
                <w:numId w:val="6"/>
              </w:numPr>
              <w:spacing w:after="0"/>
            </w:pPr>
            <w:r w:rsidRPr="00246895">
              <w:t>TS29520_Nnwdaf_EventsSubscription.yaml</w:t>
            </w:r>
          </w:p>
          <w:p w14:paraId="7AD63E5D" w14:textId="77777777" w:rsidR="00766E76" w:rsidRDefault="00766E76" w:rsidP="00246895">
            <w:pPr>
              <w:pStyle w:val="CRCoverPage"/>
              <w:numPr>
                <w:ilvl w:val="0"/>
                <w:numId w:val="6"/>
              </w:numPr>
              <w:spacing w:after="0"/>
            </w:pPr>
            <w:r w:rsidRPr="00766E76">
              <w:t>TS29508_Nsmf_EventExposure.yaml</w:t>
            </w:r>
          </w:p>
          <w:p w14:paraId="37F61AB5" w14:textId="6297F52C" w:rsidR="00766E76" w:rsidRDefault="00766E76" w:rsidP="00246895">
            <w:pPr>
              <w:pStyle w:val="CRCoverPage"/>
              <w:numPr>
                <w:ilvl w:val="0"/>
                <w:numId w:val="6"/>
              </w:numPr>
              <w:spacing w:after="0"/>
            </w:pPr>
            <w:r w:rsidRPr="00766E76">
              <w:t>TS29520_Nnwdaf_AnalyticsInfo.yaml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39BFEFED" w14:textId="77777777" w:rsidR="00147193" w:rsidRDefault="0075596A" w:rsidP="00291020">
            <w:pPr>
              <w:pStyle w:val="CRCoverPage"/>
              <w:spacing w:after="0"/>
              <w:ind w:left="100"/>
              <w:rPr>
                <w:b/>
                <w:lang w:val="en-US" w:eastAsia="zh-CN"/>
              </w:rPr>
            </w:pPr>
            <w:r w:rsidRPr="0075596A">
              <w:rPr>
                <w:b/>
                <w:lang w:val="en-US" w:eastAsia="zh-CN"/>
              </w:rPr>
              <w:t>Rev 2:</w:t>
            </w:r>
          </w:p>
          <w:p w14:paraId="2D09A6A2" w14:textId="67A33729" w:rsidR="0075596A" w:rsidRPr="00573567" w:rsidRDefault="00573567" w:rsidP="00F2629F">
            <w:pPr>
              <w:pStyle w:val="CRCoverPage"/>
              <w:numPr>
                <w:ilvl w:val="0"/>
                <w:numId w:val="6"/>
              </w:numPr>
              <w:spacing w:after="0"/>
              <w:rPr>
                <w:lang w:val="en-US" w:eastAsia="zh-CN"/>
              </w:rPr>
            </w:pPr>
            <w:r w:rsidRPr="00573567">
              <w:rPr>
                <w:lang w:val="en-US" w:eastAsia="zh-CN"/>
              </w:rPr>
              <w:t xml:space="preserve">Add presence conditions for </w:t>
            </w:r>
            <w:r w:rsidR="00CD0D9F" w:rsidRPr="0051736F">
              <w:t>"</w:t>
            </w:r>
            <w:r w:rsidRPr="00573567">
              <w:rPr>
                <w:lang w:val="en-US" w:eastAsia="zh-CN"/>
              </w:rPr>
              <w:t>maxDataBurstVol</w:t>
            </w:r>
            <w:r w:rsidR="00CD0D9F" w:rsidRPr="0051736F">
              <w:t>"</w:t>
            </w:r>
            <w:r w:rsidRPr="00573567">
              <w:rPr>
                <w:lang w:val="en-US" w:eastAsia="zh-CN"/>
              </w:rPr>
              <w:t xml:space="preserve"> and </w:t>
            </w:r>
            <w:r w:rsidR="00CD0D9F" w:rsidRPr="0051736F">
              <w:t>"</w:t>
            </w:r>
            <w:r w:rsidRPr="00573567">
              <w:rPr>
                <w:lang w:val="en-US" w:eastAsia="zh-CN"/>
              </w:rPr>
              <w:t>extMaxDataBurstVol</w:t>
            </w:r>
            <w:r w:rsidR="00CD0D9F" w:rsidRPr="0051736F">
              <w:t>"</w:t>
            </w:r>
            <w:r w:rsidRPr="00573567">
              <w:rPr>
                <w:lang w:val="en-US" w:eastAsia="zh-CN"/>
              </w:rPr>
              <w:t xml:space="preserve"> attributes.</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18318" w14:textId="77777777" w:rsidR="002E14ED" w:rsidRPr="00B61815"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20407945"/>
      <w:bookmarkStart w:id="3" w:name="_Toc24719943"/>
      <w:bookmarkStart w:id="4" w:name="_Toc36041291"/>
      <w:bookmarkStart w:id="5" w:name="_Toc36041372"/>
      <w:bookmarkStart w:id="6" w:name="_Toc36041455"/>
      <w:bookmarkStart w:id="7" w:name="_Toc45134592"/>
      <w:bookmarkStart w:id="8" w:name="_Toc59019617"/>
      <w:bookmarkStart w:id="9" w:name="_Toc200969172"/>
      <w:bookmarkStart w:id="10" w:name="_Toc493665975"/>
      <w:bookmarkStart w:id="11" w:name="_Toc492974840"/>
      <w:bookmarkStart w:id="12" w:name="_Toc493774022"/>
      <w:bookmarkStart w:id="13" w:name="_Toc494194771"/>
      <w:bookmarkStart w:id="14" w:name="_Toc528159065"/>
      <w:bookmarkStart w:id="15" w:name="_Toc532198027"/>
      <w:bookmarkStart w:id="16" w:name="_Toc34123781"/>
      <w:bookmarkStart w:id="17" w:name="_Toc36038525"/>
      <w:bookmarkStart w:id="18" w:name="_Toc36038613"/>
      <w:bookmarkStart w:id="19" w:name="_Toc36038804"/>
      <w:bookmarkStart w:id="20" w:name="_Toc44680744"/>
      <w:bookmarkStart w:id="21" w:name="_Toc45133656"/>
      <w:bookmarkStart w:id="22" w:name="_Toc45133747"/>
      <w:bookmarkStart w:id="23" w:name="_Toc49417445"/>
      <w:bookmarkStart w:id="24" w:name="_Toc51762412"/>
      <w:bookmarkStart w:id="25" w:name="_Toc58838128"/>
      <w:bookmarkStart w:id="26" w:name="_Toc59017141"/>
      <w:bookmarkStart w:id="27" w:name="_Toc68168287"/>
      <w:bookmarkStart w:id="28" w:name="_Toc192879047"/>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7F63CB4" w14:textId="77777777" w:rsidR="00766E76" w:rsidRDefault="00766E76" w:rsidP="00766E76">
      <w:pPr>
        <w:pStyle w:val="40"/>
      </w:pPr>
      <w:bookmarkStart w:id="29" w:name="_Toc113031662"/>
      <w:bookmarkStart w:id="30" w:name="_Toc56640957"/>
      <w:bookmarkStart w:id="31" w:name="_Toc136562368"/>
      <w:bookmarkStart w:id="32" w:name="_Toc98233631"/>
      <w:bookmarkStart w:id="33" w:name="_Toc43563495"/>
      <w:bookmarkStart w:id="34" w:name="_Toc83233067"/>
      <w:bookmarkStart w:id="35" w:name="_Toc112951122"/>
      <w:bookmarkStart w:id="36" w:name="_Toc101244407"/>
      <w:bookmarkStart w:id="37" w:name="_Toc59017925"/>
      <w:bookmarkStart w:id="38" w:name="_Toc90655863"/>
      <w:bookmarkStart w:id="39" w:name="_Toc70550621"/>
      <w:bookmarkStart w:id="40" w:name="_Toc114133801"/>
      <w:bookmarkStart w:id="41" w:name="_Toc88667578"/>
      <w:bookmarkStart w:id="42" w:name="_Toc34266282"/>
      <w:bookmarkStart w:id="43" w:name="_Toc51762890"/>
      <w:bookmarkStart w:id="44" w:name="_Toc85557076"/>
      <w:bookmarkStart w:id="45" w:name="_Toc50031970"/>
      <w:bookmarkStart w:id="46" w:name="_Toc85552977"/>
      <w:bookmarkStart w:id="47" w:name="_Toc28012812"/>
      <w:bookmarkStart w:id="48" w:name="_Toc94064246"/>
      <w:bookmarkStart w:id="49" w:name="_Toc145705689"/>
      <w:bookmarkStart w:id="50" w:name="_Toc36102453"/>
      <w:bookmarkStart w:id="51" w:name="_Toc45134038"/>
      <w:bookmarkStart w:id="52" w:name="_Toc148522593"/>
      <w:bookmarkStart w:id="53" w:name="_Toc120702301"/>
      <w:bookmarkStart w:id="54" w:name="_Toc138754202"/>
      <w:bookmarkStart w:id="55" w:name="_Toc68168954"/>
      <w:bookmarkStart w:id="56" w:name="_Toc104539000"/>
      <w:bookmarkStart w:id="57" w:name="_Toc66231793"/>
      <w:bookmarkStart w:id="58" w:name="_Toc164920773"/>
      <w:bookmarkStart w:id="59" w:name="_Toc170120315"/>
      <w:bookmarkStart w:id="60" w:name="_Toc175858560"/>
      <w:bookmarkStart w:id="61" w:name="_Toc175859633"/>
      <w:bookmarkStart w:id="62" w:name="_Toc180605923"/>
      <w:bookmarkStart w:id="63" w:name="_Toc185517177"/>
      <w:bookmarkStart w:id="64" w:name="_Toc191576228"/>
      <w:bookmarkStart w:id="65" w:name="_Toc191576968"/>
      <w:bookmarkStart w:id="66" w:name="_Toc192880038"/>
      <w:bookmarkStart w:id="67" w:name="_Toc195814921"/>
      <w:bookmarkStart w:id="68" w:name="_Toc200961543"/>
      <w:bookmarkStart w:id="69" w:name="_Toc207837346"/>
      <w:bookmarkStart w:id="70" w:name="_Toc209478949"/>
      <w:bookmarkStart w:id="71" w:name="_Toc195815037"/>
      <w:bookmarkStart w:id="72" w:name="_Toc200961659"/>
      <w:bookmarkStart w:id="73" w:name="_Toc207837462"/>
      <w:bookmarkStart w:id="74" w:name="_Toc209479065"/>
      <w:bookmarkStart w:id="75" w:name="_Toc195815039"/>
      <w:bookmarkStart w:id="76" w:name="_Toc200961661"/>
      <w:bookmarkStart w:id="77" w:name="_Toc207837464"/>
      <w:bookmarkStart w:id="78" w:name="_Toc209479067"/>
      <w:bookmarkStart w:id="79" w:name="_Toc510696586"/>
      <w:bookmarkStart w:id="80" w:name="_Toc35971378"/>
      <w:bookmarkStart w:id="81" w:name="_Toc207824676"/>
      <w:bookmarkStart w:id="82" w:name="_Hlk50525919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5.1.6.1</w:t>
      </w:r>
      <w:r>
        <w:tab/>
        <w:t>General</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0C8387B5" w14:textId="77777777" w:rsidR="00766E76" w:rsidRDefault="00766E76" w:rsidP="00766E76">
      <w:r>
        <w:t>This clause specifies the application data model supported by the API.</w:t>
      </w:r>
    </w:p>
    <w:p w14:paraId="2CF9D4B7" w14:textId="77777777" w:rsidR="00766E76" w:rsidRDefault="00766E76" w:rsidP="00766E76">
      <w:r>
        <w:t>Table 5.1.6.1-1 specifies the data types defined for the Nnwdaf_EventsSubscription service-based interface protocol.</w:t>
      </w:r>
    </w:p>
    <w:p w14:paraId="07623F89" w14:textId="77777777" w:rsidR="00766E76" w:rsidRDefault="00766E76" w:rsidP="00766E76">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7"/>
        <w:gridCol w:w="39"/>
        <w:gridCol w:w="1156"/>
        <w:gridCol w:w="44"/>
        <w:gridCol w:w="2088"/>
        <w:gridCol w:w="44"/>
        <w:gridCol w:w="2707"/>
        <w:gridCol w:w="85"/>
      </w:tblGrid>
      <w:tr w:rsidR="00766E76" w14:paraId="7E255863" w14:textId="77777777" w:rsidTr="00142BB1">
        <w:trPr>
          <w:gridAfter w:val="1"/>
          <w:wAfter w:w="85" w:type="dxa"/>
          <w:jc w:val="center"/>
        </w:trPr>
        <w:tc>
          <w:tcPr>
            <w:tcW w:w="3222" w:type="dxa"/>
            <w:gridSpan w:val="2"/>
            <w:shd w:val="clear" w:color="auto" w:fill="C0C0C0"/>
          </w:tcPr>
          <w:p w14:paraId="5F2C1015" w14:textId="77777777" w:rsidR="00766E76" w:rsidRDefault="00766E76" w:rsidP="00142BB1">
            <w:pPr>
              <w:pStyle w:val="TAH"/>
            </w:pPr>
            <w:r>
              <w:lastRenderedPageBreak/>
              <w:t>Data type</w:t>
            </w:r>
          </w:p>
        </w:tc>
        <w:tc>
          <w:tcPr>
            <w:tcW w:w="1195" w:type="dxa"/>
            <w:gridSpan w:val="2"/>
            <w:shd w:val="clear" w:color="auto" w:fill="C0C0C0"/>
          </w:tcPr>
          <w:p w14:paraId="3871E100" w14:textId="77777777" w:rsidR="00766E76" w:rsidRDefault="00766E76" w:rsidP="00142BB1">
            <w:pPr>
              <w:pStyle w:val="TAH"/>
            </w:pPr>
            <w:r>
              <w:t>Section defined</w:t>
            </w:r>
          </w:p>
        </w:tc>
        <w:tc>
          <w:tcPr>
            <w:tcW w:w="2132" w:type="dxa"/>
            <w:gridSpan w:val="2"/>
            <w:shd w:val="clear" w:color="auto" w:fill="C0C0C0"/>
          </w:tcPr>
          <w:p w14:paraId="03D1A202" w14:textId="77777777" w:rsidR="00766E76" w:rsidRDefault="00766E76" w:rsidP="00142BB1">
            <w:pPr>
              <w:pStyle w:val="TAH"/>
            </w:pPr>
            <w:r>
              <w:t>Description</w:t>
            </w:r>
          </w:p>
        </w:tc>
        <w:tc>
          <w:tcPr>
            <w:tcW w:w="2751" w:type="dxa"/>
            <w:gridSpan w:val="2"/>
            <w:shd w:val="clear" w:color="auto" w:fill="C0C0C0"/>
          </w:tcPr>
          <w:p w14:paraId="1C40D483" w14:textId="77777777" w:rsidR="00766E76" w:rsidRDefault="00766E76" w:rsidP="00142BB1">
            <w:pPr>
              <w:pStyle w:val="TAH"/>
            </w:pPr>
            <w:r>
              <w:t>Applicability</w:t>
            </w:r>
          </w:p>
        </w:tc>
      </w:tr>
      <w:tr w:rsidR="00766E76" w14:paraId="53E045AD" w14:textId="77777777" w:rsidTr="00142BB1">
        <w:trPr>
          <w:gridAfter w:val="1"/>
          <w:wAfter w:w="85" w:type="dxa"/>
          <w:jc w:val="center"/>
        </w:trPr>
        <w:tc>
          <w:tcPr>
            <w:tcW w:w="3222" w:type="dxa"/>
            <w:gridSpan w:val="2"/>
          </w:tcPr>
          <w:p w14:paraId="79BCD402" w14:textId="77777777" w:rsidR="00766E76" w:rsidRDefault="00766E76" w:rsidP="00142BB1">
            <w:pPr>
              <w:pStyle w:val="TAL"/>
            </w:pPr>
            <w:r>
              <w:t>AbnormalBehaviour</w:t>
            </w:r>
          </w:p>
        </w:tc>
        <w:tc>
          <w:tcPr>
            <w:tcW w:w="1195" w:type="dxa"/>
            <w:gridSpan w:val="2"/>
          </w:tcPr>
          <w:p w14:paraId="5C1E4F47" w14:textId="77777777" w:rsidR="00766E76" w:rsidRDefault="00766E76" w:rsidP="00142BB1">
            <w:pPr>
              <w:pStyle w:val="TAL"/>
              <w:rPr>
                <w:lang w:eastAsia="zh-CN"/>
              </w:rPr>
            </w:pPr>
            <w:r>
              <w:rPr>
                <w:lang w:eastAsia="zh-CN"/>
              </w:rPr>
              <w:t>5.1.6.2.15</w:t>
            </w:r>
          </w:p>
        </w:tc>
        <w:tc>
          <w:tcPr>
            <w:tcW w:w="2132" w:type="dxa"/>
            <w:gridSpan w:val="2"/>
          </w:tcPr>
          <w:p w14:paraId="11D44F0E" w14:textId="77777777" w:rsidR="00766E76" w:rsidRDefault="00766E76" w:rsidP="00142BB1">
            <w:pPr>
              <w:pStyle w:val="TAL"/>
            </w:pPr>
            <w:r>
              <w:t>Represents the abnormal behaviour information.</w:t>
            </w:r>
          </w:p>
        </w:tc>
        <w:tc>
          <w:tcPr>
            <w:tcW w:w="2751" w:type="dxa"/>
            <w:gridSpan w:val="2"/>
          </w:tcPr>
          <w:p w14:paraId="18E99405" w14:textId="77777777" w:rsidR="00766E76" w:rsidRDefault="00766E76" w:rsidP="00142BB1">
            <w:pPr>
              <w:pStyle w:val="TAL"/>
            </w:pPr>
            <w:r>
              <w:rPr>
                <w:rFonts w:cs="Arial"/>
                <w:szCs w:val="18"/>
              </w:rPr>
              <w:t>AbnormalBehaviour</w:t>
            </w:r>
          </w:p>
        </w:tc>
      </w:tr>
      <w:tr w:rsidR="00766E76" w14:paraId="1936677A" w14:textId="77777777" w:rsidTr="00142BB1">
        <w:trPr>
          <w:gridAfter w:val="1"/>
          <w:wAfter w:w="85" w:type="dxa"/>
          <w:jc w:val="center"/>
        </w:trPr>
        <w:tc>
          <w:tcPr>
            <w:tcW w:w="3222" w:type="dxa"/>
            <w:gridSpan w:val="2"/>
          </w:tcPr>
          <w:p w14:paraId="5DDDF116" w14:textId="77777777" w:rsidR="00766E76" w:rsidRDefault="00766E76" w:rsidP="00142BB1">
            <w:pPr>
              <w:pStyle w:val="TAL"/>
            </w:pPr>
            <w:r>
              <w:t>Accuracy</w:t>
            </w:r>
          </w:p>
        </w:tc>
        <w:tc>
          <w:tcPr>
            <w:tcW w:w="1195" w:type="dxa"/>
            <w:gridSpan w:val="2"/>
          </w:tcPr>
          <w:p w14:paraId="2676C0C5" w14:textId="77777777" w:rsidR="00766E76" w:rsidRDefault="00766E76" w:rsidP="00142BB1">
            <w:pPr>
              <w:pStyle w:val="TAL"/>
              <w:rPr>
                <w:lang w:eastAsia="zh-CN"/>
              </w:rPr>
            </w:pPr>
            <w:r>
              <w:t>5.1.6.3.5</w:t>
            </w:r>
          </w:p>
        </w:tc>
        <w:tc>
          <w:tcPr>
            <w:tcW w:w="2132" w:type="dxa"/>
            <w:gridSpan w:val="2"/>
          </w:tcPr>
          <w:p w14:paraId="34CE0EFF" w14:textId="77777777" w:rsidR="00766E76" w:rsidRDefault="00766E76" w:rsidP="00142BB1">
            <w:pPr>
              <w:pStyle w:val="TAL"/>
            </w:pPr>
            <w:r>
              <w:t>Represents the preferred level of accuracy of the analytics.</w:t>
            </w:r>
          </w:p>
        </w:tc>
        <w:tc>
          <w:tcPr>
            <w:tcW w:w="2751" w:type="dxa"/>
            <w:gridSpan w:val="2"/>
          </w:tcPr>
          <w:p w14:paraId="602226C6" w14:textId="77777777" w:rsidR="00766E76" w:rsidRDefault="00766E76" w:rsidP="00142BB1">
            <w:pPr>
              <w:pStyle w:val="TAL"/>
            </w:pPr>
          </w:p>
        </w:tc>
      </w:tr>
      <w:tr w:rsidR="00766E76" w14:paraId="7020EAED" w14:textId="77777777" w:rsidTr="00142BB1">
        <w:trPr>
          <w:gridAfter w:val="1"/>
          <w:wAfter w:w="85" w:type="dxa"/>
          <w:jc w:val="center"/>
        </w:trPr>
        <w:tc>
          <w:tcPr>
            <w:tcW w:w="3222" w:type="dxa"/>
            <w:gridSpan w:val="2"/>
          </w:tcPr>
          <w:p w14:paraId="572C7C39" w14:textId="77777777" w:rsidR="00766E76" w:rsidRDefault="00766E76" w:rsidP="00142BB1">
            <w:pPr>
              <w:pStyle w:val="TAL"/>
            </w:pPr>
            <w:r>
              <w:t>AccuracyInfo</w:t>
            </w:r>
          </w:p>
        </w:tc>
        <w:tc>
          <w:tcPr>
            <w:tcW w:w="1195" w:type="dxa"/>
            <w:gridSpan w:val="2"/>
          </w:tcPr>
          <w:p w14:paraId="60A68CCB" w14:textId="77777777" w:rsidR="00766E76" w:rsidRDefault="00766E76" w:rsidP="00142BB1">
            <w:pPr>
              <w:pStyle w:val="TAL"/>
            </w:pPr>
            <w:r>
              <w:rPr>
                <w:rFonts w:hint="eastAsia"/>
                <w:lang w:eastAsia="zh-CN"/>
              </w:rPr>
              <w:t>5.</w:t>
            </w:r>
            <w:r>
              <w:rPr>
                <w:lang w:eastAsia="zh-CN"/>
              </w:rPr>
              <w:t>1.6.2.89</w:t>
            </w:r>
          </w:p>
        </w:tc>
        <w:tc>
          <w:tcPr>
            <w:tcW w:w="2132" w:type="dxa"/>
            <w:gridSpan w:val="2"/>
          </w:tcPr>
          <w:p w14:paraId="70742BC6" w14:textId="77777777" w:rsidR="00766E76" w:rsidRDefault="00766E76" w:rsidP="00142BB1">
            <w:pPr>
              <w:pStyle w:val="TAL"/>
            </w:pPr>
            <w:r>
              <w:rPr>
                <w:rFonts w:hint="eastAsia"/>
                <w:lang w:eastAsia="zh-CN"/>
              </w:rPr>
              <w:t>T</w:t>
            </w:r>
            <w:r>
              <w:rPr>
                <w:lang w:eastAsia="zh-CN"/>
              </w:rPr>
              <w:t xml:space="preserve">he </w:t>
            </w:r>
            <w:r>
              <w:t>analytics accuracy information.</w:t>
            </w:r>
          </w:p>
        </w:tc>
        <w:tc>
          <w:tcPr>
            <w:tcW w:w="2751" w:type="dxa"/>
            <w:gridSpan w:val="2"/>
          </w:tcPr>
          <w:p w14:paraId="33C03794" w14:textId="77777777" w:rsidR="00766E76" w:rsidRDefault="00766E76" w:rsidP="00142BB1">
            <w:pPr>
              <w:pStyle w:val="TAL"/>
            </w:pPr>
            <w:r>
              <w:rPr>
                <w:lang w:eastAsia="zh-CN"/>
              </w:rPr>
              <w:t>Analytics</w:t>
            </w:r>
            <w:r>
              <w:rPr>
                <w:rFonts w:hint="eastAsia"/>
                <w:lang w:eastAsia="zh-CN"/>
              </w:rPr>
              <w:t>A</w:t>
            </w:r>
            <w:r>
              <w:rPr>
                <w:lang w:eastAsia="zh-CN"/>
              </w:rPr>
              <w:t>ccuracy</w:t>
            </w:r>
          </w:p>
        </w:tc>
      </w:tr>
      <w:tr w:rsidR="00766E76" w14:paraId="328D3C79" w14:textId="77777777" w:rsidTr="00142BB1">
        <w:trPr>
          <w:gridAfter w:val="1"/>
          <w:wAfter w:w="85" w:type="dxa"/>
          <w:jc w:val="center"/>
        </w:trPr>
        <w:tc>
          <w:tcPr>
            <w:tcW w:w="3222" w:type="dxa"/>
            <w:gridSpan w:val="2"/>
          </w:tcPr>
          <w:p w14:paraId="39E16ED9" w14:textId="77777777" w:rsidR="00766E76" w:rsidRDefault="00766E76" w:rsidP="00142BB1">
            <w:pPr>
              <w:pStyle w:val="TAL"/>
            </w:pPr>
            <w:r>
              <w:t>AccuracyReq</w:t>
            </w:r>
          </w:p>
        </w:tc>
        <w:tc>
          <w:tcPr>
            <w:tcW w:w="1195" w:type="dxa"/>
            <w:gridSpan w:val="2"/>
          </w:tcPr>
          <w:p w14:paraId="18665247" w14:textId="77777777" w:rsidR="00766E76" w:rsidRDefault="00766E76" w:rsidP="00142BB1">
            <w:pPr>
              <w:pStyle w:val="TAL"/>
            </w:pPr>
            <w:r>
              <w:rPr>
                <w:rFonts w:hint="eastAsia"/>
                <w:lang w:eastAsia="zh-CN"/>
              </w:rPr>
              <w:t>5</w:t>
            </w:r>
            <w:r>
              <w:rPr>
                <w:lang w:eastAsia="zh-CN"/>
              </w:rPr>
              <w:t>.1.6.3.88</w:t>
            </w:r>
          </w:p>
        </w:tc>
        <w:tc>
          <w:tcPr>
            <w:tcW w:w="2132" w:type="dxa"/>
            <w:gridSpan w:val="2"/>
          </w:tcPr>
          <w:p w14:paraId="286F204C" w14:textId="77777777" w:rsidR="00766E76" w:rsidRDefault="00766E76" w:rsidP="00142BB1">
            <w:pPr>
              <w:pStyle w:val="TAL"/>
            </w:pPr>
            <w:r>
              <w:rPr>
                <w:lang w:val="en-US" w:eastAsia="zh-CN"/>
              </w:rPr>
              <w:t xml:space="preserve">Represents the </w:t>
            </w:r>
            <w:r>
              <w:t>analytics accuracy requirement information</w:t>
            </w:r>
            <w:r>
              <w:rPr>
                <w:lang w:val="en-US" w:eastAsia="zh-CN"/>
              </w:rPr>
              <w:t>.</w:t>
            </w:r>
          </w:p>
        </w:tc>
        <w:tc>
          <w:tcPr>
            <w:tcW w:w="2751" w:type="dxa"/>
            <w:gridSpan w:val="2"/>
          </w:tcPr>
          <w:p w14:paraId="4A36C76B" w14:textId="77777777" w:rsidR="00766E76" w:rsidRDefault="00766E76" w:rsidP="00142BB1">
            <w:pPr>
              <w:pStyle w:val="TAL"/>
            </w:pPr>
            <w:r>
              <w:rPr>
                <w:lang w:eastAsia="zh-CN"/>
              </w:rPr>
              <w:t>Analytics</w:t>
            </w:r>
            <w:r>
              <w:rPr>
                <w:rFonts w:hint="eastAsia"/>
                <w:lang w:eastAsia="zh-CN"/>
              </w:rPr>
              <w:t>A</w:t>
            </w:r>
            <w:r>
              <w:rPr>
                <w:lang w:eastAsia="zh-CN"/>
              </w:rPr>
              <w:t>ccuracy</w:t>
            </w:r>
          </w:p>
        </w:tc>
      </w:tr>
      <w:tr w:rsidR="00766E76" w14:paraId="32933ED9" w14:textId="77777777" w:rsidTr="00142BB1">
        <w:trPr>
          <w:gridAfter w:val="1"/>
          <w:wAfter w:w="85" w:type="dxa"/>
          <w:jc w:val="center"/>
        </w:trPr>
        <w:tc>
          <w:tcPr>
            <w:tcW w:w="3222" w:type="dxa"/>
            <w:gridSpan w:val="2"/>
          </w:tcPr>
          <w:p w14:paraId="6F55B74F" w14:textId="77777777" w:rsidR="00766E76" w:rsidRDefault="00766E76" w:rsidP="00142BB1">
            <w:pPr>
              <w:pStyle w:val="TAL"/>
            </w:pPr>
            <w:r>
              <w:t>AdditionalMeasurement</w:t>
            </w:r>
          </w:p>
        </w:tc>
        <w:tc>
          <w:tcPr>
            <w:tcW w:w="1195" w:type="dxa"/>
            <w:gridSpan w:val="2"/>
          </w:tcPr>
          <w:p w14:paraId="46664B3C" w14:textId="77777777" w:rsidR="00766E76" w:rsidRDefault="00766E76" w:rsidP="00142BB1">
            <w:pPr>
              <w:pStyle w:val="TAL"/>
            </w:pPr>
            <w:r>
              <w:rPr>
                <w:rFonts w:hint="eastAsia"/>
                <w:lang w:eastAsia="zh-CN"/>
              </w:rPr>
              <w:t>5</w:t>
            </w:r>
            <w:r>
              <w:rPr>
                <w:lang w:eastAsia="zh-CN"/>
              </w:rPr>
              <w:t>.1.6.2.26</w:t>
            </w:r>
          </w:p>
        </w:tc>
        <w:tc>
          <w:tcPr>
            <w:tcW w:w="2132" w:type="dxa"/>
            <w:gridSpan w:val="2"/>
          </w:tcPr>
          <w:p w14:paraId="5D610840" w14:textId="77777777" w:rsidR="00766E76" w:rsidRDefault="00766E76" w:rsidP="00142BB1">
            <w:pPr>
              <w:pStyle w:val="TAL"/>
            </w:pPr>
            <w:r>
              <w:t>Represents additional measurement information.</w:t>
            </w:r>
          </w:p>
        </w:tc>
        <w:tc>
          <w:tcPr>
            <w:tcW w:w="2751" w:type="dxa"/>
            <w:gridSpan w:val="2"/>
          </w:tcPr>
          <w:p w14:paraId="6E8655B7" w14:textId="77777777" w:rsidR="00766E76" w:rsidRDefault="00766E76" w:rsidP="00142BB1">
            <w:pPr>
              <w:pStyle w:val="TAL"/>
              <w:rPr>
                <w:rFonts w:cs="Arial"/>
                <w:szCs w:val="18"/>
              </w:rPr>
            </w:pPr>
            <w:r>
              <w:t>AbnormalBehaviour</w:t>
            </w:r>
          </w:p>
        </w:tc>
      </w:tr>
      <w:tr w:rsidR="00766E76" w14:paraId="20427BEA" w14:textId="77777777" w:rsidTr="00142BB1">
        <w:trPr>
          <w:gridAfter w:val="1"/>
          <w:wAfter w:w="85" w:type="dxa"/>
          <w:jc w:val="center"/>
        </w:trPr>
        <w:tc>
          <w:tcPr>
            <w:tcW w:w="3222" w:type="dxa"/>
            <w:gridSpan w:val="2"/>
          </w:tcPr>
          <w:p w14:paraId="55DEDDED" w14:textId="77777777" w:rsidR="00766E76" w:rsidRDefault="00766E76" w:rsidP="00142BB1">
            <w:pPr>
              <w:pStyle w:val="TAL"/>
            </w:pPr>
            <w:r>
              <w:rPr>
                <w:lang w:eastAsia="zh-CN"/>
              </w:rPr>
              <w:t>AddressList</w:t>
            </w:r>
          </w:p>
        </w:tc>
        <w:tc>
          <w:tcPr>
            <w:tcW w:w="1195" w:type="dxa"/>
            <w:gridSpan w:val="2"/>
          </w:tcPr>
          <w:p w14:paraId="61F4B7CB" w14:textId="77777777" w:rsidR="00766E76" w:rsidRDefault="00766E76" w:rsidP="00142BB1">
            <w:pPr>
              <w:pStyle w:val="TAL"/>
            </w:pPr>
            <w:r>
              <w:rPr>
                <w:rFonts w:hint="eastAsia"/>
                <w:lang w:eastAsia="zh-CN"/>
              </w:rPr>
              <w:t>5</w:t>
            </w:r>
            <w:r>
              <w:rPr>
                <w:lang w:eastAsia="zh-CN"/>
              </w:rPr>
              <w:t>.1.6.2.28</w:t>
            </w:r>
          </w:p>
        </w:tc>
        <w:tc>
          <w:tcPr>
            <w:tcW w:w="2132" w:type="dxa"/>
            <w:gridSpan w:val="2"/>
          </w:tcPr>
          <w:p w14:paraId="043BD9C4" w14:textId="77777777" w:rsidR="00766E76" w:rsidRDefault="00766E76" w:rsidP="00142BB1">
            <w:pPr>
              <w:pStyle w:val="TAL"/>
            </w:pPr>
            <w:r>
              <w:t>Represents a list of IPv4 and/or IPv6 addresses.</w:t>
            </w:r>
          </w:p>
        </w:tc>
        <w:tc>
          <w:tcPr>
            <w:tcW w:w="2751" w:type="dxa"/>
            <w:gridSpan w:val="2"/>
          </w:tcPr>
          <w:p w14:paraId="071DE0B7" w14:textId="77777777" w:rsidR="00766E76" w:rsidRDefault="00766E76" w:rsidP="00142BB1">
            <w:pPr>
              <w:pStyle w:val="TAL"/>
              <w:rPr>
                <w:rFonts w:cs="Arial"/>
                <w:szCs w:val="18"/>
              </w:rPr>
            </w:pPr>
            <w:r>
              <w:t>AbnormalBehaviour</w:t>
            </w:r>
          </w:p>
        </w:tc>
      </w:tr>
      <w:tr w:rsidR="00766E76" w14:paraId="78D839DF" w14:textId="77777777" w:rsidTr="00142BB1">
        <w:trPr>
          <w:gridAfter w:val="1"/>
          <w:wAfter w:w="85" w:type="dxa"/>
          <w:jc w:val="center"/>
        </w:trPr>
        <w:tc>
          <w:tcPr>
            <w:tcW w:w="3222" w:type="dxa"/>
            <w:gridSpan w:val="2"/>
          </w:tcPr>
          <w:p w14:paraId="319872A9" w14:textId="77777777" w:rsidR="00766E76" w:rsidRDefault="00766E76" w:rsidP="00142BB1">
            <w:pPr>
              <w:pStyle w:val="TAL"/>
              <w:rPr>
                <w:lang w:eastAsia="zh-CN"/>
              </w:rPr>
            </w:pPr>
            <w:r>
              <w:rPr>
                <w:lang w:eastAsia="zh-CN"/>
              </w:rPr>
              <w:t>AnalyticsContextIdentifier</w:t>
            </w:r>
          </w:p>
        </w:tc>
        <w:tc>
          <w:tcPr>
            <w:tcW w:w="1195" w:type="dxa"/>
            <w:gridSpan w:val="2"/>
          </w:tcPr>
          <w:p w14:paraId="40738F24" w14:textId="77777777" w:rsidR="00766E76" w:rsidRDefault="00766E76" w:rsidP="00142BB1">
            <w:pPr>
              <w:pStyle w:val="TAL"/>
              <w:rPr>
                <w:lang w:eastAsia="zh-CN"/>
              </w:rPr>
            </w:pPr>
            <w:r>
              <w:rPr>
                <w:lang w:eastAsia="zh-CN"/>
              </w:rPr>
              <w:t>5.1.6.2.43</w:t>
            </w:r>
          </w:p>
        </w:tc>
        <w:tc>
          <w:tcPr>
            <w:tcW w:w="2132" w:type="dxa"/>
            <w:gridSpan w:val="2"/>
          </w:tcPr>
          <w:p w14:paraId="2C473870" w14:textId="77777777" w:rsidR="00766E76" w:rsidRDefault="00766E76" w:rsidP="00142BB1">
            <w:pPr>
              <w:pStyle w:val="TAL"/>
            </w:pPr>
            <w:r>
              <w:t>Contains information about available analytics contexts.</w:t>
            </w:r>
          </w:p>
        </w:tc>
        <w:tc>
          <w:tcPr>
            <w:tcW w:w="2751" w:type="dxa"/>
            <w:gridSpan w:val="2"/>
          </w:tcPr>
          <w:p w14:paraId="434CEACB" w14:textId="77777777" w:rsidR="00766E76" w:rsidRDefault="00766E76" w:rsidP="00142BB1">
            <w:pPr>
              <w:pStyle w:val="TAL"/>
            </w:pPr>
            <w:r>
              <w:t>AnaSubTransfer</w:t>
            </w:r>
          </w:p>
        </w:tc>
      </w:tr>
      <w:tr w:rsidR="00766E76" w14:paraId="124EDF33" w14:textId="77777777" w:rsidTr="00142BB1">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A310ED5" w14:textId="77777777" w:rsidR="00766E76" w:rsidRDefault="00766E76" w:rsidP="00142BB1">
            <w:pPr>
              <w:pStyle w:val="TAL"/>
              <w:rPr>
                <w:lang w:eastAsia="zh-CN"/>
              </w:rPr>
            </w:pPr>
            <w:r>
              <w:rPr>
                <w:lang w:eastAsia="zh-CN"/>
              </w:rPr>
              <w:t>AnalyticsAccuracyIndication</w:t>
            </w:r>
          </w:p>
        </w:tc>
        <w:tc>
          <w:tcPr>
            <w:tcW w:w="1195" w:type="dxa"/>
            <w:gridSpan w:val="2"/>
            <w:tcBorders>
              <w:top w:val="single" w:sz="6" w:space="0" w:color="auto"/>
              <w:left w:val="single" w:sz="6" w:space="0" w:color="auto"/>
              <w:bottom w:val="single" w:sz="6" w:space="0" w:color="auto"/>
              <w:right w:val="single" w:sz="6" w:space="0" w:color="auto"/>
            </w:tcBorders>
          </w:tcPr>
          <w:p w14:paraId="6712CDBB" w14:textId="77777777" w:rsidR="00766E76" w:rsidRDefault="00766E76" w:rsidP="00142BB1">
            <w:pPr>
              <w:pStyle w:val="TAL"/>
              <w:rPr>
                <w:lang w:eastAsia="zh-CN"/>
              </w:rPr>
            </w:pPr>
            <w:r>
              <w:rPr>
                <w:lang w:eastAsia="zh-CN"/>
              </w:rPr>
              <w:t>5.1.6.3.37</w:t>
            </w:r>
          </w:p>
        </w:tc>
        <w:tc>
          <w:tcPr>
            <w:tcW w:w="2132" w:type="dxa"/>
            <w:gridSpan w:val="2"/>
            <w:tcBorders>
              <w:top w:val="single" w:sz="6" w:space="0" w:color="auto"/>
              <w:left w:val="single" w:sz="6" w:space="0" w:color="auto"/>
              <w:bottom w:val="single" w:sz="6" w:space="0" w:color="auto"/>
              <w:right w:val="single" w:sz="6" w:space="0" w:color="auto"/>
            </w:tcBorders>
          </w:tcPr>
          <w:p w14:paraId="576B5C4B" w14:textId="77777777" w:rsidR="00766E76" w:rsidRDefault="00766E76" w:rsidP="00142BB1">
            <w:pPr>
              <w:pStyle w:val="TAL"/>
            </w:pPr>
            <w:r>
              <w:t>Represents the analytics accuracy indication.</w:t>
            </w:r>
          </w:p>
        </w:tc>
        <w:tc>
          <w:tcPr>
            <w:tcW w:w="2751" w:type="dxa"/>
            <w:gridSpan w:val="2"/>
            <w:tcBorders>
              <w:top w:val="single" w:sz="6" w:space="0" w:color="auto"/>
              <w:left w:val="single" w:sz="6" w:space="0" w:color="auto"/>
              <w:bottom w:val="single" w:sz="6" w:space="0" w:color="auto"/>
              <w:right w:val="single" w:sz="6" w:space="0" w:color="auto"/>
            </w:tcBorders>
          </w:tcPr>
          <w:p w14:paraId="4CC08F86" w14:textId="77777777" w:rsidR="00766E76" w:rsidRDefault="00766E76" w:rsidP="00142BB1">
            <w:pPr>
              <w:pStyle w:val="TAL"/>
            </w:pPr>
            <w:r>
              <w:t>AnalyticsAccuracy</w:t>
            </w:r>
          </w:p>
        </w:tc>
      </w:tr>
      <w:tr w:rsidR="00766E76" w14:paraId="639402AF" w14:textId="77777777" w:rsidTr="00142BB1">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6D560FF" w14:textId="77777777" w:rsidR="00766E76" w:rsidRDefault="00766E76" w:rsidP="00142BB1">
            <w:pPr>
              <w:pStyle w:val="TAL"/>
              <w:rPr>
                <w:lang w:eastAsia="zh-CN"/>
              </w:rPr>
            </w:pPr>
            <w:r>
              <w:rPr>
                <w:lang w:eastAsia="zh-CN"/>
              </w:rPr>
              <w:t>AnalyticsFeedbackInfo</w:t>
            </w:r>
          </w:p>
        </w:tc>
        <w:tc>
          <w:tcPr>
            <w:tcW w:w="1195" w:type="dxa"/>
            <w:gridSpan w:val="2"/>
            <w:tcBorders>
              <w:top w:val="single" w:sz="6" w:space="0" w:color="auto"/>
              <w:left w:val="single" w:sz="6" w:space="0" w:color="auto"/>
              <w:bottom w:val="single" w:sz="6" w:space="0" w:color="auto"/>
              <w:right w:val="single" w:sz="6" w:space="0" w:color="auto"/>
            </w:tcBorders>
          </w:tcPr>
          <w:p w14:paraId="72F6FCB0" w14:textId="77777777" w:rsidR="00766E76" w:rsidRDefault="00766E76" w:rsidP="00142BB1">
            <w:pPr>
              <w:pStyle w:val="TAL"/>
              <w:rPr>
                <w:lang w:eastAsia="zh-CN"/>
              </w:rPr>
            </w:pPr>
            <w:r>
              <w:rPr>
                <w:lang w:eastAsia="zh-CN"/>
              </w:rPr>
              <w:t>5.1.6.2.105</w:t>
            </w:r>
          </w:p>
        </w:tc>
        <w:tc>
          <w:tcPr>
            <w:tcW w:w="2132" w:type="dxa"/>
            <w:gridSpan w:val="2"/>
            <w:tcBorders>
              <w:top w:val="single" w:sz="6" w:space="0" w:color="auto"/>
              <w:left w:val="single" w:sz="6" w:space="0" w:color="auto"/>
              <w:bottom w:val="single" w:sz="6" w:space="0" w:color="auto"/>
              <w:right w:val="single" w:sz="6" w:space="0" w:color="auto"/>
            </w:tcBorders>
          </w:tcPr>
          <w:p w14:paraId="0848D511" w14:textId="77777777" w:rsidR="00766E76" w:rsidRDefault="00766E76" w:rsidP="00142BB1">
            <w:pPr>
              <w:pStyle w:val="TAL"/>
            </w:pPr>
            <w:r>
              <w:t>Contains analytics feedback information.</w:t>
            </w:r>
          </w:p>
        </w:tc>
        <w:tc>
          <w:tcPr>
            <w:tcW w:w="2751" w:type="dxa"/>
            <w:gridSpan w:val="2"/>
            <w:tcBorders>
              <w:top w:val="single" w:sz="6" w:space="0" w:color="auto"/>
              <w:left w:val="single" w:sz="6" w:space="0" w:color="auto"/>
              <w:bottom w:val="single" w:sz="6" w:space="0" w:color="auto"/>
              <w:right w:val="single" w:sz="6" w:space="0" w:color="auto"/>
            </w:tcBorders>
          </w:tcPr>
          <w:p w14:paraId="6D229AA8" w14:textId="77777777" w:rsidR="00766E76" w:rsidRDefault="00766E76" w:rsidP="00142BB1">
            <w:pPr>
              <w:pStyle w:val="TAL"/>
            </w:pPr>
            <w:r>
              <w:t>AnalyticsAccuracy</w:t>
            </w:r>
          </w:p>
        </w:tc>
      </w:tr>
      <w:tr w:rsidR="00766E76" w14:paraId="18450AF1" w14:textId="77777777" w:rsidTr="00142BB1">
        <w:trPr>
          <w:gridAfter w:val="1"/>
          <w:wAfter w:w="85" w:type="dxa"/>
          <w:jc w:val="center"/>
        </w:trPr>
        <w:tc>
          <w:tcPr>
            <w:tcW w:w="3222" w:type="dxa"/>
            <w:gridSpan w:val="2"/>
          </w:tcPr>
          <w:p w14:paraId="4037E3E4" w14:textId="77777777" w:rsidR="00766E76" w:rsidRDefault="00766E76" w:rsidP="00142BB1">
            <w:pPr>
              <w:pStyle w:val="TAL"/>
              <w:rPr>
                <w:lang w:eastAsia="zh-CN"/>
              </w:rPr>
            </w:pPr>
            <w:r>
              <w:rPr>
                <w:lang w:eastAsia="zh-CN"/>
              </w:rPr>
              <w:t>AnalyticsMetadata</w:t>
            </w:r>
          </w:p>
        </w:tc>
        <w:tc>
          <w:tcPr>
            <w:tcW w:w="1195" w:type="dxa"/>
            <w:gridSpan w:val="2"/>
          </w:tcPr>
          <w:p w14:paraId="3B2E8662" w14:textId="77777777" w:rsidR="00766E76" w:rsidRDefault="00766E76" w:rsidP="00142BB1">
            <w:pPr>
              <w:pStyle w:val="TAL"/>
              <w:rPr>
                <w:lang w:eastAsia="zh-CN"/>
              </w:rPr>
            </w:pPr>
            <w:r>
              <w:rPr>
                <w:lang w:eastAsia="zh-CN"/>
              </w:rPr>
              <w:t>5.1.6.3.14</w:t>
            </w:r>
          </w:p>
        </w:tc>
        <w:tc>
          <w:tcPr>
            <w:tcW w:w="2132" w:type="dxa"/>
            <w:gridSpan w:val="2"/>
          </w:tcPr>
          <w:p w14:paraId="02E62E4E" w14:textId="77777777" w:rsidR="00766E76" w:rsidRDefault="00766E76" w:rsidP="00142BB1">
            <w:pPr>
              <w:pStyle w:val="TAL"/>
            </w:pPr>
            <w:r>
              <w:t>Represents the types of analytics metadata information that can be requested.</w:t>
            </w:r>
          </w:p>
        </w:tc>
        <w:tc>
          <w:tcPr>
            <w:tcW w:w="2751" w:type="dxa"/>
            <w:gridSpan w:val="2"/>
          </w:tcPr>
          <w:p w14:paraId="538B0B80" w14:textId="77777777" w:rsidR="00766E76" w:rsidRDefault="00766E76" w:rsidP="00142BB1">
            <w:pPr>
              <w:pStyle w:val="TAL"/>
            </w:pPr>
            <w:r>
              <w:t>Aggregation</w:t>
            </w:r>
          </w:p>
        </w:tc>
      </w:tr>
      <w:tr w:rsidR="00766E76" w14:paraId="20D87657" w14:textId="77777777" w:rsidTr="00142BB1">
        <w:trPr>
          <w:gridAfter w:val="1"/>
          <w:wAfter w:w="85" w:type="dxa"/>
          <w:jc w:val="center"/>
        </w:trPr>
        <w:tc>
          <w:tcPr>
            <w:tcW w:w="3222" w:type="dxa"/>
            <w:gridSpan w:val="2"/>
          </w:tcPr>
          <w:p w14:paraId="2BC17713" w14:textId="77777777" w:rsidR="00766E76" w:rsidRDefault="00766E76" w:rsidP="00142BB1">
            <w:pPr>
              <w:pStyle w:val="TAL"/>
              <w:rPr>
                <w:lang w:eastAsia="zh-CN"/>
              </w:rPr>
            </w:pPr>
            <w:r>
              <w:rPr>
                <w:lang w:eastAsia="zh-CN"/>
              </w:rPr>
              <w:t>AnalyticsMetadataIndication</w:t>
            </w:r>
          </w:p>
        </w:tc>
        <w:tc>
          <w:tcPr>
            <w:tcW w:w="1195" w:type="dxa"/>
            <w:gridSpan w:val="2"/>
          </w:tcPr>
          <w:p w14:paraId="3801DE3B" w14:textId="77777777" w:rsidR="00766E76" w:rsidRDefault="00766E76" w:rsidP="00142BB1">
            <w:pPr>
              <w:pStyle w:val="TAL"/>
              <w:rPr>
                <w:lang w:eastAsia="zh-CN"/>
              </w:rPr>
            </w:pPr>
            <w:r>
              <w:rPr>
                <w:lang w:eastAsia="zh-CN"/>
              </w:rPr>
              <w:t>5.1.6.2.36</w:t>
            </w:r>
          </w:p>
        </w:tc>
        <w:tc>
          <w:tcPr>
            <w:tcW w:w="2132" w:type="dxa"/>
            <w:gridSpan w:val="2"/>
          </w:tcPr>
          <w:p w14:paraId="3AB75E77" w14:textId="77777777" w:rsidR="00766E76" w:rsidRDefault="00766E76" w:rsidP="00142BB1">
            <w:pPr>
              <w:pStyle w:val="TAL"/>
            </w:pPr>
            <w:r>
              <w:t>Contains values for analytics metadata information.</w:t>
            </w:r>
          </w:p>
        </w:tc>
        <w:tc>
          <w:tcPr>
            <w:tcW w:w="2751" w:type="dxa"/>
            <w:gridSpan w:val="2"/>
          </w:tcPr>
          <w:p w14:paraId="27AFDDB0" w14:textId="77777777" w:rsidR="00766E76" w:rsidRDefault="00766E76" w:rsidP="00142BB1">
            <w:pPr>
              <w:pStyle w:val="TAL"/>
            </w:pPr>
            <w:r>
              <w:t>Aggregation</w:t>
            </w:r>
          </w:p>
        </w:tc>
      </w:tr>
      <w:tr w:rsidR="00766E76" w14:paraId="3DCF8882" w14:textId="77777777" w:rsidTr="00142BB1">
        <w:trPr>
          <w:gridAfter w:val="1"/>
          <w:wAfter w:w="85" w:type="dxa"/>
          <w:jc w:val="center"/>
        </w:trPr>
        <w:tc>
          <w:tcPr>
            <w:tcW w:w="3222" w:type="dxa"/>
            <w:gridSpan w:val="2"/>
          </w:tcPr>
          <w:p w14:paraId="2B40B36F" w14:textId="77777777" w:rsidR="00766E76" w:rsidRDefault="00766E76" w:rsidP="00142BB1">
            <w:pPr>
              <w:pStyle w:val="TAL"/>
              <w:rPr>
                <w:lang w:eastAsia="zh-CN"/>
              </w:rPr>
            </w:pPr>
            <w:r>
              <w:rPr>
                <w:lang w:eastAsia="zh-CN"/>
              </w:rPr>
              <w:t>AnalyticsMetadataInfo</w:t>
            </w:r>
          </w:p>
        </w:tc>
        <w:tc>
          <w:tcPr>
            <w:tcW w:w="1195" w:type="dxa"/>
            <w:gridSpan w:val="2"/>
          </w:tcPr>
          <w:p w14:paraId="6C307C44" w14:textId="77777777" w:rsidR="00766E76" w:rsidRDefault="00766E76" w:rsidP="00142BB1">
            <w:pPr>
              <w:pStyle w:val="TAL"/>
              <w:rPr>
                <w:lang w:eastAsia="zh-CN"/>
              </w:rPr>
            </w:pPr>
            <w:r>
              <w:rPr>
                <w:lang w:eastAsia="zh-CN"/>
              </w:rPr>
              <w:t>5.1.6.2.37</w:t>
            </w:r>
          </w:p>
        </w:tc>
        <w:tc>
          <w:tcPr>
            <w:tcW w:w="2132" w:type="dxa"/>
            <w:gridSpan w:val="2"/>
          </w:tcPr>
          <w:p w14:paraId="1B1C3FD5" w14:textId="77777777" w:rsidR="00766E76" w:rsidRDefault="00766E76" w:rsidP="00142BB1">
            <w:pPr>
              <w:pStyle w:val="TAL"/>
            </w:pPr>
            <w:r>
              <w:t>Contains analytics metadata information required for analytics aggregation.</w:t>
            </w:r>
          </w:p>
        </w:tc>
        <w:tc>
          <w:tcPr>
            <w:tcW w:w="2751" w:type="dxa"/>
            <w:gridSpan w:val="2"/>
          </w:tcPr>
          <w:p w14:paraId="25C97D10" w14:textId="77777777" w:rsidR="00766E76" w:rsidRDefault="00766E76" w:rsidP="00142BB1">
            <w:pPr>
              <w:pStyle w:val="TAL"/>
            </w:pPr>
            <w:r>
              <w:t>Aggregation</w:t>
            </w:r>
          </w:p>
        </w:tc>
      </w:tr>
      <w:tr w:rsidR="00766E76" w14:paraId="4B9C7C9E" w14:textId="77777777" w:rsidTr="00142BB1">
        <w:trPr>
          <w:gridAfter w:val="1"/>
          <w:wAfter w:w="85" w:type="dxa"/>
          <w:jc w:val="center"/>
        </w:trPr>
        <w:tc>
          <w:tcPr>
            <w:tcW w:w="3222" w:type="dxa"/>
            <w:gridSpan w:val="2"/>
          </w:tcPr>
          <w:p w14:paraId="5DB4B7D2" w14:textId="77777777" w:rsidR="00766E76" w:rsidRDefault="00766E76" w:rsidP="00142BB1">
            <w:pPr>
              <w:pStyle w:val="TAL"/>
              <w:rPr>
                <w:lang w:eastAsia="zh-CN"/>
              </w:rPr>
            </w:pPr>
            <w:r>
              <w:rPr>
                <w:lang w:eastAsia="zh-CN"/>
              </w:rPr>
              <w:t>AnalyticsSubscriptionsTransfer</w:t>
            </w:r>
          </w:p>
        </w:tc>
        <w:tc>
          <w:tcPr>
            <w:tcW w:w="1195" w:type="dxa"/>
            <w:gridSpan w:val="2"/>
          </w:tcPr>
          <w:p w14:paraId="78FCCFE6" w14:textId="77777777" w:rsidR="00766E76" w:rsidRDefault="00766E76" w:rsidP="00142BB1">
            <w:pPr>
              <w:pStyle w:val="TAL"/>
              <w:rPr>
                <w:lang w:eastAsia="zh-CN"/>
              </w:rPr>
            </w:pPr>
            <w:r>
              <w:rPr>
                <w:lang w:eastAsia="zh-CN"/>
              </w:rPr>
              <w:t>5.1.6.2.40</w:t>
            </w:r>
          </w:p>
        </w:tc>
        <w:tc>
          <w:tcPr>
            <w:tcW w:w="2132" w:type="dxa"/>
            <w:gridSpan w:val="2"/>
          </w:tcPr>
          <w:p w14:paraId="15C097E1" w14:textId="77777777" w:rsidR="00766E76" w:rsidRDefault="00766E76" w:rsidP="00142BB1">
            <w:pPr>
              <w:pStyle w:val="TAL"/>
            </w:pPr>
            <w:r>
              <w:rPr>
                <w:lang w:eastAsia="ko-KR"/>
              </w:rPr>
              <w:t>Contains information about a request to transfer analytics subscriptions.</w:t>
            </w:r>
          </w:p>
        </w:tc>
        <w:tc>
          <w:tcPr>
            <w:tcW w:w="2751" w:type="dxa"/>
            <w:gridSpan w:val="2"/>
          </w:tcPr>
          <w:p w14:paraId="188F46D1" w14:textId="77777777" w:rsidR="00766E76" w:rsidRDefault="00766E76" w:rsidP="00142BB1">
            <w:pPr>
              <w:pStyle w:val="TAL"/>
            </w:pPr>
            <w:r>
              <w:t>AnaSubTransfer</w:t>
            </w:r>
          </w:p>
        </w:tc>
      </w:tr>
      <w:tr w:rsidR="00766E76" w14:paraId="221694DB" w14:textId="77777777" w:rsidTr="00142BB1">
        <w:trPr>
          <w:gridAfter w:val="1"/>
          <w:wAfter w:w="85" w:type="dxa"/>
          <w:jc w:val="center"/>
        </w:trPr>
        <w:tc>
          <w:tcPr>
            <w:tcW w:w="3222" w:type="dxa"/>
            <w:gridSpan w:val="2"/>
          </w:tcPr>
          <w:p w14:paraId="4D65982F" w14:textId="77777777" w:rsidR="00766E76" w:rsidRDefault="00766E76" w:rsidP="00142BB1">
            <w:pPr>
              <w:pStyle w:val="TAL"/>
              <w:rPr>
                <w:lang w:eastAsia="zh-CN"/>
              </w:rPr>
            </w:pPr>
            <w:r>
              <w:rPr>
                <w:lang w:eastAsia="zh-CN"/>
              </w:rPr>
              <w:t>AnalyticsSubset</w:t>
            </w:r>
          </w:p>
        </w:tc>
        <w:tc>
          <w:tcPr>
            <w:tcW w:w="1195" w:type="dxa"/>
            <w:gridSpan w:val="2"/>
          </w:tcPr>
          <w:p w14:paraId="4D8C144C" w14:textId="77777777" w:rsidR="00766E76" w:rsidRDefault="00766E76" w:rsidP="00142BB1">
            <w:pPr>
              <w:pStyle w:val="TAL"/>
              <w:rPr>
                <w:lang w:eastAsia="zh-CN"/>
              </w:rPr>
            </w:pPr>
            <w:r>
              <w:rPr>
                <w:rFonts w:eastAsia="等线"/>
              </w:rPr>
              <w:t>5.1.6.3.18</w:t>
            </w:r>
          </w:p>
        </w:tc>
        <w:tc>
          <w:tcPr>
            <w:tcW w:w="2132" w:type="dxa"/>
            <w:gridSpan w:val="2"/>
          </w:tcPr>
          <w:p w14:paraId="11F37D8E" w14:textId="77777777" w:rsidR="00766E76" w:rsidRDefault="00766E76" w:rsidP="00142BB1">
            <w:pPr>
              <w:pStyle w:val="TAL"/>
              <w:rPr>
                <w:lang w:eastAsia="ko-KR"/>
              </w:rPr>
            </w:pPr>
            <w:r>
              <w:rPr>
                <w:lang w:eastAsia="zh-CN"/>
              </w:rPr>
              <w:t>Analytics subset used to indicate the content of the analytics.</w:t>
            </w:r>
          </w:p>
        </w:tc>
        <w:tc>
          <w:tcPr>
            <w:tcW w:w="2751" w:type="dxa"/>
            <w:gridSpan w:val="2"/>
          </w:tcPr>
          <w:p w14:paraId="4524712D" w14:textId="77777777" w:rsidR="00766E76" w:rsidRDefault="00766E76" w:rsidP="00142BB1">
            <w:pPr>
              <w:pStyle w:val="TAL"/>
            </w:pPr>
            <w:r>
              <w:t>EneNA</w:t>
            </w:r>
          </w:p>
        </w:tc>
      </w:tr>
      <w:tr w:rsidR="00766E76" w14:paraId="5D2D28D6" w14:textId="77777777" w:rsidTr="00142BB1">
        <w:trPr>
          <w:gridAfter w:val="1"/>
          <w:wAfter w:w="85" w:type="dxa"/>
          <w:jc w:val="center"/>
        </w:trPr>
        <w:tc>
          <w:tcPr>
            <w:tcW w:w="3222" w:type="dxa"/>
            <w:gridSpan w:val="2"/>
          </w:tcPr>
          <w:p w14:paraId="5759504D" w14:textId="77777777" w:rsidR="00766E76" w:rsidRDefault="00766E76" w:rsidP="00142BB1">
            <w:pPr>
              <w:pStyle w:val="TAL"/>
              <w:rPr>
                <w:lang w:eastAsia="zh-CN"/>
              </w:rPr>
            </w:pPr>
            <w:r>
              <w:rPr>
                <w:lang w:eastAsia="zh-CN"/>
              </w:rPr>
              <w:t>AnySlice</w:t>
            </w:r>
          </w:p>
        </w:tc>
        <w:tc>
          <w:tcPr>
            <w:tcW w:w="1195" w:type="dxa"/>
            <w:gridSpan w:val="2"/>
          </w:tcPr>
          <w:p w14:paraId="186A8366" w14:textId="77777777" w:rsidR="00766E76" w:rsidRDefault="00766E76" w:rsidP="00142BB1">
            <w:pPr>
              <w:pStyle w:val="TAL"/>
              <w:rPr>
                <w:lang w:eastAsia="zh-CN"/>
              </w:rPr>
            </w:pPr>
            <w:r>
              <w:rPr>
                <w:rFonts w:hint="eastAsia"/>
                <w:lang w:eastAsia="zh-CN"/>
              </w:rPr>
              <w:t>5.1.6.3.2</w:t>
            </w:r>
          </w:p>
        </w:tc>
        <w:tc>
          <w:tcPr>
            <w:tcW w:w="2132" w:type="dxa"/>
            <w:gridSpan w:val="2"/>
          </w:tcPr>
          <w:p w14:paraId="493FA956" w14:textId="77777777" w:rsidR="00766E76" w:rsidRDefault="00766E76" w:rsidP="00142BB1">
            <w:pPr>
              <w:pStyle w:val="TAL"/>
              <w:rPr>
                <w:lang w:eastAsia="zh-CN"/>
              </w:rPr>
            </w:pPr>
            <w:r>
              <w:rPr>
                <w:lang w:eastAsia="zh-CN"/>
              </w:rPr>
              <w:t>Represents the any slices.</w:t>
            </w:r>
          </w:p>
        </w:tc>
        <w:tc>
          <w:tcPr>
            <w:tcW w:w="2751" w:type="dxa"/>
            <w:gridSpan w:val="2"/>
          </w:tcPr>
          <w:p w14:paraId="2A501472" w14:textId="77777777" w:rsidR="00766E76" w:rsidRDefault="00766E76" w:rsidP="00142BB1">
            <w:pPr>
              <w:pStyle w:val="TAL"/>
              <w:rPr>
                <w:rFonts w:cs="Arial"/>
                <w:szCs w:val="18"/>
              </w:rPr>
            </w:pPr>
          </w:p>
        </w:tc>
      </w:tr>
      <w:tr w:rsidR="00766E76" w14:paraId="5982B021" w14:textId="77777777" w:rsidTr="00142BB1">
        <w:trPr>
          <w:gridAfter w:val="1"/>
          <w:wAfter w:w="85" w:type="dxa"/>
          <w:jc w:val="center"/>
        </w:trPr>
        <w:tc>
          <w:tcPr>
            <w:tcW w:w="3222" w:type="dxa"/>
            <w:gridSpan w:val="2"/>
          </w:tcPr>
          <w:p w14:paraId="28848843" w14:textId="77777777" w:rsidR="00766E76" w:rsidRDefault="00766E76" w:rsidP="00142BB1">
            <w:pPr>
              <w:pStyle w:val="TAL"/>
              <w:rPr>
                <w:lang w:eastAsia="zh-CN"/>
              </w:rPr>
            </w:pPr>
            <w:r>
              <w:t>ApplicationVolume</w:t>
            </w:r>
          </w:p>
        </w:tc>
        <w:tc>
          <w:tcPr>
            <w:tcW w:w="1195" w:type="dxa"/>
            <w:gridSpan w:val="2"/>
          </w:tcPr>
          <w:p w14:paraId="7F6C491A" w14:textId="77777777" w:rsidR="00766E76" w:rsidRDefault="00766E76" w:rsidP="00142BB1">
            <w:pPr>
              <w:pStyle w:val="TAL"/>
              <w:rPr>
                <w:lang w:eastAsia="zh-CN"/>
              </w:rPr>
            </w:pPr>
            <w:r>
              <w:rPr>
                <w:lang w:eastAsia="zh-CN"/>
              </w:rPr>
              <w:t>5.1.6.2.55</w:t>
            </w:r>
          </w:p>
        </w:tc>
        <w:tc>
          <w:tcPr>
            <w:tcW w:w="2132" w:type="dxa"/>
            <w:gridSpan w:val="2"/>
          </w:tcPr>
          <w:p w14:paraId="783D77AF" w14:textId="77777777" w:rsidR="00766E76" w:rsidRDefault="00766E76" w:rsidP="00142BB1">
            <w:pPr>
              <w:pStyle w:val="TAL"/>
              <w:rPr>
                <w:lang w:eastAsia="zh-CN"/>
              </w:rPr>
            </w:pPr>
            <w:r>
              <w:rPr>
                <w:lang w:eastAsia="ko-KR"/>
              </w:rPr>
              <w:t>Application data volume per application Id.</w:t>
            </w:r>
          </w:p>
        </w:tc>
        <w:tc>
          <w:tcPr>
            <w:tcW w:w="2751" w:type="dxa"/>
            <w:gridSpan w:val="2"/>
          </w:tcPr>
          <w:p w14:paraId="69255D8C" w14:textId="77777777" w:rsidR="00766E76" w:rsidRDefault="00766E76" w:rsidP="00142BB1">
            <w:pPr>
              <w:pStyle w:val="TAL"/>
              <w:rPr>
                <w:rFonts w:cs="Arial"/>
                <w:szCs w:val="18"/>
              </w:rPr>
            </w:pPr>
            <w:r>
              <w:t>Dispersion</w:t>
            </w:r>
          </w:p>
        </w:tc>
      </w:tr>
      <w:tr w:rsidR="00766E76" w14:paraId="5C05B2B4" w14:textId="77777777" w:rsidTr="00142BB1">
        <w:trPr>
          <w:gridAfter w:val="1"/>
          <w:wAfter w:w="85" w:type="dxa"/>
          <w:jc w:val="center"/>
        </w:trPr>
        <w:tc>
          <w:tcPr>
            <w:tcW w:w="3222" w:type="dxa"/>
            <w:gridSpan w:val="2"/>
          </w:tcPr>
          <w:p w14:paraId="05ABCDE4" w14:textId="77777777" w:rsidR="00766E76" w:rsidRDefault="00766E76" w:rsidP="00142BB1">
            <w:pPr>
              <w:pStyle w:val="TAL"/>
            </w:pPr>
            <w:r>
              <w:t>AppListForUeComm</w:t>
            </w:r>
          </w:p>
        </w:tc>
        <w:tc>
          <w:tcPr>
            <w:tcW w:w="1195" w:type="dxa"/>
            <w:gridSpan w:val="2"/>
          </w:tcPr>
          <w:p w14:paraId="2B064686" w14:textId="77777777" w:rsidR="00766E76" w:rsidRDefault="00766E76" w:rsidP="00142BB1">
            <w:pPr>
              <w:pStyle w:val="TAL"/>
              <w:rPr>
                <w:lang w:eastAsia="zh-CN"/>
              </w:rPr>
            </w:pPr>
            <w:r>
              <w:rPr>
                <w:rFonts w:hint="eastAsia"/>
                <w:lang w:eastAsia="zh-CN"/>
              </w:rPr>
              <w:t>5.1.6.2.64</w:t>
            </w:r>
          </w:p>
        </w:tc>
        <w:tc>
          <w:tcPr>
            <w:tcW w:w="2132" w:type="dxa"/>
            <w:gridSpan w:val="2"/>
          </w:tcPr>
          <w:p w14:paraId="2ACC39FA" w14:textId="77777777" w:rsidR="00766E76" w:rsidRDefault="00766E76" w:rsidP="00142BB1">
            <w:pPr>
              <w:pStyle w:val="TAL"/>
              <w:rPr>
                <w:lang w:eastAsia="ko-KR"/>
              </w:rPr>
            </w:pPr>
            <w:r>
              <w:rPr>
                <w:lang w:eastAsia="zh-CN"/>
              </w:rPr>
              <w:t>Represents the analytics of the application list used by UE.</w:t>
            </w:r>
          </w:p>
        </w:tc>
        <w:tc>
          <w:tcPr>
            <w:tcW w:w="2751" w:type="dxa"/>
            <w:gridSpan w:val="2"/>
          </w:tcPr>
          <w:p w14:paraId="77D9079B" w14:textId="77777777" w:rsidR="00766E76" w:rsidRDefault="00766E76" w:rsidP="00142BB1">
            <w:pPr>
              <w:pStyle w:val="TAL"/>
            </w:pPr>
            <w:r>
              <w:t>UeCommunicationExt</w:t>
            </w:r>
          </w:p>
        </w:tc>
      </w:tr>
      <w:tr w:rsidR="00766E76" w14:paraId="518669C4" w14:textId="77777777" w:rsidTr="00142BB1">
        <w:trPr>
          <w:gridAfter w:val="1"/>
          <w:wAfter w:w="85" w:type="dxa"/>
          <w:jc w:val="center"/>
        </w:trPr>
        <w:tc>
          <w:tcPr>
            <w:tcW w:w="3222" w:type="dxa"/>
            <w:gridSpan w:val="2"/>
          </w:tcPr>
          <w:p w14:paraId="61A584B9" w14:textId="77777777" w:rsidR="00766E76" w:rsidRDefault="00766E76" w:rsidP="00142BB1">
            <w:pPr>
              <w:pStyle w:val="TAL"/>
              <w:rPr>
                <w:lang w:eastAsia="zh-CN"/>
              </w:rPr>
            </w:pPr>
            <w:r>
              <w:t>BwRequirement</w:t>
            </w:r>
          </w:p>
        </w:tc>
        <w:tc>
          <w:tcPr>
            <w:tcW w:w="1195" w:type="dxa"/>
            <w:gridSpan w:val="2"/>
          </w:tcPr>
          <w:p w14:paraId="25E1852D" w14:textId="77777777" w:rsidR="00766E76" w:rsidRDefault="00766E76" w:rsidP="00142BB1">
            <w:pPr>
              <w:pStyle w:val="TAL"/>
              <w:rPr>
                <w:lang w:eastAsia="zh-CN"/>
              </w:rPr>
            </w:pPr>
            <w:r>
              <w:t>5.1.6.2.25</w:t>
            </w:r>
          </w:p>
        </w:tc>
        <w:tc>
          <w:tcPr>
            <w:tcW w:w="2132" w:type="dxa"/>
            <w:gridSpan w:val="2"/>
          </w:tcPr>
          <w:p w14:paraId="57BECC43" w14:textId="77777777" w:rsidR="00766E76" w:rsidRDefault="00766E76" w:rsidP="00142BB1">
            <w:pPr>
              <w:pStyle w:val="TAL"/>
              <w:rPr>
                <w:lang w:eastAsia="zh-CN"/>
              </w:rPr>
            </w:pPr>
            <w:r>
              <w:t>Represents bandwidth requirement.</w:t>
            </w:r>
          </w:p>
        </w:tc>
        <w:tc>
          <w:tcPr>
            <w:tcW w:w="2751" w:type="dxa"/>
            <w:gridSpan w:val="2"/>
          </w:tcPr>
          <w:p w14:paraId="4DAF1A07" w14:textId="77777777" w:rsidR="00766E76" w:rsidRDefault="00766E76" w:rsidP="00142BB1">
            <w:pPr>
              <w:pStyle w:val="TAL"/>
              <w:rPr>
                <w:rFonts w:cs="Arial"/>
                <w:szCs w:val="18"/>
              </w:rPr>
            </w:pPr>
            <w:r>
              <w:t>ServiceExperience</w:t>
            </w:r>
          </w:p>
        </w:tc>
      </w:tr>
      <w:tr w:rsidR="00766E76" w14:paraId="10EC6207" w14:textId="77777777" w:rsidTr="00142BB1">
        <w:trPr>
          <w:gridAfter w:val="1"/>
          <w:wAfter w:w="85" w:type="dxa"/>
          <w:jc w:val="center"/>
        </w:trPr>
        <w:tc>
          <w:tcPr>
            <w:tcW w:w="3222" w:type="dxa"/>
            <w:gridSpan w:val="2"/>
          </w:tcPr>
          <w:p w14:paraId="2C945B45" w14:textId="77777777" w:rsidR="00766E76" w:rsidRDefault="00766E76" w:rsidP="00142BB1">
            <w:pPr>
              <w:pStyle w:val="TAL"/>
              <w:rPr>
                <w:lang w:eastAsia="zh-CN"/>
              </w:rPr>
            </w:pPr>
            <w:r>
              <w:t>ClassCriterion</w:t>
            </w:r>
          </w:p>
        </w:tc>
        <w:tc>
          <w:tcPr>
            <w:tcW w:w="1195" w:type="dxa"/>
            <w:gridSpan w:val="2"/>
          </w:tcPr>
          <w:p w14:paraId="527E4274" w14:textId="77777777" w:rsidR="00766E76" w:rsidRDefault="00766E76" w:rsidP="00142BB1">
            <w:pPr>
              <w:pStyle w:val="TAL"/>
              <w:rPr>
                <w:lang w:eastAsia="zh-CN"/>
              </w:rPr>
            </w:pPr>
            <w:r>
              <w:rPr>
                <w:lang w:eastAsia="zh-CN"/>
              </w:rPr>
              <w:t>5.1.6.2.51</w:t>
            </w:r>
          </w:p>
        </w:tc>
        <w:tc>
          <w:tcPr>
            <w:tcW w:w="2132" w:type="dxa"/>
            <w:gridSpan w:val="2"/>
          </w:tcPr>
          <w:p w14:paraId="50C8348E" w14:textId="77777777" w:rsidR="00766E76" w:rsidRDefault="00766E76" w:rsidP="00142BB1">
            <w:pPr>
              <w:pStyle w:val="TAL"/>
              <w:rPr>
                <w:lang w:eastAsia="zh-CN"/>
              </w:rPr>
            </w:pPr>
            <w:r>
              <w:rPr>
                <w:lang w:eastAsia="ko-KR"/>
              </w:rPr>
              <w:t>Dispersion class criterion.</w:t>
            </w:r>
          </w:p>
        </w:tc>
        <w:tc>
          <w:tcPr>
            <w:tcW w:w="2751" w:type="dxa"/>
            <w:gridSpan w:val="2"/>
          </w:tcPr>
          <w:p w14:paraId="2B951250" w14:textId="77777777" w:rsidR="00766E76" w:rsidRDefault="00766E76" w:rsidP="00142BB1">
            <w:pPr>
              <w:pStyle w:val="TAL"/>
            </w:pPr>
            <w:r>
              <w:t>Dispersion</w:t>
            </w:r>
          </w:p>
        </w:tc>
      </w:tr>
      <w:tr w:rsidR="00766E76" w14:paraId="615B3A74" w14:textId="77777777" w:rsidTr="00142BB1">
        <w:trPr>
          <w:gridAfter w:val="1"/>
          <w:wAfter w:w="85" w:type="dxa"/>
          <w:jc w:val="center"/>
        </w:trPr>
        <w:tc>
          <w:tcPr>
            <w:tcW w:w="3222" w:type="dxa"/>
            <w:gridSpan w:val="2"/>
          </w:tcPr>
          <w:p w14:paraId="57796DA6" w14:textId="77777777" w:rsidR="00766E76" w:rsidRDefault="00766E76" w:rsidP="00142BB1">
            <w:pPr>
              <w:pStyle w:val="TAL"/>
              <w:rPr>
                <w:lang w:eastAsia="zh-CN"/>
              </w:rPr>
            </w:pPr>
            <w:r>
              <w:rPr>
                <w:lang w:eastAsia="zh-CN"/>
              </w:rPr>
              <w:t>CircumstanceDescription</w:t>
            </w:r>
          </w:p>
        </w:tc>
        <w:tc>
          <w:tcPr>
            <w:tcW w:w="1195" w:type="dxa"/>
            <w:gridSpan w:val="2"/>
          </w:tcPr>
          <w:p w14:paraId="6870619A" w14:textId="77777777" w:rsidR="00766E76" w:rsidRDefault="00766E76" w:rsidP="00142BB1">
            <w:pPr>
              <w:pStyle w:val="TAL"/>
              <w:rPr>
                <w:lang w:eastAsia="zh-CN"/>
              </w:rPr>
            </w:pPr>
            <w:r>
              <w:rPr>
                <w:rFonts w:hint="eastAsia"/>
                <w:lang w:eastAsia="zh-CN"/>
              </w:rPr>
              <w:t>5</w:t>
            </w:r>
            <w:r>
              <w:rPr>
                <w:lang w:eastAsia="zh-CN"/>
              </w:rPr>
              <w:t>.1.6.2.29</w:t>
            </w:r>
          </w:p>
        </w:tc>
        <w:tc>
          <w:tcPr>
            <w:tcW w:w="2132" w:type="dxa"/>
            <w:gridSpan w:val="2"/>
          </w:tcPr>
          <w:p w14:paraId="3A5D4B27" w14:textId="77777777" w:rsidR="00766E76" w:rsidRDefault="00766E76" w:rsidP="00142BB1">
            <w:pPr>
              <w:pStyle w:val="TAL"/>
              <w:rPr>
                <w:lang w:eastAsia="zh-CN"/>
              </w:rPr>
            </w:pPr>
            <w:r>
              <w:rPr>
                <w:lang w:eastAsia="zh-CN"/>
              </w:rPr>
              <w:t>Contains the description of a circumstance.</w:t>
            </w:r>
          </w:p>
        </w:tc>
        <w:tc>
          <w:tcPr>
            <w:tcW w:w="2751" w:type="dxa"/>
            <w:gridSpan w:val="2"/>
          </w:tcPr>
          <w:p w14:paraId="2818FAD3" w14:textId="77777777" w:rsidR="00766E76" w:rsidRDefault="00766E76" w:rsidP="00142BB1">
            <w:pPr>
              <w:pStyle w:val="TAL"/>
              <w:rPr>
                <w:rFonts w:cs="Arial"/>
                <w:szCs w:val="18"/>
              </w:rPr>
            </w:pPr>
            <w:r>
              <w:t>AbnormalBehaviour</w:t>
            </w:r>
          </w:p>
        </w:tc>
      </w:tr>
      <w:tr w:rsidR="00766E76" w14:paraId="23BC85AD" w14:textId="77777777" w:rsidTr="00142BB1">
        <w:trPr>
          <w:gridAfter w:val="1"/>
          <w:wAfter w:w="85" w:type="dxa"/>
          <w:jc w:val="center"/>
        </w:trPr>
        <w:tc>
          <w:tcPr>
            <w:tcW w:w="3222" w:type="dxa"/>
            <w:gridSpan w:val="2"/>
          </w:tcPr>
          <w:p w14:paraId="03DE7120" w14:textId="77777777" w:rsidR="00766E76" w:rsidRDefault="00766E76" w:rsidP="00142BB1">
            <w:pPr>
              <w:pStyle w:val="TAL"/>
              <w:rPr>
                <w:lang w:eastAsia="zh-CN"/>
              </w:rPr>
            </w:pPr>
            <w:r>
              <w:t>CongestionInfo</w:t>
            </w:r>
          </w:p>
        </w:tc>
        <w:tc>
          <w:tcPr>
            <w:tcW w:w="1195" w:type="dxa"/>
            <w:gridSpan w:val="2"/>
          </w:tcPr>
          <w:p w14:paraId="07A68B35" w14:textId="77777777" w:rsidR="00766E76" w:rsidRDefault="00766E76" w:rsidP="00142BB1">
            <w:pPr>
              <w:pStyle w:val="TAL"/>
              <w:rPr>
                <w:lang w:eastAsia="zh-CN"/>
              </w:rPr>
            </w:pPr>
            <w:r>
              <w:t>5.1.6.2.18</w:t>
            </w:r>
          </w:p>
        </w:tc>
        <w:tc>
          <w:tcPr>
            <w:tcW w:w="2132" w:type="dxa"/>
            <w:gridSpan w:val="2"/>
          </w:tcPr>
          <w:p w14:paraId="1B3714AC" w14:textId="77777777" w:rsidR="00766E76" w:rsidRDefault="00766E76" w:rsidP="00142BB1">
            <w:pPr>
              <w:pStyle w:val="TAL"/>
              <w:rPr>
                <w:lang w:eastAsia="zh-CN"/>
              </w:rPr>
            </w:pPr>
            <w:r>
              <w:rPr>
                <w:lang w:eastAsia="zh-CN"/>
              </w:rPr>
              <w:t>Represents the congestion information</w:t>
            </w:r>
          </w:p>
        </w:tc>
        <w:tc>
          <w:tcPr>
            <w:tcW w:w="2751" w:type="dxa"/>
            <w:gridSpan w:val="2"/>
          </w:tcPr>
          <w:p w14:paraId="2B20C89A" w14:textId="77777777" w:rsidR="00766E76" w:rsidRDefault="00766E76" w:rsidP="00142BB1">
            <w:pPr>
              <w:pStyle w:val="TAL"/>
              <w:rPr>
                <w:rFonts w:cs="Arial"/>
                <w:szCs w:val="18"/>
              </w:rPr>
            </w:pPr>
            <w:r>
              <w:rPr>
                <w:rFonts w:cs="Arial"/>
                <w:szCs w:val="18"/>
              </w:rPr>
              <w:t>UserDataCongestion</w:t>
            </w:r>
          </w:p>
        </w:tc>
      </w:tr>
      <w:tr w:rsidR="00766E76" w14:paraId="7AAE0B33" w14:textId="77777777" w:rsidTr="00142BB1">
        <w:trPr>
          <w:gridAfter w:val="1"/>
          <w:wAfter w:w="85" w:type="dxa"/>
          <w:jc w:val="center"/>
        </w:trPr>
        <w:tc>
          <w:tcPr>
            <w:tcW w:w="3222" w:type="dxa"/>
            <w:gridSpan w:val="2"/>
          </w:tcPr>
          <w:p w14:paraId="12610D80" w14:textId="77777777" w:rsidR="00766E76" w:rsidRDefault="00766E76" w:rsidP="00142BB1">
            <w:pPr>
              <w:pStyle w:val="TAL"/>
            </w:pPr>
            <w:r>
              <w:t>CongestionType</w:t>
            </w:r>
          </w:p>
        </w:tc>
        <w:tc>
          <w:tcPr>
            <w:tcW w:w="1195" w:type="dxa"/>
            <w:gridSpan w:val="2"/>
          </w:tcPr>
          <w:p w14:paraId="304F9E33" w14:textId="77777777" w:rsidR="00766E76" w:rsidRDefault="00766E76" w:rsidP="00142BB1">
            <w:pPr>
              <w:pStyle w:val="TAL"/>
            </w:pPr>
            <w:r>
              <w:rPr>
                <w:rFonts w:hint="eastAsia"/>
                <w:lang w:eastAsia="zh-CN"/>
              </w:rPr>
              <w:t>5</w:t>
            </w:r>
            <w:r>
              <w:rPr>
                <w:lang w:eastAsia="zh-CN"/>
              </w:rPr>
              <w:t>.1.6.3.8</w:t>
            </w:r>
          </w:p>
        </w:tc>
        <w:tc>
          <w:tcPr>
            <w:tcW w:w="2132" w:type="dxa"/>
            <w:gridSpan w:val="2"/>
          </w:tcPr>
          <w:p w14:paraId="7974D4EE" w14:textId="77777777" w:rsidR="00766E76" w:rsidRDefault="00766E76" w:rsidP="00142BB1">
            <w:pPr>
              <w:pStyle w:val="TAL"/>
              <w:rPr>
                <w:lang w:eastAsia="zh-CN"/>
              </w:rPr>
            </w:pPr>
            <w:r>
              <w:rPr>
                <w:lang w:eastAsia="zh-CN"/>
              </w:rPr>
              <w:t>Identification congestion analytics type.</w:t>
            </w:r>
          </w:p>
        </w:tc>
        <w:tc>
          <w:tcPr>
            <w:tcW w:w="2751" w:type="dxa"/>
            <w:gridSpan w:val="2"/>
          </w:tcPr>
          <w:p w14:paraId="12199677" w14:textId="77777777" w:rsidR="00766E76" w:rsidRDefault="00766E76" w:rsidP="00142BB1">
            <w:pPr>
              <w:pStyle w:val="TAL"/>
              <w:rPr>
                <w:rFonts w:cs="Arial"/>
                <w:szCs w:val="18"/>
              </w:rPr>
            </w:pPr>
            <w:r>
              <w:rPr>
                <w:rFonts w:cs="Arial"/>
                <w:szCs w:val="18"/>
              </w:rPr>
              <w:t>UserDataCongestion</w:t>
            </w:r>
          </w:p>
        </w:tc>
      </w:tr>
      <w:tr w:rsidR="00766E76" w14:paraId="436D81CC" w14:textId="77777777" w:rsidTr="00142BB1">
        <w:trPr>
          <w:gridAfter w:val="1"/>
          <w:wAfter w:w="85" w:type="dxa"/>
          <w:jc w:val="center"/>
        </w:trPr>
        <w:tc>
          <w:tcPr>
            <w:tcW w:w="3222" w:type="dxa"/>
            <w:gridSpan w:val="2"/>
          </w:tcPr>
          <w:p w14:paraId="01F097AC" w14:textId="77777777" w:rsidR="00766E76" w:rsidRDefault="00766E76" w:rsidP="00142BB1">
            <w:pPr>
              <w:pStyle w:val="TAL"/>
            </w:pPr>
            <w:r>
              <w:t>ConsumerNfInformation</w:t>
            </w:r>
          </w:p>
        </w:tc>
        <w:tc>
          <w:tcPr>
            <w:tcW w:w="1195" w:type="dxa"/>
            <w:gridSpan w:val="2"/>
          </w:tcPr>
          <w:p w14:paraId="05F74395" w14:textId="77777777" w:rsidR="00766E76" w:rsidRDefault="00766E76" w:rsidP="00142BB1">
            <w:pPr>
              <w:pStyle w:val="TAL"/>
              <w:rPr>
                <w:lang w:eastAsia="zh-CN"/>
              </w:rPr>
            </w:pPr>
            <w:r>
              <w:t>5.1.6.2.49</w:t>
            </w:r>
          </w:p>
        </w:tc>
        <w:tc>
          <w:tcPr>
            <w:tcW w:w="2132" w:type="dxa"/>
            <w:gridSpan w:val="2"/>
          </w:tcPr>
          <w:p w14:paraId="79E8510B" w14:textId="77777777" w:rsidR="00766E76" w:rsidRDefault="00766E76" w:rsidP="00142BB1">
            <w:pPr>
              <w:pStyle w:val="TAL"/>
              <w:rPr>
                <w:lang w:eastAsia="zh-CN"/>
              </w:rPr>
            </w:pPr>
            <w:r>
              <w:t>Represents the analytics consumer NF Information.</w:t>
            </w:r>
          </w:p>
        </w:tc>
        <w:tc>
          <w:tcPr>
            <w:tcW w:w="2751" w:type="dxa"/>
            <w:gridSpan w:val="2"/>
          </w:tcPr>
          <w:p w14:paraId="607A0061" w14:textId="77777777" w:rsidR="00766E76" w:rsidRDefault="00766E76" w:rsidP="00142BB1">
            <w:pPr>
              <w:pStyle w:val="TAL"/>
              <w:rPr>
                <w:rFonts w:cs="Arial"/>
                <w:szCs w:val="18"/>
              </w:rPr>
            </w:pPr>
            <w:r>
              <w:t>AnaSubTransfer</w:t>
            </w:r>
          </w:p>
        </w:tc>
      </w:tr>
      <w:tr w:rsidR="00766E76" w14:paraId="7DC845F9" w14:textId="77777777" w:rsidTr="00142BB1">
        <w:trPr>
          <w:gridAfter w:val="1"/>
          <w:wAfter w:w="85" w:type="dxa"/>
          <w:jc w:val="center"/>
        </w:trPr>
        <w:tc>
          <w:tcPr>
            <w:tcW w:w="3222" w:type="dxa"/>
            <w:gridSpan w:val="2"/>
          </w:tcPr>
          <w:p w14:paraId="5B1952EA" w14:textId="77777777" w:rsidR="00766E76" w:rsidRDefault="00766E76" w:rsidP="00142BB1">
            <w:pPr>
              <w:pStyle w:val="TAL"/>
            </w:pPr>
            <w:r>
              <w:lastRenderedPageBreak/>
              <w:t>DatasetStatisticalProperty</w:t>
            </w:r>
          </w:p>
        </w:tc>
        <w:tc>
          <w:tcPr>
            <w:tcW w:w="1195" w:type="dxa"/>
            <w:gridSpan w:val="2"/>
          </w:tcPr>
          <w:p w14:paraId="758EB2BF" w14:textId="77777777" w:rsidR="00766E76" w:rsidRDefault="00766E76" w:rsidP="00142BB1">
            <w:pPr>
              <w:pStyle w:val="TAL"/>
              <w:rPr>
                <w:lang w:eastAsia="zh-CN"/>
              </w:rPr>
            </w:pPr>
            <w:r>
              <w:rPr>
                <w:lang w:eastAsia="zh-CN"/>
              </w:rPr>
              <w:t>5.1.6.3.15</w:t>
            </w:r>
          </w:p>
        </w:tc>
        <w:tc>
          <w:tcPr>
            <w:tcW w:w="2132" w:type="dxa"/>
            <w:gridSpan w:val="2"/>
          </w:tcPr>
          <w:p w14:paraId="7E6C3E1F" w14:textId="77777777" w:rsidR="00766E76" w:rsidRDefault="00766E76" w:rsidP="00142BB1">
            <w:pPr>
              <w:pStyle w:val="TAL"/>
              <w:rPr>
                <w:lang w:eastAsia="zh-CN"/>
              </w:rPr>
            </w:pPr>
            <w:r>
              <w:rPr>
                <w:lang w:eastAsia="ko-KR"/>
              </w:rPr>
              <w:t>Dataset statistical properties of the data used to generate the analytics.</w:t>
            </w:r>
          </w:p>
        </w:tc>
        <w:tc>
          <w:tcPr>
            <w:tcW w:w="2751" w:type="dxa"/>
            <w:gridSpan w:val="2"/>
          </w:tcPr>
          <w:p w14:paraId="19982B77" w14:textId="77777777" w:rsidR="00766E76" w:rsidRDefault="00766E76" w:rsidP="00142BB1">
            <w:pPr>
              <w:pStyle w:val="TAL"/>
              <w:rPr>
                <w:rFonts w:cs="Arial"/>
                <w:szCs w:val="18"/>
              </w:rPr>
            </w:pPr>
            <w:r>
              <w:t>Aggregation</w:t>
            </w:r>
          </w:p>
        </w:tc>
      </w:tr>
      <w:tr w:rsidR="00766E76" w14:paraId="06D1DA2F" w14:textId="77777777" w:rsidTr="00142BB1">
        <w:trPr>
          <w:gridAfter w:val="1"/>
          <w:wAfter w:w="85" w:type="dxa"/>
          <w:jc w:val="center"/>
        </w:trPr>
        <w:tc>
          <w:tcPr>
            <w:tcW w:w="3222" w:type="dxa"/>
            <w:gridSpan w:val="2"/>
          </w:tcPr>
          <w:p w14:paraId="0731682F" w14:textId="77777777" w:rsidR="00766E76" w:rsidRDefault="00766E76" w:rsidP="00142BB1">
            <w:pPr>
              <w:pStyle w:val="TAL"/>
            </w:pPr>
            <w:r>
              <w:t>DataVolume</w:t>
            </w:r>
          </w:p>
        </w:tc>
        <w:tc>
          <w:tcPr>
            <w:tcW w:w="1195" w:type="dxa"/>
            <w:gridSpan w:val="2"/>
          </w:tcPr>
          <w:p w14:paraId="0D7676F8" w14:textId="77777777" w:rsidR="00766E76" w:rsidRDefault="00766E76" w:rsidP="00142BB1">
            <w:pPr>
              <w:pStyle w:val="TAL"/>
              <w:rPr>
                <w:lang w:eastAsia="zh-CN"/>
              </w:rPr>
            </w:pPr>
            <w:r>
              <w:rPr>
                <w:lang w:eastAsia="zh-CN"/>
              </w:rPr>
              <w:t>5.1.6.2.85</w:t>
            </w:r>
          </w:p>
        </w:tc>
        <w:tc>
          <w:tcPr>
            <w:tcW w:w="2132" w:type="dxa"/>
            <w:gridSpan w:val="2"/>
          </w:tcPr>
          <w:p w14:paraId="14BEBBCC" w14:textId="77777777" w:rsidR="00766E76" w:rsidRDefault="00766E76" w:rsidP="00142BB1">
            <w:pPr>
              <w:pStyle w:val="TAL"/>
              <w:rPr>
                <w:lang w:eastAsia="ko-KR"/>
              </w:rPr>
            </w:pPr>
            <w:r>
              <w:rPr>
                <w:lang w:eastAsia="zh-CN"/>
              </w:rPr>
              <w:t>Indicates a specific data volume transmitted once from UE to AF and/or from AF to UE</w:t>
            </w:r>
          </w:p>
        </w:tc>
        <w:tc>
          <w:tcPr>
            <w:tcW w:w="2751" w:type="dxa"/>
            <w:gridSpan w:val="2"/>
          </w:tcPr>
          <w:p w14:paraId="74374152" w14:textId="77777777" w:rsidR="00766E76" w:rsidRDefault="00766E76" w:rsidP="00142BB1">
            <w:pPr>
              <w:pStyle w:val="TAL"/>
            </w:pPr>
            <w:r>
              <w:rPr>
                <w:lang w:eastAsia="zh-CN"/>
              </w:rPr>
              <w:t>E2eDataVolTransTime</w:t>
            </w:r>
          </w:p>
        </w:tc>
      </w:tr>
      <w:tr w:rsidR="00766E76" w14:paraId="75A6A526" w14:textId="77777777" w:rsidTr="00142BB1">
        <w:trPr>
          <w:gridBefore w:val="1"/>
          <w:wBefore w:w="35"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3BABE610" w14:textId="77777777" w:rsidR="00766E76" w:rsidRDefault="00766E76" w:rsidP="00142BB1">
            <w:pPr>
              <w:pStyle w:val="TAL"/>
            </w:pPr>
            <w:r>
              <w:t>DataVolumeTransferTime</w:t>
            </w:r>
          </w:p>
        </w:tc>
        <w:tc>
          <w:tcPr>
            <w:tcW w:w="1200" w:type="dxa"/>
            <w:gridSpan w:val="2"/>
            <w:tcBorders>
              <w:top w:val="single" w:sz="6" w:space="0" w:color="auto"/>
              <w:left w:val="single" w:sz="6" w:space="0" w:color="auto"/>
              <w:bottom w:val="single" w:sz="6" w:space="0" w:color="auto"/>
              <w:right w:val="single" w:sz="6" w:space="0" w:color="auto"/>
            </w:tcBorders>
          </w:tcPr>
          <w:p w14:paraId="4CA5B500" w14:textId="77777777" w:rsidR="00766E76" w:rsidRDefault="00766E76" w:rsidP="00142BB1">
            <w:pPr>
              <w:pStyle w:val="TAL"/>
              <w:rPr>
                <w:lang w:eastAsia="zh-CN"/>
              </w:rPr>
            </w:pPr>
            <w:r>
              <w:rPr>
                <w:lang w:eastAsia="zh-CN"/>
              </w:rPr>
              <w:t>5.1.6.2.90</w:t>
            </w:r>
          </w:p>
        </w:tc>
        <w:tc>
          <w:tcPr>
            <w:tcW w:w="2132" w:type="dxa"/>
            <w:gridSpan w:val="2"/>
            <w:tcBorders>
              <w:top w:val="single" w:sz="6" w:space="0" w:color="auto"/>
              <w:left w:val="single" w:sz="6" w:space="0" w:color="auto"/>
              <w:bottom w:val="single" w:sz="6" w:space="0" w:color="auto"/>
              <w:right w:val="single" w:sz="6" w:space="0" w:color="auto"/>
            </w:tcBorders>
          </w:tcPr>
          <w:p w14:paraId="0C1D9BE4" w14:textId="77777777" w:rsidR="00766E76" w:rsidRDefault="00766E76" w:rsidP="00142BB1">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92" w:type="dxa"/>
            <w:gridSpan w:val="2"/>
            <w:tcBorders>
              <w:top w:val="single" w:sz="6" w:space="0" w:color="auto"/>
              <w:left w:val="single" w:sz="6" w:space="0" w:color="auto"/>
              <w:bottom w:val="single" w:sz="6" w:space="0" w:color="auto"/>
              <w:right w:val="single" w:sz="6" w:space="0" w:color="auto"/>
            </w:tcBorders>
          </w:tcPr>
          <w:p w14:paraId="66F239F7" w14:textId="77777777" w:rsidR="00766E76" w:rsidRDefault="00766E76" w:rsidP="00142BB1">
            <w:pPr>
              <w:pStyle w:val="TAL"/>
              <w:rPr>
                <w:lang w:eastAsia="zh-CN"/>
              </w:rPr>
            </w:pPr>
            <w:r>
              <w:rPr>
                <w:lang w:eastAsia="zh-CN"/>
              </w:rPr>
              <w:t>E2eDataVolTransTime</w:t>
            </w:r>
          </w:p>
        </w:tc>
      </w:tr>
      <w:tr w:rsidR="00766E76" w14:paraId="771A4F5E" w14:textId="77777777" w:rsidTr="00142BB1">
        <w:trPr>
          <w:gridAfter w:val="1"/>
          <w:wAfter w:w="85" w:type="dxa"/>
          <w:jc w:val="center"/>
        </w:trPr>
        <w:tc>
          <w:tcPr>
            <w:tcW w:w="3222" w:type="dxa"/>
            <w:gridSpan w:val="2"/>
          </w:tcPr>
          <w:p w14:paraId="151A9CA4" w14:textId="77777777" w:rsidR="00766E76" w:rsidRDefault="00766E76" w:rsidP="00142BB1">
            <w:pPr>
              <w:pStyle w:val="TAL"/>
            </w:pPr>
            <w:r>
              <w:rPr>
                <w:rFonts w:hint="eastAsia"/>
                <w:lang w:eastAsia="zh-CN"/>
              </w:rPr>
              <w:t>D</w:t>
            </w:r>
            <w:r>
              <w:rPr>
                <w:lang w:eastAsia="zh-CN"/>
              </w:rPr>
              <w:t>eviceType</w:t>
            </w:r>
          </w:p>
        </w:tc>
        <w:tc>
          <w:tcPr>
            <w:tcW w:w="1195" w:type="dxa"/>
            <w:gridSpan w:val="2"/>
          </w:tcPr>
          <w:p w14:paraId="38F8008B" w14:textId="77777777" w:rsidR="00766E76" w:rsidRDefault="00766E76" w:rsidP="00142BB1">
            <w:pPr>
              <w:pStyle w:val="TAL"/>
              <w:rPr>
                <w:lang w:eastAsia="zh-CN"/>
              </w:rPr>
            </w:pPr>
            <w:r>
              <w:rPr>
                <w:lang w:eastAsia="zh-CN"/>
              </w:rPr>
              <w:t>5.1.6.3.31</w:t>
            </w:r>
          </w:p>
        </w:tc>
        <w:tc>
          <w:tcPr>
            <w:tcW w:w="2132" w:type="dxa"/>
            <w:gridSpan w:val="2"/>
          </w:tcPr>
          <w:p w14:paraId="1D399A7B" w14:textId="77777777" w:rsidR="00766E76" w:rsidRDefault="00766E76" w:rsidP="00142BB1">
            <w:pPr>
              <w:pStyle w:val="TAL"/>
              <w:rPr>
                <w:lang w:eastAsia="ko-KR"/>
              </w:rPr>
            </w:pPr>
            <w:r>
              <w:rPr>
                <w:rFonts w:hint="eastAsia"/>
                <w:lang w:eastAsia="zh-CN"/>
              </w:rPr>
              <w:t>T</w:t>
            </w:r>
            <w:r>
              <w:rPr>
                <w:lang w:eastAsia="zh-CN"/>
              </w:rPr>
              <w:t>he type of device.</w:t>
            </w:r>
          </w:p>
        </w:tc>
        <w:tc>
          <w:tcPr>
            <w:tcW w:w="2751" w:type="dxa"/>
            <w:gridSpan w:val="2"/>
          </w:tcPr>
          <w:p w14:paraId="45E82D2F" w14:textId="77777777" w:rsidR="00766E76" w:rsidRDefault="00766E76" w:rsidP="00142BB1">
            <w:pPr>
              <w:pStyle w:val="TAL"/>
            </w:pPr>
            <w:r>
              <w:rPr>
                <w:rFonts w:eastAsia="Batang"/>
              </w:rPr>
              <w:t>QoSSustainabilityExt_eNA</w:t>
            </w:r>
          </w:p>
        </w:tc>
      </w:tr>
      <w:tr w:rsidR="00766E76" w14:paraId="4EC6EF74" w14:textId="77777777" w:rsidTr="00142BB1">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763CD8C" w14:textId="77777777" w:rsidR="00766E76" w:rsidRDefault="00766E76" w:rsidP="00142BB1">
            <w:pPr>
              <w:pStyle w:val="TAL"/>
              <w:rPr>
                <w:lang w:eastAsia="zh-CN"/>
              </w:rPr>
            </w:pPr>
            <w:r>
              <w:rPr>
                <w:lang w:eastAsia="zh-CN"/>
              </w:rPr>
              <w:t>Direction</w:t>
            </w:r>
          </w:p>
        </w:tc>
        <w:tc>
          <w:tcPr>
            <w:tcW w:w="1195" w:type="dxa"/>
            <w:gridSpan w:val="2"/>
            <w:tcBorders>
              <w:top w:val="single" w:sz="6" w:space="0" w:color="auto"/>
              <w:left w:val="single" w:sz="6" w:space="0" w:color="auto"/>
              <w:bottom w:val="single" w:sz="6" w:space="0" w:color="auto"/>
              <w:right w:val="single" w:sz="6" w:space="0" w:color="auto"/>
            </w:tcBorders>
          </w:tcPr>
          <w:p w14:paraId="5AD14C33" w14:textId="77777777" w:rsidR="00766E76" w:rsidRDefault="00766E76" w:rsidP="00142BB1">
            <w:pPr>
              <w:pStyle w:val="TAL"/>
              <w:rPr>
                <w:lang w:eastAsia="zh-CN"/>
              </w:rPr>
            </w:pPr>
            <w:r>
              <w:rPr>
                <w:lang w:eastAsia="zh-CN"/>
              </w:rPr>
              <w:t>5.1.6.3.39</w:t>
            </w:r>
          </w:p>
        </w:tc>
        <w:tc>
          <w:tcPr>
            <w:tcW w:w="2132" w:type="dxa"/>
            <w:gridSpan w:val="2"/>
            <w:tcBorders>
              <w:top w:val="single" w:sz="6" w:space="0" w:color="auto"/>
              <w:left w:val="single" w:sz="6" w:space="0" w:color="auto"/>
              <w:bottom w:val="single" w:sz="6" w:space="0" w:color="auto"/>
              <w:right w:val="single" w:sz="6" w:space="0" w:color="auto"/>
            </w:tcBorders>
          </w:tcPr>
          <w:p w14:paraId="2A65204A" w14:textId="77777777" w:rsidR="00766E76" w:rsidRDefault="00766E76" w:rsidP="00142BB1">
            <w:pPr>
              <w:pStyle w:val="TAL"/>
              <w:rPr>
                <w:lang w:eastAsia="zh-CN"/>
              </w:rPr>
            </w:pPr>
            <w:r>
              <w:rPr>
                <w:lang w:eastAsia="zh-CN"/>
              </w:rPr>
              <w:t>Heading directions of the UE flow in the target area.</w:t>
            </w:r>
          </w:p>
        </w:tc>
        <w:tc>
          <w:tcPr>
            <w:tcW w:w="2751" w:type="dxa"/>
            <w:gridSpan w:val="2"/>
            <w:tcBorders>
              <w:top w:val="single" w:sz="6" w:space="0" w:color="auto"/>
              <w:left w:val="single" w:sz="6" w:space="0" w:color="auto"/>
              <w:bottom w:val="single" w:sz="6" w:space="0" w:color="auto"/>
              <w:right w:val="single" w:sz="6" w:space="0" w:color="auto"/>
            </w:tcBorders>
          </w:tcPr>
          <w:p w14:paraId="04946F9C" w14:textId="77777777" w:rsidR="00766E76" w:rsidRDefault="00766E76" w:rsidP="00142BB1">
            <w:pPr>
              <w:pStyle w:val="TAL"/>
              <w:rPr>
                <w:rFonts w:eastAsia="Batang"/>
              </w:rPr>
            </w:pPr>
            <w:r>
              <w:rPr>
                <w:rFonts w:eastAsia="Batang"/>
              </w:rPr>
              <w:t>MovementBehaviour</w:t>
            </w:r>
          </w:p>
          <w:p w14:paraId="4D8A540A" w14:textId="77777777" w:rsidR="00766E76" w:rsidRDefault="00766E76" w:rsidP="00142BB1">
            <w:pPr>
              <w:pStyle w:val="TAL"/>
              <w:rPr>
                <w:rFonts w:eastAsia="Batang"/>
              </w:rPr>
            </w:pPr>
            <w:r>
              <w:rPr>
                <w:lang w:eastAsia="zh-CN"/>
              </w:rPr>
              <w:t>RelativeProximity</w:t>
            </w:r>
          </w:p>
        </w:tc>
      </w:tr>
      <w:tr w:rsidR="00766E76" w14:paraId="50821E48" w14:textId="77777777" w:rsidTr="00142BB1">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0DD1D97" w14:textId="77777777" w:rsidR="00766E76" w:rsidRDefault="00766E76" w:rsidP="00142BB1">
            <w:pPr>
              <w:pStyle w:val="TAL"/>
              <w:rPr>
                <w:lang w:eastAsia="zh-CN"/>
              </w:rPr>
            </w:pPr>
            <w:r>
              <w:rPr>
                <w:lang w:eastAsia="zh-CN"/>
              </w:rPr>
              <w:t>DirectionInfo</w:t>
            </w:r>
          </w:p>
        </w:tc>
        <w:tc>
          <w:tcPr>
            <w:tcW w:w="1195" w:type="dxa"/>
            <w:gridSpan w:val="2"/>
            <w:tcBorders>
              <w:top w:val="single" w:sz="6" w:space="0" w:color="auto"/>
              <w:left w:val="single" w:sz="6" w:space="0" w:color="auto"/>
              <w:bottom w:val="single" w:sz="6" w:space="0" w:color="auto"/>
              <w:right w:val="single" w:sz="6" w:space="0" w:color="auto"/>
            </w:tcBorders>
          </w:tcPr>
          <w:p w14:paraId="7DC50BA2" w14:textId="77777777" w:rsidR="00766E76" w:rsidRDefault="00766E76" w:rsidP="00142BB1">
            <w:pPr>
              <w:pStyle w:val="TAL"/>
              <w:rPr>
                <w:lang w:eastAsia="zh-CN"/>
              </w:rPr>
            </w:pPr>
            <w:r>
              <w:rPr>
                <w:lang w:eastAsia="zh-CN"/>
              </w:rPr>
              <w:t>5.1.6.2.75</w:t>
            </w:r>
          </w:p>
        </w:tc>
        <w:tc>
          <w:tcPr>
            <w:tcW w:w="2132" w:type="dxa"/>
            <w:gridSpan w:val="2"/>
            <w:tcBorders>
              <w:top w:val="single" w:sz="6" w:space="0" w:color="auto"/>
              <w:left w:val="single" w:sz="6" w:space="0" w:color="auto"/>
              <w:bottom w:val="single" w:sz="6" w:space="0" w:color="auto"/>
              <w:right w:val="single" w:sz="6" w:space="0" w:color="auto"/>
            </w:tcBorders>
          </w:tcPr>
          <w:p w14:paraId="0B5C47A2" w14:textId="77777777" w:rsidR="00766E76" w:rsidRDefault="00766E76" w:rsidP="00142BB1">
            <w:pPr>
              <w:pStyle w:val="TAL"/>
              <w:rPr>
                <w:lang w:eastAsia="zh-CN"/>
              </w:rPr>
            </w:pPr>
            <w:r>
              <w:rPr>
                <w:lang w:eastAsia="zh-CN"/>
              </w:rPr>
              <w:t>Represents the UE direction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6E34B60A" w14:textId="77777777" w:rsidR="00766E76" w:rsidRDefault="00766E76" w:rsidP="00142BB1">
            <w:pPr>
              <w:pStyle w:val="TAL"/>
              <w:rPr>
                <w:rFonts w:eastAsia="Batang"/>
              </w:rPr>
            </w:pPr>
            <w:r>
              <w:rPr>
                <w:rFonts w:eastAsia="Batang"/>
              </w:rPr>
              <w:t>UeMobilityExt2_eNA</w:t>
            </w:r>
          </w:p>
          <w:p w14:paraId="77389391" w14:textId="77777777" w:rsidR="00766E76" w:rsidRDefault="00766E76" w:rsidP="00142BB1">
            <w:pPr>
              <w:pStyle w:val="TAL"/>
              <w:rPr>
                <w:rFonts w:eastAsia="Batang"/>
              </w:rPr>
            </w:pPr>
            <w:r>
              <w:rPr>
                <w:rFonts w:eastAsia="Batang"/>
              </w:rPr>
              <w:t>MovementBehaviour</w:t>
            </w:r>
          </w:p>
        </w:tc>
      </w:tr>
      <w:tr w:rsidR="00766E76" w14:paraId="1218DA2B" w14:textId="77777777" w:rsidTr="00142BB1">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AD08CB2" w14:textId="77777777" w:rsidR="00766E76" w:rsidRDefault="00766E76" w:rsidP="00142BB1">
            <w:pPr>
              <w:pStyle w:val="TAL"/>
              <w:rPr>
                <w:lang w:eastAsia="zh-CN"/>
              </w:rPr>
            </w:pPr>
            <w:r>
              <w:rPr>
                <w:lang w:eastAsia="zh-CN"/>
              </w:rPr>
              <w:t>DispersionClass</w:t>
            </w:r>
          </w:p>
        </w:tc>
        <w:tc>
          <w:tcPr>
            <w:tcW w:w="1195" w:type="dxa"/>
            <w:gridSpan w:val="2"/>
            <w:tcBorders>
              <w:top w:val="single" w:sz="6" w:space="0" w:color="auto"/>
              <w:left w:val="single" w:sz="6" w:space="0" w:color="auto"/>
              <w:bottom w:val="single" w:sz="6" w:space="0" w:color="auto"/>
              <w:right w:val="single" w:sz="6" w:space="0" w:color="auto"/>
            </w:tcBorders>
          </w:tcPr>
          <w:p w14:paraId="1DB248A8" w14:textId="77777777" w:rsidR="00766E76" w:rsidRDefault="00766E76" w:rsidP="00142BB1">
            <w:pPr>
              <w:pStyle w:val="TAL"/>
              <w:rPr>
                <w:lang w:eastAsia="zh-CN"/>
              </w:rPr>
            </w:pPr>
            <w:r>
              <w:rPr>
                <w:lang w:eastAsia="zh-CN"/>
              </w:rPr>
              <w:t>5.1.6.3.20</w:t>
            </w:r>
          </w:p>
        </w:tc>
        <w:tc>
          <w:tcPr>
            <w:tcW w:w="2132" w:type="dxa"/>
            <w:gridSpan w:val="2"/>
            <w:tcBorders>
              <w:top w:val="single" w:sz="6" w:space="0" w:color="auto"/>
              <w:left w:val="single" w:sz="6" w:space="0" w:color="auto"/>
              <w:bottom w:val="single" w:sz="6" w:space="0" w:color="auto"/>
              <w:right w:val="single" w:sz="6" w:space="0" w:color="auto"/>
            </w:tcBorders>
          </w:tcPr>
          <w:p w14:paraId="5B9A0D27" w14:textId="77777777" w:rsidR="00766E76" w:rsidRDefault="00766E76" w:rsidP="00142BB1">
            <w:pPr>
              <w:pStyle w:val="TAL"/>
              <w:rPr>
                <w:lang w:eastAsia="zh-CN"/>
              </w:rPr>
            </w:pPr>
            <w:r>
              <w:rPr>
                <w:lang w:eastAsia="zh-CN"/>
              </w:rPr>
              <w:t>Dispersion class.</w:t>
            </w:r>
          </w:p>
        </w:tc>
        <w:tc>
          <w:tcPr>
            <w:tcW w:w="2751" w:type="dxa"/>
            <w:gridSpan w:val="2"/>
            <w:tcBorders>
              <w:top w:val="single" w:sz="6" w:space="0" w:color="auto"/>
              <w:left w:val="single" w:sz="6" w:space="0" w:color="auto"/>
              <w:bottom w:val="single" w:sz="6" w:space="0" w:color="auto"/>
              <w:right w:val="single" w:sz="6" w:space="0" w:color="auto"/>
            </w:tcBorders>
          </w:tcPr>
          <w:p w14:paraId="3FF76CE1" w14:textId="77777777" w:rsidR="00766E76" w:rsidRDefault="00766E76" w:rsidP="00142BB1">
            <w:pPr>
              <w:pStyle w:val="TAL"/>
              <w:rPr>
                <w:rFonts w:eastAsia="Batang"/>
              </w:rPr>
            </w:pPr>
            <w:r>
              <w:rPr>
                <w:rFonts w:eastAsia="Batang"/>
              </w:rPr>
              <w:t>Dispersion</w:t>
            </w:r>
          </w:p>
        </w:tc>
      </w:tr>
      <w:tr w:rsidR="00766E76" w14:paraId="26FEDF4E" w14:textId="77777777" w:rsidTr="00142BB1">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E7662B6" w14:textId="77777777" w:rsidR="00766E76" w:rsidRDefault="00766E76" w:rsidP="00142BB1">
            <w:pPr>
              <w:pStyle w:val="TAL"/>
              <w:rPr>
                <w:lang w:eastAsia="zh-CN"/>
              </w:rPr>
            </w:pPr>
            <w:r>
              <w:rPr>
                <w:lang w:eastAsia="zh-CN"/>
              </w:rPr>
              <w:t>DispersionCollection</w:t>
            </w:r>
          </w:p>
        </w:tc>
        <w:tc>
          <w:tcPr>
            <w:tcW w:w="1195" w:type="dxa"/>
            <w:gridSpan w:val="2"/>
            <w:tcBorders>
              <w:top w:val="single" w:sz="6" w:space="0" w:color="auto"/>
              <w:left w:val="single" w:sz="6" w:space="0" w:color="auto"/>
              <w:bottom w:val="single" w:sz="6" w:space="0" w:color="auto"/>
              <w:right w:val="single" w:sz="6" w:space="0" w:color="auto"/>
            </w:tcBorders>
          </w:tcPr>
          <w:p w14:paraId="7EB5B7B4" w14:textId="77777777" w:rsidR="00766E76" w:rsidRDefault="00766E76" w:rsidP="00142BB1">
            <w:pPr>
              <w:pStyle w:val="TAL"/>
              <w:rPr>
                <w:lang w:eastAsia="zh-CN"/>
              </w:rPr>
            </w:pPr>
            <w:r>
              <w:rPr>
                <w:lang w:eastAsia="zh-CN"/>
              </w:rPr>
              <w:t>5.1.6.2.54</w:t>
            </w:r>
          </w:p>
        </w:tc>
        <w:tc>
          <w:tcPr>
            <w:tcW w:w="2132" w:type="dxa"/>
            <w:gridSpan w:val="2"/>
            <w:tcBorders>
              <w:top w:val="single" w:sz="6" w:space="0" w:color="auto"/>
              <w:left w:val="single" w:sz="6" w:space="0" w:color="auto"/>
              <w:bottom w:val="single" w:sz="6" w:space="0" w:color="auto"/>
              <w:right w:val="single" w:sz="6" w:space="0" w:color="auto"/>
            </w:tcBorders>
          </w:tcPr>
          <w:p w14:paraId="1C55818F" w14:textId="77777777" w:rsidR="00766E76" w:rsidRDefault="00766E76" w:rsidP="00142BB1">
            <w:pPr>
              <w:pStyle w:val="TAL"/>
              <w:rPr>
                <w:lang w:eastAsia="zh-CN"/>
              </w:rPr>
            </w:pPr>
            <w:r>
              <w:rPr>
                <w:lang w:eastAsia="zh-CN"/>
              </w:rPr>
              <w:t>Dispersion collections per UE location or or per slice.</w:t>
            </w:r>
          </w:p>
        </w:tc>
        <w:tc>
          <w:tcPr>
            <w:tcW w:w="2751" w:type="dxa"/>
            <w:gridSpan w:val="2"/>
            <w:tcBorders>
              <w:top w:val="single" w:sz="6" w:space="0" w:color="auto"/>
              <w:left w:val="single" w:sz="6" w:space="0" w:color="auto"/>
              <w:bottom w:val="single" w:sz="6" w:space="0" w:color="auto"/>
              <w:right w:val="single" w:sz="6" w:space="0" w:color="auto"/>
            </w:tcBorders>
          </w:tcPr>
          <w:p w14:paraId="17580685" w14:textId="77777777" w:rsidR="00766E76" w:rsidRDefault="00766E76" w:rsidP="00142BB1">
            <w:pPr>
              <w:pStyle w:val="TAL"/>
              <w:rPr>
                <w:rFonts w:eastAsia="Batang"/>
              </w:rPr>
            </w:pPr>
            <w:r>
              <w:rPr>
                <w:rFonts w:eastAsia="Batang"/>
              </w:rPr>
              <w:t>Dispersion</w:t>
            </w:r>
          </w:p>
        </w:tc>
      </w:tr>
      <w:tr w:rsidR="00766E76" w14:paraId="69858192" w14:textId="77777777" w:rsidTr="00142BB1">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AC975A6" w14:textId="77777777" w:rsidR="00766E76" w:rsidRDefault="00766E76" w:rsidP="00142BB1">
            <w:pPr>
              <w:pStyle w:val="TAL"/>
              <w:rPr>
                <w:lang w:eastAsia="zh-CN"/>
              </w:rPr>
            </w:pPr>
            <w:r>
              <w:rPr>
                <w:lang w:eastAsia="zh-CN"/>
              </w:rPr>
              <w:t>DispersionInfo</w:t>
            </w:r>
          </w:p>
        </w:tc>
        <w:tc>
          <w:tcPr>
            <w:tcW w:w="1195" w:type="dxa"/>
            <w:gridSpan w:val="2"/>
            <w:tcBorders>
              <w:top w:val="single" w:sz="6" w:space="0" w:color="auto"/>
              <w:left w:val="single" w:sz="6" w:space="0" w:color="auto"/>
              <w:bottom w:val="single" w:sz="6" w:space="0" w:color="auto"/>
              <w:right w:val="single" w:sz="6" w:space="0" w:color="auto"/>
            </w:tcBorders>
          </w:tcPr>
          <w:p w14:paraId="3DB331A1" w14:textId="77777777" w:rsidR="00766E76" w:rsidRDefault="00766E76" w:rsidP="00142BB1">
            <w:pPr>
              <w:pStyle w:val="TAL"/>
              <w:rPr>
                <w:lang w:eastAsia="zh-CN"/>
              </w:rPr>
            </w:pPr>
            <w:r>
              <w:rPr>
                <w:lang w:eastAsia="zh-CN"/>
              </w:rPr>
              <w:t>5.1.6.2.53</w:t>
            </w:r>
          </w:p>
        </w:tc>
        <w:tc>
          <w:tcPr>
            <w:tcW w:w="2132" w:type="dxa"/>
            <w:gridSpan w:val="2"/>
            <w:tcBorders>
              <w:top w:val="single" w:sz="6" w:space="0" w:color="auto"/>
              <w:left w:val="single" w:sz="6" w:space="0" w:color="auto"/>
              <w:bottom w:val="single" w:sz="6" w:space="0" w:color="auto"/>
              <w:right w:val="single" w:sz="6" w:space="0" w:color="auto"/>
            </w:tcBorders>
          </w:tcPr>
          <w:p w14:paraId="1E83BC8A" w14:textId="77777777" w:rsidR="00766E76" w:rsidRDefault="00766E76" w:rsidP="00142BB1">
            <w:pPr>
              <w:pStyle w:val="TAL"/>
              <w:rPr>
                <w:lang w:eastAsia="zh-CN"/>
              </w:rPr>
            </w:pPr>
            <w:r>
              <w:rPr>
                <w:lang w:eastAsia="zh-CN"/>
              </w:rPr>
              <w:t>Dispersion analytics information.</w:t>
            </w:r>
          </w:p>
        </w:tc>
        <w:tc>
          <w:tcPr>
            <w:tcW w:w="2751" w:type="dxa"/>
            <w:gridSpan w:val="2"/>
            <w:tcBorders>
              <w:top w:val="single" w:sz="6" w:space="0" w:color="auto"/>
              <w:left w:val="single" w:sz="6" w:space="0" w:color="auto"/>
              <w:bottom w:val="single" w:sz="6" w:space="0" w:color="auto"/>
              <w:right w:val="single" w:sz="6" w:space="0" w:color="auto"/>
            </w:tcBorders>
          </w:tcPr>
          <w:p w14:paraId="3EE4C5D0" w14:textId="77777777" w:rsidR="00766E76" w:rsidRDefault="00766E76" w:rsidP="00142BB1">
            <w:pPr>
              <w:pStyle w:val="TAL"/>
              <w:rPr>
                <w:rFonts w:eastAsia="Batang"/>
              </w:rPr>
            </w:pPr>
            <w:r>
              <w:rPr>
                <w:rFonts w:eastAsia="Batang"/>
              </w:rPr>
              <w:t>Dispersion</w:t>
            </w:r>
          </w:p>
        </w:tc>
      </w:tr>
      <w:tr w:rsidR="00766E76" w14:paraId="6A712E71" w14:textId="77777777" w:rsidTr="00142BB1">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1C8A30B" w14:textId="77777777" w:rsidR="00766E76" w:rsidRDefault="00766E76" w:rsidP="00142BB1">
            <w:pPr>
              <w:pStyle w:val="TAL"/>
              <w:rPr>
                <w:lang w:eastAsia="zh-CN"/>
              </w:rPr>
            </w:pPr>
            <w:r>
              <w:rPr>
                <w:lang w:eastAsia="zh-CN"/>
              </w:rPr>
              <w:t>DispersionRequirement</w:t>
            </w:r>
          </w:p>
        </w:tc>
        <w:tc>
          <w:tcPr>
            <w:tcW w:w="1195" w:type="dxa"/>
            <w:gridSpan w:val="2"/>
            <w:tcBorders>
              <w:top w:val="single" w:sz="6" w:space="0" w:color="auto"/>
              <w:left w:val="single" w:sz="6" w:space="0" w:color="auto"/>
              <w:bottom w:val="single" w:sz="6" w:space="0" w:color="auto"/>
              <w:right w:val="single" w:sz="6" w:space="0" w:color="auto"/>
            </w:tcBorders>
          </w:tcPr>
          <w:p w14:paraId="4923B124" w14:textId="77777777" w:rsidR="00766E76" w:rsidRDefault="00766E76" w:rsidP="00142BB1">
            <w:pPr>
              <w:pStyle w:val="TAL"/>
              <w:rPr>
                <w:lang w:eastAsia="zh-CN"/>
              </w:rPr>
            </w:pPr>
            <w:r>
              <w:rPr>
                <w:lang w:eastAsia="zh-CN"/>
              </w:rPr>
              <w:t>5.1.6.2.50</w:t>
            </w:r>
          </w:p>
        </w:tc>
        <w:tc>
          <w:tcPr>
            <w:tcW w:w="2132" w:type="dxa"/>
            <w:gridSpan w:val="2"/>
            <w:tcBorders>
              <w:top w:val="single" w:sz="6" w:space="0" w:color="auto"/>
              <w:left w:val="single" w:sz="6" w:space="0" w:color="auto"/>
              <w:bottom w:val="single" w:sz="6" w:space="0" w:color="auto"/>
              <w:right w:val="single" w:sz="6" w:space="0" w:color="auto"/>
            </w:tcBorders>
          </w:tcPr>
          <w:p w14:paraId="794F8B3D" w14:textId="77777777" w:rsidR="00766E76" w:rsidRDefault="00766E76" w:rsidP="00142BB1">
            <w:pPr>
              <w:pStyle w:val="TAL"/>
              <w:rPr>
                <w:lang w:eastAsia="zh-CN"/>
              </w:rPr>
            </w:pPr>
            <w:r>
              <w:rPr>
                <w:lang w:eastAsia="zh-CN"/>
              </w:rPr>
              <w:t>Dispersion analytics requirement.</w:t>
            </w:r>
          </w:p>
        </w:tc>
        <w:tc>
          <w:tcPr>
            <w:tcW w:w="2751" w:type="dxa"/>
            <w:gridSpan w:val="2"/>
            <w:tcBorders>
              <w:top w:val="single" w:sz="6" w:space="0" w:color="auto"/>
              <w:left w:val="single" w:sz="6" w:space="0" w:color="auto"/>
              <w:bottom w:val="single" w:sz="6" w:space="0" w:color="auto"/>
              <w:right w:val="single" w:sz="6" w:space="0" w:color="auto"/>
            </w:tcBorders>
          </w:tcPr>
          <w:p w14:paraId="7B9DA934" w14:textId="77777777" w:rsidR="00766E76" w:rsidRDefault="00766E76" w:rsidP="00142BB1">
            <w:pPr>
              <w:pStyle w:val="TAL"/>
              <w:rPr>
                <w:rFonts w:eastAsia="Batang"/>
              </w:rPr>
            </w:pPr>
            <w:r>
              <w:rPr>
                <w:rFonts w:eastAsia="Batang"/>
              </w:rPr>
              <w:t>Dispersion</w:t>
            </w:r>
          </w:p>
        </w:tc>
      </w:tr>
      <w:tr w:rsidR="00766E76" w14:paraId="1D9E32A7" w14:textId="77777777" w:rsidTr="00142BB1">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30F9D50" w14:textId="77777777" w:rsidR="00766E76" w:rsidRDefault="00766E76" w:rsidP="00142BB1">
            <w:pPr>
              <w:pStyle w:val="TAL"/>
              <w:rPr>
                <w:lang w:eastAsia="zh-CN"/>
              </w:rPr>
            </w:pPr>
            <w:r>
              <w:rPr>
                <w:lang w:eastAsia="zh-CN"/>
              </w:rPr>
              <w:t>DispersionType</w:t>
            </w:r>
          </w:p>
        </w:tc>
        <w:tc>
          <w:tcPr>
            <w:tcW w:w="1195" w:type="dxa"/>
            <w:gridSpan w:val="2"/>
            <w:tcBorders>
              <w:top w:val="single" w:sz="6" w:space="0" w:color="auto"/>
              <w:left w:val="single" w:sz="6" w:space="0" w:color="auto"/>
              <w:bottom w:val="single" w:sz="6" w:space="0" w:color="auto"/>
              <w:right w:val="single" w:sz="6" w:space="0" w:color="auto"/>
            </w:tcBorders>
          </w:tcPr>
          <w:p w14:paraId="5912CDFE" w14:textId="77777777" w:rsidR="00766E76" w:rsidRDefault="00766E76" w:rsidP="00142BB1">
            <w:pPr>
              <w:pStyle w:val="TAL"/>
              <w:rPr>
                <w:lang w:eastAsia="zh-CN"/>
              </w:rPr>
            </w:pPr>
            <w:r>
              <w:rPr>
                <w:lang w:eastAsia="zh-CN"/>
              </w:rPr>
              <w:t>5.1.6.3.19</w:t>
            </w:r>
          </w:p>
        </w:tc>
        <w:tc>
          <w:tcPr>
            <w:tcW w:w="2132" w:type="dxa"/>
            <w:gridSpan w:val="2"/>
            <w:tcBorders>
              <w:top w:val="single" w:sz="6" w:space="0" w:color="auto"/>
              <w:left w:val="single" w:sz="6" w:space="0" w:color="auto"/>
              <w:bottom w:val="single" w:sz="6" w:space="0" w:color="auto"/>
              <w:right w:val="single" w:sz="6" w:space="0" w:color="auto"/>
            </w:tcBorders>
          </w:tcPr>
          <w:p w14:paraId="41757180" w14:textId="77777777" w:rsidR="00766E76" w:rsidRDefault="00766E76" w:rsidP="00142BB1">
            <w:pPr>
              <w:pStyle w:val="TAL"/>
              <w:rPr>
                <w:lang w:eastAsia="zh-CN"/>
              </w:rPr>
            </w:pPr>
            <w:r>
              <w:rPr>
                <w:lang w:eastAsia="zh-CN"/>
              </w:rPr>
              <w:t>Dispersion type.</w:t>
            </w:r>
          </w:p>
        </w:tc>
        <w:tc>
          <w:tcPr>
            <w:tcW w:w="2751" w:type="dxa"/>
            <w:gridSpan w:val="2"/>
            <w:tcBorders>
              <w:top w:val="single" w:sz="6" w:space="0" w:color="auto"/>
              <w:left w:val="single" w:sz="6" w:space="0" w:color="auto"/>
              <w:bottom w:val="single" w:sz="6" w:space="0" w:color="auto"/>
              <w:right w:val="single" w:sz="6" w:space="0" w:color="auto"/>
            </w:tcBorders>
          </w:tcPr>
          <w:p w14:paraId="51900860" w14:textId="77777777" w:rsidR="00766E76" w:rsidRDefault="00766E76" w:rsidP="00142BB1">
            <w:pPr>
              <w:pStyle w:val="TAL"/>
              <w:rPr>
                <w:rFonts w:eastAsia="Batang"/>
              </w:rPr>
            </w:pPr>
            <w:r>
              <w:rPr>
                <w:rFonts w:eastAsia="Batang"/>
              </w:rPr>
              <w:t>Dispersion</w:t>
            </w:r>
          </w:p>
        </w:tc>
      </w:tr>
      <w:tr w:rsidR="00766E76" w14:paraId="716EB2C2" w14:textId="77777777" w:rsidTr="00142BB1">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909FA19" w14:textId="77777777" w:rsidR="00766E76" w:rsidRDefault="00766E76" w:rsidP="00142BB1">
            <w:pPr>
              <w:pStyle w:val="TAL"/>
              <w:rPr>
                <w:lang w:eastAsia="zh-CN"/>
              </w:rPr>
            </w:pPr>
            <w:r>
              <w:rPr>
                <w:lang w:eastAsia="zh-CN"/>
              </w:rPr>
              <w:t>DispersionOrderingCriterion</w:t>
            </w:r>
          </w:p>
        </w:tc>
        <w:tc>
          <w:tcPr>
            <w:tcW w:w="1195" w:type="dxa"/>
            <w:gridSpan w:val="2"/>
            <w:tcBorders>
              <w:top w:val="single" w:sz="6" w:space="0" w:color="auto"/>
              <w:left w:val="single" w:sz="6" w:space="0" w:color="auto"/>
              <w:bottom w:val="single" w:sz="6" w:space="0" w:color="auto"/>
              <w:right w:val="single" w:sz="6" w:space="0" w:color="auto"/>
            </w:tcBorders>
          </w:tcPr>
          <w:p w14:paraId="6ECC6B38" w14:textId="77777777" w:rsidR="00766E76" w:rsidRDefault="00766E76" w:rsidP="00142BB1">
            <w:pPr>
              <w:pStyle w:val="TAL"/>
              <w:rPr>
                <w:lang w:eastAsia="zh-CN"/>
              </w:rPr>
            </w:pPr>
            <w:r>
              <w:rPr>
                <w:lang w:eastAsia="zh-CN"/>
              </w:rPr>
              <w:t>5.1.6.3.21</w:t>
            </w:r>
          </w:p>
        </w:tc>
        <w:tc>
          <w:tcPr>
            <w:tcW w:w="2132" w:type="dxa"/>
            <w:gridSpan w:val="2"/>
            <w:tcBorders>
              <w:top w:val="single" w:sz="6" w:space="0" w:color="auto"/>
              <w:left w:val="single" w:sz="6" w:space="0" w:color="auto"/>
              <w:bottom w:val="single" w:sz="6" w:space="0" w:color="auto"/>
              <w:right w:val="single" w:sz="6" w:space="0" w:color="auto"/>
            </w:tcBorders>
          </w:tcPr>
          <w:p w14:paraId="333A30E4" w14:textId="77777777" w:rsidR="00766E76" w:rsidRDefault="00766E76" w:rsidP="00142BB1">
            <w:pPr>
              <w:pStyle w:val="TAL"/>
              <w:rPr>
                <w:lang w:eastAsia="zh-CN"/>
              </w:rPr>
            </w:pPr>
            <w:r>
              <w:rPr>
                <w:lang w:eastAsia="zh-CN"/>
              </w:rPr>
              <w:t>Ordering criterion for the list of Dispersion.</w:t>
            </w:r>
          </w:p>
        </w:tc>
        <w:tc>
          <w:tcPr>
            <w:tcW w:w="2751" w:type="dxa"/>
            <w:gridSpan w:val="2"/>
            <w:tcBorders>
              <w:top w:val="single" w:sz="6" w:space="0" w:color="auto"/>
              <w:left w:val="single" w:sz="6" w:space="0" w:color="auto"/>
              <w:bottom w:val="single" w:sz="6" w:space="0" w:color="auto"/>
              <w:right w:val="single" w:sz="6" w:space="0" w:color="auto"/>
            </w:tcBorders>
          </w:tcPr>
          <w:p w14:paraId="5A7263E2" w14:textId="77777777" w:rsidR="00766E76" w:rsidRDefault="00766E76" w:rsidP="00142BB1">
            <w:pPr>
              <w:pStyle w:val="TAL"/>
              <w:rPr>
                <w:rFonts w:eastAsia="Batang"/>
              </w:rPr>
            </w:pPr>
            <w:r>
              <w:rPr>
                <w:rFonts w:eastAsia="Batang"/>
              </w:rPr>
              <w:t>Dispersion</w:t>
            </w:r>
          </w:p>
        </w:tc>
      </w:tr>
      <w:tr w:rsidR="00766E76" w14:paraId="31C68A8D" w14:textId="77777777" w:rsidTr="00142BB1">
        <w:trPr>
          <w:gridAfter w:val="1"/>
          <w:wAfter w:w="85" w:type="dxa"/>
          <w:jc w:val="center"/>
        </w:trPr>
        <w:tc>
          <w:tcPr>
            <w:tcW w:w="3222" w:type="dxa"/>
            <w:gridSpan w:val="2"/>
          </w:tcPr>
          <w:p w14:paraId="3ECCBEA1" w14:textId="77777777" w:rsidR="00766E76" w:rsidRDefault="00766E76" w:rsidP="00142BB1">
            <w:pPr>
              <w:pStyle w:val="TAL"/>
            </w:pPr>
            <w:r>
              <w:t>DnPerf</w:t>
            </w:r>
          </w:p>
        </w:tc>
        <w:tc>
          <w:tcPr>
            <w:tcW w:w="1195" w:type="dxa"/>
            <w:gridSpan w:val="2"/>
          </w:tcPr>
          <w:p w14:paraId="4FB9ED98" w14:textId="77777777" w:rsidR="00766E76" w:rsidRDefault="00766E76" w:rsidP="00142BB1">
            <w:pPr>
              <w:pStyle w:val="TAL"/>
              <w:rPr>
                <w:lang w:eastAsia="zh-CN"/>
              </w:rPr>
            </w:pPr>
            <w:r>
              <w:t>5.1.6.2.46</w:t>
            </w:r>
          </w:p>
        </w:tc>
        <w:tc>
          <w:tcPr>
            <w:tcW w:w="2132" w:type="dxa"/>
            <w:gridSpan w:val="2"/>
          </w:tcPr>
          <w:p w14:paraId="2ADCC885" w14:textId="77777777" w:rsidR="00766E76" w:rsidRDefault="00766E76" w:rsidP="00142BB1">
            <w:pPr>
              <w:pStyle w:val="TAL"/>
              <w:rPr>
                <w:lang w:eastAsia="ko-KR"/>
              </w:rPr>
            </w:pPr>
            <w:r>
              <w:t>Represents DN performance information.</w:t>
            </w:r>
          </w:p>
        </w:tc>
        <w:tc>
          <w:tcPr>
            <w:tcW w:w="2751" w:type="dxa"/>
            <w:gridSpan w:val="2"/>
          </w:tcPr>
          <w:p w14:paraId="73056A29" w14:textId="77777777" w:rsidR="00766E76" w:rsidRDefault="00766E76" w:rsidP="00142BB1">
            <w:pPr>
              <w:pStyle w:val="TAL"/>
            </w:pPr>
            <w:r>
              <w:rPr>
                <w:rFonts w:hint="eastAsia"/>
                <w:lang w:eastAsia="zh-CN"/>
              </w:rPr>
              <w:t>Dn</w:t>
            </w:r>
            <w:r>
              <w:t>Performance</w:t>
            </w:r>
          </w:p>
        </w:tc>
      </w:tr>
      <w:tr w:rsidR="00766E76" w14:paraId="0E091E89" w14:textId="77777777" w:rsidTr="00142BB1">
        <w:trPr>
          <w:gridAfter w:val="1"/>
          <w:wAfter w:w="85" w:type="dxa"/>
          <w:jc w:val="center"/>
        </w:trPr>
        <w:tc>
          <w:tcPr>
            <w:tcW w:w="3222" w:type="dxa"/>
            <w:gridSpan w:val="2"/>
          </w:tcPr>
          <w:p w14:paraId="28BE0D2E" w14:textId="77777777" w:rsidR="00766E76" w:rsidRDefault="00766E76" w:rsidP="00142BB1">
            <w:pPr>
              <w:pStyle w:val="TAL"/>
            </w:pPr>
            <w:r>
              <w:t>DnPerfInfo</w:t>
            </w:r>
          </w:p>
        </w:tc>
        <w:tc>
          <w:tcPr>
            <w:tcW w:w="1195" w:type="dxa"/>
            <w:gridSpan w:val="2"/>
          </w:tcPr>
          <w:p w14:paraId="1E0C5BE7" w14:textId="77777777" w:rsidR="00766E76" w:rsidRDefault="00766E76" w:rsidP="00142BB1">
            <w:pPr>
              <w:pStyle w:val="TAL"/>
              <w:rPr>
                <w:lang w:eastAsia="zh-CN"/>
              </w:rPr>
            </w:pPr>
            <w:r>
              <w:t>5.1.6.2.45</w:t>
            </w:r>
          </w:p>
        </w:tc>
        <w:tc>
          <w:tcPr>
            <w:tcW w:w="2132" w:type="dxa"/>
            <w:gridSpan w:val="2"/>
          </w:tcPr>
          <w:p w14:paraId="5B2E7D9D" w14:textId="77777777" w:rsidR="00766E76" w:rsidRDefault="00766E76" w:rsidP="00142BB1">
            <w:pPr>
              <w:pStyle w:val="TAL"/>
              <w:rPr>
                <w:lang w:eastAsia="ko-KR"/>
              </w:rPr>
            </w:pPr>
            <w:r>
              <w:t xml:space="preserve">Represents </w:t>
            </w:r>
            <w:r>
              <w:rPr>
                <w:lang w:eastAsia="zh-CN"/>
              </w:rPr>
              <w:t>DN performances for the application.</w:t>
            </w:r>
          </w:p>
        </w:tc>
        <w:tc>
          <w:tcPr>
            <w:tcW w:w="2751" w:type="dxa"/>
            <w:gridSpan w:val="2"/>
          </w:tcPr>
          <w:p w14:paraId="2195E1EE" w14:textId="77777777" w:rsidR="00766E76" w:rsidRDefault="00766E76" w:rsidP="00142BB1">
            <w:pPr>
              <w:pStyle w:val="TAL"/>
            </w:pPr>
            <w:r>
              <w:rPr>
                <w:rFonts w:hint="eastAsia"/>
                <w:lang w:eastAsia="zh-CN"/>
              </w:rPr>
              <w:t>Dn</w:t>
            </w:r>
            <w:r>
              <w:t>Performance</w:t>
            </w:r>
          </w:p>
        </w:tc>
      </w:tr>
      <w:tr w:rsidR="00766E76" w14:paraId="5DDEB0B3" w14:textId="77777777" w:rsidTr="00142BB1">
        <w:trPr>
          <w:gridAfter w:val="1"/>
          <w:wAfter w:w="85" w:type="dxa"/>
          <w:jc w:val="center"/>
        </w:trPr>
        <w:tc>
          <w:tcPr>
            <w:tcW w:w="3222" w:type="dxa"/>
            <w:gridSpan w:val="2"/>
          </w:tcPr>
          <w:p w14:paraId="0EE534A8" w14:textId="77777777" w:rsidR="00766E76" w:rsidRDefault="00766E76" w:rsidP="00142BB1">
            <w:pPr>
              <w:pStyle w:val="TAL"/>
            </w:pPr>
            <w:r>
              <w:rPr>
                <w:lang w:eastAsia="zh-CN"/>
              </w:rPr>
              <w:t>DnPerfOrderingCriterion</w:t>
            </w:r>
          </w:p>
        </w:tc>
        <w:tc>
          <w:tcPr>
            <w:tcW w:w="1195" w:type="dxa"/>
            <w:gridSpan w:val="2"/>
          </w:tcPr>
          <w:p w14:paraId="0A21BE11" w14:textId="77777777" w:rsidR="00766E76" w:rsidRDefault="00766E76" w:rsidP="00142BB1">
            <w:pPr>
              <w:pStyle w:val="TAL"/>
            </w:pPr>
            <w:r>
              <w:rPr>
                <w:rFonts w:hint="eastAsia"/>
                <w:lang w:eastAsia="zh-CN"/>
              </w:rPr>
              <w:t>5.1.6.3.25</w:t>
            </w:r>
          </w:p>
        </w:tc>
        <w:tc>
          <w:tcPr>
            <w:tcW w:w="2132" w:type="dxa"/>
            <w:gridSpan w:val="2"/>
          </w:tcPr>
          <w:p w14:paraId="4B854C05" w14:textId="77777777" w:rsidR="00766E76" w:rsidRDefault="00766E76" w:rsidP="00142BB1">
            <w:pPr>
              <w:pStyle w:val="TAL"/>
            </w:pPr>
            <w:r>
              <w:rPr>
                <w:lang w:eastAsia="ko-KR"/>
              </w:rPr>
              <w:t xml:space="preserve">Ordering criterion for the list of </w:t>
            </w:r>
            <w:r>
              <w:t>DN performance</w:t>
            </w:r>
            <w:r>
              <w:rPr>
                <w:lang w:eastAsia="ko-KR"/>
              </w:rPr>
              <w:t xml:space="preserve"> analytics.</w:t>
            </w:r>
          </w:p>
        </w:tc>
        <w:tc>
          <w:tcPr>
            <w:tcW w:w="2751" w:type="dxa"/>
            <w:gridSpan w:val="2"/>
          </w:tcPr>
          <w:p w14:paraId="53C23E59" w14:textId="77777777" w:rsidR="00766E76" w:rsidRDefault="00766E76" w:rsidP="00142BB1">
            <w:pPr>
              <w:pStyle w:val="TAL"/>
              <w:rPr>
                <w:lang w:eastAsia="zh-CN"/>
              </w:rPr>
            </w:pPr>
            <w:r>
              <w:rPr>
                <w:rFonts w:hint="eastAsia"/>
                <w:lang w:eastAsia="zh-CN"/>
              </w:rPr>
              <w:t>Dn</w:t>
            </w:r>
            <w:r>
              <w:t>Performance</w:t>
            </w:r>
          </w:p>
        </w:tc>
      </w:tr>
      <w:tr w:rsidR="00766E76" w14:paraId="2B11D7B8" w14:textId="77777777" w:rsidTr="00142BB1">
        <w:trPr>
          <w:gridAfter w:val="1"/>
          <w:wAfter w:w="85" w:type="dxa"/>
          <w:jc w:val="center"/>
        </w:trPr>
        <w:tc>
          <w:tcPr>
            <w:tcW w:w="3222" w:type="dxa"/>
            <w:gridSpan w:val="2"/>
          </w:tcPr>
          <w:p w14:paraId="432DB119" w14:textId="77777777" w:rsidR="00766E76" w:rsidRDefault="00766E76" w:rsidP="00142BB1">
            <w:pPr>
              <w:pStyle w:val="TAL"/>
            </w:pPr>
            <w:r>
              <w:rPr>
                <w:rFonts w:eastAsia="等线"/>
              </w:rPr>
              <w:t>DnPerformanceReq</w:t>
            </w:r>
          </w:p>
        </w:tc>
        <w:tc>
          <w:tcPr>
            <w:tcW w:w="1195" w:type="dxa"/>
            <w:gridSpan w:val="2"/>
          </w:tcPr>
          <w:p w14:paraId="4AEFDF67" w14:textId="77777777" w:rsidR="00766E76" w:rsidRDefault="00766E76" w:rsidP="00142BB1">
            <w:pPr>
              <w:pStyle w:val="TAL"/>
            </w:pPr>
            <w:r>
              <w:rPr>
                <w:rFonts w:hint="eastAsia"/>
                <w:lang w:eastAsia="zh-CN"/>
              </w:rPr>
              <w:t>5.1.6.2.66</w:t>
            </w:r>
          </w:p>
        </w:tc>
        <w:tc>
          <w:tcPr>
            <w:tcW w:w="2132" w:type="dxa"/>
            <w:gridSpan w:val="2"/>
          </w:tcPr>
          <w:p w14:paraId="6F5A4BA8" w14:textId="77777777" w:rsidR="00766E76" w:rsidRDefault="00766E76" w:rsidP="00142BB1">
            <w:pPr>
              <w:pStyle w:val="TAL"/>
            </w:pPr>
            <w:r>
              <w:t>Represents DN performance</w:t>
            </w:r>
            <w:r>
              <w:rPr>
                <w:lang w:eastAsia="ko-KR"/>
              </w:rPr>
              <w:t xml:space="preserve"> analytics requirement.</w:t>
            </w:r>
          </w:p>
        </w:tc>
        <w:tc>
          <w:tcPr>
            <w:tcW w:w="2751" w:type="dxa"/>
            <w:gridSpan w:val="2"/>
          </w:tcPr>
          <w:p w14:paraId="761552AE" w14:textId="77777777" w:rsidR="00766E76" w:rsidRDefault="00766E76" w:rsidP="00142BB1">
            <w:pPr>
              <w:pStyle w:val="TAL"/>
              <w:rPr>
                <w:lang w:eastAsia="zh-CN"/>
              </w:rPr>
            </w:pPr>
            <w:r>
              <w:rPr>
                <w:rFonts w:hint="eastAsia"/>
                <w:lang w:eastAsia="zh-CN"/>
              </w:rPr>
              <w:t>Dn</w:t>
            </w:r>
            <w:r>
              <w:t>Performance</w:t>
            </w:r>
          </w:p>
        </w:tc>
      </w:tr>
      <w:tr w:rsidR="00766E76" w14:paraId="4BD0C29E" w14:textId="77777777" w:rsidTr="00142BB1">
        <w:trPr>
          <w:gridAfter w:val="1"/>
          <w:wAfter w:w="85" w:type="dxa"/>
          <w:jc w:val="center"/>
        </w:trPr>
        <w:tc>
          <w:tcPr>
            <w:tcW w:w="3222" w:type="dxa"/>
            <w:gridSpan w:val="2"/>
          </w:tcPr>
          <w:p w14:paraId="668D8715" w14:textId="77777777" w:rsidR="00766E76" w:rsidRDefault="00766E76" w:rsidP="00142BB1">
            <w:pPr>
              <w:pStyle w:val="TAL"/>
            </w:pPr>
            <w:r>
              <w:rPr>
                <w:lang w:eastAsia="zh-CN"/>
              </w:rPr>
              <w:t>E2eDataVolTransTimeCriterion</w:t>
            </w:r>
          </w:p>
        </w:tc>
        <w:tc>
          <w:tcPr>
            <w:tcW w:w="1195" w:type="dxa"/>
            <w:gridSpan w:val="2"/>
          </w:tcPr>
          <w:p w14:paraId="5E841747" w14:textId="77777777" w:rsidR="00766E76" w:rsidRDefault="00766E76" w:rsidP="00142BB1">
            <w:pPr>
              <w:pStyle w:val="TAL"/>
              <w:rPr>
                <w:lang w:eastAsia="zh-CN"/>
              </w:rPr>
            </w:pPr>
            <w:r>
              <w:rPr>
                <w:lang w:eastAsia="zh-CN"/>
              </w:rPr>
              <w:t>5.1.6.3.35</w:t>
            </w:r>
          </w:p>
        </w:tc>
        <w:tc>
          <w:tcPr>
            <w:tcW w:w="2132" w:type="dxa"/>
            <w:gridSpan w:val="2"/>
          </w:tcPr>
          <w:p w14:paraId="0C7DF928" w14:textId="77777777" w:rsidR="00766E76" w:rsidRDefault="00766E76" w:rsidP="00142BB1">
            <w:pPr>
              <w:pStyle w:val="TAL"/>
              <w:rPr>
                <w:lang w:eastAsia="ko-KR"/>
              </w:rPr>
            </w:pPr>
            <w:r>
              <w:rPr>
                <w:lang w:eastAsia="ko-KR"/>
              </w:rPr>
              <w:t xml:space="preserve">Ordering criterion for the list of </w:t>
            </w:r>
            <w:r>
              <w:t>E2E data volume transfer time.</w:t>
            </w:r>
          </w:p>
        </w:tc>
        <w:tc>
          <w:tcPr>
            <w:tcW w:w="2751" w:type="dxa"/>
            <w:gridSpan w:val="2"/>
          </w:tcPr>
          <w:p w14:paraId="57CC1865" w14:textId="77777777" w:rsidR="00766E76" w:rsidRDefault="00766E76" w:rsidP="00142BB1">
            <w:pPr>
              <w:pStyle w:val="TAL"/>
            </w:pPr>
            <w:r>
              <w:rPr>
                <w:lang w:eastAsia="zh-CN"/>
              </w:rPr>
              <w:t>E2eDataVolTransTime</w:t>
            </w:r>
          </w:p>
        </w:tc>
      </w:tr>
      <w:tr w:rsidR="00766E76" w14:paraId="39B01966" w14:textId="77777777" w:rsidTr="00142BB1">
        <w:trPr>
          <w:gridAfter w:val="1"/>
          <w:wAfter w:w="85" w:type="dxa"/>
          <w:jc w:val="center"/>
        </w:trPr>
        <w:tc>
          <w:tcPr>
            <w:tcW w:w="3222" w:type="dxa"/>
            <w:gridSpan w:val="2"/>
          </w:tcPr>
          <w:p w14:paraId="22C6FEC4" w14:textId="77777777" w:rsidR="00766E76" w:rsidRDefault="00766E76" w:rsidP="00142BB1">
            <w:pPr>
              <w:pStyle w:val="TAL"/>
            </w:pPr>
            <w:r>
              <w:rPr>
                <w:lang w:eastAsia="zh-CN"/>
              </w:rPr>
              <w:t>E2eDataVolTransTimeInfo</w:t>
            </w:r>
          </w:p>
        </w:tc>
        <w:tc>
          <w:tcPr>
            <w:tcW w:w="1195" w:type="dxa"/>
            <w:gridSpan w:val="2"/>
          </w:tcPr>
          <w:p w14:paraId="4728771A" w14:textId="77777777" w:rsidR="00766E76" w:rsidRDefault="00766E76" w:rsidP="00142BB1">
            <w:pPr>
              <w:pStyle w:val="TAL"/>
              <w:rPr>
                <w:lang w:eastAsia="zh-CN"/>
              </w:rPr>
            </w:pPr>
            <w:r>
              <w:rPr>
                <w:lang w:eastAsia="zh-CN"/>
              </w:rPr>
              <w:t>5.1.6.2.83</w:t>
            </w:r>
          </w:p>
        </w:tc>
        <w:tc>
          <w:tcPr>
            <w:tcW w:w="2132" w:type="dxa"/>
            <w:gridSpan w:val="2"/>
          </w:tcPr>
          <w:p w14:paraId="766DE860" w14:textId="77777777" w:rsidR="00766E76" w:rsidRDefault="00766E76" w:rsidP="00142BB1">
            <w:pPr>
              <w:pStyle w:val="TAL"/>
              <w:rPr>
                <w:lang w:eastAsia="ko-KR"/>
              </w:rPr>
            </w:pPr>
            <w:r>
              <w:t>Represents the E2E data volume transfer time Information.</w:t>
            </w:r>
          </w:p>
        </w:tc>
        <w:tc>
          <w:tcPr>
            <w:tcW w:w="2751" w:type="dxa"/>
            <w:gridSpan w:val="2"/>
          </w:tcPr>
          <w:p w14:paraId="71789319" w14:textId="77777777" w:rsidR="00766E76" w:rsidRDefault="00766E76" w:rsidP="00142BB1">
            <w:pPr>
              <w:pStyle w:val="TAL"/>
            </w:pPr>
            <w:r>
              <w:rPr>
                <w:lang w:eastAsia="zh-CN"/>
              </w:rPr>
              <w:t>E2eDataVolTransTime</w:t>
            </w:r>
          </w:p>
        </w:tc>
      </w:tr>
      <w:tr w:rsidR="00766E76" w14:paraId="1216E60D" w14:textId="77777777" w:rsidTr="00142BB1">
        <w:trPr>
          <w:gridAfter w:val="1"/>
          <w:wAfter w:w="85" w:type="dxa"/>
          <w:jc w:val="center"/>
        </w:trPr>
        <w:tc>
          <w:tcPr>
            <w:tcW w:w="3222" w:type="dxa"/>
            <w:gridSpan w:val="2"/>
          </w:tcPr>
          <w:p w14:paraId="33CB2683" w14:textId="77777777" w:rsidR="00766E76" w:rsidRDefault="00766E76" w:rsidP="00142BB1">
            <w:pPr>
              <w:pStyle w:val="TAL"/>
            </w:pPr>
            <w:r>
              <w:rPr>
                <w:lang w:eastAsia="zh-CN"/>
              </w:rPr>
              <w:t>E2eDataVolTransTimeReq</w:t>
            </w:r>
          </w:p>
        </w:tc>
        <w:tc>
          <w:tcPr>
            <w:tcW w:w="1195" w:type="dxa"/>
            <w:gridSpan w:val="2"/>
          </w:tcPr>
          <w:p w14:paraId="13913BDF" w14:textId="77777777" w:rsidR="00766E76" w:rsidRDefault="00766E76" w:rsidP="00142BB1">
            <w:pPr>
              <w:pStyle w:val="TAL"/>
              <w:rPr>
                <w:lang w:eastAsia="zh-CN"/>
              </w:rPr>
            </w:pPr>
            <w:r>
              <w:rPr>
                <w:lang w:eastAsia="zh-CN"/>
              </w:rPr>
              <w:t>5.1.6.2.82</w:t>
            </w:r>
          </w:p>
        </w:tc>
        <w:tc>
          <w:tcPr>
            <w:tcW w:w="2132" w:type="dxa"/>
            <w:gridSpan w:val="2"/>
          </w:tcPr>
          <w:p w14:paraId="45B28A0A" w14:textId="77777777" w:rsidR="00766E76" w:rsidRDefault="00766E76" w:rsidP="00142BB1">
            <w:pPr>
              <w:pStyle w:val="TAL"/>
              <w:rPr>
                <w:lang w:eastAsia="ko-KR"/>
              </w:rPr>
            </w:pPr>
            <w:r>
              <w:t>Represents the E2E data volume transfer time requirement.</w:t>
            </w:r>
          </w:p>
        </w:tc>
        <w:tc>
          <w:tcPr>
            <w:tcW w:w="2751" w:type="dxa"/>
            <w:gridSpan w:val="2"/>
          </w:tcPr>
          <w:p w14:paraId="6D668C07" w14:textId="77777777" w:rsidR="00766E76" w:rsidRDefault="00766E76" w:rsidP="00142BB1">
            <w:pPr>
              <w:pStyle w:val="TAL"/>
            </w:pPr>
            <w:r>
              <w:rPr>
                <w:lang w:eastAsia="zh-CN"/>
              </w:rPr>
              <w:t>E2eDataVolTransTime</w:t>
            </w:r>
          </w:p>
        </w:tc>
      </w:tr>
      <w:tr w:rsidR="00766E76" w14:paraId="788F2090" w14:textId="77777777" w:rsidTr="00142BB1">
        <w:trPr>
          <w:gridAfter w:val="1"/>
          <w:wAfter w:w="85" w:type="dxa"/>
          <w:jc w:val="center"/>
        </w:trPr>
        <w:tc>
          <w:tcPr>
            <w:tcW w:w="3222" w:type="dxa"/>
            <w:gridSpan w:val="2"/>
          </w:tcPr>
          <w:p w14:paraId="13843DCB" w14:textId="77777777" w:rsidR="00766E76" w:rsidRDefault="00766E76" w:rsidP="00142BB1">
            <w:pPr>
              <w:pStyle w:val="TAL"/>
            </w:pPr>
            <w:r>
              <w:rPr>
                <w:lang w:eastAsia="zh-CN"/>
              </w:rPr>
              <w:t>E2eDataVolTransTimePerTS</w:t>
            </w:r>
          </w:p>
        </w:tc>
        <w:tc>
          <w:tcPr>
            <w:tcW w:w="1195" w:type="dxa"/>
            <w:gridSpan w:val="2"/>
          </w:tcPr>
          <w:p w14:paraId="534349A5" w14:textId="77777777" w:rsidR="00766E76" w:rsidRDefault="00766E76" w:rsidP="00142BB1">
            <w:pPr>
              <w:pStyle w:val="TAL"/>
              <w:rPr>
                <w:lang w:eastAsia="zh-CN"/>
              </w:rPr>
            </w:pPr>
            <w:r>
              <w:rPr>
                <w:lang w:eastAsia="zh-CN"/>
              </w:rPr>
              <w:t>5.1.6.2.84</w:t>
            </w:r>
          </w:p>
        </w:tc>
        <w:tc>
          <w:tcPr>
            <w:tcW w:w="2132" w:type="dxa"/>
            <w:gridSpan w:val="2"/>
          </w:tcPr>
          <w:p w14:paraId="576D21EC" w14:textId="77777777" w:rsidR="00766E76" w:rsidRDefault="00766E76" w:rsidP="00142BB1">
            <w:pPr>
              <w:pStyle w:val="TAL"/>
              <w:rPr>
                <w:lang w:eastAsia="ko-KR"/>
              </w:rPr>
            </w:pPr>
            <w:r>
              <w:t>Represents the E2E data volume transfer time requirement per Time slot.</w:t>
            </w:r>
          </w:p>
        </w:tc>
        <w:tc>
          <w:tcPr>
            <w:tcW w:w="2751" w:type="dxa"/>
            <w:gridSpan w:val="2"/>
          </w:tcPr>
          <w:p w14:paraId="10BB328E" w14:textId="77777777" w:rsidR="00766E76" w:rsidRDefault="00766E76" w:rsidP="00142BB1">
            <w:pPr>
              <w:pStyle w:val="TAL"/>
            </w:pPr>
            <w:r>
              <w:rPr>
                <w:lang w:eastAsia="zh-CN"/>
              </w:rPr>
              <w:t>E2eDataVolTransTime</w:t>
            </w:r>
          </w:p>
        </w:tc>
      </w:tr>
      <w:tr w:rsidR="00766E76" w14:paraId="6899F6D6" w14:textId="77777777" w:rsidTr="00142BB1">
        <w:trPr>
          <w:gridAfter w:val="1"/>
          <w:wAfter w:w="85" w:type="dxa"/>
          <w:jc w:val="center"/>
        </w:trPr>
        <w:tc>
          <w:tcPr>
            <w:tcW w:w="3222" w:type="dxa"/>
            <w:gridSpan w:val="2"/>
          </w:tcPr>
          <w:p w14:paraId="25E1303F" w14:textId="77777777" w:rsidR="00766E76" w:rsidRDefault="00766E76" w:rsidP="00142BB1">
            <w:pPr>
              <w:pStyle w:val="TAL"/>
            </w:pPr>
            <w:r>
              <w:rPr>
                <w:lang w:eastAsia="zh-CN"/>
              </w:rPr>
              <w:t>E2eDataVolTransTimePerUe</w:t>
            </w:r>
          </w:p>
        </w:tc>
        <w:tc>
          <w:tcPr>
            <w:tcW w:w="1195" w:type="dxa"/>
            <w:gridSpan w:val="2"/>
          </w:tcPr>
          <w:p w14:paraId="4B04A525" w14:textId="77777777" w:rsidR="00766E76" w:rsidRDefault="00766E76" w:rsidP="00142BB1">
            <w:pPr>
              <w:pStyle w:val="TAL"/>
              <w:rPr>
                <w:lang w:eastAsia="zh-CN"/>
              </w:rPr>
            </w:pPr>
            <w:r>
              <w:rPr>
                <w:lang w:eastAsia="zh-CN"/>
              </w:rPr>
              <w:t>5.1.6.2.86</w:t>
            </w:r>
          </w:p>
        </w:tc>
        <w:tc>
          <w:tcPr>
            <w:tcW w:w="2132" w:type="dxa"/>
            <w:gridSpan w:val="2"/>
          </w:tcPr>
          <w:p w14:paraId="0C40687E" w14:textId="77777777" w:rsidR="00766E76" w:rsidRDefault="00766E76" w:rsidP="00142BB1">
            <w:pPr>
              <w:pStyle w:val="TAL"/>
              <w:rPr>
                <w:lang w:eastAsia="ko-KR"/>
              </w:rPr>
            </w:pPr>
            <w:r>
              <w:t>Represents the E2E data volume transfer time per UE.</w:t>
            </w:r>
          </w:p>
        </w:tc>
        <w:tc>
          <w:tcPr>
            <w:tcW w:w="2751" w:type="dxa"/>
            <w:gridSpan w:val="2"/>
          </w:tcPr>
          <w:p w14:paraId="1DF55A68" w14:textId="77777777" w:rsidR="00766E76" w:rsidRDefault="00766E76" w:rsidP="00142BB1">
            <w:pPr>
              <w:pStyle w:val="TAL"/>
            </w:pPr>
            <w:r>
              <w:rPr>
                <w:lang w:eastAsia="zh-CN"/>
              </w:rPr>
              <w:t>E2eDataVolTransTime</w:t>
            </w:r>
          </w:p>
        </w:tc>
      </w:tr>
      <w:tr w:rsidR="00766E76" w14:paraId="7E485146" w14:textId="77777777" w:rsidTr="00142BB1">
        <w:trPr>
          <w:gridAfter w:val="1"/>
          <w:wAfter w:w="85" w:type="dxa"/>
          <w:jc w:val="center"/>
        </w:trPr>
        <w:tc>
          <w:tcPr>
            <w:tcW w:w="3222" w:type="dxa"/>
            <w:gridSpan w:val="2"/>
          </w:tcPr>
          <w:p w14:paraId="759F4C47" w14:textId="77777777" w:rsidR="00766E76" w:rsidRDefault="00766E76" w:rsidP="00142BB1">
            <w:pPr>
              <w:pStyle w:val="TAL"/>
            </w:pPr>
            <w:r>
              <w:rPr>
                <w:lang w:eastAsia="zh-CN"/>
              </w:rPr>
              <w:t>E2eDataVolTransTime</w:t>
            </w:r>
            <w:r>
              <w:t>UeList</w:t>
            </w:r>
          </w:p>
        </w:tc>
        <w:tc>
          <w:tcPr>
            <w:tcW w:w="1195" w:type="dxa"/>
            <w:gridSpan w:val="2"/>
          </w:tcPr>
          <w:p w14:paraId="7B3E2624" w14:textId="77777777" w:rsidR="00766E76" w:rsidRDefault="00766E76" w:rsidP="00142BB1">
            <w:pPr>
              <w:pStyle w:val="TAL"/>
              <w:rPr>
                <w:lang w:eastAsia="zh-CN"/>
              </w:rPr>
            </w:pPr>
            <w:r>
              <w:rPr>
                <w:lang w:eastAsia="zh-CN"/>
              </w:rPr>
              <w:t>5.1.6.2.87</w:t>
            </w:r>
          </w:p>
        </w:tc>
        <w:tc>
          <w:tcPr>
            <w:tcW w:w="2132" w:type="dxa"/>
            <w:gridSpan w:val="2"/>
          </w:tcPr>
          <w:p w14:paraId="1A4A3814" w14:textId="77777777" w:rsidR="00766E76" w:rsidRDefault="00766E76" w:rsidP="00142BB1">
            <w:pPr>
              <w:pStyle w:val="TAL"/>
              <w:rPr>
                <w:lang w:eastAsia="ko-KR"/>
              </w:rPr>
            </w:pPr>
            <w:r>
              <w:t>Represents the E2E data volume transfer time per UE list.</w:t>
            </w:r>
          </w:p>
        </w:tc>
        <w:tc>
          <w:tcPr>
            <w:tcW w:w="2751" w:type="dxa"/>
            <w:gridSpan w:val="2"/>
          </w:tcPr>
          <w:p w14:paraId="2C561AA1" w14:textId="77777777" w:rsidR="00766E76" w:rsidRDefault="00766E76" w:rsidP="00142BB1">
            <w:pPr>
              <w:pStyle w:val="TAL"/>
            </w:pPr>
            <w:r>
              <w:rPr>
                <w:lang w:eastAsia="zh-CN"/>
              </w:rPr>
              <w:t>E2eDataVolTransTime</w:t>
            </w:r>
          </w:p>
        </w:tc>
      </w:tr>
      <w:tr w:rsidR="00766E76" w14:paraId="5625E5D2" w14:textId="77777777" w:rsidTr="00142BB1">
        <w:trPr>
          <w:gridAfter w:val="1"/>
          <w:wAfter w:w="85" w:type="dxa"/>
          <w:jc w:val="center"/>
        </w:trPr>
        <w:tc>
          <w:tcPr>
            <w:tcW w:w="3222" w:type="dxa"/>
            <w:gridSpan w:val="2"/>
          </w:tcPr>
          <w:p w14:paraId="3762F2E0" w14:textId="77777777" w:rsidR="00766E76" w:rsidRDefault="00766E76" w:rsidP="00142BB1">
            <w:pPr>
              <w:pStyle w:val="TAL"/>
            </w:pPr>
            <w:r>
              <w:rPr>
                <w:lang w:eastAsia="zh-CN"/>
              </w:rPr>
              <w:t>EventNotification</w:t>
            </w:r>
          </w:p>
        </w:tc>
        <w:tc>
          <w:tcPr>
            <w:tcW w:w="1195" w:type="dxa"/>
            <w:gridSpan w:val="2"/>
          </w:tcPr>
          <w:p w14:paraId="6A0C4C5F" w14:textId="77777777" w:rsidR="00766E76" w:rsidRDefault="00766E76" w:rsidP="00142BB1">
            <w:pPr>
              <w:pStyle w:val="TAL"/>
            </w:pPr>
            <w:r>
              <w:rPr>
                <w:lang w:eastAsia="zh-CN"/>
              </w:rPr>
              <w:t>5.1.6.2.5</w:t>
            </w:r>
          </w:p>
        </w:tc>
        <w:tc>
          <w:tcPr>
            <w:tcW w:w="2132" w:type="dxa"/>
            <w:gridSpan w:val="2"/>
          </w:tcPr>
          <w:p w14:paraId="74DABFE9" w14:textId="77777777" w:rsidR="00766E76" w:rsidRDefault="00766E76" w:rsidP="00142BB1">
            <w:pPr>
              <w:pStyle w:val="TAL"/>
              <w:rPr>
                <w:rFonts w:cs="Arial"/>
                <w:szCs w:val="18"/>
              </w:rPr>
            </w:pPr>
            <w:r>
              <w:rPr>
                <w:lang w:eastAsia="zh-CN"/>
              </w:rPr>
              <w:t>Describes Notifications about events that occurred.</w:t>
            </w:r>
          </w:p>
        </w:tc>
        <w:tc>
          <w:tcPr>
            <w:tcW w:w="2751" w:type="dxa"/>
            <w:gridSpan w:val="2"/>
          </w:tcPr>
          <w:p w14:paraId="070140F7" w14:textId="77777777" w:rsidR="00766E76" w:rsidRDefault="00766E76" w:rsidP="00142BB1">
            <w:pPr>
              <w:pStyle w:val="TAL"/>
              <w:rPr>
                <w:rFonts w:cs="Arial"/>
                <w:szCs w:val="18"/>
              </w:rPr>
            </w:pPr>
          </w:p>
        </w:tc>
      </w:tr>
      <w:tr w:rsidR="00766E76" w14:paraId="5E661ADA" w14:textId="77777777" w:rsidTr="00142BB1">
        <w:trPr>
          <w:gridAfter w:val="1"/>
          <w:wAfter w:w="85" w:type="dxa"/>
          <w:jc w:val="center"/>
        </w:trPr>
        <w:tc>
          <w:tcPr>
            <w:tcW w:w="3222" w:type="dxa"/>
            <w:gridSpan w:val="2"/>
          </w:tcPr>
          <w:p w14:paraId="06EE9BEF" w14:textId="77777777" w:rsidR="00766E76" w:rsidRDefault="00766E76" w:rsidP="00142BB1">
            <w:pPr>
              <w:pStyle w:val="TAL"/>
              <w:rPr>
                <w:lang w:eastAsia="zh-CN"/>
              </w:rPr>
            </w:pPr>
            <w:r>
              <w:t>EventReportingRequirement</w:t>
            </w:r>
          </w:p>
        </w:tc>
        <w:tc>
          <w:tcPr>
            <w:tcW w:w="1195" w:type="dxa"/>
            <w:gridSpan w:val="2"/>
          </w:tcPr>
          <w:p w14:paraId="0AE0CFDB" w14:textId="77777777" w:rsidR="00766E76" w:rsidRDefault="00766E76" w:rsidP="00142BB1">
            <w:pPr>
              <w:pStyle w:val="TAL"/>
              <w:rPr>
                <w:lang w:eastAsia="zh-CN"/>
              </w:rPr>
            </w:pPr>
            <w:r>
              <w:rPr>
                <w:rFonts w:cs="Arial"/>
              </w:rPr>
              <w:t>5.1.6.2.7</w:t>
            </w:r>
          </w:p>
        </w:tc>
        <w:tc>
          <w:tcPr>
            <w:tcW w:w="2132" w:type="dxa"/>
            <w:gridSpan w:val="2"/>
          </w:tcPr>
          <w:p w14:paraId="6D92C897" w14:textId="77777777" w:rsidR="00766E76" w:rsidRDefault="00766E76" w:rsidP="00142BB1">
            <w:pPr>
              <w:pStyle w:val="TAL"/>
              <w:rPr>
                <w:lang w:eastAsia="zh-CN"/>
              </w:rPr>
            </w:pPr>
            <w:r>
              <w:rPr>
                <w:rFonts w:cs="Arial"/>
                <w:szCs w:val="18"/>
              </w:rPr>
              <w:t>Represents the type of reporting the subscription requires.</w:t>
            </w:r>
          </w:p>
        </w:tc>
        <w:tc>
          <w:tcPr>
            <w:tcW w:w="2751" w:type="dxa"/>
            <w:gridSpan w:val="2"/>
          </w:tcPr>
          <w:p w14:paraId="3326465D" w14:textId="77777777" w:rsidR="00766E76" w:rsidRDefault="00766E76" w:rsidP="00142BB1">
            <w:pPr>
              <w:pStyle w:val="TAL"/>
              <w:rPr>
                <w:rFonts w:cs="Arial"/>
                <w:szCs w:val="18"/>
              </w:rPr>
            </w:pPr>
          </w:p>
        </w:tc>
      </w:tr>
      <w:tr w:rsidR="00766E76" w14:paraId="28329822" w14:textId="77777777" w:rsidTr="00142BB1">
        <w:trPr>
          <w:gridAfter w:val="1"/>
          <w:wAfter w:w="85" w:type="dxa"/>
          <w:jc w:val="center"/>
        </w:trPr>
        <w:tc>
          <w:tcPr>
            <w:tcW w:w="3222" w:type="dxa"/>
            <w:gridSpan w:val="2"/>
          </w:tcPr>
          <w:p w14:paraId="0E20F876" w14:textId="77777777" w:rsidR="00766E76" w:rsidRDefault="00766E76" w:rsidP="00142BB1">
            <w:pPr>
              <w:pStyle w:val="TAL"/>
              <w:rPr>
                <w:lang w:eastAsia="zh-CN"/>
              </w:rPr>
            </w:pPr>
            <w:r>
              <w:rPr>
                <w:lang w:eastAsia="zh-CN"/>
              </w:rPr>
              <w:lastRenderedPageBreak/>
              <w:t>EventSubscription</w:t>
            </w:r>
          </w:p>
        </w:tc>
        <w:tc>
          <w:tcPr>
            <w:tcW w:w="1195" w:type="dxa"/>
            <w:gridSpan w:val="2"/>
          </w:tcPr>
          <w:p w14:paraId="21E8837D" w14:textId="77777777" w:rsidR="00766E76" w:rsidRDefault="00766E76" w:rsidP="00142BB1">
            <w:pPr>
              <w:pStyle w:val="TAL"/>
              <w:rPr>
                <w:lang w:eastAsia="zh-CN"/>
              </w:rPr>
            </w:pPr>
            <w:r>
              <w:rPr>
                <w:rFonts w:hint="eastAsia"/>
                <w:lang w:eastAsia="zh-CN"/>
              </w:rPr>
              <w:t>5.1.6.2.3</w:t>
            </w:r>
          </w:p>
        </w:tc>
        <w:tc>
          <w:tcPr>
            <w:tcW w:w="2132" w:type="dxa"/>
            <w:gridSpan w:val="2"/>
          </w:tcPr>
          <w:p w14:paraId="700903DC" w14:textId="77777777" w:rsidR="00766E76" w:rsidRDefault="00766E76" w:rsidP="00142BB1">
            <w:pPr>
              <w:pStyle w:val="TAL"/>
              <w:rPr>
                <w:lang w:eastAsia="zh-CN"/>
              </w:rPr>
            </w:pPr>
            <w:r>
              <w:rPr>
                <w:lang w:eastAsia="zh-CN"/>
              </w:rPr>
              <w:t>Represents the subscription to a single event.</w:t>
            </w:r>
          </w:p>
        </w:tc>
        <w:tc>
          <w:tcPr>
            <w:tcW w:w="2751" w:type="dxa"/>
            <w:gridSpan w:val="2"/>
          </w:tcPr>
          <w:p w14:paraId="24E60AA1" w14:textId="77777777" w:rsidR="00766E76" w:rsidRDefault="00766E76" w:rsidP="00142BB1">
            <w:pPr>
              <w:pStyle w:val="TAL"/>
              <w:rPr>
                <w:rFonts w:cs="Arial"/>
                <w:szCs w:val="18"/>
              </w:rPr>
            </w:pPr>
          </w:p>
        </w:tc>
      </w:tr>
      <w:tr w:rsidR="00766E76" w14:paraId="7DBDBC02" w14:textId="77777777" w:rsidTr="00142BB1">
        <w:trPr>
          <w:gridAfter w:val="1"/>
          <w:wAfter w:w="85" w:type="dxa"/>
          <w:jc w:val="center"/>
        </w:trPr>
        <w:tc>
          <w:tcPr>
            <w:tcW w:w="3222" w:type="dxa"/>
            <w:gridSpan w:val="2"/>
          </w:tcPr>
          <w:p w14:paraId="38031B6E" w14:textId="77777777" w:rsidR="00766E76" w:rsidRDefault="00766E76" w:rsidP="00142BB1">
            <w:pPr>
              <w:pStyle w:val="TAL"/>
              <w:rPr>
                <w:lang w:eastAsia="zh-CN"/>
              </w:rPr>
            </w:pPr>
            <w:r>
              <w:t>Exception</w:t>
            </w:r>
          </w:p>
        </w:tc>
        <w:tc>
          <w:tcPr>
            <w:tcW w:w="1195" w:type="dxa"/>
            <w:gridSpan w:val="2"/>
          </w:tcPr>
          <w:p w14:paraId="6A4024F3" w14:textId="77777777" w:rsidR="00766E76" w:rsidRDefault="00766E76" w:rsidP="00142BB1">
            <w:pPr>
              <w:pStyle w:val="TAL"/>
              <w:rPr>
                <w:lang w:eastAsia="zh-CN"/>
              </w:rPr>
            </w:pPr>
            <w:r>
              <w:rPr>
                <w:lang w:eastAsia="zh-CN"/>
              </w:rPr>
              <w:t>5.1.6.2.16</w:t>
            </w:r>
          </w:p>
        </w:tc>
        <w:tc>
          <w:tcPr>
            <w:tcW w:w="2132" w:type="dxa"/>
            <w:gridSpan w:val="2"/>
          </w:tcPr>
          <w:p w14:paraId="39D65DE3" w14:textId="77777777" w:rsidR="00766E76" w:rsidRDefault="00766E76" w:rsidP="00142BB1">
            <w:pPr>
              <w:pStyle w:val="TAL"/>
              <w:rPr>
                <w:lang w:eastAsia="zh-CN"/>
              </w:rPr>
            </w:pPr>
            <w:r>
              <w:rPr>
                <w:lang w:eastAsia="zh-CN"/>
              </w:rPr>
              <w:t>Describes the Exception information.</w:t>
            </w:r>
          </w:p>
        </w:tc>
        <w:tc>
          <w:tcPr>
            <w:tcW w:w="2751" w:type="dxa"/>
            <w:gridSpan w:val="2"/>
          </w:tcPr>
          <w:p w14:paraId="6FDC9E9C" w14:textId="77777777" w:rsidR="00766E76" w:rsidRDefault="00766E76" w:rsidP="00142BB1">
            <w:pPr>
              <w:pStyle w:val="TAL"/>
              <w:rPr>
                <w:rFonts w:cs="Arial"/>
                <w:szCs w:val="18"/>
              </w:rPr>
            </w:pPr>
            <w:r>
              <w:rPr>
                <w:rFonts w:cs="Arial"/>
                <w:szCs w:val="18"/>
              </w:rPr>
              <w:t>AbnormalBehaviour</w:t>
            </w:r>
          </w:p>
        </w:tc>
      </w:tr>
      <w:tr w:rsidR="00766E76" w14:paraId="2D44F5B9" w14:textId="77777777" w:rsidTr="00142BB1">
        <w:trPr>
          <w:gridAfter w:val="1"/>
          <w:wAfter w:w="85" w:type="dxa"/>
          <w:jc w:val="center"/>
        </w:trPr>
        <w:tc>
          <w:tcPr>
            <w:tcW w:w="3222" w:type="dxa"/>
            <w:gridSpan w:val="2"/>
          </w:tcPr>
          <w:p w14:paraId="72E283F2" w14:textId="77777777" w:rsidR="00766E76" w:rsidRDefault="00766E76" w:rsidP="00142BB1">
            <w:pPr>
              <w:pStyle w:val="TAL"/>
              <w:rPr>
                <w:lang w:eastAsia="zh-CN"/>
              </w:rPr>
            </w:pPr>
            <w:r>
              <w:t>ExceptionId</w:t>
            </w:r>
          </w:p>
        </w:tc>
        <w:tc>
          <w:tcPr>
            <w:tcW w:w="1195" w:type="dxa"/>
            <w:gridSpan w:val="2"/>
          </w:tcPr>
          <w:p w14:paraId="76ECD86A" w14:textId="77777777" w:rsidR="00766E76" w:rsidRDefault="00766E76" w:rsidP="00142BB1">
            <w:pPr>
              <w:pStyle w:val="TAL"/>
              <w:rPr>
                <w:lang w:eastAsia="zh-CN"/>
              </w:rPr>
            </w:pPr>
            <w:r>
              <w:rPr>
                <w:lang w:eastAsia="zh-CN"/>
              </w:rPr>
              <w:t>5.1.6.3.6</w:t>
            </w:r>
          </w:p>
        </w:tc>
        <w:tc>
          <w:tcPr>
            <w:tcW w:w="2132" w:type="dxa"/>
            <w:gridSpan w:val="2"/>
          </w:tcPr>
          <w:p w14:paraId="7737644C" w14:textId="77777777" w:rsidR="00766E76" w:rsidRDefault="00766E76" w:rsidP="00142BB1">
            <w:pPr>
              <w:pStyle w:val="TAL"/>
              <w:rPr>
                <w:lang w:eastAsia="zh-CN"/>
              </w:rPr>
            </w:pPr>
            <w:r>
              <w:rPr>
                <w:lang w:eastAsia="zh-CN"/>
              </w:rPr>
              <w:t>Describes the Exception Id.</w:t>
            </w:r>
          </w:p>
        </w:tc>
        <w:tc>
          <w:tcPr>
            <w:tcW w:w="2751" w:type="dxa"/>
            <w:gridSpan w:val="2"/>
          </w:tcPr>
          <w:p w14:paraId="230FB950" w14:textId="77777777" w:rsidR="00766E76" w:rsidRDefault="00766E76" w:rsidP="00142BB1">
            <w:pPr>
              <w:pStyle w:val="TAL"/>
              <w:rPr>
                <w:rFonts w:cs="Arial"/>
                <w:szCs w:val="18"/>
              </w:rPr>
            </w:pPr>
            <w:r>
              <w:rPr>
                <w:rFonts w:cs="Arial"/>
                <w:szCs w:val="18"/>
              </w:rPr>
              <w:t>AbnormalBehaviour</w:t>
            </w:r>
          </w:p>
        </w:tc>
      </w:tr>
      <w:tr w:rsidR="00766E76" w14:paraId="02CA41A2" w14:textId="77777777" w:rsidTr="00142BB1">
        <w:trPr>
          <w:gridAfter w:val="1"/>
          <w:wAfter w:w="85" w:type="dxa"/>
          <w:jc w:val="center"/>
        </w:trPr>
        <w:tc>
          <w:tcPr>
            <w:tcW w:w="3222" w:type="dxa"/>
            <w:gridSpan w:val="2"/>
          </w:tcPr>
          <w:p w14:paraId="499394DF" w14:textId="77777777" w:rsidR="00766E76" w:rsidRDefault="00766E76" w:rsidP="00142BB1">
            <w:pPr>
              <w:pStyle w:val="TAL"/>
              <w:rPr>
                <w:lang w:eastAsia="zh-CN"/>
              </w:rPr>
            </w:pPr>
            <w:r>
              <w:t>ExceptionTrend</w:t>
            </w:r>
          </w:p>
        </w:tc>
        <w:tc>
          <w:tcPr>
            <w:tcW w:w="1195" w:type="dxa"/>
            <w:gridSpan w:val="2"/>
          </w:tcPr>
          <w:p w14:paraId="3DC3009C" w14:textId="77777777" w:rsidR="00766E76" w:rsidRDefault="00766E76" w:rsidP="00142BB1">
            <w:pPr>
              <w:pStyle w:val="TAL"/>
              <w:rPr>
                <w:lang w:eastAsia="zh-CN"/>
              </w:rPr>
            </w:pPr>
            <w:r>
              <w:rPr>
                <w:lang w:eastAsia="zh-CN"/>
              </w:rPr>
              <w:t>5.1.6.3.7</w:t>
            </w:r>
          </w:p>
        </w:tc>
        <w:tc>
          <w:tcPr>
            <w:tcW w:w="2132" w:type="dxa"/>
            <w:gridSpan w:val="2"/>
          </w:tcPr>
          <w:p w14:paraId="7CFB3317" w14:textId="77777777" w:rsidR="00766E76" w:rsidRDefault="00766E76" w:rsidP="00142BB1">
            <w:pPr>
              <w:pStyle w:val="TAL"/>
              <w:rPr>
                <w:lang w:eastAsia="zh-CN"/>
              </w:rPr>
            </w:pPr>
            <w:r>
              <w:rPr>
                <w:lang w:eastAsia="zh-CN"/>
              </w:rPr>
              <w:t>Describes the Exception Trend.</w:t>
            </w:r>
          </w:p>
        </w:tc>
        <w:tc>
          <w:tcPr>
            <w:tcW w:w="2751" w:type="dxa"/>
            <w:gridSpan w:val="2"/>
          </w:tcPr>
          <w:p w14:paraId="4BE3F211" w14:textId="77777777" w:rsidR="00766E76" w:rsidRDefault="00766E76" w:rsidP="00142BB1">
            <w:pPr>
              <w:pStyle w:val="TAL"/>
              <w:rPr>
                <w:rFonts w:cs="Arial"/>
                <w:szCs w:val="18"/>
              </w:rPr>
            </w:pPr>
            <w:r>
              <w:rPr>
                <w:rFonts w:cs="Arial"/>
                <w:szCs w:val="18"/>
              </w:rPr>
              <w:t>AbnormalBehaviour</w:t>
            </w:r>
          </w:p>
        </w:tc>
      </w:tr>
      <w:tr w:rsidR="00766E76" w14:paraId="5DE4A6F9" w14:textId="77777777" w:rsidTr="00142BB1">
        <w:trPr>
          <w:gridAfter w:val="1"/>
          <w:wAfter w:w="85" w:type="dxa"/>
          <w:jc w:val="center"/>
        </w:trPr>
        <w:tc>
          <w:tcPr>
            <w:tcW w:w="3222" w:type="dxa"/>
            <w:gridSpan w:val="2"/>
          </w:tcPr>
          <w:p w14:paraId="244493F5" w14:textId="77777777" w:rsidR="00766E76" w:rsidRDefault="00766E76" w:rsidP="00142BB1">
            <w:pPr>
              <w:pStyle w:val="TAL"/>
              <w:rPr>
                <w:lang w:eastAsia="zh-CN"/>
              </w:rPr>
            </w:pPr>
            <w:r>
              <w:t>ExpectedAnalyticsType</w:t>
            </w:r>
          </w:p>
        </w:tc>
        <w:tc>
          <w:tcPr>
            <w:tcW w:w="1195" w:type="dxa"/>
            <w:gridSpan w:val="2"/>
          </w:tcPr>
          <w:p w14:paraId="75ECE902" w14:textId="77777777" w:rsidR="00766E76" w:rsidRDefault="00766E76" w:rsidP="00142BB1">
            <w:pPr>
              <w:pStyle w:val="TAL"/>
              <w:rPr>
                <w:lang w:eastAsia="zh-CN"/>
              </w:rPr>
            </w:pPr>
            <w:r>
              <w:t>5.1.6.3.11</w:t>
            </w:r>
          </w:p>
        </w:tc>
        <w:tc>
          <w:tcPr>
            <w:tcW w:w="2132" w:type="dxa"/>
            <w:gridSpan w:val="2"/>
          </w:tcPr>
          <w:p w14:paraId="1CB3DBC1" w14:textId="77777777" w:rsidR="00766E76" w:rsidRDefault="00766E76" w:rsidP="00142BB1">
            <w:pPr>
              <w:pStyle w:val="TAL"/>
              <w:rPr>
                <w:lang w:eastAsia="zh-CN"/>
              </w:rPr>
            </w:pPr>
            <w:r>
              <w:rPr>
                <w:lang w:eastAsia="zh-CN"/>
              </w:rPr>
              <w:t>Represents expected UE analytics type.</w:t>
            </w:r>
          </w:p>
        </w:tc>
        <w:tc>
          <w:tcPr>
            <w:tcW w:w="2751" w:type="dxa"/>
            <w:gridSpan w:val="2"/>
          </w:tcPr>
          <w:p w14:paraId="3B022F7D" w14:textId="77777777" w:rsidR="00766E76" w:rsidRDefault="00766E76" w:rsidP="00142BB1">
            <w:pPr>
              <w:pStyle w:val="TAL"/>
              <w:rPr>
                <w:rFonts w:cs="Arial"/>
                <w:szCs w:val="18"/>
              </w:rPr>
            </w:pPr>
            <w:r>
              <w:t>AbnormalBehaviour</w:t>
            </w:r>
          </w:p>
        </w:tc>
      </w:tr>
      <w:tr w:rsidR="00766E76" w14:paraId="025046D9" w14:textId="77777777" w:rsidTr="00142BB1">
        <w:trPr>
          <w:gridAfter w:val="1"/>
          <w:wAfter w:w="85" w:type="dxa"/>
          <w:jc w:val="center"/>
        </w:trPr>
        <w:tc>
          <w:tcPr>
            <w:tcW w:w="3222" w:type="dxa"/>
            <w:gridSpan w:val="2"/>
          </w:tcPr>
          <w:p w14:paraId="27E6931F" w14:textId="77777777" w:rsidR="00766E76" w:rsidRDefault="00766E76" w:rsidP="00142BB1">
            <w:pPr>
              <w:pStyle w:val="TAL"/>
            </w:pPr>
            <w:r>
              <w:rPr>
                <w:lang w:eastAsia="zh-CN"/>
              </w:rPr>
              <w:t>FailureEventInfo</w:t>
            </w:r>
          </w:p>
        </w:tc>
        <w:tc>
          <w:tcPr>
            <w:tcW w:w="1195" w:type="dxa"/>
            <w:gridSpan w:val="2"/>
          </w:tcPr>
          <w:p w14:paraId="53A6DEFB" w14:textId="77777777" w:rsidR="00766E76" w:rsidRDefault="00766E76" w:rsidP="00142BB1">
            <w:pPr>
              <w:pStyle w:val="TAL"/>
            </w:pPr>
            <w:r>
              <w:rPr>
                <w:rFonts w:hint="eastAsia"/>
                <w:lang w:eastAsia="zh-CN"/>
              </w:rPr>
              <w:t>5.1.6.2.3</w:t>
            </w:r>
            <w:r>
              <w:rPr>
                <w:lang w:eastAsia="zh-CN"/>
              </w:rPr>
              <w:t>5</w:t>
            </w:r>
          </w:p>
        </w:tc>
        <w:tc>
          <w:tcPr>
            <w:tcW w:w="2132" w:type="dxa"/>
            <w:gridSpan w:val="2"/>
          </w:tcPr>
          <w:p w14:paraId="43C53167" w14:textId="77777777" w:rsidR="00766E76" w:rsidRDefault="00766E76" w:rsidP="00142BB1">
            <w:pPr>
              <w:pStyle w:val="TAL"/>
              <w:rPr>
                <w:lang w:eastAsia="zh-CN"/>
              </w:rPr>
            </w:pPr>
            <w:r>
              <w:rPr>
                <w:lang w:eastAsia="zh-CN"/>
              </w:rPr>
              <w:t>Contains information on the event for which the subscription is not successful.</w:t>
            </w:r>
          </w:p>
        </w:tc>
        <w:tc>
          <w:tcPr>
            <w:tcW w:w="2751" w:type="dxa"/>
            <w:gridSpan w:val="2"/>
          </w:tcPr>
          <w:p w14:paraId="7F051DAC" w14:textId="77777777" w:rsidR="00766E76" w:rsidRDefault="00766E76" w:rsidP="00142BB1">
            <w:pPr>
              <w:pStyle w:val="TAL"/>
            </w:pPr>
          </w:p>
        </w:tc>
      </w:tr>
      <w:tr w:rsidR="00766E76" w14:paraId="4FF13B51" w14:textId="77777777" w:rsidTr="00142BB1">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CBAB3F1" w14:textId="77777777" w:rsidR="00766E76" w:rsidRDefault="00766E76" w:rsidP="00142BB1">
            <w:pPr>
              <w:pStyle w:val="TAL"/>
              <w:rPr>
                <w:lang w:eastAsia="zh-CN"/>
              </w:rPr>
            </w:pPr>
            <w:r>
              <w:rPr>
                <w:lang w:eastAsia="zh-CN"/>
              </w:rPr>
              <w:t>GeoDistributionInfo</w:t>
            </w:r>
          </w:p>
        </w:tc>
        <w:tc>
          <w:tcPr>
            <w:tcW w:w="1195" w:type="dxa"/>
            <w:gridSpan w:val="2"/>
            <w:tcBorders>
              <w:top w:val="single" w:sz="6" w:space="0" w:color="auto"/>
              <w:left w:val="single" w:sz="6" w:space="0" w:color="auto"/>
              <w:bottom w:val="single" w:sz="6" w:space="0" w:color="auto"/>
              <w:right w:val="single" w:sz="6" w:space="0" w:color="auto"/>
            </w:tcBorders>
          </w:tcPr>
          <w:p w14:paraId="01961ED7" w14:textId="77777777" w:rsidR="00766E76" w:rsidRDefault="00766E76" w:rsidP="00142BB1">
            <w:pPr>
              <w:pStyle w:val="TAL"/>
              <w:rPr>
                <w:lang w:eastAsia="zh-CN"/>
              </w:rPr>
            </w:pPr>
            <w:r>
              <w:rPr>
                <w:lang w:eastAsia="zh-CN"/>
              </w:rPr>
              <w:t>5.1.6.2.76</w:t>
            </w:r>
          </w:p>
        </w:tc>
        <w:tc>
          <w:tcPr>
            <w:tcW w:w="2132" w:type="dxa"/>
            <w:gridSpan w:val="2"/>
            <w:tcBorders>
              <w:top w:val="single" w:sz="6" w:space="0" w:color="auto"/>
              <w:left w:val="single" w:sz="6" w:space="0" w:color="auto"/>
              <w:bottom w:val="single" w:sz="6" w:space="0" w:color="auto"/>
              <w:right w:val="single" w:sz="6" w:space="0" w:color="auto"/>
            </w:tcBorders>
          </w:tcPr>
          <w:p w14:paraId="7729D300" w14:textId="77777777" w:rsidR="00766E76" w:rsidRDefault="00766E76" w:rsidP="00142BB1">
            <w:pPr>
              <w:pStyle w:val="TAL"/>
              <w:rPr>
                <w:lang w:eastAsia="zh-CN"/>
              </w:rPr>
            </w:pPr>
            <w:r>
              <w:rPr>
                <w:lang w:eastAsia="zh-CN"/>
              </w:rPr>
              <w:t>Represents the geographical distribution of the UEs.</w:t>
            </w:r>
          </w:p>
        </w:tc>
        <w:tc>
          <w:tcPr>
            <w:tcW w:w="2751" w:type="dxa"/>
            <w:gridSpan w:val="2"/>
            <w:tcBorders>
              <w:top w:val="single" w:sz="6" w:space="0" w:color="auto"/>
              <w:left w:val="single" w:sz="6" w:space="0" w:color="auto"/>
              <w:bottom w:val="single" w:sz="6" w:space="0" w:color="auto"/>
              <w:right w:val="single" w:sz="6" w:space="0" w:color="auto"/>
            </w:tcBorders>
          </w:tcPr>
          <w:p w14:paraId="1A90B059" w14:textId="77777777" w:rsidR="00766E76" w:rsidRDefault="00766E76" w:rsidP="00142BB1">
            <w:pPr>
              <w:pStyle w:val="TAL"/>
            </w:pPr>
            <w:r>
              <w:t>UeMobilityExt_AIML</w:t>
            </w:r>
          </w:p>
          <w:p w14:paraId="3BCA0366" w14:textId="77777777" w:rsidR="00766E76" w:rsidRDefault="00766E76" w:rsidP="00142BB1">
            <w:pPr>
              <w:pStyle w:val="TAL"/>
            </w:pPr>
            <w:r w:rsidRPr="00043838">
              <w:t>E2eDataVolTransTime</w:t>
            </w:r>
          </w:p>
        </w:tc>
      </w:tr>
      <w:tr w:rsidR="00766E76" w14:paraId="646FB13B" w14:textId="77777777" w:rsidTr="00142BB1">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47D7567" w14:textId="77777777" w:rsidR="00766E76" w:rsidRDefault="00766E76" w:rsidP="00142BB1">
            <w:pPr>
              <w:pStyle w:val="TAL"/>
              <w:rPr>
                <w:lang w:eastAsia="zh-CN"/>
              </w:rPr>
            </w:pPr>
            <w:r>
              <w:rPr>
                <w:lang w:eastAsia="zh-CN"/>
              </w:rPr>
              <w:t>GeoLocation</w:t>
            </w:r>
          </w:p>
        </w:tc>
        <w:tc>
          <w:tcPr>
            <w:tcW w:w="1195" w:type="dxa"/>
            <w:gridSpan w:val="2"/>
            <w:tcBorders>
              <w:top w:val="single" w:sz="6" w:space="0" w:color="auto"/>
              <w:left w:val="single" w:sz="6" w:space="0" w:color="auto"/>
              <w:bottom w:val="single" w:sz="6" w:space="0" w:color="auto"/>
              <w:right w:val="single" w:sz="6" w:space="0" w:color="auto"/>
            </w:tcBorders>
          </w:tcPr>
          <w:p w14:paraId="0C0DEE9A" w14:textId="77777777" w:rsidR="00766E76" w:rsidRDefault="00766E76" w:rsidP="00142BB1">
            <w:pPr>
              <w:pStyle w:val="TAL"/>
              <w:rPr>
                <w:lang w:eastAsia="zh-CN"/>
              </w:rPr>
            </w:pPr>
            <w:r>
              <w:rPr>
                <w:lang w:eastAsia="zh-CN"/>
              </w:rPr>
              <w:t>5.1.6.2.95</w:t>
            </w:r>
          </w:p>
        </w:tc>
        <w:tc>
          <w:tcPr>
            <w:tcW w:w="2132" w:type="dxa"/>
            <w:gridSpan w:val="2"/>
            <w:tcBorders>
              <w:top w:val="single" w:sz="6" w:space="0" w:color="auto"/>
              <w:left w:val="single" w:sz="6" w:space="0" w:color="auto"/>
              <w:bottom w:val="single" w:sz="6" w:space="0" w:color="auto"/>
              <w:right w:val="single" w:sz="6" w:space="0" w:color="auto"/>
            </w:tcBorders>
          </w:tcPr>
          <w:p w14:paraId="0D8738EE" w14:textId="77777777" w:rsidR="00766E76" w:rsidRDefault="00766E76" w:rsidP="00142BB1">
            <w:pPr>
              <w:pStyle w:val="TAL"/>
              <w:rPr>
                <w:lang w:eastAsia="zh-CN"/>
              </w:rPr>
            </w:pPr>
            <w:r>
              <w:rPr>
                <w:lang w:eastAsia="zh-CN"/>
              </w:rPr>
              <w:t>Represents a geographic location, using either standard or local coordinates and optionally including the altitude.</w:t>
            </w:r>
          </w:p>
        </w:tc>
        <w:tc>
          <w:tcPr>
            <w:tcW w:w="2751" w:type="dxa"/>
            <w:gridSpan w:val="2"/>
            <w:tcBorders>
              <w:top w:val="single" w:sz="6" w:space="0" w:color="auto"/>
              <w:left w:val="single" w:sz="6" w:space="0" w:color="auto"/>
              <w:bottom w:val="single" w:sz="6" w:space="0" w:color="auto"/>
              <w:right w:val="single" w:sz="6" w:space="0" w:color="auto"/>
            </w:tcBorders>
          </w:tcPr>
          <w:p w14:paraId="179FB1AB" w14:textId="77777777" w:rsidR="00766E76" w:rsidRDefault="00766E76" w:rsidP="00142BB1">
            <w:pPr>
              <w:pStyle w:val="TAL"/>
            </w:pPr>
            <w:r>
              <w:t>LocAccuracy</w:t>
            </w:r>
          </w:p>
        </w:tc>
      </w:tr>
      <w:tr w:rsidR="00766E76" w14:paraId="1C5003E2" w14:textId="77777777" w:rsidTr="00142BB1">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BEF028C" w14:textId="77777777" w:rsidR="00766E76" w:rsidRDefault="00766E76" w:rsidP="00142BB1">
            <w:pPr>
              <w:pStyle w:val="TAL"/>
              <w:rPr>
                <w:lang w:eastAsia="zh-CN"/>
              </w:rPr>
            </w:pPr>
            <w:r>
              <w:t>Target</w:t>
            </w:r>
            <w:r>
              <w:rPr>
                <w:rFonts w:hint="eastAsia"/>
                <w:lang w:eastAsia="zh-CN"/>
              </w:rPr>
              <w:t>Cause</w:t>
            </w:r>
            <w:r>
              <w:t>Id</w:t>
            </w:r>
          </w:p>
        </w:tc>
        <w:tc>
          <w:tcPr>
            <w:tcW w:w="1195" w:type="dxa"/>
            <w:gridSpan w:val="2"/>
            <w:tcBorders>
              <w:top w:val="single" w:sz="6" w:space="0" w:color="auto"/>
              <w:left w:val="single" w:sz="6" w:space="0" w:color="auto"/>
              <w:bottom w:val="single" w:sz="6" w:space="0" w:color="auto"/>
              <w:right w:val="single" w:sz="6" w:space="0" w:color="auto"/>
            </w:tcBorders>
          </w:tcPr>
          <w:p w14:paraId="0B416DBC" w14:textId="77777777" w:rsidR="00766E76" w:rsidRDefault="00766E76" w:rsidP="00142BB1">
            <w:pPr>
              <w:pStyle w:val="TAL"/>
              <w:rPr>
                <w:lang w:eastAsia="zh-CN"/>
              </w:rPr>
            </w:pPr>
            <w:r>
              <w:t>5.1.6.3.41</w:t>
            </w:r>
          </w:p>
        </w:tc>
        <w:tc>
          <w:tcPr>
            <w:tcW w:w="2132" w:type="dxa"/>
            <w:gridSpan w:val="2"/>
            <w:tcBorders>
              <w:top w:val="single" w:sz="6" w:space="0" w:color="auto"/>
              <w:left w:val="single" w:sz="6" w:space="0" w:color="auto"/>
              <w:bottom w:val="single" w:sz="6" w:space="0" w:color="auto"/>
              <w:right w:val="single" w:sz="6" w:space="0" w:color="auto"/>
            </w:tcBorders>
          </w:tcPr>
          <w:p w14:paraId="681B739A" w14:textId="77777777" w:rsidR="00766E76" w:rsidRDefault="00766E76" w:rsidP="00142BB1">
            <w:pPr>
              <w:pStyle w:val="TAL"/>
              <w:rPr>
                <w:lang w:eastAsia="zh-CN"/>
              </w:rPr>
            </w:pPr>
            <w:r>
              <w:t>Contains the target c</w:t>
            </w:r>
            <w:r>
              <w:rPr>
                <w:rFonts w:hint="eastAsia"/>
                <w:lang w:eastAsia="zh-CN"/>
              </w:rPr>
              <w:t>ause</w:t>
            </w:r>
            <w:r>
              <w:t xml:space="preserve"> ID(s).</w:t>
            </w:r>
          </w:p>
        </w:tc>
        <w:tc>
          <w:tcPr>
            <w:tcW w:w="2751" w:type="dxa"/>
            <w:gridSpan w:val="2"/>
            <w:tcBorders>
              <w:top w:val="single" w:sz="6" w:space="0" w:color="auto"/>
              <w:left w:val="single" w:sz="6" w:space="0" w:color="auto"/>
              <w:bottom w:val="single" w:sz="6" w:space="0" w:color="auto"/>
              <w:right w:val="single" w:sz="6" w:space="0" w:color="auto"/>
            </w:tcBorders>
          </w:tcPr>
          <w:p w14:paraId="002EBE87" w14:textId="77777777" w:rsidR="00766E76" w:rsidRDefault="00766E76" w:rsidP="00142BB1">
            <w:pPr>
              <w:pStyle w:val="TAL"/>
            </w:pPr>
            <w:r>
              <w:t>SignallingStorm</w:t>
            </w:r>
          </w:p>
        </w:tc>
      </w:tr>
      <w:tr w:rsidR="00766E76" w14:paraId="61ECC9A2" w14:textId="77777777" w:rsidTr="00142BB1">
        <w:trPr>
          <w:gridAfter w:val="1"/>
          <w:wAfter w:w="85" w:type="dxa"/>
          <w:jc w:val="center"/>
        </w:trPr>
        <w:tc>
          <w:tcPr>
            <w:tcW w:w="3222" w:type="dxa"/>
            <w:gridSpan w:val="2"/>
          </w:tcPr>
          <w:p w14:paraId="44B1A97A" w14:textId="77777777" w:rsidR="00766E76" w:rsidRDefault="00766E76" w:rsidP="00142BB1">
            <w:pPr>
              <w:pStyle w:val="TAL"/>
              <w:rPr>
                <w:lang w:eastAsia="zh-CN"/>
              </w:rPr>
            </w:pPr>
            <w:r>
              <w:t>IpEthFlowDescription</w:t>
            </w:r>
          </w:p>
        </w:tc>
        <w:tc>
          <w:tcPr>
            <w:tcW w:w="1195" w:type="dxa"/>
            <w:gridSpan w:val="2"/>
          </w:tcPr>
          <w:p w14:paraId="6EBF9445" w14:textId="77777777" w:rsidR="00766E76" w:rsidRDefault="00766E76" w:rsidP="00142BB1">
            <w:pPr>
              <w:pStyle w:val="TAL"/>
              <w:rPr>
                <w:lang w:eastAsia="zh-CN"/>
              </w:rPr>
            </w:pPr>
            <w:r>
              <w:t>5.1.6.2.27</w:t>
            </w:r>
          </w:p>
        </w:tc>
        <w:tc>
          <w:tcPr>
            <w:tcW w:w="2132" w:type="dxa"/>
            <w:gridSpan w:val="2"/>
          </w:tcPr>
          <w:p w14:paraId="46A80AEF" w14:textId="77777777" w:rsidR="00766E76" w:rsidRDefault="00766E76" w:rsidP="00142BB1">
            <w:pPr>
              <w:pStyle w:val="TAL"/>
              <w:rPr>
                <w:lang w:eastAsia="zh-CN"/>
              </w:rPr>
            </w:pPr>
            <w:r>
              <w:rPr>
                <w:lang w:eastAsia="zh-CN"/>
              </w:rPr>
              <w:t>Contains the description of an Uplink and/or Downlink Ethernet flow.</w:t>
            </w:r>
          </w:p>
        </w:tc>
        <w:tc>
          <w:tcPr>
            <w:tcW w:w="2751" w:type="dxa"/>
            <w:gridSpan w:val="2"/>
          </w:tcPr>
          <w:p w14:paraId="37B85402" w14:textId="77777777" w:rsidR="00766E76" w:rsidRDefault="00766E76" w:rsidP="00142BB1">
            <w:pPr>
              <w:pStyle w:val="TAL"/>
              <w:rPr>
                <w:rFonts w:eastAsia="Batang"/>
              </w:rPr>
            </w:pPr>
            <w:r>
              <w:t>AbnormalBehaviour</w:t>
            </w:r>
          </w:p>
          <w:p w14:paraId="357B9AC2" w14:textId="77777777" w:rsidR="00766E76" w:rsidRDefault="00766E76" w:rsidP="00142BB1">
            <w:pPr>
              <w:pStyle w:val="TAL"/>
              <w:rPr>
                <w:rFonts w:cs="Arial"/>
                <w:szCs w:val="18"/>
              </w:rPr>
            </w:pPr>
            <w:r>
              <w:rPr>
                <w:rFonts w:eastAsia="Batang"/>
              </w:rPr>
              <w:t>QoSPolicyAssist</w:t>
            </w:r>
          </w:p>
        </w:tc>
      </w:tr>
      <w:tr w:rsidR="00766E76" w14:paraId="16B71FD1" w14:textId="77777777" w:rsidTr="00142BB1">
        <w:trPr>
          <w:gridAfter w:val="1"/>
          <w:wAfter w:w="85" w:type="dxa"/>
          <w:jc w:val="center"/>
        </w:trPr>
        <w:tc>
          <w:tcPr>
            <w:tcW w:w="3222" w:type="dxa"/>
            <w:gridSpan w:val="2"/>
          </w:tcPr>
          <w:p w14:paraId="54003ECA" w14:textId="77777777" w:rsidR="00766E76" w:rsidRDefault="00766E76" w:rsidP="00142BB1">
            <w:pPr>
              <w:pStyle w:val="TAL"/>
              <w:rPr>
                <w:lang w:eastAsia="zh-CN"/>
              </w:rPr>
            </w:pPr>
            <w:r>
              <w:rPr>
                <w:lang w:eastAsia="zh-CN"/>
              </w:rPr>
              <w:t>LoadLevelInformation</w:t>
            </w:r>
          </w:p>
        </w:tc>
        <w:tc>
          <w:tcPr>
            <w:tcW w:w="1195" w:type="dxa"/>
            <w:gridSpan w:val="2"/>
          </w:tcPr>
          <w:p w14:paraId="2875BDA6" w14:textId="77777777" w:rsidR="00766E76" w:rsidRDefault="00766E76" w:rsidP="00142BB1">
            <w:pPr>
              <w:pStyle w:val="TAL"/>
              <w:rPr>
                <w:lang w:eastAsia="zh-CN"/>
              </w:rPr>
            </w:pPr>
            <w:r>
              <w:rPr>
                <w:lang w:eastAsia="zh-CN"/>
              </w:rPr>
              <w:t>5.1.6.3.2</w:t>
            </w:r>
          </w:p>
        </w:tc>
        <w:tc>
          <w:tcPr>
            <w:tcW w:w="2132" w:type="dxa"/>
            <w:gridSpan w:val="2"/>
          </w:tcPr>
          <w:p w14:paraId="47F96338" w14:textId="77777777" w:rsidR="00766E76" w:rsidRDefault="00766E76" w:rsidP="00142BB1">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51" w:type="dxa"/>
            <w:gridSpan w:val="2"/>
          </w:tcPr>
          <w:p w14:paraId="456033FC" w14:textId="77777777" w:rsidR="00766E76" w:rsidRDefault="00766E76" w:rsidP="00142BB1">
            <w:pPr>
              <w:pStyle w:val="TAL"/>
              <w:rPr>
                <w:rFonts w:cs="Arial"/>
                <w:szCs w:val="18"/>
              </w:rPr>
            </w:pPr>
          </w:p>
        </w:tc>
      </w:tr>
      <w:tr w:rsidR="00766E76" w14:paraId="018D675E" w14:textId="77777777" w:rsidTr="00142BB1">
        <w:trPr>
          <w:gridAfter w:val="1"/>
          <w:wAfter w:w="85" w:type="dxa"/>
          <w:jc w:val="center"/>
        </w:trPr>
        <w:tc>
          <w:tcPr>
            <w:tcW w:w="3222" w:type="dxa"/>
            <w:gridSpan w:val="2"/>
          </w:tcPr>
          <w:p w14:paraId="0A4C6387" w14:textId="77777777" w:rsidR="00766E76" w:rsidRDefault="00766E76" w:rsidP="00142BB1">
            <w:pPr>
              <w:pStyle w:val="TAL"/>
              <w:rPr>
                <w:lang w:eastAsia="zh-CN"/>
              </w:rPr>
            </w:pPr>
            <w:r>
              <w:rPr>
                <w:lang w:eastAsia="zh-CN"/>
              </w:rPr>
              <w:t>LocAccuracyInfo</w:t>
            </w:r>
          </w:p>
        </w:tc>
        <w:tc>
          <w:tcPr>
            <w:tcW w:w="1195" w:type="dxa"/>
            <w:gridSpan w:val="2"/>
          </w:tcPr>
          <w:p w14:paraId="2F92FA46" w14:textId="77777777" w:rsidR="00766E76" w:rsidRDefault="00766E76" w:rsidP="00142BB1">
            <w:pPr>
              <w:pStyle w:val="TAL"/>
              <w:rPr>
                <w:lang w:eastAsia="zh-CN"/>
              </w:rPr>
            </w:pPr>
            <w:r>
              <w:rPr>
                <w:lang w:eastAsia="zh-CN"/>
              </w:rPr>
              <w:t>5.1.6.2.97</w:t>
            </w:r>
          </w:p>
        </w:tc>
        <w:tc>
          <w:tcPr>
            <w:tcW w:w="2132" w:type="dxa"/>
            <w:gridSpan w:val="2"/>
          </w:tcPr>
          <w:p w14:paraId="34982D2A" w14:textId="77777777" w:rsidR="00766E76" w:rsidRDefault="00766E76" w:rsidP="00142BB1">
            <w:pPr>
              <w:pStyle w:val="TAL"/>
              <w:rPr>
                <w:lang w:eastAsia="zh-CN"/>
              </w:rPr>
            </w:pPr>
            <w:r>
              <w:rPr>
                <w:lang w:eastAsia="zh-CN"/>
              </w:rPr>
              <w:t>Contains Location Accuracy information.</w:t>
            </w:r>
          </w:p>
        </w:tc>
        <w:tc>
          <w:tcPr>
            <w:tcW w:w="2751" w:type="dxa"/>
            <w:gridSpan w:val="2"/>
          </w:tcPr>
          <w:p w14:paraId="4D098703" w14:textId="77777777" w:rsidR="00766E76" w:rsidRDefault="00766E76" w:rsidP="00142BB1">
            <w:pPr>
              <w:pStyle w:val="TAL"/>
              <w:rPr>
                <w:rFonts w:cs="Arial"/>
                <w:szCs w:val="18"/>
              </w:rPr>
            </w:pPr>
            <w:r>
              <w:rPr>
                <w:rFonts w:cs="Arial"/>
                <w:szCs w:val="18"/>
              </w:rPr>
              <w:t>LocAccuracy</w:t>
            </w:r>
          </w:p>
        </w:tc>
      </w:tr>
      <w:tr w:rsidR="00766E76" w14:paraId="2D0E095A" w14:textId="77777777" w:rsidTr="00142BB1">
        <w:trPr>
          <w:gridAfter w:val="1"/>
          <w:wAfter w:w="85" w:type="dxa"/>
          <w:jc w:val="center"/>
        </w:trPr>
        <w:tc>
          <w:tcPr>
            <w:tcW w:w="3222" w:type="dxa"/>
            <w:gridSpan w:val="2"/>
          </w:tcPr>
          <w:p w14:paraId="28C33C7E" w14:textId="77777777" w:rsidR="00766E76" w:rsidRDefault="00766E76" w:rsidP="00142BB1">
            <w:pPr>
              <w:pStyle w:val="TAL"/>
              <w:rPr>
                <w:lang w:eastAsia="zh-CN"/>
              </w:rPr>
            </w:pPr>
            <w:r>
              <w:rPr>
                <w:lang w:eastAsia="zh-CN"/>
              </w:rPr>
              <w:t>LocAccuracyPerMethod</w:t>
            </w:r>
          </w:p>
        </w:tc>
        <w:tc>
          <w:tcPr>
            <w:tcW w:w="1195" w:type="dxa"/>
            <w:gridSpan w:val="2"/>
          </w:tcPr>
          <w:p w14:paraId="64F48238" w14:textId="77777777" w:rsidR="00766E76" w:rsidRDefault="00766E76" w:rsidP="00142BB1">
            <w:pPr>
              <w:pStyle w:val="TAL"/>
              <w:rPr>
                <w:lang w:eastAsia="zh-CN"/>
              </w:rPr>
            </w:pPr>
            <w:r>
              <w:rPr>
                <w:lang w:eastAsia="zh-CN"/>
              </w:rPr>
              <w:t>5.1.6.2.98</w:t>
            </w:r>
          </w:p>
        </w:tc>
        <w:tc>
          <w:tcPr>
            <w:tcW w:w="2132" w:type="dxa"/>
            <w:gridSpan w:val="2"/>
          </w:tcPr>
          <w:p w14:paraId="13347886" w14:textId="77777777" w:rsidR="00766E76" w:rsidRDefault="00766E76" w:rsidP="00142BB1">
            <w:pPr>
              <w:pStyle w:val="TAL"/>
              <w:rPr>
                <w:lang w:eastAsia="zh-CN"/>
              </w:rPr>
            </w:pPr>
            <w:r>
              <w:rPr>
                <w:lang w:eastAsia="zh-CN"/>
              </w:rPr>
              <w:t>Contains Location Accuracy information per Positioning Method.</w:t>
            </w:r>
          </w:p>
        </w:tc>
        <w:tc>
          <w:tcPr>
            <w:tcW w:w="2751" w:type="dxa"/>
            <w:gridSpan w:val="2"/>
          </w:tcPr>
          <w:p w14:paraId="5F006420" w14:textId="77777777" w:rsidR="00766E76" w:rsidRDefault="00766E76" w:rsidP="00142BB1">
            <w:pPr>
              <w:pStyle w:val="TAL"/>
              <w:rPr>
                <w:rFonts w:cs="Arial"/>
                <w:szCs w:val="18"/>
              </w:rPr>
            </w:pPr>
            <w:r>
              <w:rPr>
                <w:rFonts w:cs="Arial"/>
                <w:szCs w:val="18"/>
              </w:rPr>
              <w:t>LocAccuracy</w:t>
            </w:r>
          </w:p>
        </w:tc>
      </w:tr>
      <w:tr w:rsidR="00766E76" w14:paraId="1110B457" w14:textId="77777777" w:rsidTr="00142BB1">
        <w:trPr>
          <w:gridAfter w:val="1"/>
          <w:wAfter w:w="85" w:type="dxa"/>
          <w:jc w:val="center"/>
        </w:trPr>
        <w:tc>
          <w:tcPr>
            <w:tcW w:w="3222" w:type="dxa"/>
            <w:gridSpan w:val="2"/>
          </w:tcPr>
          <w:p w14:paraId="0E89807D" w14:textId="77777777" w:rsidR="00766E76" w:rsidRDefault="00766E76" w:rsidP="00142BB1">
            <w:pPr>
              <w:pStyle w:val="TAL"/>
              <w:rPr>
                <w:lang w:eastAsia="zh-CN"/>
              </w:rPr>
            </w:pPr>
            <w:r>
              <w:rPr>
                <w:lang w:eastAsia="zh-CN"/>
              </w:rPr>
              <w:t>LocAccuracyReq</w:t>
            </w:r>
          </w:p>
        </w:tc>
        <w:tc>
          <w:tcPr>
            <w:tcW w:w="1195" w:type="dxa"/>
            <w:gridSpan w:val="2"/>
          </w:tcPr>
          <w:p w14:paraId="4C12F721" w14:textId="77777777" w:rsidR="00766E76" w:rsidRDefault="00766E76" w:rsidP="00142BB1">
            <w:pPr>
              <w:pStyle w:val="TAL"/>
              <w:rPr>
                <w:lang w:eastAsia="zh-CN"/>
              </w:rPr>
            </w:pPr>
            <w:r>
              <w:rPr>
                <w:lang w:eastAsia="zh-CN"/>
              </w:rPr>
              <w:t>5.1.6.2.96</w:t>
            </w:r>
          </w:p>
        </w:tc>
        <w:tc>
          <w:tcPr>
            <w:tcW w:w="2132" w:type="dxa"/>
            <w:gridSpan w:val="2"/>
          </w:tcPr>
          <w:p w14:paraId="0E9F7DEA" w14:textId="77777777" w:rsidR="00766E76" w:rsidRDefault="00766E76" w:rsidP="00142BB1">
            <w:pPr>
              <w:pStyle w:val="TAL"/>
              <w:rPr>
                <w:lang w:eastAsia="zh-CN"/>
              </w:rPr>
            </w:pPr>
            <w:r>
              <w:rPr>
                <w:lang w:eastAsia="zh-CN"/>
              </w:rPr>
              <w:t>Contains Location Accuracy analytics requirements.</w:t>
            </w:r>
          </w:p>
        </w:tc>
        <w:tc>
          <w:tcPr>
            <w:tcW w:w="2751" w:type="dxa"/>
            <w:gridSpan w:val="2"/>
          </w:tcPr>
          <w:p w14:paraId="17AE3414" w14:textId="77777777" w:rsidR="00766E76" w:rsidRDefault="00766E76" w:rsidP="00142BB1">
            <w:pPr>
              <w:pStyle w:val="TAL"/>
              <w:rPr>
                <w:rFonts w:cs="Arial"/>
                <w:szCs w:val="18"/>
              </w:rPr>
            </w:pPr>
            <w:r>
              <w:rPr>
                <w:rFonts w:cs="Arial"/>
                <w:szCs w:val="18"/>
              </w:rPr>
              <w:t>LocAccuracy</w:t>
            </w:r>
          </w:p>
        </w:tc>
      </w:tr>
      <w:tr w:rsidR="00766E76" w14:paraId="72A69DE2" w14:textId="77777777" w:rsidTr="00142BB1">
        <w:trPr>
          <w:gridAfter w:val="1"/>
          <w:wAfter w:w="85" w:type="dxa"/>
          <w:jc w:val="center"/>
        </w:trPr>
        <w:tc>
          <w:tcPr>
            <w:tcW w:w="3222" w:type="dxa"/>
            <w:gridSpan w:val="2"/>
          </w:tcPr>
          <w:p w14:paraId="48E3359D" w14:textId="77777777" w:rsidR="00766E76" w:rsidRDefault="00766E76" w:rsidP="00142BB1">
            <w:pPr>
              <w:pStyle w:val="TAL"/>
              <w:rPr>
                <w:lang w:eastAsia="zh-CN"/>
              </w:rPr>
            </w:pPr>
            <w:r>
              <w:rPr>
                <w:lang w:eastAsia="zh-CN"/>
              </w:rPr>
              <w:t>LocationInfo</w:t>
            </w:r>
          </w:p>
        </w:tc>
        <w:tc>
          <w:tcPr>
            <w:tcW w:w="1195" w:type="dxa"/>
            <w:gridSpan w:val="2"/>
          </w:tcPr>
          <w:p w14:paraId="4F8C90DD" w14:textId="77777777" w:rsidR="00766E76" w:rsidRDefault="00766E76" w:rsidP="00142BB1">
            <w:pPr>
              <w:pStyle w:val="TAL"/>
              <w:rPr>
                <w:lang w:eastAsia="zh-CN"/>
              </w:rPr>
            </w:pPr>
            <w:r>
              <w:rPr>
                <w:lang w:eastAsia="zh-CN"/>
              </w:rPr>
              <w:t>5.1.6.2.11</w:t>
            </w:r>
          </w:p>
        </w:tc>
        <w:tc>
          <w:tcPr>
            <w:tcW w:w="2132" w:type="dxa"/>
            <w:gridSpan w:val="2"/>
          </w:tcPr>
          <w:p w14:paraId="5E9E5D67" w14:textId="77777777" w:rsidR="00766E76" w:rsidRDefault="00766E76" w:rsidP="00142BB1">
            <w:pPr>
              <w:pStyle w:val="TAL"/>
            </w:pPr>
            <w:r>
              <w:t>Represents UE location information.</w:t>
            </w:r>
          </w:p>
        </w:tc>
        <w:tc>
          <w:tcPr>
            <w:tcW w:w="2751" w:type="dxa"/>
            <w:gridSpan w:val="2"/>
          </w:tcPr>
          <w:p w14:paraId="7C722091" w14:textId="77777777" w:rsidR="00766E76" w:rsidRDefault="00766E76" w:rsidP="00142BB1">
            <w:pPr>
              <w:pStyle w:val="TAL"/>
              <w:rPr>
                <w:rFonts w:cs="Arial"/>
                <w:szCs w:val="18"/>
              </w:rPr>
            </w:pPr>
            <w:r>
              <w:rPr>
                <w:rFonts w:cs="Arial"/>
                <w:szCs w:val="18"/>
              </w:rPr>
              <w:t>UeMobility</w:t>
            </w:r>
          </w:p>
          <w:p w14:paraId="415846F3" w14:textId="77777777" w:rsidR="00766E76" w:rsidRDefault="00766E76" w:rsidP="00142BB1">
            <w:pPr>
              <w:pStyle w:val="TAL"/>
              <w:rPr>
                <w:rFonts w:cs="Arial"/>
                <w:szCs w:val="18"/>
              </w:rPr>
            </w:pPr>
          </w:p>
        </w:tc>
      </w:tr>
      <w:tr w:rsidR="00766E76" w14:paraId="424A68AD" w14:textId="77777777" w:rsidTr="00142BB1">
        <w:trPr>
          <w:gridAfter w:val="1"/>
          <w:wAfter w:w="85" w:type="dxa"/>
          <w:jc w:val="center"/>
        </w:trPr>
        <w:tc>
          <w:tcPr>
            <w:tcW w:w="3222" w:type="dxa"/>
            <w:gridSpan w:val="2"/>
          </w:tcPr>
          <w:p w14:paraId="7D03DD7C" w14:textId="77777777" w:rsidR="00766E76" w:rsidRDefault="00766E76" w:rsidP="00142BB1">
            <w:pPr>
              <w:pStyle w:val="TAL"/>
              <w:rPr>
                <w:lang w:eastAsia="zh-CN"/>
              </w:rPr>
            </w:pPr>
            <w:r>
              <w:rPr>
                <w:lang w:eastAsia="zh-CN"/>
              </w:rPr>
              <w:t>LocInfoGranularity</w:t>
            </w:r>
          </w:p>
        </w:tc>
        <w:tc>
          <w:tcPr>
            <w:tcW w:w="1195" w:type="dxa"/>
            <w:gridSpan w:val="2"/>
          </w:tcPr>
          <w:p w14:paraId="1854DDF4" w14:textId="77777777" w:rsidR="00766E76" w:rsidRDefault="00766E76" w:rsidP="00142BB1">
            <w:pPr>
              <w:pStyle w:val="TAL"/>
              <w:rPr>
                <w:lang w:eastAsia="zh-CN"/>
              </w:rPr>
            </w:pPr>
            <w:r>
              <w:rPr>
                <w:lang w:eastAsia="zh-CN"/>
              </w:rPr>
              <w:t>5.1.6.3.32</w:t>
            </w:r>
          </w:p>
        </w:tc>
        <w:tc>
          <w:tcPr>
            <w:tcW w:w="2132" w:type="dxa"/>
            <w:gridSpan w:val="2"/>
          </w:tcPr>
          <w:p w14:paraId="0AD38F85" w14:textId="77777777" w:rsidR="00766E76" w:rsidRDefault="00766E76" w:rsidP="00142BB1">
            <w:pPr>
              <w:pStyle w:val="TAL"/>
            </w:pPr>
            <w:r>
              <w:rPr>
                <w:lang w:eastAsia="zh-CN"/>
              </w:rPr>
              <w:t xml:space="preserve">Represents the </w:t>
            </w:r>
            <w:r>
              <w:t>preferred granularity of location information.</w:t>
            </w:r>
          </w:p>
        </w:tc>
        <w:tc>
          <w:tcPr>
            <w:tcW w:w="2751" w:type="dxa"/>
            <w:gridSpan w:val="2"/>
          </w:tcPr>
          <w:p w14:paraId="7135856E" w14:textId="77777777" w:rsidR="00766E76" w:rsidRDefault="00766E76" w:rsidP="00142BB1">
            <w:pPr>
              <w:pStyle w:val="TAL"/>
              <w:rPr>
                <w:lang w:eastAsia="zh-CN"/>
              </w:rPr>
            </w:pPr>
            <w:r>
              <w:t>ServiceExperienceExt</w:t>
            </w:r>
            <w:r>
              <w:rPr>
                <w:lang w:eastAsia="zh-CN"/>
              </w:rPr>
              <w:t>2_eNA</w:t>
            </w:r>
          </w:p>
          <w:p w14:paraId="2D4CBBEE" w14:textId="77777777" w:rsidR="00766E76" w:rsidRDefault="00766E76" w:rsidP="00142BB1">
            <w:pPr>
              <w:pStyle w:val="TAL"/>
              <w:rPr>
                <w:lang w:eastAsia="zh-CN"/>
              </w:rPr>
            </w:pPr>
            <w:r>
              <w:t>UeMobility</w:t>
            </w:r>
            <w:r>
              <w:rPr>
                <w:lang w:eastAsia="zh-CN"/>
              </w:rPr>
              <w:t>Ext2_eNA</w:t>
            </w:r>
          </w:p>
          <w:p w14:paraId="73D273BF" w14:textId="77777777" w:rsidR="00766E76" w:rsidRDefault="00766E76" w:rsidP="00142BB1">
            <w:pPr>
              <w:pStyle w:val="TAL"/>
              <w:rPr>
                <w:lang w:eastAsia="zh-CN"/>
              </w:rPr>
            </w:pPr>
            <w:r>
              <w:t>DispersionExt</w:t>
            </w:r>
            <w:r>
              <w:rPr>
                <w:lang w:eastAsia="zh-CN"/>
              </w:rPr>
              <w:t>_eNA</w:t>
            </w:r>
          </w:p>
          <w:p w14:paraId="6BAF61DE" w14:textId="77777777" w:rsidR="00766E76" w:rsidRDefault="00766E76" w:rsidP="00142BB1">
            <w:pPr>
              <w:pStyle w:val="TAL"/>
              <w:rPr>
                <w:rFonts w:cs="Arial"/>
                <w:szCs w:val="18"/>
              </w:rPr>
            </w:pPr>
            <w:r>
              <w:rPr>
                <w:lang w:eastAsia="zh-CN"/>
              </w:rPr>
              <w:t>MovementBehaviour</w:t>
            </w:r>
          </w:p>
        </w:tc>
      </w:tr>
      <w:tr w:rsidR="00766E76" w14:paraId="10474AA2" w14:textId="77777777" w:rsidTr="00142BB1">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B9E8565" w14:textId="77777777" w:rsidR="00766E76" w:rsidRDefault="00766E76" w:rsidP="00142BB1">
            <w:pPr>
              <w:pStyle w:val="TAL"/>
              <w:rPr>
                <w:lang w:eastAsia="zh-CN"/>
              </w:rPr>
            </w:pPr>
            <w:r>
              <w:rPr>
                <w:lang w:eastAsia="zh-CN"/>
              </w:rPr>
              <w:t>LocationOrientation</w:t>
            </w:r>
          </w:p>
        </w:tc>
        <w:tc>
          <w:tcPr>
            <w:tcW w:w="1195" w:type="dxa"/>
            <w:gridSpan w:val="2"/>
            <w:tcBorders>
              <w:top w:val="single" w:sz="6" w:space="0" w:color="auto"/>
              <w:left w:val="single" w:sz="6" w:space="0" w:color="auto"/>
              <w:bottom w:val="single" w:sz="6" w:space="0" w:color="auto"/>
              <w:right w:val="single" w:sz="6" w:space="0" w:color="auto"/>
            </w:tcBorders>
          </w:tcPr>
          <w:p w14:paraId="4B7057A5" w14:textId="77777777" w:rsidR="00766E76" w:rsidRDefault="00766E76" w:rsidP="00142BB1">
            <w:pPr>
              <w:pStyle w:val="TAL"/>
              <w:rPr>
                <w:lang w:eastAsia="zh-CN"/>
              </w:rPr>
            </w:pPr>
            <w:r>
              <w:rPr>
                <w:lang w:eastAsia="zh-CN"/>
              </w:rPr>
              <w:t>5.1.6.3.38</w:t>
            </w:r>
          </w:p>
        </w:tc>
        <w:tc>
          <w:tcPr>
            <w:tcW w:w="2132" w:type="dxa"/>
            <w:gridSpan w:val="2"/>
            <w:tcBorders>
              <w:top w:val="single" w:sz="6" w:space="0" w:color="auto"/>
              <w:left w:val="single" w:sz="6" w:space="0" w:color="auto"/>
              <w:bottom w:val="single" w:sz="6" w:space="0" w:color="auto"/>
              <w:right w:val="single" w:sz="6" w:space="0" w:color="auto"/>
            </w:tcBorders>
          </w:tcPr>
          <w:p w14:paraId="2FDF3A9F" w14:textId="77777777" w:rsidR="00766E76" w:rsidRDefault="00766E76" w:rsidP="00142BB1">
            <w:pPr>
              <w:pStyle w:val="TAL"/>
              <w:rPr>
                <w:lang w:eastAsia="zh-CN"/>
              </w:rPr>
            </w:pPr>
            <w:r>
              <w:rPr>
                <w:lang w:eastAsia="zh-CN"/>
              </w:rPr>
              <w:t>Represents preferred orientation of location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21D8ABE6" w14:textId="77777777" w:rsidR="00766E76" w:rsidRDefault="00766E76" w:rsidP="00142BB1">
            <w:pPr>
              <w:pStyle w:val="TAL"/>
            </w:pPr>
            <w:r>
              <w:t>MovementBehaviour</w:t>
            </w:r>
          </w:p>
        </w:tc>
      </w:tr>
      <w:tr w:rsidR="00766E76" w14:paraId="014493B9" w14:textId="77777777" w:rsidTr="00142BB1">
        <w:trPr>
          <w:gridAfter w:val="1"/>
          <w:wAfter w:w="85" w:type="dxa"/>
          <w:jc w:val="center"/>
        </w:trPr>
        <w:tc>
          <w:tcPr>
            <w:tcW w:w="3222" w:type="dxa"/>
            <w:gridSpan w:val="2"/>
          </w:tcPr>
          <w:p w14:paraId="1A06E58C" w14:textId="77777777" w:rsidR="00766E76" w:rsidRDefault="00766E76" w:rsidP="00142BB1">
            <w:pPr>
              <w:pStyle w:val="TAL"/>
              <w:rPr>
                <w:lang w:eastAsia="zh-CN"/>
              </w:rPr>
            </w:pPr>
            <w:r>
              <w:rPr>
                <w:lang w:eastAsia="zh-CN"/>
              </w:rPr>
              <w:t>MatchingDirection</w:t>
            </w:r>
          </w:p>
        </w:tc>
        <w:tc>
          <w:tcPr>
            <w:tcW w:w="1195" w:type="dxa"/>
            <w:gridSpan w:val="2"/>
          </w:tcPr>
          <w:p w14:paraId="15A0E449" w14:textId="77777777" w:rsidR="00766E76" w:rsidRDefault="00766E76" w:rsidP="00142BB1">
            <w:pPr>
              <w:pStyle w:val="TAL"/>
              <w:rPr>
                <w:lang w:eastAsia="zh-CN"/>
              </w:rPr>
            </w:pPr>
            <w:r>
              <w:rPr>
                <w:lang w:eastAsia="zh-CN"/>
              </w:rPr>
              <w:t>5.1.6.3.12</w:t>
            </w:r>
          </w:p>
        </w:tc>
        <w:tc>
          <w:tcPr>
            <w:tcW w:w="2132" w:type="dxa"/>
            <w:gridSpan w:val="2"/>
          </w:tcPr>
          <w:p w14:paraId="58626F61" w14:textId="77777777" w:rsidR="00766E76" w:rsidRDefault="00766E76" w:rsidP="00142BB1">
            <w:pPr>
              <w:pStyle w:val="TAL"/>
              <w:rPr>
                <w:lang w:eastAsia="zh-CN"/>
              </w:rPr>
            </w:pPr>
            <w:r>
              <w:rPr>
                <w:lang w:eastAsia="zh-CN"/>
              </w:rPr>
              <w:t>Defines the matching direction when crossing a threshold.</w:t>
            </w:r>
          </w:p>
        </w:tc>
        <w:tc>
          <w:tcPr>
            <w:tcW w:w="2751" w:type="dxa"/>
            <w:gridSpan w:val="2"/>
          </w:tcPr>
          <w:p w14:paraId="5357B22E" w14:textId="77777777" w:rsidR="00766E76" w:rsidRDefault="00766E76" w:rsidP="00142BB1">
            <w:pPr>
              <w:keepNext/>
              <w:keepLines/>
              <w:spacing w:after="0"/>
              <w:rPr>
                <w:rFonts w:ascii="Arial" w:hAnsi="Arial"/>
                <w:sz w:val="18"/>
              </w:rPr>
            </w:pPr>
            <w:r>
              <w:rPr>
                <w:rFonts w:ascii="Arial" w:hAnsi="Arial" w:cs="Arial"/>
                <w:sz w:val="18"/>
                <w:szCs w:val="18"/>
              </w:rPr>
              <w:t xml:space="preserve">NfLoad, QoSSustainability, UserDataCongestion, </w:t>
            </w:r>
            <w:r>
              <w:rPr>
                <w:rFonts w:ascii="Arial" w:hAnsi="Arial"/>
                <w:sz w:val="18"/>
              </w:rPr>
              <w:t>NetworkPerformance</w:t>
            </w:r>
          </w:p>
          <w:p w14:paraId="665B75A9" w14:textId="77777777" w:rsidR="00766E76" w:rsidRDefault="00766E76" w:rsidP="00142BB1">
            <w:pPr>
              <w:keepNext/>
              <w:keepLines/>
              <w:spacing w:after="0"/>
              <w:rPr>
                <w:rFonts w:ascii="Arial" w:hAnsi="Arial"/>
                <w:sz w:val="18"/>
              </w:rPr>
            </w:pPr>
            <w:r>
              <w:rPr>
                <w:rFonts w:ascii="Arial" w:hAnsi="Arial" w:cs="Arial"/>
                <w:sz w:val="18"/>
                <w:szCs w:val="18"/>
              </w:rPr>
              <w:t>Dispersion</w:t>
            </w:r>
          </w:p>
          <w:p w14:paraId="5DBDC443" w14:textId="77777777" w:rsidR="00766E76" w:rsidRDefault="00766E76" w:rsidP="00142BB1">
            <w:pPr>
              <w:keepNext/>
              <w:keepLines/>
              <w:spacing w:after="0"/>
              <w:rPr>
                <w:rFonts w:ascii="Arial" w:hAnsi="Arial" w:cs="Arial"/>
                <w:sz w:val="18"/>
                <w:szCs w:val="18"/>
              </w:rPr>
            </w:pPr>
            <w:r>
              <w:rPr>
                <w:rFonts w:ascii="Arial" w:hAnsi="Arial" w:cs="Arial"/>
                <w:sz w:val="18"/>
                <w:szCs w:val="18"/>
              </w:rPr>
              <w:t>RedundantTransmissionExp</w:t>
            </w:r>
          </w:p>
          <w:p w14:paraId="541F1F72" w14:textId="77777777" w:rsidR="00766E76" w:rsidRDefault="00766E76" w:rsidP="00142BB1">
            <w:pPr>
              <w:keepNext/>
              <w:keepLines/>
              <w:spacing w:after="0"/>
              <w:rPr>
                <w:rFonts w:ascii="Arial" w:hAnsi="Arial" w:cs="Arial"/>
                <w:sz w:val="18"/>
                <w:szCs w:val="18"/>
                <w:lang w:eastAsia="zh-CN"/>
              </w:rPr>
            </w:pPr>
            <w:r>
              <w:rPr>
                <w:rFonts w:ascii="Arial" w:hAnsi="Arial" w:cs="Arial"/>
                <w:sz w:val="18"/>
                <w:szCs w:val="18"/>
              </w:rPr>
              <w:t>Wlan</w:t>
            </w:r>
            <w:r>
              <w:rPr>
                <w:rFonts w:ascii="Arial" w:hAnsi="Arial" w:cs="Arial"/>
                <w:sz w:val="18"/>
                <w:szCs w:val="18"/>
                <w:lang w:eastAsia="zh-CN"/>
              </w:rPr>
              <w:t>Performance</w:t>
            </w:r>
          </w:p>
          <w:p w14:paraId="490641D7" w14:textId="77777777" w:rsidR="00766E76" w:rsidRDefault="00766E76" w:rsidP="00142BB1">
            <w:pPr>
              <w:keepNext/>
              <w:keepLines/>
              <w:spacing w:after="0"/>
              <w:rPr>
                <w:rFonts w:ascii="Arial" w:hAnsi="Arial" w:cs="Arial"/>
                <w:sz w:val="18"/>
                <w:szCs w:val="18"/>
                <w:lang w:eastAsia="zh-CN"/>
              </w:rPr>
            </w:pPr>
            <w:r>
              <w:rPr>
                <w:rFonts w:ascii="Arial" w:hAnsi="Arial" w:cs="Arial"/>
                <w:sz w:val="18"/>
                <w:szCs w:val="18"/>
                <w:lang w:eastAsia="zh-CN"/>
              </w:rPr>
              <w:t>ServiceExperienceExt</w:t>
            </w:r>
          </w:p>
          <w:p w14:paraId="10189E63" w14:textId="77777777" w:rsidR="00766E76" w:rsidRDefault="00766E76" w:rsidP="00142BB1">
            <w:pPr>
              <w:keepNext/>
              <w:keepLines/>
              <w:spacing w:after="0"/>
              <w:rPr>
                <w:rFonts w:ascii="Arial" w:hAnsi="Arial" w:cs="Arial"/>
                <w:sz w:val="18"/>
                <w:szCs w:val="18"/>
              </w:rPr>
            </w:pPr>
            <w:r>
              <w:rPr>
                <w:rFonts w:ascii="Arial" w:hAnsi="Arial" w:cs="Arial"/>
                <w:sz w:val="18"/>
                <w:szCs w:val="18"/>
              </w:rPr>
              <w:t>NsiLoadExt</w:t>
            </w:r>
          </w:p>
          <w:p w14:paraId="1B81082B" w14:textId="77777777" w:rsidR="00766E76" w:rsidRDefault="00766E76" w:rsidP="00142BB1">
            <w:pPr>
              <w:pStyle w:val="TAL"/>
              <w:rPr>
                <w:rFonts w:cs="Arial"/>
                <w:szCs w:val="18"/>
              </w:rPr>
            </w:pPr>
            <w:r>
              <w:rPr>
                <w:rFonts w:cs="Arial"/>
                <w:szCs w:val="18"/>
              </w:rPr>
              <w:t>LocAccuracy</w:t>
            </w:r>
          </w:p>
          <w:p w14:paraId="4023290C" w14:textId="77777777" w:rsidR="00766E76" w:rsidRDefault="00766E76" w:rsidP="00142BB1">
            <w:pPr>
              <w:pStyle w:val="TAL"/>
              <w:rPr>
                <w:rFonts w:cs="Arial"/>
                <w:szCs w:val="18"/>
              </w:rPr>
            </w:pPr>
            <w:r w:rsidRPr="00D95A9F">
              <w:rPr>
                <w:rFonts w:cs="Arial"/>
                <w:szCs w:val="18"/>
              </w:rPr>
              <w:t>E2eDataVolTransTime</w:t>
            </w:r>
          </w:p>
          <w:p w14:paraId="1FEA7985" w14:textId="77777777" w:rsidR="00766E76" w:rsidRDefault="00766E76" w:rsidP="00142BB1">
            <w:pPr>
              <w:pStyle w:val="TAL"/>
              <w:rPr>
                <w:rFonts w:cs="Arial"/>
                <w:szCs w:val="18"/>
              </w:rPr>
            </w:pPr>
            <w:r>
              <w:rPr>
                <w:rFonts w:cs="Arial"/>
                <w:szCs w:val="18"/>
              </w:rPr>
              <w:t>QoSPolicyAssist</w:t>
            </w:r>
          </w:p>
        </w:tc>
      </w:tr>
      <w:tr w:rsidR="00766E76" w14:paraId="4147350C" w14:textId="77777777" w:rsidTr="00142BB1">
        <w:trPr>
          <w:gridAfter w:val="1"/>
          <w:wAfter w:w="85" w:type="dxa"/>
          <w:jc w:val="center"/>
        </w:trPr>
        <w:tc>
          <w:tcPr>
            <w:tcW w:w="3222" w:type="dxa"/>
            <w:gridSpan w:val="2"/>
          </w:tcPr>
          <w:p w14:paraId="3EE3E0B8" w14:textId="77777777" w:rsidR="00766E76" w:rsidRDefault="00766E76" w:rsidP="00142BB1">
            <w:pPr>
              <w:pStyle w:val="TAL"/>
              <w:rPr>
                <w:lang w:eastAsia="zh-CN"/>
              </w:rPr>
            </w:pPr>
            <w:r>
              <w:rPr>
                <w:lang w:eastAsia="zh-CN"/>
              </w:rPr>
              <w:t>MLModelInfo</w:t>
            </w:r>
          </w:p>
        </w:tc>
        <w:tc>
          <w:tcPr>
            <w:tcW w:w="1195" w:type="dxa"/>
            <w:gridSpan w:val="2"/>
          </w:tcPr>
          <w:p w14:paraId="4730DBBF" w14:textId="77777777" w:rsidR="00766E76" w:rsidRDefault="00766E76" w:rsidP="00142BB1">
            <w:pPr>
              <w:pStyle w:val="TAL"/>
              <w:rPr>
                <w:lang w:eastAsia="zh-CN"/>
              </w:rPr>
            </w:pPr>
            <w:r>
              <w:rPr>
                <w:rFonts w:hint="eastAsia"/>
                <w:lang w:eastAsia="zh-CN"/>
              </w:rPr>
              <w:t>5</w:t>
            </w:r>
            <w:r>
              <w:rPr>
                <w:lang w:eastAsia="zh-CN"/>
              </w:rPr>
              <w:t>.1.6.2.69</w:t>
            </w:r>
          </w:p>
        </w:tc>
        <w:tc>
          <w:tcPr>
            <w:tcW w:w="2132" w:type="dxa"/>
            <w:gridSpan w:val="2"/>
          </w:tcPr>
          <w:p w14:paraId="386AF8B7" w14:textId="77777777" w:rsidR="00766E76" w:rsidRDefault="00766E76" w:rsidP="00142BB1">
            <w:pPr>
              <w:pStyle w:val="TAL"/>
              <w:rPr>
                <w:lang w:eastAsia="zh-CN"/>
              </w:rPr>
            </w:pPr>
            <w:r>
              <w:rPr>
                <w:lang w:eastAsia="zh-CN"/>
              </w:rPr>
              <w:t>The information of the ML model.</w:t>
            </w:r>
          </w:p>
        </w:tc>
        <w:tc>
          <w:tcPr>
            <w:tcW w:w="2751" w:type="dxa"/>
            <w:gridSpan w:val="2"/>
          </w:tcPr>
          <w:p w14:paraId="7AD46582" w14:textId="77777777" w:rsidR="00766E76" w:rsidRDefault="00766E76" w:rsidP="00142BB1">
            <w:pPr>
              <w:pStyle w:val="TAL"/>
            </w:pPr>
            <w:r>
              <w:t>AnaSubTransfer</w:t>
            </w:r>
          </w:p>
        </w:tc>
      </w:tr>
      <w:tr w:rsidR="00766E76" w14:paraId="44D97BB1" w14:textId="77777777" w:rsidTr="00142BB1">
        <w:trPr>
          <w:gridAfter w:val="1"/>
          <w:wAfter w:w="85" w:type="dxa"/>
          <w:jc w:val="center"/>
        </w:trPr>
        <w:tc>
          <w:tcPr>
            <w:tcW w:w="3222" w:type="dxa"/>
            <w:gridSpan w:val="2"/>
          </w:tcPr>
          <w:p w14:paraId="63CADAE9" w14:textId="77777777" w:rsidR="00766E76" w:rsidRDefault="00766E76" w:rsidP="00142BB1">
            <w:pPr>
              <w:pStyle w:val="TAL"/>
              <w:rPr>
                <w:lang w:eastAsia="zh-CN"/>
              </w:rPr>
            </w:pPr>
            <w:r>
              <w:rPr>
                <w:lang w:eastAsia="zh-CN"/>
              </w:rPr>
              <w:t>ModelInfo</w:t>
            </w:r>
          </w:p>
        </w:tc>
        <w:tc>
          <w:tcPr>
            <w:tcW w:w="1195" w:type="dxa"/>
            <w:gridSpan w:val="2"/>
          </w:tcPr>
          <w:p w14:paraId="783CF668" w14:textId="77777777" w:rsidR="00766E76" w:rsidRDefault="00766E76" w:rsidP="00142BB1">
            <w:pPr>
              <w:pStyle w:val="TAL"/>
              <w:rPr>
                <w:lang w:eastAsia="zh-CN"/>
              </w:rPr>
            </w:pPr>
            <w:r>
              <w:rPr>
                <w:lang w:eastAsia="zh-CN"/>
              </w:rPr>
              <w:t>5.1.6.2.42</w:t>
            </w:r>
          </w:p>
        </w:tc>
        <w:tc>
          <w:tcPr>
            <w:tcW w:w="2132" w:type="dxa"/>
            <w:gridSpan w:val="2"/>
          </w:tcPr>
          <w:p w14:paraId="55C5E4D9" w14:textId="77777777" w:rsidR="00766E76" w:rsidRDefault="00766E76" w:rsidP="00142BB1">
            <w:pPr>
              <w:pStyle w:val="TAL"/>
              <w:rPr>
                <w:lang w:eastAsia="zh-CN"/>
              </w:rPr>
            </w:pPr>
            <w:r>
              <w:rPr>
                <w:lang w:eastAsia="zh-CN"/>
              </w:rPr>
              <w:t>Contains information about an ML model.</w:t>
            </w:r>
          </w:p>
        </w:tc>
        <w:tc>
          <w:tcPr>
            <w:tcW w:w="2751" w:type="dxa"/>
            <w:gridSpan w:val="2"/>
          </w:tcPr>
          <w:p w14:paraId="23E9366B" w14:textId="77777777" w:rsidR="00766E76" w:rsidRDefault="00766E76" w:rsidP="00142BB1">
            <w:pPr>
              <w:pStyle w:val="TAL"/>
              <w:rPr>
                <w:rFonts w:cs="Arial"/>
                <w:szCs w:val="18"/>
              </w:rPr>
            </w:pPr>
            <w:r>
              <w:t>AnaSubTransfer</w:t>
            </w:r>
          </w:p>
        </w:tc>
      </w:tr>
      <w:tr w:rsidR="00766E76" w14:paraId="142E42C5" w14:textId="77777777" w:rsidTr="00142BB1">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66B0074" w14:textId="77777777" w:rsidR="00766E76" w:rsidRDefault="00766E76" w:rsidP="00142BB1">
            <w:pPr>
              <w:pStyle w:val="TAL"/>
              <w:rPr>
                <w:lang w:eastAsia="zh-CN"/>
              </w:rPr>
            </w:pPr>
            <w:r>
              <w:rPr>
                <w:lang w:eastAsia="zh-CN"/>
              </w:rPr>
              <w:lastRenderedPageBreak/>
              <w:t>MovBehav</w:t>
            </w:r>
          </w:p>
        </w:tc>
        <w:tc>
          <w:tcPr>
            <w:tcW w:w="1195" w:type="dxa"/>
            <w:gridSpan w:val="2"/>
            <w:tcBorders>
              <w:top w:val="single" w:sz="6" w:space="0" w:color="auto"/>
              <w:left w:val="single" w:sz="6" w:space="0" w:color="auto"/>
              <w:bottom w:val="single" w:sz="6" w:space="0" w:color="auto"/>
              <w:right w:val="single" w:sz="6" w:space="0" w:color="auto"/>
            </w:tcBorders>
          </w:tcPr>
          <w:p w14:paraId="31FD4319" w14:textId="77777777" w:rsidR="00766E76" w:rsidRDefault="00766E76" w:rsidP="00142BB1">
            <w:pPr>
              <w:pStyle w:val="TAL"/>
              <w:rPr>
                <w:lang w:eastAsia="zh-CN"/>
              </w:rPr>
            </w:pPr>
            <w:r>
              <w:rPr>
                <w:lang w:eastAsia="zh-CN"/>
              </w:rPr>
              <w:t>5.1.6.2.93</w:t>
            </w:r>
          </w:p>
        </w:tc>
        <w:tc>
          <w:tcPr>
            <w:tcW w:w="2132" w:type="dxa"/>
            <w:gridSpan w:val="2"/>
            <w:tcBorders>
              <w:top w:val="single" w:sz="6" w:space="0" w:color="auto"/>
              <w:left w:val="single" w:sz="6" w:space="0" w:color="auto"/>
              <w:bottom w:val="single" w:sz="6" w:space="0" w:color="auto"/>
              <w:right w:val="single" w:sz="6" w:space="0" w:color="auto"/>
            </w:tcBorders>
          </w:tcPr>
          <w:p w14:paraId="5C03F191" w14:textId="77777777" w:rsidR="00766E76" w:rsidRDefault="00766E76" w:rsidP="00142BB1">
            <w:pPr>
              <w:pStyle w:val="TAL"/>
              <w:rPr>
                <w:lang w:eastAsia="zh-CN"/>
              </w:rPr>
            </w:pPr>
            <w:r>
              <w:rPr>
                <w:lang w:eastAsia="zh-CN"/>
              </w:rPr>
              <w:t>Represents the Movement Behaviour information per time slot.</w:t>
            </w:r>
          </w:p>
        </w:tc>
        <w:tc>
          <w:tcPr>
            <w:tcW w:w="2751" w:type="dxa"/>
            <w:gridSpan w:val="2"/>
            <w:tcBorders>
              <w:top w:val="single" w:sz="6" w:space="0" w:color="auto"/>
              <w:left w:val="single" w:sz="6" w:space="0" w:color="auto"/>
              <w:bottom w:val="single" w:sz="6" w:space="0" w:color="auto"/>
              <w:right w:val="single" w:sz="6" w:space="0" w:color="auto"/>
            </w:tcBorders>
          </w:tcPr>
          <w:p w14:paraId="1E573F90" w14:textId="77777777" w:rsidR="00766E76" w:rsidRDefault="00766E76" w:rsidP="00142BB1">
            <w:pPr>
              <w:pStyle w:val="TAL"/>
            </w:pPr>
            <w:r>
              <w:t>MovementBehaviour</w:t>
            </w:r>
          </w:p>
        </w:tc>
      </w:tr>
      <w:tr w:rsidR="00766E76" w14:paraId="52A58C13" w14:textId="77777777" w:rsidTr="00142BB1">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DC42FAB" w14:textId="77777777" w:rsidR="00766E76" w:rsidRDefault="00766E76" w:rsidP="00142BB1">
            <w:pPr>
              <w:pStyle w:val="TAL"/>
              <w:rPr>
                <w:lang w:eastAsia="zh-CN"/>
              </w:rPr>
            </w:pPr>
            <w:r>
              <w:rPr>
                <w:lang w:eastAsia="zh-CN"/>
              </w:rPr>
              <w:t>MovBehavInfo</w:t>
            </w:r>
          </w:p>
        </w:tc>
        <w:tc>
          <w:tcPr>
            <w:tcW w:w="1195" w:type="dxa"/>
            <w:gridSpan w:val="2"/>
            <w:tcBorders>
              <w:top w:val="single" w:sz="6" w:space="0" w:color="auto"/>
              <w:left w:val="single" w:sz="6" w:space="0" w:color="auto"/>
              <w:bottom w:val="single" w:sz="6" w:space="0" w:color="auto"/>
              <w:right w:val="single" w:sz="6" w:space="0" w:color="auto"/>
            </w:tcBorders>
          </w:tcPr>
          <w:p w14:paraId="7A65A47C" w14:textId="77777777" w:rsidR="00766E76" w:rsidRDefault="00766E76" w:rsidP="00142BB1">
            <w:pPr>
              <w:pStyle w:val="TAL"/>
              <w:rPr>
                <w:lang w:eastAsia="zh-CN"/>
              </w:rPr>
            </w:pPr>
            <w:r>
              <w:rPr>
                <w:lang w:eastAsia="zh-CN"/>
              </w:rPr>
              <w:t>5.1.6.2.92</w:t>
            </w:r>
          </w:p>
        </w:tc>
        <w:tc>
          <w:tcPr>
            <w:tcW w:w="2132" w:type="dxa"/>
            <w:gridSpan w:val="2"/>
            <w:tcBorders>
              <w:top w:val="single" w:sz="6" w:space="0" w:color="auto"/>
              <w:left w:val="single" w:sz="6" w:space="0" w:color="auto"/>
              <w:bottom w:val="single" w:sz="6" w:space="0" w:color="auto"/>
              <w:right w:val="single" w:sz="6" w:space="0" w:color="auto"/>
            </w:tcBorders>
          </w:tcPr>
          <w:p w14:paraId="2864226F" w14:textId="77777777" w:rsidR="00766E76" w:rsidRDefault="00766E76" w:rsidP="00142BB1">
            <w:pPr>
              <w:pStyle w:val="TAL"/>
              <w:rPr>
                <w:lang w:eastAsia="zh-CN"/>
              </w:rPr>
            </w:pPr>
            <w:r>
              <w:rPr>
                <w:lang w:eastAsia="zh-CN"/>
              </w:rPr>
              <w:t>Represents the Movement Behaviour information.</w:t>
            </w:r>
          </w:p>
        </w:tc>
        <w:tc>
          <w:tcPr>
            <w:tcW w:w="2751" w:type="dxa"/>
            <w:gridSpan w:val="2"/>
            <w:tcBorders>
              <w:top w:val="single" w:sz="6" w:space="0" w:color="auto"/>
              <w:left w:val="single" w:sz="6" w:space="0" w:color="auto"/>
              <w:bottom w:val="single" w:sz="6" w:space="0" w:color="auto"/>
              <w:right w:val="single" w:sz="6" w:space="0" w:color="auto"/>
            </w:tcBorders>
          </w:tcPr>
          <w:p w14:paraId="2489B9B1" w14:textId="77777777" w:rsidR="00766E76" w:rsidRDefault="00766E76" w:rsidP="00142BB1">
            <w:pPr>
              <w:pStyle w:val="TAL"/>
            </w:pPr>
            <w:r>
              <w:t>MovementBehaviour</w:t>
            </w:r>
          </w:p>
        </w:tc>
      </w:tr>
      <w:tr w:rsidR="00766E76" w14:paraId="444FD7A7" w14:textId="77777777" w:rsidTr="00142BB1">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3FB8766" w14:textId="77777777" w:rsidR="00766E76" w:rsidRDefault="00766E76" w:rsidP="00142BB1">
            <w:pPr>
              <w:pStyle w:val="TAL"/>
              <w:rPr>
                <w:lang w:eastAsia="zh-CN"/>
              </w:rPr>
            </w:pPr>
            <w:r>
              <w:rPr>
                <w:lang w:eastAsia="zh-CN"/>
              </w:rPr>
              <w:t>MovBehavReq</w:t>
            </w:r>
          </w:p>
        </w:tc>
        <w:tc>
          <w:tcPr>
            <w:tcW w:w="1195" w:type="dxa"/>
            <w:gridSpan w:val="2"/>
            <w:tcBorders>
              <w:top w:val="single" w:sz="6" w:space="0" w:color="auto"/>
              <w:left w:val="single" w:sz="6" w:space="0" w:color="auto"/>
              <w:bottom w:val="single" w:sz="6" w:space="0" w:color="auto"/>
              <w:right w:val="single" w:sz="6" w:space="0" w:color="auto"/>
            </w:tcBorders>
          </w:tcPr>
          <w:p w14:paraId="53862D5E" w14:textId="77777777" w:rsidR="00766E76" w:rsidRDefault="00766E76" w:rsidP="00142BB1">
            <w:pPr>
              <w:pStyle w:val="TAL"/>
              <w:rPr>
                <w:lang w:eastAsia="zh-CN"/>
              </w:rPr>
            </w:pPr>
            <w:r>
              <w:rPr>
                <w:lang w:eastAsia="zh-CN"/>
              </w:rPr>
              <w:t>5.1.6.2.91</w:t>
            </w:r>
          </w:p>
        </w:tc>
        <w:tc>
          <w:tcPr>
            <w:tcW w:w="2132" w:type="dxa"/>
            <w:gridSpan w:val="2"/>
            <w:tcBorders>
              <w:top w:val="single" w:sz="6" w:space="0" w:color="auto"/>
              <w:left w:val="single" w:sz="6" w:space="0" w:color="auto"/>
              <w:bottom w:val="single" w:sz="6" w:space="0" w:color="auto"/>
              <w:right w:val="single" w:sz="6" w:space="0" w:color="auto"/>
            </w:tcBorders>
          </w:tcPr>
          <w:p w14:paraId="5D875CC4" w14:textId="77777777" w:rsidR="00766E76" w:rsidRDefault="00766E76" w:rsidP="00142BB1">
            <w:pPr>
              <w:pStyle w:val="TAL"/>
              <w:rPr>
                <w:lang w:eastAsia="zh-CN"/>
              </w:rPr>
            </w:pPr>
            <w:r>
              <w:rPr>
                <w:lang w:eastAsia="zh-CN"/>
              </w:rPr>
              <w:t>Represents the Movement Behaviour analytics requirements.</w:t>
            </w:r>
          </w:p>
        </w:tc>
        <w:tc>
          <w:tcPr>
            <w:tcW w:w="2751" w:type="dxa"/>
            <w:gridSpan w:val="2"/>
            <w:tcBorders>
              <w:top w:val="single" w:sz="6" w:space="0" w:color="auto"/>
              <w:left w:val="single" w:sz="6" w:space="0" w:color="auto"/>
              <w:bottom w:val="single" w:sz="6" w:space="0" w:color="auto"/>
              <w:right w:val="single" w:sz="6" w:space="0" w:color="auto"/>
            </w:tcBorders>
          </w:tcPr>
          <w:p w14:paraId="2CFEC171" w14:textId="77777777" w:rsidR="00766E76" w:rsidRDefault="00766E76" w:rsidP="00142BB1">
            <w:pPr>
              <w:pStyle w:val="TAL"/>
            </w:pPr>
            <w:r>
              <w:t>MovementBehaviour</w:t>
            </w:r>
          </w:p>
        </w:tc>
      </w:tr>
      <w:tr w:rsidR="00766E76" w14:paraId="313990DC" w14:textId="77777777" w:rsidTr="00142BB1">
        <w:trPr>
          <w:gridAfter w:val="1"/>
          <w:wAfter w:w="85" w:type="dxa"/>
          <w:jc w:val="center"/>
        </w:trPr>
        <w:tc>
          <w:tcPr>
            <w:tcW w:w="3222" w:type="dxa"/>
            <w:gridSpan w:val="2"/>
          </w:tcPr>
          <w:p w14:paraId="46110612" w14:textId="77777777" w:rsidR="00766E76" w:rsidRDefault="00766E76" w:rsidP="00142BB1">
            <w:pPr>
              <w:pStyle w:val="TAL"/>
              <w:rPr>
                <w:lang w:eastAsia="zh-CN"/>
              </w:rPr>
            </w:pPr>
            <w:r>
              <w:t>NetworkPerfInfo</w:t>
            </w:r>
          </w:p>
        </w:tc>
        <w:tc>
          <w:tcPr>
            <w:tcW w:w="1195" w:type="dxa"/>
            <w:gridSpan w:val="2"/>
          </w:tcPr>
          <w:p w14:paraId="1622C9AB" w14:textId="77777777" w:rsidR="00766E76" w:rsidRDefault="00766E76" w:rsidP="00142BB1">
            <w:pPr>
              <w:pStyle w:val="TAL"/>
              <w:rPr>
                <w:lang w:eastAsia="zh-CN"/>
              </w:rPr>
            </w:pPr>
            <w:r>
              <w:rPr>
                <w:rFonts w:hint="eastAsia"/>
                <w:lang w:eastAsia="zh-CN"/>
              </w:rPr>
              <w:t>5</w:t>
            </w:r>
            <w:r>
              <w:rPr>
                <w:lang w:eastAsia="zh-CN"/>
              </w:rPr>
              <w:t>.1.6.2.23</w:t>
            </w:r>
          </w:p>
        </w:tc>
        <w:tc>
          <w:tcPr>
            <w:tcW w:w="2132" w:type="dxa"/>
            <w:gridSpan w:val="2"/>
          </w:tcPr>
          <w:p w14:paraId="4F9F5287" w14:textId="77777777" w:rsidR="00766E76" w:rsidRDefault="00766E76" w:rsidP="00142BB1">
            <w:pPr>
              <w:pStyle w:val="TAL"/>
              <w:rPr>
                <w:lang w:eastAsia="zh-CN"/>
              </w:rPr>
            </w:pPr>
            <w:r>
              <w:rPr>
                <w:lang w:eastAsia="zh-CN"/>
              </w:rPr>
              <w:t>Represents the network performance information.</w:t>
            </w:r>
          </w:p>
        </w:tc>
        <w:tc>
          <w:tcPr>
            <w:tcW w:w="2751" w:type="dxa"/>
            <w:gridSpan w:val="2"/>
          </w:tcPr>
          <w:p w14:paraId="2E2DE1BB" w14:textId="77777777" w:rsidR="00766E76" w:rsidRDefault="00766E76" w:rsidP="00142BB1">
            <w:pPr>
              <w:pStyle w:val="TAL"/>
              <w:rPr>
                <w:rFonts w:cs="Arial"/>
                <w:szCs w:val="18"/>
              </w:rPr>
            </w:pPr>
            <w:r>
              <w:t>NetworkPerformance</w:t>
            </w:r>
          </w:p>
        </w:tc>
      </w:tr>
      <w:tr w:rsidR="00766E76" w14:paraId="1BE3F230" w14:textId="77777777" w:rsidTr="00142BB1">
        <w:trPr>
          <w:gridAfter w:val="1"/>
          <w:wAfter w:w="85" w:type="dxa"/>
          <w:jc w:val="center"/>
        </w:trPr>
        <w:tc>
          <w:tcPr>
            <w:tcW w:w="3222" w:type="dxa"/>
            <w:gridSpan w:val="2"/>
          </w:tcPr>
          <w:p w14:paraId="08771E2B" w14:textId="77777777" w:rsidR="00766E76" w:rsidRDefault="00766E76" w:rsidP="00142BB1">
            <w:pPr>
              <w:pStyle w:val="TAL"/>
            </w:pPr>
            <w:r>
              <w:t>NetworkPerfOrderCriterion</w:t>
            </w:r>
          </w:p>
        </w:tc>
        <w:tc>
          <w:tcPr>
            <w:tcW w:w="1195" w:type="dxa"/>
            <w:gridSpan w:val="2"/>
          </w:tcPr>
          <w:p w14:paraId="5CCD0DB8" w14:textId="77777777" w:rsidR="00766E76" w:rsidRDefault="00766E76" w:rsidP="00142BB1">
            <w:pPr>
              <w:pStyle w:val="TAL"/>
              <w:rPr>
                <w:lang w:eastAsia="zh-CN"/>
              </w:rPr>
            </w:pPr>
            <w:r>
              <w:rPr>
                <w:rFonts w:hint="eastAsia"/>
                <w:lang w:eastAsia="zh-CN"/>
              </w:rPr>
              <w:t>5</w:t>
            </w:r>
            <w:r>
              <w:rPr>
                <w:lang w:eastAsia="zh-CN"/>
              </w:rPr>
              <w:t>.1.6.3.30</w:t>
            </w:r>
          </w:p>
        </w:tc>
        <w:tc>
          <w:tcPr>
            <w:tcW w:w="2132" w:type="dxa"/>
            <w:gridSpan w:val="2"/>
          </w:tcPr>
          <w:p w14:paraId="41942B3A" w14:textId="77777777" w:rsidR="00766E76" w:rsidRDefault="00766E76" w:rsidP="00142BB1">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51" w:type="dxa"/>
            <w:gridSpan w:val="2"/>
          </w:tcPr>
          <w:p w14:paraId="6C4B32AC" w14:textId="77777777" w:rsidR="00766E76" w:rsidRDefault="00766E76" w:rsidP="00142BB1">
            <w:pPr>
              <w:pStyle w:val="TAL"/>
            </w:pPr>
            <w:r>
              <w:t>NetworkPerformance</w:t>
            </w:r>
            <w:r>
              <w:rPr>
                <w:lang w:eastAsia="zh-CN"/>
              </w:rPr>
              <w:t>Ext_eNA</w:t>
            </w:r>
          </w:p>
        </w:tc>
      </w:tr>
      <w:tr w:rsidR="00766E76" w14:paraId="0A611972" w14:textId="77777777" w:rsidTr="00142BB1">
        <w:trPr>
          <w:gridAfter w:val="1"/>
          <w:wAfter w:w="85" w:type="dxa"/>
          <w:jc w:val="center"/>
        </w:trPr>
        <w:tc>
          <w:tcPr>
            <w:tcW w:w="3222" w:type="dxa"/>
            <w:gridSpan w:val="2"/>
          </w:tcPr>
          <w:p w14:paraId="12CEDF1A" w14:textId="77777777" w:rsidR="00766E76" w:rsidRDefault="00766E76" w:rsidP="00142BB1">
            <w:pPr>
              <w:pStyle w:val="TAL"/>
              <w:rPr>
                <w:lang w:eastAsia="zh-CN"/>
              </w:rPr>
            </w:pPr>
            <w:r>
              <w:t>NetworkPerfRequirement</w:t>
            </w:r>
          </w:p>
        </w:tc>
        <w:tc>
          <w:tcPr>
            <w:tcW w:w="1195" w:type="dxa"/>
            <w:gridSpan w:val="2"/>
          </w:tcPr>
          <w:p w14:paraId="25519CBF" w14:textId="77777777" w:rsidR="00766E76" w:rsidRDefault="00766E76" w:rsidP="00142BB1">
            <w:pPr>
              <w:pStyle w:val="TAL"/>
              <w:rPr>
                <w:lang w:eastAsia="zh-CN"/>
              </w:rPr>
            </w:pPr>
            <w:r>
              <w:rPr>
                <w:rFonts w:hint="eastAsia"/>
                <w:lang w:eastAsia="zh-CN"/>
              </w:rPr>
              <w:t>5</w:t>
            </w:r>
            <w:r>
              <w:rPr>
                <w:lang w:eastAsia="zh-CN"/>
              </w:rPr>
              <w:t>.1.6.2.22</w:t>
            </w:r>
          </w:p>
        </w:tc>
        <w:tc>
          <w:tcPr>
            <w:tcW w:w="2132" w:type="dxa"/>
            <w:gridSpan w:val="2"/>
          </w:tcPr>
          <w:p w14:paraId="46F71CFC" w14:textId="77777777" w:rsidR="00766E76" w:rsidRDefault="00766E76" w:rsidP="00142BB1">
            <w:pPr>
              <w:pStyle w:val="TAL"/>
              <w:rPr>
                <w:lang w:eastAsia="zh-CN"/>
              </w:rPr>
            </w:pPr>
            <w:r>
              <w:rPr>
                <w:lang w:eastAsia="zh-CN"/>
              </w:rPr>
              <w:t>Represents a network performance requirement.</w:t>
            </w:r>
          </w:p>
        </w:tc>
        <w:tc>
          <w:tcPr>
            <w:tcW w:w="2751" w:type="dxa"/>
            <w:gridSpan w:val="2"/>
          </w:tcPr>
          <w:p w14:paraId="111FC1F9" w14:textId="77777777" w:rsidR="00766E76" w:rsidRDefault="00766E76" w:rsidP="00142BB1">
            <w:pPr>
              <w:pStyle w:val="TAL"/>
              <w:rPr>
                <w:rFonts w:cs="Arial"/>
                <w:szCs w:val="18"/>
              </w:rPr>
            </w:pPr>
            <w:r>
              <w:t>NetworkPerformance</w:t>
            </w:r>
          </w:p>
        </w:tc>
      </w:tr>
      <w:tr w:rsidR="00766E76" w14:paraId="16F6D3B3" w14:textId="77777777" w:rsidTr="00142BB1">
        <w:trPr>
          <w:gridAfter w:val="1"/>
          <w:wAfter w:w="85" w:type="dxa"/>
          <w:jc w:val="center"/>
        </w:trPr>
        <w:tc>
          <w:tcPr>
            <w:tcW w:w="3222" w:type="dxa"/>
            <w:gridSpan w:val="2"/>
          </w:tcPr>
          <w:p w14:paraId="4A19CF6E" w14:textId="77777777" w:rsidR="00766E76" w:rsidRDefault="00766E76" w:rsidP="00142BB1">
            <w:pPr>
              <w:pStyle w:val="TAL"/>
              <w:rPr>
                <w:lang w:eastAsia="zh-CN"/>
              </w:rPr>
            </w:pPr>
            <w:r>
              <w:t>NetworkPerfType</w:t>
            </w:r>
          </w:p>
        </w:tc>
        <w:tc>
          <w:tcPr>
            <w:tcW w:w="1195" w:type="dxa"/>
            <w:gridSpan w:val="2"/>
          </w:tcPr>
          <w:p w14:paraId="5B377E75" w14:textId="77777777" w:rsidR="00766E76" w:rsidRDefault="00766E76" w:rsidP="00142BB1">
            <w:pPr>
              <w:pStyle w:val="TAL"/>
              <w:rPr>
                <w:lang w:eastAsia="zh-CN"/>
              </w:rPr>
            </w:pPr>
            <w:r>
              <w:rPr>
                <w:rFonts w:hint="eastAsia"/>
                <w:lang w:eastAsia="zh-CN"/>
              </w:rPr>
              <w:t>5</w:t>
            </w:r>
            <w:r>
              <w:rPr>
                <w:lang w:eastAsia="zh-CN"/>
              </w:rPr>
              <w:t>.1.6.3.10</w:t>
            </w:r>
          </w:p>
        </w:tc>
        <w:tc>
          <w:tcPr>
            <w:tcW w:w="2132" w:type="dxa"/>
            <w:gridSpan w:val="2"/>
          </w:tcPr>
          <w:p w14:paraId="7AFB43FD" w14:textId="77777777" w:rsidR="00766E76" w:rsidRDefault="00766E76" w:rsidP="00142BB1">
            <w:pPr>
              <w:pStyle w:val="TAL"/>
              <w:rPr>
                <w:lang w:eastAsia="zh-CN"/>
              </w:rPr>
            </w:pPr>
            <w:r>
              <w:rPr>
                <w:lang w:eastAsia="zh-CN"/>
              </w:rPr>
              <w:t>Represents the network performance types.</w:t>
            </w:r>
          </w:p>
        </w:tc>
        <w:tc>
          <w:tcPr>
            <w:tcW w:w="2751" w:type="dxa"/>
            <w:gridSpan w:val="2"/>
          </w:tcPr>
          <w:p w14:paraId="146C39EC" w14:textId="77777777" w:rsidR="00766E76" w:rsidRDefault="00766E76" w:rsidP="00142BB1">
            <w:pPr>
              <w:pStyle w:val="TAL"/>
              <w:rPr>
                <w:rFonts w:cs="Arial"/>
                <w:szCs w:val="18"/>
              </w:rPr>
            </w:pPr>
            <w:r>
              <w:t>NetworkPerformance</w:t>
            </w:r>
          </w:p>
        </w:tc>
      </w:tr>
      <w:tr w:rsidR="00766E76" w14:paraId="2FFC2828" w14:textId="77777777" w:rsidTr="00142BB1">
        <w:trPr>
          <w:gridAfter w:val="1"/>
          <w:wAfter w:w="85" w:type="dxa"/>
          <w:jc w:val="center"/>
        </w:trPr>
        <w:tc>
          <w:tcPr>
            <w:tcW w:w="3222" w:type="dxa"/>
            <w:gridSpan w:val="2"/>
          </w:tcPr>
          <w:p w14:paraId="16244003" w14:textId="77777777" w:rsidR="00766E76" w:rsidRDefault="00766E76" w:rsidP="00142BB1">
            <w:pPr>
              <w:pStyle w:val="TAL"/>
              <w:rPr>
                <w:lang w:eastAsia="zh-CN"/>
              </w:rPr>
            </w:pPr>
            <w:r>
              <w:rPr>
                <w:lang w:eastAsia="zh-CN"/>
              </w:rPr>
              <w:t>NfLoadLevelInformation</w:t>
            </w:r>
          </w:p>
        </w:tc>
        <w:tc>
          <w:tcPr>
            <w:tcW w:w="1195" w:type="dxa"/>
            <w:gridSpan w:val="2"/>
          </w:tcPr>
          <w:p w14:paraId="07B87F98" w14:textId="77777777" w:rsidR="00766E76" w:rsidRDefault="00766E76" w:rsidP="00142BB1">
            <w:pPr>
              <w:pStyle w:val="TAL"/>
              <w:rPr>
                <w:lang w:eastAsia="zh-CN"/>
              </w:rPr>
            </w:pPr>
            <w:r>
              <w:t>5.1.6.2.31</w:t>
            </w:r>
          </w:p>
        </w:tc>
        <w:tc>
          <w:tcPr>
            <w:tcW w:w="2132" w:type="dxa"/>
            <w:gridSpan w:val="2"/>
          </w:tcPr>
          <w:p w14:paraId="4C03AF27" w14:textId="77777777" w:rsidR="00766E76" w:rsidRDefault="00766E76" w:rsidP="00142BB1">
            <w:pPr>
              <w:pStyle w:val="TAL"/>
              <w:rPr>
                <w:lang w:eastAsia="zh-CN"/>
              </w:rPr>
            </w:pPr>
            <w:r>
              <w:rPr>
                <w:lang w:eastAsia="zh-CN"/>
              </w:rPr>
              <w:t>Represents load level information of a given NF instance.</w:t>
            </w:r>
          </w:p>
        </w:tc>
        <w:tc>
          <w:tcPr>
            <w:tcW w:w="2751" w:type="dxa"/>
            <w:gridSpan w:val="2"/>
          </w:tcPr>
          <w:p w14:paraId="44634934" w14:textId="77777777" w:rsidR="00766E76" w:rsidRDefault="00766E76" w:rsidP="00142BB1">
            <w:pPr>
              <w:pStyle w:val="TAL"/>
              <w:rPr>
                <w:rFonts w:cs="Arial"/>
                <w:szCs w:val="18"/>
              </w:rPr>
            </w:pPr>
            <w:r>
              <w:t>NfLoad</w:t>
            </w:r>
          </w:p>
        </w:tc>
      </w:tr>
      <w:tr w:rsidR="00766E76" w14:paraId="602D4DF6" w14:textId="77777777" w:rsidTr="00142BB1">
        <w:trPr>
          <w:gridAfter w:val="1"/>
          <w:wAfter w:w="85" w:type="dxa"/>
          <w:jc w:val="center"/>
        </w:trPr>
        <w:tc>
          <w:tcPr>
            <w:tcW w:w="3222" w:type="dxa"/>
            <w:gridSpan w:val="2"/>
          </w:tcPr>
          <w:p w14:paraId="779D5F51" w14:textId="77777777" w:rsidR="00766E76" w:rsidRDefault="00766E76" w:rsidP="00142BB1">
            <w:pPr>
              <w:pStyle w:val="TAL"/>
              <w:rPr>
                <w:lang w:eastAsia="zh-CN"/>
              </w:rPr>
            </w:pPr>
            <w:r>
              <w:rPr>
                <w:lang w:eastAsia="zh-CN"/>
              </w:rPr>
              <w:t>NfStatus</w:t>
            </w:r>
          </w:p>
        </w:tc>
        <w:tc>
          <w:tcPr>
            <w:tcW w:w="1195" w:type="dxa"/>
            <w:gridSpan w:val="2"/>
          </w:tcPr>
          <w:p w14:paraId="6B5EAFFE" w14:textId="77777777" w:rsidR="00766E76" w:rsidRDefault="00766E76" w:rsidP="00142BB1">
            <w:pPr>
              <w:pStyle w:val="TAL"/>
            </w:pPr>
            <w:r>
              <w:rPr>
                <w:lang w:eastAsia="zh-CN"/>
              </w:rPr>
              <w:t>5.1.6.2.32</w:t>
            </w:r>
          </w:p>
        </w:tc>
        <w:tc>
          <w:tcPr>
            <w:tcW w:w="2132" w:type="dxa"/>
            <w:gridSpan w:val="2"/>
          </w:tcPr>
          <w:p w14:paraId="2A928FFF" w14:textId="77777777" w:rsidR="00766E76" w:rsidRDefault="00766E76" w:rsidP="00142BB1">
            <w:pPr>
              <w:pStyle w:val="TAL"/>
              <w:rPr>
                <w:lang w:eastAsia="zh-CN"/>
              </w:rPr>
            </w:pPr>
            <w:r>
              <w:rPr>
                <w:lang w:eastAsia="zh-CN"/>
              </w:rPr>
              <w:t>Provides the percentage of time spent on various NF states.</w:t>
            </w:r>
          </w:p>
        </w:tc>
        <w:tc>
          <w:tcPr>
            <w:tcW w:w="2751" w:type="dxa"/>
            <w:gridSpan w:val="2"/>
          </w:tcPr>
          <w:p w14:paraId="53AAF2B1" w14:textId="77777777" w:rsidR="00766E76" w:rsidRDefault="00766E76" w:rsidP="00142BB1">
            <w:pPr>
              <w:pStyle w:val="TAL"/>
            </w:pPr>
            <w:r>
              <w:rPr>
                <w:rFonts w:cs="Arial"/>
                <w:szCs w:val="18"/>
              </w:rPr>
              <w:t>NfLoad</w:t>
            </w:r>
          </w:p>
        </w:tc>
      </w:tr>
      <w:tr w:rsidR="00766E76" w14:paraId="1E935C90" w14:textId="77777777" w:rsidTr="00142BB1">
        <w:trPr>
          <w:gridAfter w:val="1"/>
          <w:wAfter w:w="85" w:type="dxa"/>
          <w:jc w:val="center"/>
        </w:trPr>
        <w:tc>
          <w:tcPr>
            <w:tcW w:w="3222" w:type="dxa"/>
            <w:gridSpan w:val="2"/>
          </w:tcPr>
          <w:p w14:paraId="4514B228" w14:textId="77777777" w:rsidR="00766E76" w:rsidRDefault="00766E76" w:rsidP="00142BB1">
            <w:pPr>
              <w:pStyle w:val="TAL"/>
              <w:rPr>
                <w:lang w:eastAsia="zh-CN"/>
              </w:rPr>
            </w:pPr>
            <w:r>
              <w:rPr>
                <w:lang w:eastAsia="zh-CN"/>
              </w:rPr>
              <w:t>NnwdafEventsSubscription</w:t>
            </w:r>
          </w:p>
        </w:tc>
        <w:tc>
          <w:tcPr>
            <w:tcW w:w="1195" w:type="dxa"/>
            <w:gridSpan w:val="2"/>
          </w:tcPr>
          <w:p w14:paraId="46036F90" w14:textId="77777777" w:rsidR="00766E76" w:rsidRDefault="00766E76" w:rsidP="00142BB1">
            <w:pPr>
              <w:pStyle w:val="TAL"/>
              <w:rPr>
                <w:lang w:eastAsia="zh-CN"/>
              </w:rPr>
            </w:pPr>
            <w:r>
              <w:rPr>
                <w:lang w:eastAsia="zh-CN"/>
              </w:rPr>
              <w:t>5.1.6.2.2</w:t>
            </w:r>
          </w:p>
        </w:tc>
        <w:tc>
          <w:tcPr>
            <w:tcW w:w="2132" w:type="dxa"/>
            <w:gridSpan w:val="2"/>
          </w:tcPr>
          <w:p w14:paraId="0CDBC8A6" w14:textId="77777777" w:rsidR="00766E76" w:rsidRDefault="00766E76" w:rsidP="00142BB1">
            <w:pPr>
              <w:pStyle w:val="TAL"/>
              <w:rPr>
                <w:lang w:eastAsia="zh-CN"/>
              </w:rPr>
            </w:pPr>
            <w:r>
              <w:rPr>
                <w:lang w:eastAsia="zh-CN"/>
              </w:rPr>
              <w:t>Represents an Individual NWDAF Event Subscription resource.</w:t>
            </w:r>
          </w:p>
        </w:tc>
        <w:tc>
          <w:tcPr>
            <w:tcW w:w="2751" w:type="dxa"/>
            <w:gridSpan w:val="2"/>
          </w:tcPr>
          <w:p w14:paraId="66AD39E8" w14:textId="77777777" w:rsidR="00766E76" w:rsidRDefault="00766E76" w:rsidP="00142BB1">
            <w:pPr>
              <w:pStyle w:val="TAL"/>
              <w:rPr>
                <w:rFonts w:cs="Arial"/>
                <w:szCs w:val="18"/>
              </w:rPr>
            </w:pPr>
          </w:p>
        </w:tc>
      </w:tr>
      <w:tr w:rsidR="00766E76" w14:paraId="5D31A66A" w14:textId="77777777" w:rsidTr="00142BB1">
        <w:trPr>
          <w:gridAfter w:val="1"/>
          <w:wAfter w:w="85" w:type="dxa"/>
          <w:jc w:val="center"/>
        </w:trPr>
        <w:tc>
          <w:tcPr>
            <w:tcW w:w="3222" w:type="dxa"/>
            <w:gridSpan w:val="2"/>
          </w:tcPr>
          <w:p w14:paraId="1652CDA4" w14:textId="77777777" w:rsidR="00766E76" w:rsidRDefault="00766E76" w:rsidP="00142BB1">
            <w:pPr>
              <w:pStyle w:val="TAL"/>
              <w:rPr>
                <w:lang w:eastAsia="zh-CN"/>
              </w:rPr>
            </w:pPr>
            <w:r>
              <w:rPr>
                <w:lang w:eastAsia="zh-CN"/>
              </w:rPr>
              <w:t>NnwdafEventsSubscriptionNotification</w:t>
            </w:r>
          </w:p>
        </w:tc>
        <w:tc>
          <w:tcPr>
            <w:tcW w:w="1195" w:type="dxa"/>
            <w:gridSpan w:val="2"/>
          </w:tcPr>
          <w:p w14:paraId="01A7D171" w14:textId="77777777" w:rsidR="00766E76" w:rsidRDefault="00766E76" w:rsidP="00142BB1">
            <w:pPr>
              <w:pStyle w:val="TAL"/>
              <w:rPr>
                <w:lang w:eastAsia="zh-CN"/>
              </w:rPr>
            </w:pPr>
            <w:r>
              <w:rPr>
                <w:lang w:eastAsia="zh-CN"/>
              </w:rPr>
              <w:t>5.1.6.2.4</w:t>
            </w:r>
          </w:p>
        </w:tc>
        <w:tc>
          <w:tcPr>
            <w:tcW w:w="2132" w:type="dxa"/>
            <w:gridSpan w:val="2"/>
          </w:tcPr>
          <w:p w14:paraId="1E1A8CC2" w14:textId="77777777" w:rsidR="00766E76" w:rsidRDefault="00766E76" w:rsidP="00142BB1">
            <w:pPr>
              <w:pStyle w:val="TAL"/>
              <w:rPr>
                <w:lang w:eastAsia="zh-CN"/>
              </w:rPr>
            </w:pPr>
            <w:r>
              <w:rPr>
                <w:lang w:eastAsia="zh-CN"/>
              </w:rPr>
              <w:t>Represents an Individual NWDAF Event Subscription Notification resource.</w:t>
            </w:r>
          </w:p>
        </w:tc>
        <w:tc>
          <w:tcPr>
            <w:tcW w:w="2751" w:type="dxa"/>
            <w:gridSpan w:val="2"/>
          </w:tcPr>
          <w:p w14:paraId="7B96A47F" w14:textId="77777777" w:rsidR="00766E76" w:rsidRDefault="00766E76" w:rsidP="00142BB1">
            <w:pPr>
              <w:pStyle w:val="TAL"/>
              <w:rPr>
                <w:rFonts w:cs="Arial"/>
                <w:szCs w:val="18"/>
              </w:rPr>
            </w:pPr>
          </w:p>
        </w:tc>
      </w:tr>
      <w:tr w:rsidR="00766E76" w14:paraId="7A462825" w14:textId="77777777" w:rsidTr="00142BB1">
        <w:trPr>
          <w:gridAfter w:val="1"/>
          <w:wAfter w:w="85" w:type="dxa"/>
          <w:jc w:val="center"/>
        </w:trPr>
        <w:tc>
          <w:tcPr>
            <w:tcW w:w="3222" w:type="dxa"/>
            <w:gridSpan w:val="2"/>
          </w:tcPr>
          <w:p w14:paraId="54CA25EB" w14:textId="77777777" w:rsidR="00766E76" w:rsidRDefault="00766E76" w:rsidP="00142BB1">
            <w:pPr>
              <w:pStyle w:val="TAL"/>
              <w:rPr>
                <w:lang w:eastAsia="zh-CN"/>
              </w:rPr>
            </w:pPr>
            <w:r>
              <w:rPr>
                <w:lang w:eastAsia="zh-CN"/>
              </w:rPr>
              <w:t>NumberAverage</w:t>
            </w:r>
          </w:p>
        </w:tc>
        <w:tc>
          <w:tcPr>
            <w:tcW w:w="1195" w:type="dxa"/>
            <w:gridSpan w:val="2"/>
          </w:tcPr>
          <w:p w14:paraId="6A1D9A69" w14:textId="77777777" w:rsidR="00766E76" w:rsidRDefault="00766E76" w:rsidP="00142BB1">
            <w:pPr>
              <w:pStyle w:val="TAL"/>
              <w:rPr>
                <w:lang w:eastAsia="zh-CN"/>
              </w:rPr>
            </w:pPr>
            <w:r>
              <w:t>5.1.6.2.38</w:t>
            </w:r>
          </w:p>
        </w:tc>
        <w:tc>
          <w:tcPr>
            <w:tcW w:w="2132" w:type="dxa"/>
            <w:gridSpan w:val="2"/>
          </w:tcPr>
          <w:p w14:paraId="0CB99985" w14:textId="77777777" w:rsidR="00766E76" w:rsidRDefault="00766E76" w:rsidP="00142BB1">
            <w:pPr>
              <w:pStyle w:val="TAL"/>
            </w:pPr>
            <w:r>
              <w:t>Represents average and variance information.</w:t>
            </w:r>
          </w:p>
        </w:tc>
        <w:tc>
          <w:tcPr>
            <w:tcW w:w="2751" w:type="dxa"/>
            <w:gridSpan w:val="2"/>
          </w:tcPr>
          <w:p w14:paraId="474341F5" w14:textId="77777777" w:rsidR="00766E76" w:rsidRDefault="00766E76" w:rsidP="00142BB1">
            <w:pPr>
              <w:pStyle w:val="TAL"/>
              <w:rPr>
                <w:rFonts w:cs="Arial"/>
                <w:szCs w:val="18"/>
              </w:rPr>
            </w:pPr>
            <w:r>
              <w:rPr>
                <w:rFonts w:cs="Arial"/>
                <w:szCs w:val="18"/>
                <w:lang w:eastAsia="zh-CN"/>
              </w:rPr>
              <w:t>NsiLoad</w:t>
            </w:r>
            <w:r>
              <w:t>Ext</w:t>
            </w:r>
          </w:p>
        </w:tc>
      </w:tr>
      <w:tr w:rsidR="00766E76" w14:paraId="11523388" w14:textId="77777777" w:rsidTr="00142BB1">
        <w:trPr>
          <w:gridAfter w:val="1"/>
          <w:wAfter w:w="85" w:type="dxa"/>
          <w:jc w:val="center"/>
        </w:trPr>
        <w:tc>
          <w:tcPr>
            <w:tcW w:w="3222" w:type="dxa"/>
            <w:gridSpan w:val="2"/>
          </w:tcPr>
          <w:p w14:paraId="707F12F7" w14:textId="77777777" w:rsidR="00766E76" w:rsidRDefault="00766E76" w:rsidP="00142BB1">
            <w:pPr>
              <w:pStyle w:val="TAL"/>
              <w:rPr>
                <w:lang w:eastAsia="zh-CN"/>
              </w:rPr>
            </w:pPr>
            <w:r>
              <w:rPr>
                <w:rFonts w:hint="eastAsia"/>
                <w:lang w:eastAsia="zh-CN"/>
              </w:rPr>
              <w:t>NwdafEvent</w:t>
            </w:r>
          </w:p>
        </w:tc>
        <w:tc>
          <w:tcPr>
            <w:tcW w:w="1195" w:type="dxa"/>
            <w:gridSpan w:val="2"/>
          </w:tcPr>
          <w:p w14:paraId="560793ED" w14:textId="77777777" w:rsidR="00766E76" w:rsidRDefault="00766E76" w:rsidP="00142BB1">
            <w:pPr>
              <w:pStyle w:val="TAL"/>
              <w:rPr>
                <w:lang w:eastAsia="zh-CN"/>
              </w:rPr>
            </w:pPr>
            <w:r>
              <w:rPr>
                <w:rFonts w:hint="eastAsia"/>
                <w:lang w:eastAsia="zh-CN"/>
              </w:rPr>
              <w:t>5.1.6.3.</w:t>
            </w:r>
            <w:r>
              <w:rPr>
                <w:lang w:eastAsia="zh-CN"/>
              </w:rPr>
              <w:t>4</w:t>
            </w:r>
          </w:p>
        </w:tc>
        <w:tc>
          <w:tcPr>
            <w:tcW w:w="2132" w:type="dxa"/>
            <w:gridSpan w:val="2"/>
          </w:tcPr>
          <w:p w14:paraId="7BC2D139" w14:textId="77777777" w:rsidR="00766E76" w:rsidRDefault="00766E76" w:rsidP="00142BB1">
            <w:pPr>
              <w:pStyle w:val="TAL"/>
              <w:rPr>
                <w:lang w:eastAsia="zh-CN"/>
              </w:rPr>
            </w:pPr>
            <w:r>
              <w:rPr>
                <w:lang w:eastAsia="zh-CN"/>
              </w:rPr>
              <w:t>Describes the NWDAF Events.</w:t>
            </w:r>
          </w:p>
        </w:tc>
        <w:tc>
          <w:tcPr>
            <w:tcW w:w="2751" w:type="dxa"/>
            <w:gridSpan w:val="2"/>
          </w:tcPr>
          <w:p w14:paraId="7BE167A6" w14:textId="77777777" w:rsidR="00766E76" w:rsidRDefault="00766E76" w:rsidP="00142BB1">
            <w:pPr>
              <w:pStyle w:val="TAL"/>
              <w:rPr>
                <w:rFonts w:cs="Arial"/>
                <w:szCs w:val="18"/>
              </w:rPr>
            </w:pPr>
          </w:p>
        </w:tc>
      </w:tr>
      <w:tr w:rsidR="00766E76" w14:paraId="312889AA" w14:textId="77777777" w:rsidTr="00142BB1">
        <w:trPr>
          <w:gridAfter w:val="1"/>
          <w:wAfter w:w="85" w:type="dxa"/>
          <w:jc w:val="center"/>
        </w:trPr>
        <w:tc>
          <w:tcPr>
            <w:tcW w:w="3222" w:type="dxa"/>
            <w:gridSpan w:val="2"/>
          </w:tcPr>
          <w:p w14:paraId="198FB55C" w14:textId="77777777" w:rsidR="00766E76" w:rsidRDefault="00766E76" w:rsidP="00142BB1">
            <w:pPr>
              <w:pStyle w:val="TAL"/>
              <w:rPr>
                <w:lang w:eastAsia="zh-CN"/>
              </w:rPr>
            </w:pPr>
            <w:r>
              <w:rPr>
                <w:lang w:eastAsia="zh-CN"/>
              </w:rPr>
              <w:t>NwdafFailureCode</w:t>
            </w:r>
          </w:p>
        </w:tc>
        <w:tc>
          <w:tcPr>
            <w:tcW w:w="1195" w:type="dxa"/>
            <w:gridSpan w:val="2"/>
          </w:tcPr>
          <w:p w14:paraId="392D52CE" w14:textId="77777777" w:rsidR="00766E76" w:rsidRDefault="00766E76" w:rsidP="00142BB1">
            <w:pPr>
              <w:pStyle w:val="TAL"/>
              <w:rPr>
                <w:lang w:eastAsia="zh-CN"/>
              </w:rPr>
            </w:pPr>
            <w:r>
              <w:rPr>
                <w:rFonts w:eastAsia="等线"/>
              </w:rPr>
              <w:t>5.1.6.3.13</w:t>
            </w:r>
          </w:p>
        </w:tc>
        <w:tc>
          <w:tcPr>
            <w:tcW w:w="2132" w:type="dxa"/>
            <w:gridSpan w:val="2"/>
          </w:tcPr>
          <w:p w14:paraId="1ACE6E26" w14:textId="77777777" w:rsidR="00766E76" w:rsidRDefault="00766E76" w:rsidP="00142BB1">
            <w:pPr>
              <w:pStyle w:val="TAL"/>
              <w:rPr>
                <w:lang w:eastAsia="zh-CN"/>
              </w:rPr>
            </w:pPr>
            <w:r>
              <w:rPr>
                <w:rFonts w:eastAsia="Times New Roman" w:cs="Arial"/>
                <w:szCs w:val="18"/>
              </w:rPr>
              <w:t>Identifies the failure reason.</w:t>
            </w:r>
          </w:p>
        </w:tc>
        <w:tc>
          <w:tcPr>
            <w:tcW w:w="2751" w:type="dxa"/>
            <w:gridSpan w:val="2"/>
          </w:tcPr>
          <w:p w14:paraId="7C645BF4" w14:textId="77777777" w:rsidR="00766E76" w:rsidRDefault="00766E76" w:rsidP="00142BB1">
            <w:pPr>
              <w:pStyle w:val="TAL"/>
              <w:rPr>
                <w:rFonts w:cs="Arial"/>
                <w:szCs w:val="18"/>
              </w:rPr>
            </w:pPr>
          </w:p>
        </w:tc>
      </w:tr>
      <w:tr w:rsidR="00766E76" w14:paraId="5F1ADED1" w14:textId="77777777" w:rsidTr="00142BB1">
        <w:trPr>
          <w:gridAfter w:val="1"/>
          <w:wAfter w:w="85" w:type="dxa"/>
          <w:jc w:val="center"/>
        </w:trPr>
        <w:tc>
          <w:tcPr>
            <w:tcW w:w="3222" w:type="dxa"/>
            <w:gridSpan w:val="2"/>
          </w:tcPr>
          <w:p w14:paraId="7B36197E" w14:textId="77777777" w:rsidR="00766E76" w:rsidRDefault="00766E76" w:rsidP="00142BB1">
            <w:pPr>
              <w:pStyle w:val="TAL"/>
              <w:rPr>
                <w:lang w:eastAsia="zh-CN"/>
              </w:rPr>
            </w:pPr>
            <w:r>
              <w:rPr>
                <w:lang w:eastAsia="zh-CN"/>
              </w:rPr>
              <w:t>NotificationMethod</w:t>
            </w:r>
          </w:p>
        </w:tc>
        <w:tc>
          <w:tcPr>
            <w:tcW w:w="1195" w:type="dxa"/>
            <w:gridSpan w:val="2"/>
          </w:tcPr>
          <w:p w14:paraId="657CF5B3" w14:textId="77777777" w:rsidR="00766E76" w:rsidRDefault="00766E76" w:rsidP="00142BB1">
            <w:pPr>
              <w:pStyle w:val="TAL"/>
              <w:rPr>
                <w:lang w:eastAsia="zh-CN"/>
              </w:rPr>
            </w:pPr>
            <w:r>
              <w:rPr>
                <w:rFonts w:hint="eastAsia"/>
                <w:lang w:eastAsia="zh-CN"/>
              </w:rPr>
              <w:t>5.1.6.3.3</w:t>
            </w:r>
          </w:p>
        </w:tc>
        <w:tc>
          <w:tcPr>
            <w:tcW w:w="2132" w:type="dxa"/>
            <w:gridSpan w:val="2"/>
          </w:tcPr>
          <w:p w14:paraId="05EAC8D8" w14:textId="77777777" w:rsidR="00766E76" w:rsidRDefault="00766E76" w:rsidP="00142BB1">
            <w:pPr>
              <w:pStyle w:val="TAL"/>
              <w:rPr>
                <w:lang w:eastAsia="zh-CN"/>
              </w:rPr>
            </w:pPr>
            <w:r>
              <w:rPr>
                <w:lang w:eastAsia="zh-CN"/>
              </w:rPr>
              <w:t>Represents the notification methods that can be subscribed.</w:t>
            </w:r>
          </w:p>
        </w:tc>
        <w:tc>
          <w:tcPr>
            <w:tcW w:w="2751" w:type="dxa"/>
            <w:gridSpan w:val="2"/>
          </w:tcPr>
          <w:p w14:paraId="1B27C0C4" w14:textId="77777777" w:rsidR="00766E76" w:rsidRDefault="00766E76" w:rsidP="00142BB1">
            <w:pPr>
              <w:pStyle w:val="TAL"/>
              <w:rPr>
                <w:rFonts w:cs="Arial"/>
                <w:szCs w:val="18"/>
              </w:rPr>
            </w:pPr>
          </w:p>
        </w:tc>
      </w:tr>
      <w:tr w:rsidR="00766E76" w14:paraId="1AF37F1B" w14:textId="77777777" w:rsidTr="00142BB1">
        <w:trPr>
          <w:gridAfter w:val="1"/>
          <w:wAfter w:w="85" w:type="dxa"/>
          <w:jc w:val="center"/>
        </w:trPr>
        <w:tc>
          <w:tcPr>
            <w:tcW w:w="3222" w:type="dxa"/>
            <w:gridSpan w:val="2"/>
          </w:tcPr>
          <w:p w14:paraId="24E2D9EF" w14:textId="77777777" w:rsidR="00766E76" w:rsidRDefault="00766E76" w:rsidP="00142BB1">
            <w:pPr>
              <w:pStyle w:val="TAL"/>
              <w:rPr>
                <w:lang w:eastAsia="zh-CN"/>
              </w:rPr>
            </w:pPr>
            <w:r>
              <w:rPr>
                <w:lang w:eastAsia="zh-CN"/>
              </w:rPr>
              <w:t>NsiIdInfo</w:t>
            </w:r>
          </w:p>
        </w:tc>
        <w:tc>
          <w:tcPr>
            <w:tcW w:w="1195" w:type="dxa"/>
            <w:gridSpan w:val="2"/>
          </w:tcPr>
          <w:p w14:paraId="2DCF6FC8" w14:textId="77777777" w:rsidR="00766E76" w:rsidRDefault="00766E76" w:rsidP="00142BB1">
            <w:pPr>
              <w:pStyle w:val="TAL"/>
              <w:rPr>
                <w:lang w:eastAsia="zh-CN"/>
              </w:rPr>
            </w:pPr>
            <w:r>
              <w:rPr>
                <w:lang w:eastAsia="zh-CN"/>
              </w:rPr>
              <w:t>5.1.6.2.33</w:t>
            </w:r>
          </w:p>
        </w:tc>
        <w:tc>
          <w:tcPr>
            <w:tcW w:w="2132" w:type="dxa"/>
            <w:gridSpan w:val="2"/>
          </w:tcPr>
          <w:p w14:paraId="0A0009DA" w14:textId="77777777" w:rsidR="00766E76" w:rsidRDefault="00766E76" w:rsidP="00142BB1">
            <w:pPr>
              <w:pStyle w:val="TAL"/>
              <w:rPr>
                <w:lang w:eastAsia="zh-CN"/>
              </w:rPr>
            </w:pPr>
            <w:r>
              <w:rPr>
                <w:lang w:eastAsia="zh-CN"/>
              </w:rPr>
              <w:t>Represents the S-NSSAI and the optionally associated Network Slice Instance Identifier(s).</w:t>
            </w:r>
          </w:p>
        </w:tc>
        <w:tc>
          <w:tcPr>
            <w:tcW w:w="2751" w:type="dxa"/>
            <w:gridSpan w:val="2"/>
          </w:tcPr>
          <w:p w14:paraId="3E869A88" w14:textId="77777777" w:rsidR="00766E76" w:rsidRDefault="00766E76" w:rsidP="00142BB1">
            <w:pPr>
              <w:pStyle w:val="TAL"/>
              <w:rPr>
                <w:rFonts w:cs="Arial"/>
                <w:szCs w:val="18"/>
              </w:rPr>
            </w:pPr>
            <w:r>
              <w:rPr>
                <w:rFonts w:cs="Arial"/>
                <w:szCs w:val="18"/>
              </w:rPr>
              <w:t>ServiceExperience</w:t>
            </w:r>
          </w:p>
          <w:p w14:paraId="4CE31EEF" w14:textId="77777777" w:rsidR="00766E76" w:rsidRDefault="00766E76" w:rsidP="00142BB1">
            <w:pPr>
              <w:pStyle w:val="TAL"/>
              <w:rPr>
                <w:lang w:eastAsia="zh-CN"/>
              </w:rPr>
            </w:pPr>
            <w:r>
              <w:rPr>
                <w:lang w:eastAsia="zh-CN"/>
              </w:rPr>
              <w:t>NsiLoad</w:t>
            </w:r>
          </w:p>
          <w:p w14:paraId="40269443" w14:textId="77777777" w:rsidR="00766E76" w:rsidRDefault="00766E76" w:rsidP="00142BB1">
            <w:pPr>
              <w:pStyle w:val="TAL"/>
              <w:rPr>
                <w:lang w:eastAsia="zh-CN"/>
              </w:rPr>
            </w:pPr>
            <w:r>
              <w:rPr>
                <w:rFonts w:eastAsia="Batang"/>
              </w:rPr>
              <w:t>DnPerformance</w:t>
            </w:r>
          </w:p>
          <w:p w14:paraId="23129539" w14:textId="77777777" w:rsidR="00766E76" w:rsidRDefault="00766E76" w:rsidP="00142BB1">
            <w:pPr>
              <w:pStyle w:val="TAL"/>
              <w:rPr>
                <w:rFonts w:cs="Arial"/>
                <w:szCs w:val="18"/>
              </w:rPr>
            </w:pPr>
          </w:p>
        </w:tc>
      </w:tr>
      <w:tr w:rsidR="00766E76" w14:paraId="42E045A2" w14:textId="77777777" w:rsidTr="00142BB1">
        <w:trPr>
          <w:gridAfter w:val="1"/>
          <w:wAfter w:w="85" w:type="dxa"/>
          <w:jc w:val="center"/>
        </w:trPr>
        <w:tc>
          <w:tcPr>
            <w:tcW w:w="3222" w:type="dxa"/>
            <w:gridSpan w:val="2"/>
          </w:tcPr>
          <w:p w14:paraId="0A5FE8A8" w14:textId="77777777" w:rsidR="00766E76" w:rsidRDefault="00766E76" w:rsidP="00142BB1">
            <w:pPr>
              <w:pStyle w:val="TAL"/>
              <w:rPr>
                <w:lang w:eastAsia="zh-CN"/>
              </w:rPr>
            </w:pPr>
            <w:r>
              <w:rPr>
                <w:lang w:eastAsia="zh-CN"/>
              </w:rPr>
              <w:t>NsiLoadLevelInfo</w:t>
            </w:r>
          </w:p>
        </w:tc>
        <w:tc>
          <w:tcPr>
            <w:tcW w:w="1195" w:type="dxa"/>
            <w:gridSpan w:val="2"/>
          </w:tcPr>
          <w:p w14:paraId="1C6D3133" w14:textId="77777777" w:rsidR="00766E76" w:rsidRDefault="00766E76" w:rsidP="00142BB1">
            <w:pPr>
              <w:pStyle w:val="TAL"/>
              <w:rPr>
                <w:lang w:eastAsia="zh-CN"/>
              </w:rPr>
            </w:pPr>
            <w:r>
              <w:rPr>
                <w:lang w:eastAsia="zh-CN"/>
              </w:rPr>
              <w:t>5.1.6.2.34</w:t>
            </w:r>
          </w:p>
        </w:tc>
        <w:tc>
          <w:tcPr>
            <w:tcW w:w="2132" w:type="dxa"/>
            <w:gridSpan w:val="2"/>
          </w:tcPr>
          <w:p w14:paraId="240545E6" w14:textId="77777777" w:rsidR="00766E76" w:rsidRDefault="00766E76" w:rsidP="00142BB1">
            <w:pPr>
              <w:pStyle w:val="TAL"/>
              <w:rPr>
                <w:lang w:eastAsia="zh-CN"/>
              </w:rPr>
            </w:pPr>
            <w:r>
              <w:rPr>
                <w:lang w:eastAsia="zh-CN"/>
              </w:rPr>
              <w:t>Represents the load level information for an S-NSSAI and the optionally associated network slice instance.</w:t>
            </w:r>
          </w:p>
        </w:tc>
        <w:tc>
          <w:tcPr>
            <w:tcW w:w="2751" w:type="dxa"/>
            <w:gridSpan w:val="2"/>
          </w:tcPr>
          <w:p w14:paraId="79575042" w14:textId="77777777" w:rsidR="00766E76" w:rsidRDefault="00766E76" w:rsidP="00142BB1">
            <w:pPr>
              <w:pStyle w:val="TAL"/>
              <w:rPr>
                <w:lang w:eastAsia="zh-CN"/>
              </w:rPr>
            </w:pPr>
            <w:r>
              <w:rPr>
                <w:lang w:eastAsia="zh-CN"/>
              </w:rPr>
              <w:t>NsiLoad</w:t>
            </w:r>
            <w:r>
              <w:t xml:space="preserve"> </w:t>
            </w:r>
          </w:p>
          <w:p w14:paraId="25AEEDA9" w14:textId="77777777" w:rsidR="00766E76" w:rsidRDefault="00766E76" w:rsidP="00142BB1">
            <w:pPr>
              <w:pStyle w:val="TAL"/>
              <w:rPr>
                <w:rFonts w:cs="Arial"/>
                <w:szCs w:val="18"/>
              </w:rPr>
            </w:pPr>
          </w:p>
        </w:tc>
      </w:tr>
      <w:tr w:rsidR="00766E76" w14:paraId="3026F360" w14:textId="77777777" w:rsidTr="00142BB1">
        <w:trPr>
          <w:gridAfter w:val="1"/>
          <w:wAfter w:w="85" w:type="dxa"/>
          <w:jc w:val="center"/>
        </w:trPr>
        <w:tc>
          <w:tcPr>
            <w:tcW w:w="3222" w:type="dxa"/>
            <w:gridSpan w:val="2"/>
          </w:tcPr>
          <w:p w14:paraId="30DC3E81" w14:textId="77777777" w:rsidR="00766E76" w:rsidRDefault="00766E76" w:rsidP="00142BB1">
            <w:pPr>
              <w:pStyle w:val="TAL"/>
              <w:rPr>
                <w:lang w:eastAsia="zh-CN"/>
              </w:rPr>
            </w:pPr>
            <w:r>
              <w:t>ObservedRedundantTransExp</w:t>
            </w:r>
          </w:p>
        </w:tc>
        <w:tc>
          <w:tcPr>
            <w:tcW w:w="1195" w:type="dxa"/>
            <w:gridSpan w:val="2"/>
          </w:tcPr>
          <w:p w14:paraId="0C56AEDD" w14:textId="77777777" w:rsidR="00766E76" w:rsidRDefault="00766E76" w:rsidP="00142BB1">
            <w:pPr>
              <w:pStyle w:val="TAL"/>
              <w:rPr>
                <w:lang w:eastAsia="zh-CN"/>
              </w:rPr>
            </w:pPr>
            <w:r>
              <w:t>5.1.6.2.70</w:t>
            </w:r>
          </w:p>
        </w:tc>
        <w:tc>
          <w:tcPr>
            <w:tcW w:w="2132" w:type="dxa"/>
            <w:gridSpan w:val="2"/>
          </w:tcPr>
          <w:p w14:paraId="747EF926" w14:textId="77777777" w:rsidR="00766E76" w:rsidRDefault="00766E76" w:rsidP="00142BB1">
            <w:pPr>
              <w:pStyle w:val="TAL"/>
              <w:rPr>
                <w:lang w:eastAsia="zh-CN"/>
              </w:rPr>
            </w:pPr>
            <w:r>
              <w:t>Represents the observed Redundant Transmission Experience.</w:t>
            </w:r>
          </w:p>
        </w:tc>
        <w:tc>
          <w:tcPr>
            <w:tcW w:w="2751" w:type="dxa"/>
            <w:gridSpan w:val="2"/>
          </w:tcPr>
          <w:p w14:paraId="46290EBB" w14:textId="77777777" w:rsidR="00766E76" w:rsidRDefault="00766E76" w:rsidP="00142BB1">
            <w:pPr>
              <w:pStyle w:val="TAL"/>
              <w:rPr>
                <w:lang w:eastAsia="zh-CN"/>
              </w:rPr>
            </w:pPr>
            <w:r>
              <w:t>RedundantTransmissionExp</w:t>
            </w:r>
          </w:p>
        </w:tc>
      </w:tr>
      <w:tr w:rsidR="00766E76" w14:paraId="53B6884D" w14:textId="77777777" w:rsidTr="00142BB1">
        <w:trPr>
          <w:gridAfter w:val="1"/>
          <w:wAfter w:w="85" w:type="dxa"/>
          <w:jc w:val="center"/>
        </w:trPr>
        <w:tc>
          <w:tcPr>
            <w:tcW w:w="3222" w:type="dxa"/>
            <w:gridSpan w:val="2"/>
          </w:tcPr>
          <w:p w14:paraId="615382BD" w14:textId="77777777" w:rsidR="00766E76" w:rsidRDefault="00766E76" w:rsidP="00142BB1">
            <w:pPr>
              <w:pStyle w:val="TAL"/>
              <w:rPr>
                <w:lang w:eastAsia="zh-CN"/>
              </w:rPr>
            </w:pPr>
            <w:r>
              <w:t>OutputStrategy</w:t>
            </w:r>
          </w:p>
        </w:tc>
        <w:tc>
          <w:tcPr>
            <w:tcW w:w="1195" w:type="dxa"/>
            <w:gridSpan w:val="2"/>
          </w:tcPr>
          <w:p w14:paraId="5BCB76D5" w14:textId="77777777" w:rsidR="00766E76" w:rsidRDefault="00766E76" w:rsidP="00142BB1">
            <w:pPr>
              <w:pStyle w:val="TAL"/>
              <w:rPr>
                <w:lang w:eastAsia="zh-CN"/>
              </w:rPr>
            </w:pPr>
            <w:r>
              <w:t>5.1.6.3.16</w:t>
            </w:r>
          </w:p>
        </w:tc>
        <w:tc>
          <w:tcPr>
            <w:tcW w:w="2132" w:type="dxa"/>
            <w:gridSpan w:val="2"/>
          </w:tcPr>
          <w:p w14:paraId="279AB1FB" w14:textId="77777777" w:rsidR="00766E76" w:rsidRDefault="00766E76" w:rsidP="00142BB1">
            <w:pPr>
              <w:pStyle w:val="TAL"/>
              <w:rPr>
                <w:lang w:eastAsia="zh-CN"/>
              </w:rPr>
            </w:pPr>
            <w:r>
              <w:t>Represents the output strategy used for the reporting of the analytics.</w:t>
            </w:r>
          </w:p>
        </w:tc>
        <w:tc>
          <w:tcPr>
            <w:tcW w:w="2751" w:type="dxa"/>
            <w:gridSpan w:val="2"/>
          </w:tcPr>
          <w:p w14:paraId="74AAB389" w14:textId="77777777" w:rsidR="00766E76" w:rsidRDefault="00766E76" w:rsidP="00142BB1">
            <w:pPr>
              <w:pStyle w:val="TAL"/>
              <w:rPr>
                <w:lang w:eastAsia="zh-CN"/>
              </w:rPr>
            </w:pPr>
            <w:r>
              <w:t>Aggregation</w:t>
            </w:r>
          </w:p>
        </w:tc>
      </w:tr>
      <w:tr w:rsidR="00766E76" w14:paraId="364F9997" w14:textId="77777777" w:rsidTr="00142BB1">
        <w:trPr>
          <w:gridAfter w:val="1"/>
          <w:wAfter w:w="85" w:type="dxa"/>
          <w:jc w:val="center"/>
        </w:trPr>
        <w:tc>
          <w:tcPr>
            <w:tcW w:w="3222" w:type="dxa"/>
            <w:gridSpan w:val="2"/>
          </w:tcPr>
          <w:p w14:paraId="1C97E3CB" w14:textId="77777777" w:rsidR="00766E76" w:rsidRDefault="00766E76" w:rsidP="00142BB1">
            <w:pPr>
              <w:pStyle w:val="TAL"/>
            </w:pPr>
            <w:r>
              <w:t>Perf</w:t>
            </w:r>
            <w:r>
              <w:rPr>
                <w:rFonts w:hint="eastAsia"/>
                <w:lang w:eastAsia="zh-CN"/>
              </w:rPr>
              <w:t>Data</w:t>
            </w:r>
          </w:p>
        </w:tc>
        <w:tc>
          <w:tcPr>
            <w:tcW w:w="1195" w:type="dxa"/>
            <w:gridSpan w:val="2"/>
          </w:tcPr>
          <w:p w14:paraId="0A0A92DB" w14:textId="77777777" w:rsidR="00766E76" w:rsidRDefault="00766E76" w:rsidP="00142BB1">
            <w:pPr>
              <w:pStyle w:val="TAL"/>
            </w:pPr>
            <w:r>
              <w:t>5.1.6.2.47</w:t>
            </w:r>
          </w:p>
        </w:tc>
        <w:tc>
          <w:tcPr>
            <w:tcW w:w="2132" w:type="dxa"/>
            <w:gridSpan w:val="2"/>
          </w:tcPr>
          <w:p w14:paraId="52B08033" w14:textId="77777777" w:rsidR="00766E76" w:rsidRDefault="00766E76" w:rsidP="00142BB1">
            <w:pPr>
              <w:pStyle w:val="TAL"/>
            </w:pPr>
            <w:r>
              <w:t>Represents DN performance information.</w:t>
            </w:r>
          </w:p>
        </w:tc>
        <w:tc>
          <w:tcPr>
            <w:tcW w:w="2751" w:type="dxa"/>
            <w:gridSpan w:val="2"/>
          </w:tcPr>
          <w:p w14:paraId="5832F78C" w14:textId="77777777" w:rsidR="00766E76" w:rsidRDefault="00766E76" w:rsidP="00142BB1">
            <w:pPr>
              <w:pStyle w:val="TAL"/>
            </w:pPr>
            <w:r>
              <w:rPr>
                <w:rFonts w:hint="eastAsia"/>
                <w:lang w:eastAsia="zh-CN"/>
              </w:rPr>
              <w:t>Dn</w:t>
            </w:r>
            <w:r>
              <w:t>Performance</w:t>
            </w:r>
          </w:p>
        </w:tc>
      </w:tr>
      <w:tr w:rsidR="00766E76" w14:paraId="05EFF160" w14:textId="77777777" w:rsidTr="00142BB1">
        <w:trPr>
          <w:gridAfter w:val="1"/>
          <w:wAfter w:w="85" w:type="dxa"/>
          <w:jc w:val="center"/>
        </w:trPr>
        <w:tc>
          <w:tcPr>
            <w:tcW w:w="3222" w:type="dxa"/>
            <w:gridSpan w:val="2"/>
          </w:tcPr>
          <w:p w14:paraId="26C406A1" w14:textId="77777777" w:rsidR="00766E76" w:rsidRDefault="00766E76" w:rsidP="00142BB1">
            <w:pPr>
              <w:pStyle w:val="TAL"/>
            </w:pPr>
            <w:r>
              <w:t>PfdDeterminationInfo</w:t>
            </w:r>
          </w:p>
        </w:tc>
        <w:tc>
          <w:tcPr>
            <w:tcW w:w="1195" w:type="dxa"/>
            <w:gridSpan w:val="2"/>
          </w:tcPr>
          <w:p w14:paraId="493F20FC" w14:textId="77777777" w:rsidR="00766E76" w:rsidRDefault="00766E76" w:rsidP="00142BB1">
            <w:pPr>
              <w:pStyle w:val="TAL"/>
            </w:pPr>
            <w:r>
              <w:t>5.1.6.2.73</w:t>
            </w:r>
          </w:p>
        </w:tc>
        <w:tc>
          <w:tcPr>
            <w:tcW w:w="2132" w:type="dxa"/>
            <w:gridSpan w:val="2"/>
          </w:tcPr>
          <w:p w14:paraId="15E13CDD" w14:textId="77777777" w:rsidR="00766E76" w:rsidRDefault="00766E76" w:rsidP="00142BB1">
            <w:pPr>
              <w:pStyle w:val="TAL"/>
            </w:pPr>
            <w:r>
              <w:t>Represents the PFD Determination information.</w:t>
            </w:r>
          </w:p>
        </w:tc>
        <w:tc>
          <w:tcPr>
            <w:tcW w:w="2751" w:type="dxa"/>
            <w:gridSpan w:val="2"/>
          </w:tcPr>
          <w:p w14:paraId="7CE8B18A" w14:textId="77777777" w:rsidR="00766E76" w:rsidRDefault="00766E76" w:rsidP="00142BB1">
            <w:pPr>
              <w:pStyle w:val="TAL"/>
              <w:rPr>
                <w:lang w:eastAsia="zh-CN"/>
              </w:rPr>
            </w:pPr>
            <w:r>
              <w:rPr>
                <w:lang w:eastAsia="zh-CN"/>
              </w:rPr>
              <w:t>PfdDetermination</w:t>
            </w:r>
          </w:p>
        </w:tc>
      </w:tr>
      <w:tr w:rsidR="00766E76" w14:paraId="33AFB7CE" w14:textId="77777777" w:rsidTr="00142BB1">
        <w:trPr>
          <w:gridAfter w:val="1"/>
          <w:wAfter w:w="85" w:type="dxa"/>
          <w:jc w:val="center"/>
        </w:trPr>
        <w:tc>
          <w:tcPr>
            <w:tcW w:w="3222" w:type="dxa"/>
            <w:gridSpan w:val="2"/>
          </w:tcPr>
          <w:p w14:paraId="610B9543" w14:textId="77777777" w:rsidR="00766E76" w:rsidRDefault="00766E76" w:rsidP="00142BB1">
            <w:pPr>
              <w:pStyle w:val="TAL"/>
            </w:pPr>
            <w:r>
              <w:lastRenderedPageBreak/>
              <w:t>PrevSubInfo</w:t>
            </w:r>
          </w:p>
        </w:tc>
        <w:tc>
          <w:tcPr>
            <w:tcW w:w="1195" w:type="dxa"/>
            <w:gridSpan w:val="2"/>
          </w:tcPr>
          <w:p w14:paraId="146A1DAF" w14:textId="77777777" w:rsidR="00766E76" w:rsidRDefault="00766E76" w:rsidP="00142BB1">
            <w:pPr>
              <w:pStyle w:val="TAL"/>
            </w:pPr>
            <w:r>
              <w:t>5.1.6.2.68</w:t>
            </w:r>
          </w:p>
        </w:tc>
        <w:tc>
          <w:tcPr>
            <w:tcW w:w="2132" w:type="dxa"/>
            <w:gridSpan w:val="2"/>
          </w:tcPr>
          <w:p w14:paraId="46017D18" w14:textId="77777777" w:rsidR="00766E76" w:rsidRDefault="00766E76" w:rsidP="00142BB1">
            <w:pPr>
              <w:pStyle w:val="TAL"/>
            </w:pPr>
            <w:r>
              <w:t>Information of the previous subscription.</w:t>
            </w:r>
          </w:p>
        </w:tc>
        <w:tc>
          <w:tcPr>
            <w:tcW w:w="2751" w:type="dxa"/>
            <w:gridSpan w:val="2"/>
          </w:tcPr>
          <w:p w14:paraId="4228D63D" w14:textId="77777777" w:rsidR="00766E76" w:rsidRDefault="00766E76" w:rsidP="00142BB1">
            <w:pPr>
              <w:pStyle w:val="TAL"/>
              <w:rPr>
                <w:lang w:eastAsia="zh-CN"/>
              </w:rPr>
            </w:pPr>
            <w:r>
              <w:rPr>
                <w:lang w:eastAsia="zh-CN"/>
              </w:rPr>
              <w:t>AnaCtxTransfer</w:t>
            </w:r>
          </w:p>
        </w:tc>
      </w:tr>
      <w:tr w:rsidR="00766E76" w14:paraId="2504C823" w14:textId="77777777" w:rsidTr="00142BB1">
        <w:trPr>
          <w:gridAfter w:val="1"/>
          <w:wAfter w:w="85" w:type="dxa"/>
          <w:jc w:val="center"/>
        </w:trPr>
        <w:tc>
          <w:tcPr>
            <w:tcW w:w="3222" w:type="dxa"/>
            <w:gridSpan w:val="2"/>
          </w:tcPr>
          <w:p w14:paraId="772B24E9" w14:textId="77777777" w:rsidR="00766E76" w:rsidRDefault="00766E76" w:rsidP="00142BB1">
            <w:pPr>
              <w:pStyle w:val="TAL"/>
            </w:pPr>
            <w:r>
              <w:t>ProximityCriterion</w:t>
            </w:r>
          </w:p>
        </w:tc>
        <w:tc>
          <w:tcPr>
            <w:tcW w:w="1195" w:type="dxa"/>
            <w:gridSpan w:val="2"/>
          </w:tcPr>
          <w:p w14:paraId="4D33FEFF" w14:textId="77777777" w:rsidR="00766E76" w:rsidRDefault="00766E76" w:rsidP="00142BB1">
            <w:pPr>
              <w:pStyle w:val="TAL"/>
            </w:pPr>
            <w:r>
              <w:t>5.1.6.2.99</w:t>
            </w:r>
          </w:p>
        </w:tc>
        <w:tc>
          <w:tcPr>
            <w:tcW w:w="2132" w:type="dxa"/>
            <w:gridSpan w:val="2"/>
          </w:tcPr>
          <w:p w14:paraId="5ECA5C52" w14:textId="77777777" w:rsidR="00766E76" w:rsidRDefault="00766E76" w:rsidP="00142BB1">
            <w:pPr>
              <w:pStyle w:val="TAL"/>
            </w:pPr>
            <w:r>
              <w:t>Relative proximity criteria.</w:t>
            </w:r>
          </w:p>
        </w:tc>
        <w:tc>
          <w:tcPr>
            <w:tcW w:w="2751" w:type="dxa"/>
            <w:gridSpan w:val="2"/>
          </w:tcPr>
          <w:p w14:paraId="14448DE8" w14:textId="77777777" w:rsidR="00766E76" w:rsidRDefault="00766E76" w:rsidP="00142BB1">
            <w:pPr>
              <w:pStyle w:val="TAL"/>
              <w:rPr>
                <w:lang w:eastAsia="zh-CN"/>
              </w:rPr>
            </w:pPr>
            <w:r>
              <w:rPr>
                <w:lang w:eastAsia="zh-CN"/>
              </w:rPr>
              <w:t>RelativeProximity</w:t>
            </w:r>
          </w:p>
        </w:tc>
      </w:tr>
      <w:tr w:rsidR="00766E76" w14:paraId="36FF9B6B" w14:textId="77777777" w:rsidTr="00142BB1">
        <w:trPr>
          <w:gridAfter w:val="1"/>
          <w:wAfter w:w="85" w:type="dxa"/>
          <w:jc w:val="center"/>
        </w:trPr>
        <w:tc>
          <w:tcPr>
            <w:tcW w:w="3222" w:type="dxa"/>
            <w:gridSpan w:val="2"/>
          </w:tcPr>
          <w:p w14:paraId="437EABCD" w14:textId="77777777" w:rsidR="00766E76" w:rsidRDefault="00766E76" w:rsidP="00142BB1">
            <w:pPr>
              <w:pStyle w:val="TAL"/>
              <w:rPr>
                <w:lang w:eastAsia="zh-CN"/>
              </w:rPr>
            </w:pPr>
            <w:r>
              <w:t>QoSPara</w:t>
            </w:r>
          </w:p>
        </w:tc>
        <w:tc>
          <w:tcPr>
            <w:tcW w:w="1195" w:type="dxa"/>
            <w:gridSpan w:val="2"/>
          </w:tcPr>
          <w:p w14:paraId="6D919D14" w14:textId="77777777" w:rsidR="00766E76" w:rsidRDefault="00766E76" w:rsidP="00142BB1">
            <w:pPr>
              <w:pStyle w:val="TAL"/>
              <w:rPr>
                <w:lang w:eastAsia="zh-CN"/>
              </w:rPr>
            </w:pPr>
            <w:r>
              <w:t>5.1.6.2.117</w:t>
            </w:r>
          </w:p>
        </w:tc>
        <w:tc>
          <w:tcPr>
            <w:tcW w:w="2132" w:type="dxa"/>
            <w:gridSpan w:val="2"/>
          </w:tcPr>
          <w:p w14:paraId="0643FEA8" w14:textId="77777777" w:rsidR="00766E76" w:rsidRDefault="00766E76" w:rsidP="00142BB1">
            <w:pPr>
              <w:pStyle w:val="TAL"/>
              <w:rPr>
                <w:lang w:eastAsia="zh-CN"/>
              </w:rPr>
            </w:pPr>
            <w:r>
              <w:t>Represents the QoS parameter set.</w:t>
            </w:r>
          </w:p>
        </w:tc>
        <w:tc>
          <w:tcPr>
            <w:tcW w:w="2751" w:type="dxa"/>
            <w:gridSpan w:val="2"/>
          </w:tcPr>
          <w:p w14:paraId="798D2634" w14:textId="77777777" w:rsidR="00766E76" w:rsidRDefault="00766E76" w:rsidP="00142BB1">
            <w:pPr>
              <w:pStyle w:val="TAL"/>
              <w:rPr>
                <w:rFonts w:cs="Arial"/>
                <w:szCs w:val="18"/>
              </w:rPr>
            </w:pPr>
            <w:r w:rsidRPr="00753472">
              <w:rPr>
                <w:rFonts w:hint="eastAsia"/>
                <w:lang w:eastAsia="zh-CN"/>
              </w:rPr>
              <w:t>Q</w:t>
            </w:r>
            <w:r w:rsidRPr="00753472">
              <w:rPr>
                <w:lang w:eastAsia="zh-CN"/>
              </w:rPr>
              <w:t>oSPolicyAssist</w:t>
            </w:r>
          </w:p>
        </w:tc>
      </w:tr>
      <w:tr w:rsidR="00766E76" w14:paraId="745E190F" w14:textId="77777777" w:rsidTr="00142BB1">
        <w:trPr>
          <w:gridAfter w:val="1"/>
          <w:wAfter w:w="85" w:type="dxa"/>
          <w:jc w:val="center"/>
        </w:trPr>
        <w:tc>
          <w:tcPr>
            <w:tcW w:w="3222" w:type="dxa"/>
            <w:gridSpan w:val="2"/>
          </w:tcPr>
          <w:p w14:paraId="06FA1B89" w14:textId="77777777" w:rsidR="00766E76" w:rsidRDefault="00766E76" w:rsidP="00142BB1">
            <w:pPr>
              <w:pStyle w:val="TAL"/>
              <w:rPr>
                <w:lang w:eastAsia="zh-CN"/>
              </w:rPr>
            </w:pPr>
            <w:r>
              <w:t>QosPolicyAssistInfo</w:t>
            </w:r>
          </w:p>
        </w:tc>
        <w:tc>
          <w:tcPr>
            <w:tcW w:w="1195" w:type="dxa"/>
            <w:gridSpan w:val="2"/>
          </w:tcPr>
          <w:p w14:paraId="43FF0B12" w14:textId="77777777" w:rsidR="00766E76" w:rsidRDefault="00766E76" w:rsidP="00142BB1">
            <w:pPr>
              <w:pStyle w:val="TAL"/>
              <w:rPr>
                <w:lang w:eastAsia="zh-CN"/>
              </w:rPr>
            </w:pPr>
            <w:r>
              <w:t>5.1.6.2.114</w:t>
            </w:r>
          </w:p>
        </w:tc>
        <w:tc>
          <w:tcPr>
            <w:tcW w:w="2132" w:type="dxa"/>
            <w:gridSpan w:val="2"/>
          </w:tcPr>
          <w:p w14:paraId="2A588323" w14:textId="77777777" w:rsidR="00766E76" w:rsidRDefault="00766E76" w:rsidP="00142BB1">
            <w:pPr>
              <w:pStyle w:val="TAL"/>
              <w:rPr>
                <w:lang w:eastAsia="zh-CN"/>
              </w:rPr>
            </w:pPr>
            <w:r>
              <w:t>Represents the QoS and policy assistance information.</w:t>
            </w:r>
          </w:p>
        </w:tc>
        <w:tc>
          <w:tcPr>
            <w:tcW w:w="2751" w:type="dxa"/>
            <w:gridSpan w:val="2"/>
          </w:tcPr>
          <w:p w14:paraId="20ABA823" w14:textId="77777777" w:rsidR="00766E76" w:rsidRDefault="00766E76" w:rsidP="00142BB1">
            <w:pPr>
              <w:pStyle w:val="TAL"/>
              <w:rPr>
                <w:rFonts w:cs="Arial"/>
                <w:szCs w:val="18"/>
              </w:rPr>
            </w:pPr>
            <w:r>
              <w:rPr>
                <w:lang w:eastAsia="zh-CN"/>
              </w:rPr>
              <w:t>QosPolicyAssist</w:t>
            </w:r>
          </w:p>
        </w:tc>
      </w:tr>
      <w:tr w:rsidR="00766E76" w14:paraId="2592DE3B" w14:textId="77777777" w:rsidTr="00142BB1">
        <w:trPr>
          <w:gridAfter w:val="1"/>
          <w:wAfter w:w="85" w:type="dxa"/>
          <w:jc w:val="center"/>
        </w:trPr>
        <w:tc>
          <w:tcPr>
            <w:tcW w:w="3222" w:type="dxa"/>
            <w:gridSpan w:val="2"/>
          </w:tcPr>
          <w:p w14:paraId="58F44630" w14:textId="77777777" w:rsidR="00766E76" w:rsidRDefault="00766E76" w:rsidP="00142BB1">
            <w:pPr>
              <w:pStyle w:val="TAL"/>
              <w:rPr>
                <w:lang w:eastAsia="zh-CN"/>
              </w:rPr>
            </w:pPr>
            <w:r>
              <w:t>QosPolicyAssistReq</w:t>
            </w:r>
          </w:p>
        </w:tc>
        <w:tc>
          <w:tcPr>
            <w:tcW w:w="1195" w:type="dxa"/>
            <w:gridSpan w:val="2"/>
          </w:tcPr>
          <w:p w14:paraId="2E359573" w14:textId="77777777" w:rsidR="00766E76" w:rsidRDefault="00766E76" w:rsidP="00142BB1">
            <w:pPr>
              <w:pStyle w:val="TAL"/>
              <w:rPr>
                <w:lang w:eastAsia="zh-CN"/>
              </w:rPr>
            </w:pPr>
            <w:r>
              <w:t>5.1.6.2.113</w:t>
            </w:r>
          </w:p>
        </w:tc>
        <w:tc>
          <w:tcPr>
            <w:tcW w:w="2132" w:type="dxa"/>
            <w:gridSpan w:val="2"/>
          </w:tcPr>
          <w:p w14:paraId="58B339D6" w14:textId="77777777" w:rsidR="00766E76" w:rsidRDefault="00766E76" w:rsidP="00142BB1">
            <w:pPr>
              <w:pStyle w:val="TAL"/>
              <w:rPr>
                <w:lang w:eastAsia="zh-CN"/>
              </w:rPr>
            </w:pPr>
            <w:r>
              <w:t>Represents the QoS and policy assistance requirements.</w:t>
            </w:r>
          </w:p>
        </w:tc>
        <w:tc>
          <w:tcPr>
            <w:tcW w:w="2751" w:type="dxa"/>
            <w:gridSpan w:val="2"/>
          </w:tcPr>
          <w:p w14:paraId="6EBEB782" w14:textId="77777777" w:rsidR="00766E76" w:rsidRDefault="00766E76" w:rsidP="00142BB1">
            <w:pPr>
              <w:pStyle w:val="TAL"/>
              <w:rPr>
                <w:rFonts w:cs="Arial"/>
                <w:szCs w:val="18"/>
              </w:rPr>
            </w:pPr>
            <w:r>
              <w:rPr>
                <w:lang w:eastAsia="zh-CN"/>
              </w:rPr>
              <w:t>QosPolicyAssist</w:t>
            </w:r>
          </w:p>
        </w:tc>
      </w:tr>
      <w:tr w:rsidR="00766E76" w14:paraId="27207610" w14:textId="77777777" w:rsidTr="00142BB1">
        <w:trPr>
          <w:gridAfter w:val="1"/>
          <w:wAfter w:w="85" w:type="dxa"/>
          <w:jc w:val="center"/>
        </w:trPr>
        <w:tc>
          <w:tcPr>
            <w:tcW w:w="3222" w:type="dxa"/>
            <w:gridSpan w:val="2"/>
          </w:tcPr>
          <w:p w14:paraId="0E643569" w14:textId="77777777" w:rsidR="00766E76" w:rsidRDefault="00766E76" w:rsidP="00142BB1">
            <w:pPr>
              <w:pStyle w:val="TAL"/>
              <w:rPr>
                <w:lang w:eastAsia="zh-CN"/>
              </w:rPr>
            </w:pPr>
            <w:r>
              <w:rPr>
                <w:rFonts w:hint="eastAsia"/>
                <w:lang w:eastAsia="zh-CN"/>
              </w:rPr>
              <w:t>QosPolicyAssistSet</w:t>
            </w:r>
          </w:p>
        </w:tc>
        <w:tc>
          <w:tcPr>
            <w:tcW w:w="1195" w:type="dxa"/>
            <w:gridSpan w:val="2"/>
          </w:tcPr>
          <w:p w14:paraId="3561A48F" w14:textId="77777777" w:rsidR="00766E76" w:rsidRDefault="00766E76" w:rsidP="00142BB1">
            <w:pPr>
              <w:pStyle w:val="TAL"/>
              <w:rPr>
                <w:lang w:eastAsia="zh-CN"/>
              </w:rPr>
            </w:pPr>
            <w:r>
              <w:rPr>
                <w:rFonts w:hint="eastAsia"/>
                <w:lang w:eastAsia="zh-CN"/>
              </w:rPr>
              <w:t>5.1.6.2.115</w:t>
            </w:r>
          </w:p>
        </w:tc>
        <w:tc>
          <w:tcPr>
            <w:tcW w:w="2132" w:type="dxa"/>
            <w:gridSpan w:val="2"/>
          </w:tcPr>
          <w:p w14:paraId="7DF2CA40" w14:textId="77777777" w:rsidR="00766E76" w:rsidRDefault="00766E76" w:rsidP="00142BB1">
            <w:pPr>
              <w:pStyle w:val="TAL"/>
              <w:rPr>
                <w:lang w:eastAsia="zh-CN"/>
              </w:rPr>
            </w:pPr>
            <w:r>
              <w:t xml:space="preserve">Represents the QoS and policy assistance </w:t>
            </w:r>
            <w:r>
              <w:rPr>
                <w:rFonts w:hint="eastAsia"/>
                <w:lang w:eastAsia="zh-CN"/>
              </w:rPr>
              <w:t>parameter set.</w:t>
            </w:r>
          </w:p>
        </w:tc>
        <w:tc>
          <w:tcPr>
            <w:tcW w:w="2751" w:type="dxa"/>
            <w:gridSpan w:val="2"/>
          </w:tcPr>
          <w:p w14:paraId="66460451" w14:textId="77777777" w:rsidR="00766E76" w:rsidRDefault="00766E76" w:rsidP="00142BB1">
            <w:pPr>
              <w:pStyle w:val="TAL"/>
              <w:rPr>
                <w:rFonts w:cs="Arial"/>
                <w:szCs w:val="18"/>
              </w:rPr>
            </w:pPr>
            <w:r>
              <w:rPr>
                <w:lang w:eastAsia="zh-CN"/>
              </w:rPr>
              <w:t>QosPolicyAssist</w:t>
            </w:r>
          </w:p>
        </w:tc>
      </w:tr>
      <w:tr w:rsidR="00766E76" w14:paraId="435B7AF8" w14:textId="77777777" w:rsidTr="00142BB1">
        <w:trPr>
          <w:gridAfter w:val="1"/>
          <w:wAfter w:w="85" w:type="dxa"/>
          <w:jc w:val="center"/>
        </w:trPr>
        <w:tc>
          <w:tcPr>
            <w:tcW w:w="3222" w:type="dxa"/>
            <w:gridSpan w:val="2"/>
          </w:tcPr>
          <w:p w14:paraId="235E071A" w14:textId="77777777" w:rsidR="00766E76" w:rsidRDefault="00766E76" w:rsidP="00142BB1">
            <w:pPr>
              <w:pStyle w:val="TAL"/>
              <w:rPr>
                <w:lang w:eastAsia="zh-CN"/>
              </w:rPr>
            </w:pPr>
            <w:r>
              <w:rPr>
                <w:rFonts w:hint="eastAsia"/>
                <w:lang w:eastAsia="zh-CN"/>
              </w:rPr>
              <w:t>QosPolicyAssistSetsPerTS</w:t>
            </w:r>
          </w:p>
        </w:tc>
        <w:tc>
          <w:tcPr>
            <w:tcW w:w="1195" w:type="dxa"/>
            <w:gridSpan w:val="2"/>
          </w:tcPr>
          <w:p w14:paraId="69432844" w14:textId="77777777" w:rsidR="00766E76" w:rsidRDefault="00766E76" w:rsidP="00142BB1">
            <w:pPr>
              <w:pStyle w:val="TAL"/>
              <w:rPr>
                <w:lang w:eastAsia="zh-CN"/>
              </w:rPr>
            </w:pPr>
            <w:r>
              <w:rPr>
                <w:rFonts w:hint="eastAsia"/>
                <w:lang w:eastAsia="zh-CN"/>
              </w:rPr>
              <w:t>5.1.6.2.116</w:t>
            </w:r>
          </w:p>
        </w:tc>
        <w:tc>
          <w:tcPr>
            <w:tcW w:w="2132" w:type="dxa"/>
            <w:gridSpan w:val="2"/>
          </w:tcPr>
          <w:p w14:paraId="506C9EE8" w14:textId="77777777" w:rsidR="00766E76" w:rsidRDefault="00766E76" w:rsidP="00142BB1">
            <w:pPr>
              <w:pStyle w:val="TAL"/>
              <w:rPr>
                <w:lang w:eastAsia="zh-CN"/>
              </w:rPr>
            </w:pPr>
            <w:r w:rsidRPr="00083F43">
              <w:t xml:space="preserve">Represents the QoS and policy assistance </w:t>
            </w:r>
            <w:r>
              <w:rPr>
                <w:rFonts w:hint="eastAsia"/>
                <w:lang w:eastAsia="zh-CN"/>
              </w:rPr>
              <w:t xml:space="preserve">parameter sets </w:t>
            </w:r>
            <w:r w:rsidRPr="00083F43">
              <w:t>per Time Slo</w:t>
            </w:r>
            <w:r>
              <w:rPr>
                <w:rFonts w:hint="eastAsia"/>
                <w:lang w:eastAsia="zh-CN"/>
              </w:rPr>
              <w:t>t.</w:t>
            </w:r>
          </w:p>
        </w:tc>
        <w:tc>
          <w:tcPr>
            <w:tcW w:w="2751" w:type="dxa"/>
            <w:gridSpan w:val="2"/>
          </w:tcPr>
          <w:p w14:paraId="7218FAD4" w14:textId="77777777" w:rsidR="00766E76" w:rsidRDefault="00766E76" w:rsidP="00142BB1">
            <w:pPr>
              <w:pStyle w:val="TAL"/>
              <w:rPr>
                <w:rFonts w:cs="Arial"/>
                <w:szCs w:val="18"/>
              </w:rPr>
            </w:pPr>
            <w:r>
              <w:rPr>
                <w:rFonts w:hint="eastAsia"/>
                <w:lang w:eastAsia="zh-CN"/>
              </w:rPr>
              <w:t>QosPolicyAssist</w:t>
            </w:r>
          </w:p>
        </w:tc>
      </w:tr>
      <w:tr w:rsidR="00766E76" w14:paraId="6AED3ADB" w14:textId="77777777" w:rsidTr="00142BB1">
        <w:trPr>
          <w:gridAfter w:val="1"/>
          <w:wAfter w:w="85" w:type="dxa"/>
          <w:jc w:val="center"/>
        </w:trPr>
        <w:tc>
          <w:tcPr>
            <w:tcW w:w="3222" w:type="dxa"/>
            <w:gridSpan w:val="2"/>
          </w:tcPr>
          <w:p w14:paraId="278961EC" w14:textId="77777777" w:rsidR="00766E76" w:rsidRDefault="00766E76" w:rsidP="00142BB1">
            <w:pPr>
              <w:pStyle w:val="TAL"/>
              <w:rPr>
                <w:lang w:eastAsia="zh-CN"/>
              </w:rPr>
            </w:pPr>
            <w:r>
              <w:t>QosPolOrderCriterion</w:t>
            </w:r>
          </w:p>
        </w:tc>
        <w:tc>
          <w:tcPr>
            <w:tcW w:w="1195" w:type="dxa"/>
            <w:gridSpan w:val="2"/>
          </w:tcPr>
          <w:p w14:paraId="5C7E6ECD" w14:textId="77777777" w:rsidR="00766E76" w:rsidRDefault="00766E76" w:rsidP="00142BB1">
            <w:pPr>
              <w:pStyle w:val="TAL"/>
              <w:rPr>
                <w:lang w:eastAsia="zh-CN"/>
              </w:rPr>
            </w:pPr>
            <w:r>
              <w:t>5.1.6.3.43</w:t>
            </w:r>
          </w:p>
        </w:tc>
        <w:tc>
          <w:tcPr>
            <w:tcW w:w="2132" w:type="dxa"/>
            <w:gridSpan w:val="2"/>
          </w:tcPr>
          <w:p w14:paraId="796DA707" w14:textId="77777777" w:rsidR="00766E76" w:rsidRDefault="00766E76" w:rsidP="00142BB1">
            <w:pPr>
              <w:pStyle w:val="TAL"/>
              <w:rPr>
                <w:lang w:eastAsia="zh-CN"/>
              </w:rPr>
            </w:pPr>
            <w:r>
              <w:t>Represents the QoS and policy assistance order criterion.</w:t>
            </w:r>
          </w:p>
        </w:tc>
        <w:tc>
          <w:tcPr>
            <w:tcW w:w="2751" w:type="dxa"/>
            <w:gridSpan w:val="2"/>
          </w:tcPr>
          <w:p w14:paraId="7EADC1B5" w14:textId="77777777" w:rsidR="00766E76" w:rsidRDefault="00766E76" w:rsidP="00142BB1">
            <w:pPr>
              <w:pStyle w:val="TAL"/>
              <w:rPr>
                <w:rFonts w:cs="Arial"/>
                <w:szCs w:val="18"/>
              </w:rPr>
            </w:pPr>
            <w:r>
              <w:rPr>
                <w:lang w:eastAsia="zh-CN"/>
              </w:rPr>
              <w:t>QosPolicyAssist</w:t>
            </w:r>
          </w:p>
        </w:tc>
      </w:tr>
      <w:tr w:rsidR="00766E76" w14:paraId="1E902220" w14:textId="77777777" w:rsidTr="00142BB1">
        <w:trPr>
          <w:gridAfter w:val="1"/>
          <w:wAfter w:w="85" w:type="dxa"/>
          <w:jc w:val="center"/>
        </w:trPr>
        <w:tc>
          <w:tcPr>
            <w:tcW w:w="3222" w:type="dxa"/>
            <w:gridSpan w:val="2"/>
          </w:tcPr>
          <w:p w14:paraId="29F7D860" w14:textId="77777777" w:rsidR="00766E76" w:rsidRDefault="00766E76" w:rsidP="00142BB1">
            <w:pPr>
              <w:pStyle w:val="TAL"/>
              <w:rPr>
                <w:lang w:eastAsia="zh-CN"/>
              </w:rPr>
            </w:pPr>
            <w:r>
              <w:rPr>
                <w:lang w:eastAsia="zh-CN"/>
              </w:rPr>
              <w:t>QosRequirement</w:t>
            </w:r>
          </w:p>
        </w:tc>
        <w:tc>
          <w:tcPr>
            <w:tcW w:w="1195" w:type="dxa"/>
            <w:gridSpan w:val="2"/>
          </w:tcPr>
          <w:p w14:paraId="2434953F" w14:textId="77777777" w:rsidR="00766E76" w:rsidRDefault="00766E76" w:rsidP="00142BB1">
            <w:pPr>
              <w:pStyle w:val="TAL"/>
              <w:rPr>
                <w:lang w:eastAsia="zh-CN"/>
              </w:rPr>
            </w:pPr>
            <w:r>
              <w:rPr>
                <w:lang w:eastAsia="zh-CN"/>
              </w:rPr>
              <w:t>5.1.6.2.20</w:t>
            </w:r>
          </w:p>
        </w:tc>
        <w:tc>
          <w:tcPr>
            <w:tcW w:w="2132" w:type="dxa"/>
            <w:gridSpan w:val="2"/>
          </w:tcPr>
          <w:p w14:paraId="104E5879" w14:textId="77777777" w:rsidR="00766E76" w:rsidRDefault="00766E76" w:rsidP="00142BB1">
            <w:pPr>
              <w:pStyle w:val="TAL"/>
              <w:rPr>
                <w:lang w:eastAsia="zh-CN"/>
              </w:rPr>
            </w:pPr>
            <w:r>
              <w:rPr>
                <w:lang w:eastAsia="zh-CN"/>
              </w:rPr>
              <w:t>Represents the QoS requirements.</w:t>
            </w:r>
          </w:p>
        </w:tc>
        <w:tc>
          <w:tcPr>
            <w:tcW w:w="2751" w:type="dxa"/>
            <w:gridSpan w:val="2"/>
          </w:tcPr>
          <w:p w14:paraId="28A4D17B" w14:textId="77777777" w:rsidR="00766E76" w:rsidRDefault="00766E76" w:rsidP="00142BB1">
            <w:pPr>
              <w:pStyle w:val="TAL"/>
              <w:rPr>
                <w:rFonts w:cs="Arial"/>
                <w:szCs w:val="18"/>
              </w:rPr>
            </w:pPr>
            <w:r>
              <w:rPr>
                <w:rFonts w:cs="Arial"/>
                <w:szCs w:val="18"/>
              </w:rPr>
              <w:t>QoSSustainability</w:t>
            </w:r>
          </w:p>
          <w:p w14:paraId="56052603" w14:textId="77777777" w:rsidR="00766E76" w:rsidRDefault="00766E76" w:rsidP="00142BB1">
            <w:pPr>
              <w:pStyle w:val="TAL"/>
              <w:rPr>
                <w:rFonts w:cs="Arial"/>
                <w:szCs w:val="18"/>
              </w:rPr>
            </w:pPr>
            <w:r w:rsidRPr="00043838">
              <w:rPr>
                <w:rFonts w:cs="Arial"/>
                <w:szCs w:val="18"/>
              </w:rPr>
              <w:t>E2eDataVolTransTime</w:t>
            </w:r>
          </w:p>
        </w:tc>
      </w:tr>
      <w:tr w:rsidR="00766E76" w14:paraId="5EA8C25B" w14:textId="77777777" w:rsidTr="00142BB1">
        <w:trPr>
          <w:gridAfter w:val="1"/>
          <w:wAfter w:w="85" w:type="dxa"/>
          <w:jc w:val="center"/>
        </w:trPr>
        <w:tc>
          <w:tcPr>
            <w:tcW w:w="3222" w:type="dxa"/>
            <w:gridSpan w:val="2"/>
          </w:tcPr>
          <w:p w14:paraId="1A79E1B8" w14:textId="77777777" w:rsidR="00766E76" w:rsidRDefault="00766E76" w:rsidP="00142BB1">
            <w:pPr>
              <w:pStyle w:val="TAL"/>
            </w:pPr>
            <w:r>
              <w:rPr>
                <w:lang w:eastAsia="zh-CN"/>
              </w:rPr>
              <w:t>QosSustainabilityInfo</w:t>
            </w:r>
          </w:p>
        </w:tc>
        <w:tc>
          <w:tcPr>
            <w:tcW w:w="1195" w:type="dxa"/>
            <w:gridSpan w:val="2"/>
          </w:tcPr>
          <w:p w14:paraId="50D51D3E" w14:textId="77777777" w:rsidR="00766E76" w:rsidRDefault="00766E76" w:rsidP="00142BB1">
            <w:pPr>
              <w:pStyle w:val="TAL"/>
            </w:pPr>
            <w:r>
              <w:rPr>
                <w:lang w:eastAsia="zh-CN"/>
              </w:rPr>
              <w:t>5.1.6.2.19</w:t>
            </w:r>
          </w:p>
        </w:tc>
        <w:tc>
          <w:tcPr>
            <w:tcW w:w="2132" w:type="dxa"/>
            <w:gridSpan w:val="2"/>
          </w:tcPr>
          <w:p w14:paraId="1ACFC5B7" w14:textId="77777777" w:rsidR="00766E76" w:rsidRDefault="00766E76" w:rsidP="00142BB1">
            <w:pPr>
              <w:pStyle w:val="TAL"/>
            </w:pPr>
            <w:r>
              <w:rPr>
                <w:lang w:eastAsia="zh-CN"/>
              </w:rPr>
              <w:t xml:space="preserve">Represents the </w:t>
            </w:r>
            <w:r>
              <w:rPr>
                <w:rFonts w:eastAsia="Batang"/>
              </w:rPr>
              <w:t>QoS Sustainability</w:t>
            </w:r>
            <w:r>
              <w:rPr>
                <w:lang w:eastAsia="zh-CN"/>
              </w:rPr>
              <w:t xml:space="preserve"> information.</w:t>
            </w:r>
          </w:p>
        </w:tc>
        <w:tc>
          <w:tcPr>
            <w:tcW w:w="2751" w:type="dxa"/>
            <w:gridSpan w:val="2"/>
          </w:tcPr>
          <w:p w14:paraId="2FE0D06D" w14:textId="77777777" w:rsidR="00766E76" w:rsidRDefault="00766E76" w:rsidP="00142BB1">
            <w:pPr>
              <w:pStyle w:val="TAL"/>
            </w:pPr>
            <w:r>
              <w:rPr>
                <w:rFonts w:cs="Arial"/>
                <w:szCs w:val="18"/>
              </w:rPr>
              <w:t>QoSSustainability</w:t>
            </w:r>
          </w:p>
        </w:tc>
      </w:tr>
      <w:tr w:rsidR="00766E76" w14:paraId="01DFA10C" w14:textId="77777777" w:rsidTr="00142BB1">
        <w:trPr>
          <w:gridAfter w:val="1"/>
          <w:wAfter w:w="85" w:type="dxa"/>
          <w:jc w:val="center"/>
        </w:trPr>
        <w:tc>
          <w:tcPr>
            <w:tcW w:w="3222" w:type="dxa"/>
            <w:gridSpan w:val="2"/>
          </w:tcPr>
          <w:p w14:paraId="0B351852" w14:textId="77777777" w:rsidR="00766E76" w:rsidRDefault="00766E76" w:rsidP="00142BB1">
            <w:pPr>
              <w:pStyle w:val="TAL"/>
            </w:pPr>
            <w:r>
              <w:t>RankingCriterion</w:t>
            </w:r>
          </w:p>
        </w:tc>
        <w:tc>
          <w:tcPr>
            <w:tcW w:w="1195" w:type="dxa"/>
            <w:gridSpan w:val="2"/>
          </w:tcPr>
          <w:p w14:paraId="0EF2AD8D" w14:textId="77777777" w:rsidR="00766E76" w:rsidRDefault="00766E76" w:rsidP="00142BB1">
            <w:pPr>
              <w:pStyle w:val="TAL"/>
              <w:rPr>
                <w:lang w:eastAsia="zh-CN"/>
              </w:rPr>
            </w:pPr>
            <w:r>
              <w:rPr>
                <w:lang w:eastAsia="zh-CN"/>
              </w:rPr>
              <w:t>5.1.6.2.52</w:t>
            </w:r>
          </w:p>
        </w:tc>
        <w:tc>
          <w:tcPr>
            <w:tcW w:w="2132" w:type="dxa"/>
            <w:gridSpan w:val="2"/>
          </w:tcPr>
          <w:p w14:paraId="0EF8B0B3" w14:textId="77777777" w:rsidR="00766E76" w:rsidRDefault="00766E76" w:rsidP="00142BB1">
            <w:pPr>
              <w:pStyle w:val="TAL"/>
              <w:rPr>
                <w:lang w:eastAsia="zh-CN"/>
              </w:rPr>
            </w:pPr>
            <w:r>
              <w:rPr>
                <w:lang w:eastAsia="ko-KR"/>
              </w:rPr>
              <w:t>Ranking criterion.</w:t>
            </w:r>
          </w:p>
        </w:tc>
        <w:tc>
          <w:tcPr>
            <w:tcW w:w="2751" w:type="dxa"/>
            <w:gridSpan w:val="2"/>
          </w:tcPr>
          <w:p w14:paraId="759F7886" w14:textId="77777777" w:rsidR="00766E76" w:rsidRDefault="00766E76" w:rsidP="00142BB1">
            <w:pPr>
              <w:pStyle w:val="TAL"/>
              <w:rPr>
                <w:rFonts w:cs="Arial"/>
                <w:szCs w:val="18"/>
              </w:rPr>
            </w:pPr>
            <w:r>
              <w:t>Dispersion</w:t>
            </w:r>
          </w:p>
        </w:tc>
      </w:tr>
      <w:tr w:rsidR="00766E76" w14:paraId="443BECB5" w14:textId="77777777" w:rsidTr="00142BB1">
        <w:trPr>
          <w:gridAfter w:val="1"/>
          <w:wAfter w:w="85" w:type="dxa"/>
          <w:jc w:val="center"/>
        </w:trPr>
        <w:tc>
          <w:tcPr>
            <w:tcW w:w="3222" w:type="dxa"/>
            <w:gridSpan w:val="2"/>
          </w:tcPr>
          <w:p w14:paraId="7B320047" w14:textId="77777777" w:rsidR="00766E76" w:rsidRDefault="00766E76" w:rsidP="00142BB1">
            <w:pPr>
              <w:pStyle w:val="TAL"/>
            </w:pPr>
            <w:r>
              <w:t>RatFreqInformation</w:t>
            </w:r>
          </w:p>
        </w:tc>
        <w:tc>
          <w:tcPr>
            <w:tcW w:w="1195" w:type="dxa"/>
            <w:gridSpan w:val="2"/>
          </w:tcPr>
          <w:p w14:paraId="4841A978" w14:textId="77777777" w:rsidR="00766E76" w:rsidRDefault="00766E76" w:rsidP="00142BB1">
            <w:pPr>
              <w:pStyle w:val="TAL"/>
              <w:rPr>
                <w:lang w:eastAsia="zh-CN"/>
              </w:rPr>
            </w:pPr>
            <w:r>
              <w:rPr>
                <w:lang w:eastAsia="zh-CN"/>
              </w:rPr>
              <w:t>5.1.6.2.67</w:t>
            </w:r>
          </w:p>
        </w:tc>
        <w:tc>
          <w:tcPr>
            <w:tcW w:w="2132" w:type="dxa"/>
            <w:gridSpan w:val="2"/>
          </w:tcPr>
          <w:p w14:paraId="1A0F2CF3" w14:textId="77777777" w:rsidR="00766E76" w:rsidRDefault="00766E76" w:rsidP="00142BB1">
            <w:pPr>
              <w:pStyle w:val="TAL"/>
              <w:rPr>
                <w:lang w:eastAsia="ko-KR"/>
              </w:rPr>
            </w:pPr>
            <w:r>
              <w:rPr>
                <w:lang w:eastAsia="ko-KR"/>
              </w:rPr>
              <w:t>Represents the RAT type and/or Frequency information.</w:t>
            </w:r>
          </w:p>
        </w:tc>
        <w:tc>
          <w:tcPr>
            <w:tcW w:w="2751" w:type="dxa"/>
            <w:gridSpan w:val="2"/>
          </w:tcPr>
          <w:p w14:paraId="533C1D46" w14:textId="77777777" w:rsidR="00766E76" w:rsidRDefault="00766E76" w:rsidP="00142BB1">
            <w:pPr>
              <w:pStyle w:val="TAL"/>
            </w:pPr>
            <w:r>
              <w:t>ServiceExperienceExt</w:t>
            </w:r>
          </w:p>
        </w:tc>
      </w:tr>
      <w:tr w:rsidR="00766E76" w14:paraId="67B2A35A" w14:textId="77777777" w:rsidTr="00142BB1">
        <w:trPr>
          <w:gridAfter w:val="1"/>
          <w:wAfter w:w="85" w:type="dxa"/>
          <w:jc w:val="center"/>
        </w:trPr>
        <w:tc>
          <w:tcPr>
            <w:tcW w:w="3222" w:type="dxa"/>
            <w:gridSpan w:val="2"/>
          </w:tcPr>
          <w:p w14:paraId="49F4B345" w14:textId="77777777" w:rsidR="00766E76" w:rsidRDefault="00766E76" w:rsidP="00142BB1">
            <w:pPr>
              <w:pStyle w:val="TAL"/>
            </w:pPr>
            <w:r>
              <w:t>RedTransExpOrderingCriterion</w:t>
            </w:r>
          </w:p>
        </w:tc>
        <w:tc>
          <w:tcPr>
            <w:tcW w:w="1195" w:type="dxa"/>
            <w:gridSpan w:val="2"/>
          </w:tcPr>
          <w:p w14:paraId="4B8E3DE6" w14:textId="77777777" w:rsidR="00766E76" w:rsidRDefault="00766E76" w:rsidP="00142BB1">
            <w:pPr>
              <w:pStyle w:val="TAL"/>
              <w:rPr>
                <w:lang w:eastAsia="zh-CN"/>
              </w:rPr>
            </w:pPr>
            <w:r>
              <w:rPr>
                <w:lang w:eastAsia="zh-CN"/>
              </w:rPr>
              <w:t>5.1.6.3.22</w:t>
            </w:r>
          </w:p>
        </w:tc>
        <w:tc>
          <w:tcPr>
            <w:tcW w:w="2132" w:type="dxa"/>
            <w:gridSpan w:val="2"/>
          </w:tcPr>
          <w:p w14:paraId="2AE9869C" w14:textId="77777777" w:rsidR="00766E76" w:rsidRDefault="00766E76" w:rsidP="00142BB1">
            <w:pPr>
              <w:pStyle w:val="TAL"/>
              <w:rPr>
                <w:lang w:eastAsia="ko-KR"/>
              </w:rPr>
            </w:pPr>
            <w:r>
              <w:rPr>
                <w:lang w:eastAsia="ko-KR"/>
              </w:rPr>
              <w:t>Ordering criterion for the list of Redundant Transmission Experience.</w:t>
            </w:r>
          </w:p>
        </w:tc>
        <w:tc>
          <w:tcPr>
            <w:tcW w:w="2751" w:type="dxa"/>
            <w:gridSpan w:val="2"/>
          </w:tcPr>
          <w:p w14:paraId="5BDDD148" w14:textId="77777777" w:rsidR="00766E76" w:rsidRDefault="00766E76" w:rsidP="00142BB1">
            <w:pPr>
              <w:pStyle w:val="TAL"/>
            </w:pPr>
            <w:r>
              <w:t>RedundantTransmissionExp</w:t>
            </w:r>
          </w:p>
        </w:tc>
      </w:tr>
      <w:tr w:rsidR="00766E76" w14:paraId="16577D29" w14:textId="77777777" w:rsidTr="00142BB1">
        <w:trPr>
          <w:gridAfter w:val="1"/>
          <w:wAfter w:w="85" w:type="dxa"/>
          <w:jc w:val="center"/>
        </w:trPr>
        <w:tc>
          <w:tcPr>
            <w:tcW w:w="3222" w:type="dxa"/>
            <w:gridSpan w:val="2"/>
          </w:tcPr>
          <w:p w14:paraId="4B3198A0" w14:textId="77777777" w:rsidR="00766E76" w:rsidRDefault="00766E76" w:rsidP="00142BB1">
            <w:pPr>
              <w:pStyle w:val="TAL"/>
            </w:pPr>
            <w:r>
              <w:t>RedundantTransmissionExpInfo</w:t>
            </w:r>
          </w:p>
        </w:tc>
        <w:tc>
          <w:tcPr>
            <w:tcW w:w="1195" w:type="dxa"/>
            <w:gridSpan w:val="2"/>
          </w:tcPr>
          <w:p w14:paraId="48B8FF4D" w14:textId="77777777" w:rsidR="00766E76" w:rsidRDefault="00766E76" w:rsidP="00142BB1">
            <w:pPr>
              <w:pStyle w:val="TAL"/>
              <w:rPr>
                <w:lang w:eastAsia="zh-CN"/>
              </w:rPr>
            </w:pPr>
            <w:r>
              <w:rPr>
                <w:lang w:eastAsia="zh-CN"/>
              </w:rPr>
              <w:t>5.1.6.2.57</w:t>
            </w:r>
          </w:p>
        </w:tc>
        <w:tc>
          <w:tcPr>
            <w:tcW w:w="2132" w:type="dxa"/>
            <w:gridSpan w:val="2"/>
          </w:tcPr>
          <w:p w14:paraId="7C270A41" w14:textId="77777777" w:rsidR="00766E76" w:rsidRDefault="00766E76" w:rsidP="00142BB1">
            <w:pPr>
              <w:pStyle w:val="TAL"/>
              <w:rPr>
                <w:lang w:eastAsia="ko-KR"/>
              </w:rPr>
            </w:pPr>
            <w:r>
              <w:rPr>
                <w:lang w:eastAsia="ko-KR"/>
              </w:rPr>
              <w:t>Redundant transmission experience analytics information.</w:t>
            </w:r>
          </w:p>
        </w:tc>
        <w:tc>
          <w:tcPr>
            <w:tcW w:w="2751" w:type="dxa"/>
            <w:gridSpan w:val="2"/>
          </w:tcPr>
          <w:p w14:paraId="00C1654A" w14:textId="77777777" w:rsidR="00766E76" w:rsidRDefault="00766E76" w:rsidP="00142BB1">
            <w:pPr>
              <w:pStyle w:val="TAL"/>
            </w:pPr>
            <w:r>
              <w:t>RedundantTransmissionExp</w:t>
            </w:r>
          </w:p>
        </w:tc>
      </w:tr>
      <w:tr w:rsidR="00766E76" w14:paraId="3A744B14" w14:textId="77777777" w:rsidTr="00142BB1">
        <w:trPr>
          <w:gridAfter w:val="1"/>
          <w:wAfter w:w="85" w:type="dxa"/>
          <w:jc w:val="center"/>
        </w:trPr>
        <w:tc>
          <w:tcPr>
            <w:tcW w:w="3222" w:type="dxa"/>
            <w:gridSpan w:val="2"/>
          </w:tcPr>
          <w:p w14:paraId="356946FE" w14:textId="77777777" w:rsidR="00766E76" w:rsidRDefault="00766E76" w:rsidP="00142BB1">
            <w:pPr>
              <w:pStyle w:val="TAL"/>
            </w:pPr>
            <w:r>
              <w:t>RedundantTransmissionExpPerTS</w:t>
            </w:r>
          </w:p>
        </w:tc>
        <w:tc>
          <w:tcPr>
            <w:tcW w:w="1195" w:type="dxa"/>
            <w:gridSpan w:val="2"/>
          </w:tcPr>
          <w:p w14:paraId="22D54CFD" w14:textId="77777777" w:rsidR="00766E76" w:rsidRDefault="00766E76" w:rsidP="00142BB1">
            <w:pPr>
              <w:pStyle w:val="TAL"/>
              <w:rPr>
                <w:lang w:eastAsia="zh-CN"/>
              </w:rPr>
            </w:pPr>
            <w:r>
              <w:rPr>
                <w:lang w:eastAsia="zh-CN"/>
              </w:rPr>
              <w:t>5.1.6.2.58</w:t>
            </w:r>
          </w:p>
        </w:tc>
        <w:tc>
          <w:tcPr>
            <w:tcW w:w="2132" w:type="dxa"/>
            <w:gridSpan w:val="2"/>
          </w:tcPr>
          <w:p w14:paraId="6BF74572" w14:textId="77777777" w:rsidR="00766E76" w:rsidRDefault="00766E76" w:rsidP="00142BB1">
            <w:pPr>
              <w:pStyle w:val="TAL"/>
              <w:rPr>
                <w:lang w:eastAsia="ko-KR"/>
              </w:rPr>
            </w:pPr>
            <w:r>
              <w:rPr>
                <w:lang w:eastAsia="ko-KR"/>
              </w:rPr>
              <w:t>Redundant Transmission Experience per Time Slot.</w:t>
            </w:r>
          </w:p>
        </w:tc>
        <w:tc>
          <w:tcPr>
            <w:tcW w:w="2751" w:type="dxa"/>
            <w:gridSpan w:val="2"/>
          </w:tcPr>
          <w:p w14:paraId="083027D2" w14:textId="77777777" w:rsidR="00766E76" w:rsidRDefault="00766E76" w:rsidP="00142BB1">
            <w:pPr>
              <w:pStyle w:val="TAL"/>
            </w:pPr>
            <w:r>
              <w:t>RedundantTransmissionExp</w:t>
            </w:r>
          </w:p>
        </w:tc>
      </w:tr>
      <w:tr w:rsidR="00766E76" w14:paraId="09AF730F" w14:textId="77777777" w:rsidTr="00142BB1">
        <w:trPr>
          <w:gridAfter w:val="1"/>
          <w:wAfter w:w="85" w:type="dxa"/>
          <w:jc w:val="center"/>
        </w:trPr>
        <w:tc>
          <w:tcPr>
            <w:tcW w:w="3222" w:type="dxa"/>
            <w:gridSpan w:val="2"/>
          </w:tcPr>
          <w:p w14:paraId="1A71030D" w14:textId="77777777" w:rsidR="00766E76" w:rsidRDefault="00766E76" w:rsidP="00142BB1">
            <w:pPr>
              <w:pStyle w:val="TAL"/>
            </w:pPr>
            <w:r>
              <w:t>RedundantTransmissionExpReq</w:t>
            </w:r>
          </w:p>
        </w:tc>
        <w:tc>
          <w:tcPr>
            <w:tcW w:w="1195" w:type="dxa"/>
            <w:gridSpan w:val="2"/>
          </w:tcPr>
          <w:p w14:paraId="7C8ED9D1" w14:textId="77777777" w:rsidR="00766E76" w:rsidRDefault="00766E76" w:rsidP="00142BB1">
            <w:pPr>
              <w:pStyle w:val="TAL"/>
              <w:rPr>
                <w:lang w:eastAsia="zh-CN"/>
              </w:rPr>
            </w:pPr>
            <w:r>
              <w:rPr>
                <w:lang w:eastAsia="zh-CN"/>
              </w:rPr>
              <w:t>5.1.6.2.56</w:t>
            </w:r>
          </w:p>
        </w:tc>
        <w:tc>
          <w:tcPr>
            <w:tcW w:w="2132" w:type="dxa"/>
            <w:gridSpan w:val="2"/>
          </w:tcPr>
          <w:p w14:paraId="0F472DCD" w14:textId="77777777" w:rsidR="00766E76" w:rsidRDefault="00766E76" w:rsidP="00142BB1">
            <w:pPr>
              <w:pStyle w:val="TAL"/>
              <w:rPr>
                <w:lang w:eastAsia="ko-KR"/>
              </w:rPr>
            </w:pPr>
            <w:r>
              <w:rPr>
                <w:lang w:eastAsia="ko-KR"/>
              </w:rPr>
              <w:t>Redundant transmission experience analytics requirement.</w:t>
            </w:r>
          </w:p>
        </w:tc>
        <w:tc>
          <w:tcPr>
            <w:tcW w:w="2751" w:type="dxa"/>
            <w:gridSpan w:val="2"/>
          </w:tcPr>
          <w:p w14:paraId="38B4C327" w14:textId="77777777" w:rsidR="00766E76" w:rsidRDefault="00766E76" w:rsidP="00142BB1">
            <w:pPr>
              <w:pStyle w:val="TAL"/>
            </w:pPr>
            <w:r>
              <w:t>RedundantTransmissionExp</w:t>
            </w:r>
          </w:p>
        </w:tc>
      </w:tr>
      <w:tr w:rsidR="00766E76" w14:paraId="01CCB046" w14:textId="77777777" w:rsidTr="00142BB1">
        <w:trPr>
          <w:gridAfter w:val="1"/>
          <w:wAfter w:w="85" w:type="dxa"/>
          <w:jc w:val="center"/>
        </w:trPr>
        <w:tc>
          <w:tcPr>
            <w:tcW w:w="3222" w:type="dxa"/>
            <w:gridSpan w:val="2"/>
          </w:tcPr>
          <w:p w14:paraId="2ADDA94B" w14:textId="77777777" w:rsidR="00766E76" w:rsidRDefault="00766E76" w:rsidP="00142BB1">
            <w:pPr>
              <w:pStyle w:val="TAL"/>
            </w:pPr>
            <w:r>
              <w:t>RelProxInfo</w:t>
            </w:r>
          </w:p>
        </w:tc>
        <w:tc>
          <w:tcPr>
            <w:tcW w:w="1195" w:type="dxa"/>
            <w:gridSpan w:val="2"/>
          </w:tcPr>
          <w:p w14:paraId="14B4677C" w14:textId="77777777" w:rsidR="00766E76" w:rsidRDefault="00766E76" w:rsidP="00142BB1">
            <w:pPr>
              <w:pStyle w:val="TAL"/>
              <w:rPr>
                <w:lang w:eastAsia="zh-CN"/>
              </w:rPr>
            </w:pPr>
            <w:r>
              <w:rPr>
                <w:rFonts w:hint="eastAsia"/>
                <w:lang w:eastAsia="ja-JP"/>
              </w:rPr>
              <w:t>5</w:t>
            </w:r>
            <w:r>
              <w:rPr>
                <w:lang w:eastAsia="ja-JP"/>
              </w:rPr>
              <w:t>.1.6.2.100</w:t>
            </w:r>
          </w:p>
        </w:tc>
        <w:tc>
          <w:tcPr>
            <w:tcW w:w="2132" w:type="dxa"/>
            <w:gridSpan w:val="2"/>
          </w:tcPr>
          <w:p w14:paraId="67F2AD3A" w14:textId="77777777" w:rsidR="00766E76" w:rsidRDefault="00766E76" w:rsidP="00142BB1">
            <w:pPr>
              <w:pStyle w:val="TAL"/>
              <w:rPr>
                <w:lang w:eastAsia="ko-KR"/>
              </w:rPr>
            </w:pPr>
            <w:r>
              <w:rPr>
                <w:lang w:val="en-US" w:eastAsia="zh-CN"/>
              </w:rPr>
              <w:t xml:space="preserve">Relative Proximity </w:t>
            </w:r>
            <w:r>
              <w:rPr>
                <w:lang w:eastAsia="ko-KR"/>
              </w:rPr>
              <w:t>analytics information.</w:t>
            </w:r>
          </w:p>
        </w:tc>
        <w:tc>
          <w:tcPr>
            <w:tcW w:w="2751" w:type="dxa"/>
            <w:gridSpan w:val="2"/>
          </w:tcPr>
          <w:p w14:paraId="63EC7837" w14:textId="77777777" w:rsidR="00766E76" w:rsidRDefault="00766E76" w:rsidP="00142BB1">
            <w:pPr>
              <w:pStyle w:val="TAL"/>
            </w:pPr>
            <w:r>
              <w:rPr>
                <w:lang w:val="en-US" w:eastAsia="zh-CN"/>
              </w:rPr>
              <w:t>RelativeProximity</w:t>
            </w:r>
          </w:p>
        </w:tc>
      </w:tr>
      <w:tr w:rsidR="00766E76" w14:paraId="1C8B804B" w14:textId="77777777" w:rsidTr="00142BB1">
        <w:trPr>
          <w:gridAfter w:val="1"/>
          <w:wAfter w:w="85" w:type="dxa"/>
          <w:jc w:val="center"/>
        </w:trPr>
        <w:tc>
          <w:tcPr>
            <w:tcW w:w="3222" w:type="dxa"/>
            <w:gridSpan w:val="2"/>
          </w:tcPr>
          <w:p w14:paraId="24931C30" w14:textId="77777777" w:rsidR="00766E76" w:rsidRDefault="00766E76" w:rsidP="00142BB1">
            <w:pPr>
              <w:pStyle w:val="TAL"/>
            </w:pPr>
            <w:r>
              <w:t>RelProxReq</w:t>
            </w:r>
          </w:p>
        </w:tc>
        <w:tc>
          <w:tcPr>
            <w:tcW w:w="1195" w:type="dxa"/>
            <w:gridSpan w:val="2"/>
          </w:tcPr>
          <w:p w14:paraId="3AAD1E1B" w14:textId="77777777" w:rsidR="00766E76" w:rsidRDefault="00766E76" w:rsidP="00142BB1">
            <w:pPr>
              <w:pStyle w:val="TAL"/>
              <w:rPr>
                <w:lang w:eastAsia="zh-CN"/>
              </w:rPr>
            </w:pPr>
            <w:r>
              <w:rPr>
                <w:rFonts w:hint="eastAsia"/>
                <w:lang w:eastAsia="ja-JP"/>
              </w:rPr>
              <w:t>5</w:t>
            </w:r>
            <w:r>
              <w:rPr>
                <w:lang w:eastAsia="ja-JP"/>
              </w:rPr>
              <w:t>.1.6.2.99</w:t>
            </w:r>
          </w:p>
        </w:tc>
        <w:tc>
          <w:tcPr>
            <w:tcW w:w="2132" w:type="dxa"/>
            <w:gridSpan w:val="2"/>
          </w:tcPr>
          <w:p w14:paraId="1E68B2EC" w14:textId="77777777" w:rsidR="00766E76" w:rsidRDefault="00766E76" w:rsidP="00142BB1">
            <w:pPr>
              <w:pStyle w:val="TAL"/>
              <w:rPr>
                <w:lang w:eastAsia="ko-KR"/>
              </w:rPr>
            </w:pPr>
            <w:r>
              <w:rPr>
                <w:lang w:val="en-US" w:eastAsia="zh-CN"/>
              </w:rPr>
              <w:t>Relative Proximity analytics requirements.</w:t>
            </w:r>
          </w:p>
        </w:tc>
        <w:tc>
          <w:tcPr>
            <w:tcW w:w="2751" w:type="dxa"/>
            <w:gridSpan w:val="2"/>
          </w:tcPr>
          <w:p w14:paraId="31A4DBA8" w14:textId="77777777" w:rsidR="00766E76" w:rsidRDefault="00766E76" w:rsidP="00142BB1">
            <w:pPr>
              <w:pStyle w:val="TAL"/>
            </w:pPr>
            <w:r>
              <w:rPr>
                <w:lang w:val="en-US" w:eastAsia="zh-CN"/>
              </w:rPr>
              <w:t>RelativeProximity</w:t>
            </w:r>
          </w:p>
        </w:tc>
      </w:tr>
      <w:tr w:rsidR="00766E76" w14:paraId="562C3366" w14:textId="77777777" w:rsidTr="00142BB1">
        <w:trPr>
          <w:gridAfter w:val="1"/>
          <w:wAfter w:w="85" w:type="dxa"/>
          <w:jc w:val="center"/>
        </w:trPr>
        <w:tc>
          <w:tcPr>
            <w:tcW w:w="3222" w:type="dxa"/>
            <w:gridSpan w:val="2"/>
          </w:tcPr>
          <w:p w14:paraId="2EC582EE" w14:textId="77777777" w:rsidR="00766E76" w:rsidRDefault="00766E76" w:rsidP="00142BB1">
            <w:pPr>
              <w:pStyle w:val="TAL"/>
            </w:pPr>
            <w:r>
              <w:t>ResourceUsage</w:t>
            </w:r>
          </w:p>
        </w:tc>
        <w:tc>
          <w:tcPr>
            <w:tcW w:w="1195" w:type="dxa"/>
            <w:gridSpan w:val="2"/>
          </w:tcPr>
          <w:p w14:paraId="6A3CBB73" w14:textId="77777777" w:rsidR="00766E76" w:rsidRDefault="00766E76" w:rsidP="00142BB1">
            <w:pPr>
              <w:pStyle w:val="TAL"/>
              <w:rPr>
                <w:lang w:eastAsia="zh-CN"/>
              </w:rPr>
            </w:pPr>
            <w:r>
              <w:t>5.1.6.2.48</w:t>
            </w:r>
          </w:p>
        </w:tc>
        <w:tc>
          <w:tcPr>
            <w:tcW w:w="2132" w:type="dxa"/>
            <w:gridSpan w:val="2"/>
          </w:tcPr>
          <w:p w14:paraId="36F0268F" w14:textId="77777777" w:rsidR="00766E76" w:rsidRDefault="00766E76" w:rsidP="00142BB1">
            <w:pPr>
              <w:pStyle w:val="TAL"/>
            </w:pPr>
            <w:r>
              <w:t>The current usage of the virtual resources assigned to the NF instances belonging to a particular network slice instance.</w:t>
            </w:r>
          </w:p>
        </w:tc>
        <w:tc>
          <w:tcPr>
            <w:tcW w:w="2751" w:type="dxa"/>
            <w:gridSpan w:val="2"/>
          </w:tcPr>
          <w:p w14:paraId="3604187D" w14:textId="77777777" w:rsidR="00766E76" w:rsidRDefault="00766E76" w:rsidP="00142BB1">
            <w:pPr>
              <w:pStyle w:val="TAL"/>
            </w:pPr>
            <w:r>
              <w:rPr>
                <w:rFonts w:cs="Arial"/>
                <w:szCs w:val="18"/>
                <w:lang w:eastAsia="zh-CN"/>
              </w:rPr>
              <w:t>NsiLoad</w:t>
            </w:r>
            <w:r>
              <w:t>Ext</w:t>
            </w:r>
          </w:p>
        </w:tc>
      </w:tr>
      <w:tr w:rsidR="00766E76" w14:paraId="5CCD2E67" w14:textId="77777777" w:rsidTr="00142BB1">
        <w:trPr>
          <w:gridAfter w:val="1"/>
          <w:wAfter w:w="85" w:type="dxa"/>
          <w:jc w:val="center"/>
        </w:trPr>
        <w:tc>
          <w:tcPr>
            <w:tcW w:w="3222" w:type="dxa"/>
            <w:gridSpan w:val="2"/>
          </w:tcPr>
          <w:p w14:paraId="78BCAE89" w14:textId="77777777" w:rsidR="00766E76" w:rsidRDefault="00766E76" w:rsidP="00142BB1">
            <w:pPr>
              <w:pStyle w:val="TAL"/>
            </w:pPr>
            <w:r>
              <w:rPr>
                <w:lang w:eastAsia="zh-CN"/>
              </w:rPr>
              <w:t>ResourceUsageRequirement</w:t>
            </w:r>
          </w:p>
        </w:tc>
        <w:tc>
          <w:tcPr>
            <w:tcW w:w="1195" w:type="dxa"/>
            <w:gridSpan w:val="2"/>
          </w:tcPr>
          <w:p w14:paraId="7980BFD8" w14:textId="77777777" w:rsidR="00766E76" w:rsidRDefault="00766E76" w:rsidP="00142BB1">
            <w:pPr>
              <w:pStyle w:val="TAL"/>
            </w:pPr>
            <w:r>
              <w:rPr>
                <w:rFonts w:hint="eastAsia"/>
                <w:lang w:eastAsia="zh-CN"/>
              </w:rPr>
              <w:t>5</w:t>
            </w:r>
            <w:r>
              <w:rPr>
                <w:lang w:eastAsia="zh-CN"/>
              </w:rPr>
              <w:t>.1.6.2.81</w:t>
            </w:r>
          </w:p>
        </w:tc>
        <w:tc>
          <w:tcPr>
            <w:tcW w:w="2132" w:type="dxa"/>
            <w:gridSpan w:val="2"/>
          </w:tcPr>
          <w:p w14:paraId="5B4CA7E5" w14:textId="77777777" w:rsidR="00766E76" w:rsidRDefault="00766E76" w:rsidP="00142BB1">
            <w:pPr>
              <w:pStyle w:val="TAL"/>
            </w:pPr>
            <w:r>
              <w:rPr>
                <w:lang w:eastAsia="zh-CN"/>
              </w:rPr>
              <w:t>Indicates more requirements when providing resource usage information for network performance.</w:t>
            </w:r>
          </w:p>
        </w:tc>
        <w:tc>
          <w:tcPr>
            <w:tcW w:w="2751" w:type="dxa"/>
            <w:gridSpan w:val="2"/>
          </w:tcPr>
          <w:p w14:paraId="26D1E1B9" w14:textId="77777777" w:rsidR="00766E76" w:rsidRDefault="00766E76" w:rsidP="00142BB1">
            <w:pPr>
              <w:pStyle w:val="TAL"/>
              <w:rPr>
                <w:rFonts w:cs="Arial"/>
                <w:szCs w:val="18"/>
                <w:lang w:eastAsia="zh-CN"/>
              </w:rPr>
            </w:pPr>
            <w:r>
              <w:t>NetworkPerformance</w:t>
            </w:r>
            <w:r>
              <w:rPr>
                <w:lang w:eastAsia="zh-CN"/>
              </w:rPr>
              <w:t>Ext_AIML</w:t>
            </w:r>
          </w:p>
        </w:tc>
      </w:tr>
      <w:tr w:rsidR="00766E76" w14:paraId="07048720" w14:textId="77777777" w:rsidTr="00142BB1">
        <w:trPr>
          <w:gridAfter w:val="1"/>
          <w:wAfter w:w="85" w:type="dxa"/>
          <w:jc w:val="center"/>
        </w:trPr>
        <w:tc>
          <w:tcPr>
            <w:tcW w:w="3222" w:type="dxa"/>
            <w:gridSpan w:val="2"/>
          </w:tcPr>
          <w:p w14:paraId="467A0819" w14:textId="77777777" w:rsidR="00766E76" w:rsidRDefault="00766E76" w:rsidP="00142BB1">
            <w:pPr>
              <w:pStyle w:val="TAL"/>
            </w:pPr>
            <w:r>
              <w:t>RetainabilityThreshold</w:t>
            </w:r>
          </w:p>
        </w:tc>
        <w:tc>
          <w:tcPr>
            <w:tcW w:w="1195" w:type="dxa"/>
            <w:gridSpan w:val="2"/>
          </w:tcPr>
          <w:p w14:paraId="52958963" w14:textId="77777777" w:rsidR="00766E76" w:rsidRDefault="00766E76" w:rsidP="00142BB1">
            <w:pPr>
              <w:pStyle w:val="TAL"/>
              <w:rPr>
                <w:lang w:eastAsia="zh-CN"/>
              </w:rPr>
            </w:pPr>
            <w:r>
              <w:rPr>
                <w:rFonts w:hint="eastAsia"/>
                <w:lang w:eastAsia="zh-CN"/>
              </w:rPr>
              <w:t>5</w:t>
            </w:r>
            <w:r>
              <w:rPr>
                <w:lang w:eastAsia="zh-CN"/>
              </w:rPr>
              <w:t>.1.6.2.21</w:t>
            </w:r>
          </w:p>
        </w:tc>
        <w:tc>
          <w:tcPr>
            <w:tcW w:w="2132" w:type="dxa"/>
            <w:gridSpan w:val="2"/>
          </w:tcPr>
          <w:p w14:paraId="4DC480CB" w14:textId="77777777" w:rsidR="00766E76" w:rsidRDefault="00766E76" w:rsidP="00142BB1">
            <w:pPr>
              <w:pStyle w:val="TAL"/>
              <w:rPr>
                <w:lang w:eastAsia="ko-KR"/>
              </w:rPr>
            </w:pPr>
            <w:r>
              <w:rPr>
                <w:lang w:eastAsia="zh-CN"/>
              </w:rPr>
              <w:t>Represents a QoS flow retainability threshold.</w:t>
            </w:r>
          </w:p>
        </w:tc>
        <w:tc>
          <w:tcPr>
            <w:tcW w:w="2751" w:type="dxa"/>
            <w:gridSpan w:val="2"/>
          </w:tcPr>
          <w:p w14:paraId="068DBFD2" w14:textId="77777777" w:rsidR="00766E76" w:rsidRDefault="00766E76" w:rsidP="00142BB1">
            <w:pPr>
              <w:pStyle w:val="TAL"/>
            </w:pPr>
            <w:r>
              <w:rPr>
                <w:rFonts w:cs="Arial"/>
                <w:szCs w:val="18"/>
              </w:rPr>
              <w:t>QoSSustainability</w:t>
            </w:r>
          </w:p>
        </w:tc>
      </w:tr>
      <w:tr w:rsidR="00766E76" w14:paraId="29E56801" w14:textId="77777777" w:rsidTr="00142BB1">
        <w:trPr>
          <w:gridAfter w:val="1"/>
          <w:wAfter w:w="85" w:type="dxa"/>
          <w:jc w:val="center"/>
        </w:trPr>
        <w:tc>
          <w:tcPr>
            <w:tcW w:w="3222" w:type="dxa"/>
            <w:gridSpan w:val="2"/>
          </w:tcPr>
          <w:p w14:paraId="53C09411" w14:textId="77777777" w:rsidR="00766E76" w:rsidRDefault="00766E76" w:rsidP="00142BB1">
            <w:pPr>
              <w:pStyle w:val="TAL"/>
            </w:pPr>
            <w:r>
              <w:t>RoamingInfo</w:t>
            </w:r>
          </w:p>
        </w:tc>
        <w:tc>
          <w:tcPr>
            <w:tcW w:w="1195" w:type="dxa"/>
            <w:gridSpan w:val="2"/>
          </w:tcPr>
          <w:p w14:paraId="1DFD27EB" w14:textId="77777777" w:rsidR="00766E76" w:rsidRDefault="00766E76" w:rsidP="00142BB1">
            <w:pPr>
              <w:pStyle w:val="TAL"/>
              <w:rPr>
                <w:lang w:eastAsia="zh-CN"/>
              </w:rPr>
            </w:pPr>
            <w:r>
              <w:rPr>
                <w:lang w:eastAsia="zh-CN"/>
              </w:rPr>
              <w:t>5.1.6.2.106</w:t>
            </w:r>
          </w:p>
        </w:tc>
        <w:tc>
          <w:tcPr>
            <w:tcW w:w="2132" w:type="dxa"/>
            <w:gridSpan w:val="2"/>
          </w:tcPr>
          <w:p w14:paraId="13F130C0" w14:textId="77777777" w:rsidR="00766E76" w:rsidRDefault="00766E76" w:rsidP="00142BB1">
            <w:pPr>
              <w:pStyle w:val="TAL"/>
              <w:rPr>
                <w:lang w:eastAsia="zh-CN"/>
              </w:rPr>
            </w:pPr>
            <w:r>
              <w:rPr>
                <w:lang w:eastAsia="zh-CN"/>
              </w:rPr>
              <w:t>Contains information related to roaming analytics.</w:t>
            </w:r>
          </w:p>
        </w:tc>
        <w:tc>
          <w:tcPr>
            <w:tcW w:w="2751" w:type="dxa"/>
            <w:gridSpan w:val="2"/>
          </w:tcPr>
          <w:p w14:paraId="26E7E914" w14:textId="77777777" w:rsidR="00766E76" w:rsidRDefault="00766E76" w:rsidP="00142BB1">
            <w:pPr>
              <w:pStyle w:val="TAL"/>
              <w:rPr>
                <w:rFonts w:cs="Arial"/>
                <w:szCs w:val="18"/>
              </w:rPr>
            </w:pPr>
            <w:r>
              <w:rPr>
                <w:rFonts w:cs="Arial"/>
                <w:szCs w:val="18"/>
              </w:rPr>
              <w:t>RoamingAnalytics</w:t>
            </w:r>
          </w:p>
        </w:tc>
      </w:tr>
      <w:tr w:rsidR="00766E76" w14:paraId="52F06E9A" w14:textId="77777777" w:rsidTr="00142BB1">
        <w:trPr>
          <w:gridAfter w:val="1"/>
          <w:wAfter w:w="85" w:type="dxa"/>
          <w:jc w:val="center"/>
        </w:trPr>
        <w:tc>
          <w:tcPr>
            <w:tcW w:w="3222" w:type="dxa"/>
            <w:gridSpan w:val="2"/>
          </w:tcPr>
          <w:p w14:paraId="60D3A9A1" w14:textId="77777777" w:rsidR="00766E76" w:rsidRDefault="00766E76" w:rsidP="00142BB1">
            <w:pPr>
              <w:pStyle w:val="TAL"/>
            </w:pPr>
            <w:r>
              <w:lastRenderedPageBreak/>
              <w:t>PduSessionInfo</w:t>
            </w:r>
          </w:p>
        </w:tc>
        <w:tc>
          <w:tcPr>
            <w:tcW w:w="1195" w:type="dxa"/>
            <w:gridSpan w:val="2"/>
          </w:tcPr>
          <w:p w14:paraId="331F7954" w14:textId="77777777" w:rsidR="00766E76" w:rsidRDefault="00766E76" w:rsidP="00142BB1">
            <w:pPr>
              <w:pStyle w:val="TAL"/>
              <w:rPr>
                <w:lang w:eastAsia="zh-CN"/>
              </w:rPr>
            </w:pPr>
            <w:r>
              <w:rPr>
                <w:lang w:eastAsia="zh-CN"/>
              </w:rPr>
              <w:t>5.1.6.2.74</w:t>
            </w:r>
          </w:p>
        </w:tc>
        <w:tc>
          <w:tcPr>
            <w:tcW w:w="2132" w:type="dxa"/>
            <w:gridSpan w:val="2"/>
          </w:tcPr>
          <w:p w14:paraId="597E5E4F" w14:textId="77777777" w:rsidR="00766E76" w:rsidRDefault="00766E76" w:rsidP="00142BB1">
            <w:pPr>
              <w:pStyle w:val="TAL"/>
              <w:rPr>
                <w:lang w:eastAsia="zh-CN"/>
              </w:rPr>
            </w:pPr>
            <w:r>
              <w:rPr>
                <w:lang w:eastAsia="zh-CN"/>
              </w:rPr>
              <w:t>Represents combination of PDU Session parameters.</w:t>
            </w:r>
          </w:p>
        </w:tc>
        <w:tc>
          <w:tcPr>
            <w:tcW w:w="2751" w:type="dxa"/>
            <w:gridSpan w:val="2"/>
          </w:tcPr>
          <w:p w14:paraId="5FF4F1E3" w14:textId="77777777" w:rsidR="00766E76" w:rsidRDefault="00766E76" w:rsidP="00142BB1">
            <w:pPr>
              <w:pStyle w:val="TAL"/>
              <w:rPr>
                <w:rFonts w:cs="Arial"/>
                <w:szCs w:val="18"/>
              </w:rPr>
            </w:pPr>
            <w:r>
              <w:rPr>
                <w:lang w:eastAsia="zh-CN"/>
              </w:rPr>
              <w:t>ServiceExperienceExt2_eNA</w:t>
            </w:r>
          </w:p>
        </w:tc>
      </w:tr>
      <w:tr w:rsidR="00766E76" w14:paraId="519D5DEF" w14:textId="77777777" w:rsidTr="00142BB1">
        <w:trPr>
          <w:gridAfter w:val="1"/>
          <w:wAfter w:w="85" w:type="dxa"/>
          <w:jc w:val="center"/>
        </w:trPr>
        <w:tc>
          <w:tcPr>
            <w:tcW w:w="3222" w:type="dxa"/>
            <w:gridSpan w:val="2"/>
          </w:tcPr>
          <w:p w14:paraId="6CCFDB51" w14:textId="77777777" w:rsidR="00766E76" w:rsidRDefault="00766E76" w:rsidP="00142BB1">
            <w:pPr>
              <w:pStyle w:val="TAL"/>
              <w:rPr>
                <w:lang w:eastAsia="zh-CN"/>
              </w:rPr>
            </w:pPr>
            <w:r>
              <w:t>ServiceExperienceInfo</w:t>
            </w:r>
          </w:p>
        </w:tc>
        <w:tc>
          <w:tcPr>
            <w:tcW w:w="1195" w:type="dxa"/>
            <w:gridSpan w:val="2"/>
          </w:tcPr>
          <w:p w14:paraId="7D1D964D" w14:textId="77777777" w:rsidR="00766E76" w:rsidRDefault="00766E76" w:rsidP="00142BB1">
            <w:pPr>
              <w:pStyle w:val="TAL"/>
              <w:rPr>
                <w:lang w:eastAsia="zh-CN"/>
              </w:rPr>
            </w:pPr>
            <w:r>
              <w:t>5.1.6.2.24</w:t>
            </w:r>
          </w:p>
        </w:tc>
        <w:tc>
          <w:tcPr>
            <w:tcW w:w="2132" w:type="dxa"/>
            <w:gridSpan w:val="2"/>
          </w:tcPr>
          <w:p w14:paraId="731C0D1E" w14:textId="77777777" w:rsidR="00766E76" w:rsidRDefault="00766E76" w:rsidP="00142BB1">
            <w:pPr>
              <w:pStyle w:val="TAL"/>
              <w:rPr>
                <w:lang w:eastAsia="zh-CN"/>
              </w:rPr>
            </w:pPr>
            <w:r>
              <w:t>Represents the service experience information.</w:t>
            </w:r>
          </w:p>
        </w:tc>
        <w:tc>
          <w:tcPr>
            <w:tcW w:w="2751" w:type="dxa"/>
            <w:gridSpan w:val="2"/>
          </w:tcPr>
          <w:p w14:paraId="16302F90" w14:textId="77777777" w:rsidR="00766E76" w:rsidRDefault="00766E76" w:rsidP="00142BB1">
            <w:pPr>
              <w:pStyle w:val="TAL"/>
              <w:rPr>
                <w:rFonts w:cs="Arial"/>
                <w:szCs w:val="18"/>
              </w:rPr>
            </w:pPr>
            <w:r>
              <w:t>ServiceExperience</w:t>
            </w:r>
          </w:p>
        </w:tc>
      </w:tr>
      <w:tr w:rsidR="00766E76" w14:paraId="5AC85415" w14:textId="77777777" w:rsidTr="00142BB1">
        <w:trPr>
          <w:gridAfter w:val="1"/>
          <w:wAfter w:w="85" w:type="dxa"/>
          <w:jc w:val="center"/>
        </w:trPr>
        <w:tc>
          <w:tcPr>
            <w:tcW w:w="3222" w:type="dxa"/>
            <w:gridSpan w:val="2"/>
          </w:tcPr>
          <w:p w14:paraId="1D2983A0" w14:textId="77777777" w:rsidR="00766E76" w:rsidRDefault="00766E76" w:rsidP="00142BB1">
            <w:pPr>
              <w:pStyle w:val="TAL"/>
            </w:pPr>
            <w:r>
              <w:rPr>
                <w:lang w:eastAsia="zh-CN"/>
              </w:rPr>
              <w:t>ServiceExperienceType</w:t>
            </w:r>
          </w:p>
        </w:tc>
        <w:tc>
          <w:tcPr>
            <w:tcW w:w="1195" w:type="dxa"/>
            <w:gridSpan w:val="2"/>
          </w:tcPr>
          <w:p w14:paraId="5CAB56E2" w14:textId="77777777" w:rsidR="00766E76" w:rsidRDefault="00766E76" w:rsidP="00142BB1">
            <w:pPr>
              <w:pStyle w:val="TAL"/>
            </w:pPr>
            <w:r>
              <w:rPr>
                <w:rFonts w:hint="eastAsia"/>
                <w:lang w:eastAsia="zh-CN"/>
              </w:rPr>
              <w:t>5.1.6.3.24</w:t>
            </w:r>
          </w:p>
        </w:tc>
        <w:tc>
          <w:tcPr>
            <w:tcW w:w="2132" w:type="dxa"/>
            <w:gridSpan w:val="2"/>
          </w:tcPr>
          <w:p w14:paraId="3430FA10" w14:textId="77777777" w:rsidR="00766E76" w:rsidRDefault="00766E76" w:rsidP="00142BB1">
            <w:pPr>
              <w:pStyle w:val="TAL"/>
            </w:pPr>
            <w:r>
              <w:t>Represents the type of Service Experience Analytics.</w:t>
            </w:r>
          </w:p>
        </w:tc>
        <w:tc>
          <w:tcPr>
            <w:tcW w:w="2751" w:type="dxa"/>
            <w:gridSpan w:val="2"/>
          </w:tcPr>
          <w:p w14:paraId="55F6091C" w14:textId="77777777" w:rsidR="00766E76" w:rsidRDefault="00766E76" w:rsidP="00142BB1">
            <w:pPr>
              <w:pStyle w:val="TAL"/>
            </w:pPr>
            <w:r>
              <w:rPr>
                <w:rFonts w:cs="Arial" w:hint="eastAsia"/>
                <w:szCs w:val="18"/>
                <w:lang w:eastAsia="zh-CN"/>
              </w:rPr>
              <w:t>S</w:t>
            </w:r>
            <w:r>
              <w:rPr>
                <w:rFonts w:cs="Arial"/>
                <w:szCs w:val="18"/>
                <w:lang w:eastAsia="zh-CN"/>
              </w:rPr>
              <w:t>erviceExperienceExt</w:t>
            </w:r>
          </w:p>
        </w:tc>
      </w:tr>
      <w:tr w:rsidR="00766E76" w14:paraId="6FB7DFF2" w14:textId="77777777" w:rsidTr="00142BB1">
        <w:trPr>
          <w:gridAfter w:val="1"/>
          <w:wAfter w:w="85" w:type="dxa"/>
          <w:jc w:val="center"/>
        </w:trPr>
        <w:tc>
          <w:tcPr>
            <w:tcW w:w="3222" w:type="dxa"/>
            <w:gridSpan w:val="2"/>
          </w:tcPr>
          <w:p w14:paraId="524E8C75" w14:textId="77777777" w:rsidR="00766E76" w:rsidRDefault="00766E76" w:rsidP="00142BB1">
            <w:pPr>
              <w:pStyle w:val="TAL"/>
            </w:pPr>
            <w:r>
              <w:rPr>
                <w:lang w:eastAsia="zh-CN"/>
              </w:rPr>
              <w:t>SessInactTimer</w:t>
            </w:r>
            <w:r>
              <w:t>ForUeComm</w:t>
            </w:r>
          </w:p>
        </w:tc>
        <w:tc>
          <w:tcPr>
            <w:tcW w:w="1195" w:type="dxa"/>
            <w:gridSpan w:val="2"/>
          </w:tcPr>
          <w:p w14:paraId="2A6F54C0" w14:textId="77777777" w:rsidR="00766E76" w:rsidRDefault="00766E76" w:rsidP="00142BB1">
            <w:pPr>
              <w:pStyle w:val="TAL"/>
            </w:pPr>
            <w:r>
              <w:rPr>
                <w:rFonts w:hint="eastAsia"/>
                <w:lang w:eastAsia="zh-CN"/>
              </w:rPr>
              <w:t>5.1.6.2.65</w:t>
            </w:r>
          </w:p>
        </w:tc>
        <w:tc>
          <w:tcPr>
            <w:tcW w:w="2132" w:type="dxa"/>
            <w:gridSpan w:val="2"/>
          </w:tcPr>
          <w:p w14:paraId="0C1300FA" w14:textId="77777777" w:rsidR="00766E76" w:rsidRDefault="00766E76" w:rsidP="00142BB1">
            <w:pPr>
              <w:pStyle w:val="TAL"/>
            </w:pPr>
            <w:r>
              <w:rPr>
                <w:lang w:eastAsia="zh-CN"/>
              </w:rPr>
              <w:t>Represents the N4 Session inactivity timer.</w:t>
            </w:r>
          </w:p>
        </w:tc>
        <w:tc>
          <w:tcPr>
            <w:tcW w:w="2751" w:type="dxa"/>
            <w:gridSpan w:val="2"/>
          </w:tcPr>
          <w:p w14:paraId="50192546" w14:textId="77777777" w:rsidR="00766E76" w:rsidRDefault="00766E76" w:rsidP="00142BB1">
            <w:pPr>
              <w:pStyle w:val="TAL"/>
            </w:pPr>
            <w:r>
              <w:t>UeCommunicationExt</w:t>
            </w:r>
          </w:p>
        </w:tc>
      </w:tr>
      <w:tr w:rsidR="00766E76" w14:paraId="3892A9C4" w14:textId="77777777" w:rsidTr="00142BB1">
        <w:trPr>
          <w:gridAfter w:val="1"/>
          <w:wAfter w:w="85" w:type="dxa"/>
          <w:jc w:val="center"/>
        </w:trPr>
        <w:tc>
          <w:tcPr>
            <w:tcW w:w="3222" w:type="dxa"/>
            <w:gridSpan w:val="2"/>
          </w:tcPr>
          <w:p w14:paraId="7C1727DE" w14:textId="77777777" w:rsidR="00766E76" w:rsidRDefault="00766E76" w:rsidP="00142BB1">
            <w:pPr>
              <w:pStyle w:val="TAL"/>
              <w:rPr>
                <w:lang w:eastAsia="zh-CN"/>
              </w:rPr>
            </w:pPr>
            <w:r>
              <w:t>SignalAnalytics</w:t>
            </w:r>
          </w:p>
        </w:tc>
        <w:tc>
          <w:tcPr>
            <w:tcW w:w="1195" w:type="dxa"/>
            <w:gridSpan w:val="2"/>
          </w:tcPr>
          <w:p w14:paraId="1F6171A7" w14:textId="77777777" w:rsidR="00766E76" w:rsidRDefault="00766E76" w:rsidP="00142BB1">
            <w:pPr>
              <w:pStyle w:val="TAL"/>
              <w:rPr>
                <w:lang w:eastAsia="zh-CN"/>
              </w:rPr>
            </w:pPr>
            <w:r>
              <w:t>5.1.6.2.111</w:t>
            </w:r>
          </w:p>
        </w:tc>
        <w:tc>
          <w:tcPr>
            <w:tcW w:w="2132" w:type="dxa"/>
            <w:gridSpan w:val="2"/>
          </w:tcPr>
          <w:p w14:paraId="7851CCD6" w14:textId="77777777" w:rsidR="00766E76" w:rsidRDefault="00766E76" w:rsidP="00142BB1">
            <w:pPr>
              <w:pStyle w:val="TAL"/>
              <w:rPr>
                <w:lang w:eastAsia="zh-CN"/>
              </w:rPr>
            </w:pPr>
            <w:r>
              <w:t>Represents the received signalling analytics.</w:t>
            </w:r>
          </w:p>
        </w:tc>
        <w:tc>
          <w:tcPr>
            <w:tcW w:w="2751" w:type="dxa"/>
            <w:gridSpan w:val="2"/>
          </w:tcPr>
          <w:p w14:paraId="752C1E48" w14:textId="77777777" w:rsidR="00766E76" w:rsidRDefault="00766E76" w:rsidP="00142BB1">
            <w:pPr>
              <w:pStyle w:val="TAL"/>
            </w:pPr>
            <w:r w:rsidRPr="00AA1EE0">
              <w:t>SignallingStorm</w:t>
            </w:r>
          </w:p>
        </w:tc>
      </w:tr>
      <w:tr w:rsidR="00766E76" w14:paraId="313B7590" w14:textId="77777777" w:rsidTr="00142BB1">
        <w:trPr>
          <w:gridAfter w:val="1"/>
          <w:wAfter w:w="85" w:type="dxa"/>
          <w:jc w:val="center"/>
        </w:trPr>
        <w:tc>
          <w:tcPr>
            <w:tcW w:w="3222" w:type="dxa"/>
            <w:gridSpan w:val="2"/>
          </w:tcPr>
          <w:p w14:paraId="6D87968C" w14:textId="77777777" w:rsidR="00766E76" w:rsidRDefault="00766E76" w:rsidP="00142BB1">
            <w:pPr>
              <w:pStyle w:val="TAL"/>
              <w:rPr>
                <w:lang w:eastAsia="zh-CN"/>
              </w:rPr>
            </w:pPr>
            <w:r>
              <w:t>SignalInfo</w:t>
            </w:r>
          </w:p>
        </w:tc>
        <w:tc>
          <w:tcPr>
            <w:tcW w:w="1195" w:type="dxa"/>
            <w:gridSpan w:val="2"/>
          </w:tcPr>
          <w:p w14:paraId="05A76A9B" w14:textId="77777777" w:rsidR="00766E76" w:rsidRDefault="00766E76" w:rsidP="00142BB1">
            <w:pPr>
              <w:pStyle w:val="TAL"/>
              <w:rPr>
                <w:lang w:eastAsia="zh-CN"/>
              </w:rPr>
            </w:pPr>
            <w:r>
              <w:t>5.1.6.2.110</w:t>
            </w:r>
          </w:p>
        </w:tc>
        <w:tc>
          <w:tcPr>
            <w:tcW w:w="2132" w:type="dxa"/>
            <w:gridSpan w:val="2"/>
          </w:tcPr>
          <w:p w14:paraId="02B16599" w14:textId="77777777" w:rsidR="00766E76" w:rsidRDefault="00766E76" w:rsidP="00142BB1">
            <w:pPr>
              <w:pStyle w:val="TAL"/>
              <w:rPr>
                <w:lang w:eastAsia="zh-CN"/>
              </w:rPr>
            </w:pPr>
            <w:r>
              <w:t>Represents the signalling information.</w:t>
            </w:r>
          </w:p>
        </w:tc>
        <w:tc>
          <w:tcPr>
            <w:tcW w:w="2751" w:type="dxa"/>
            <w:gridSpan w:val="2"/>
          </w:tcPr>
          <w:p w14:paraId="6A935547" w14:textId="77777777" w:rsidR="00766E76" w:rsidRDefault="00766E76" w:rsidP="00142BB1">
            <w:pPr>
              <w:pStyle w:val="TAL"/>
            </w:pPr>
            <w:r w:rsidRPr="00AA1EE0">
              <w:t>SignallingStorm</w:t>
            </w:r>
          </w:p>
        </w:tc>
      </w:tr>
      <w:tr w:rsidR="00766E76" w14:paraId="7C0EA893" w14:textId="77777777" w:rsidTr="00142BB1">
        <w:trPr>
          <w:gridAfter w:val="1"/>
          <w:wAfter w:w="85" w:type="dxa"/>
          <w:jc w:val="center"/>
        </w:trPr>
        <w:tc>
          <w:tcPr>
            <w:tcW w:w="3222" w:type="dxa"/>
            <w:gridSpan w:val="2"/>
          </w:tcPr>
          <w:p w14:paraId="5119EDF4" w14:textId="77777777" w:rsidR="00766E76" w:rsidRDefault="00766E76" w:rsidP="00142BB1">
            <w:pPr>
              <w:pStyle w:val="TAL"/>
              <w:rPr>
                <w:lang w:eastAsia="zh-CN"/>
              </w:rPr>
            </w:pPr>
            <w:r>
              <w:t>SignalStormInfo</w:t>
            </w:r>
          </w:p>
        </w:tc>
        <w:tc>
          <w:tcPr>
            <w:tcW w:w="1195" w:type="dxa"/>
            <w:gridSpan w:val="2"/>
          </w:tcPr>
          <w:p w14:paraId="6ACA7EE8" w14:textId="77777777" w:rsidR="00766E76" w:rsidRDefault="00766E76" w:rsidP="00142BB1">
            <w:pPr>
              <w:pStyle w:val="TAL"/>
              <w:rPr>
                <w:lang w:eastAsia="zh-CN"/>
              </w:rPr>
            </w:pPr>
            <w:r>
              <w:t>5.1.6.2.109</w:t>
            </w:r>
          </w:p>
        </w:tc>
        <w:tc>
          <w:tcPr>
            <w:tcW w:w="2132" w:type="dxa"/>
            <w:gridSpan w:val="2"/>
          </w:tcPr>
          <w:p w14:paraId="75737F3E" w14:textId="77777777" w:rsidR="00766E76" w:rsidRDefault="00766E76" w:rsidP="00142BB1">
            <w:pPr>
              <w:pStyle w:val="TAL"/>
              <w:rPr>
                <w:lang w:eastAsia="zh-CN"/>
              </w:rPr>
            </w:pPr>
            <w:r>
              <w:t>Represents the signalling storm analytics information.</w:t>
            </w:r>
          </w:p>
        </w:tc>
        <w:tc>
          <w:tcPr>
            <w:tcW w:w="2751" w:type="dxa"/>
            <w:gridSpan w:val="2"/>
          </w:tcPr>
          <w:p w14:paraId="6AE55C31" w14:textId="77777777" w:rsidR="00766E76" w:rsidRDefault="00766E76" w:rsidP="00142BB1">
            <w:pPr>
              <w:pStyle w:val="TAL"/>
            </w:pPr>
            <w:r w:rsidRPr="00AA1EE0">
              <w:t>SignallingStorm</w:t>
            </w:r>
          </w:p>
        </w:tc>
      </w:tr>
      <w:tr w:rsidR="00766E76" w14:paraId="105FA5C0" w14:textId="77777777" w:rsidTr="00142BB1">
        <w:trPr>
          <w:gridAfter w:val="1"/>
          <w:wAfter w:w="85" w:type="dxa"/>
          <w:jc w:val="center"/>
        </w:trPr>
        <w:tc>
          <w:tcPr>
            <w:tcW w:w="3222" w:type="dxa"/>
            <w:gridSpan w:val="2"/>
          </w:tcPr>
          <w:p w14:paraId="59661B71" w14:textId="77777777" w:rsidR="00766E76" w:rsidRDefault="00766E76" w:rsidP="00142BB1">
            <w:pPr>
              <w:pStyle w:val="TAL"/>
              <w:rPr>
                <w:lang w:eastAsia="zh-CN"/>
              </w:rPr>
            </w:pPr>
            <w:r>
              <w:t>SignalStormReq</w:t>
            </w:r>
          </w:p>
        </w:tc>
        <w:tc>
          <w:tcPr>
            <w:tcW w:w="1195" w:type="dxa"/>
            <w:gridSpan w:val="2"/>
          </w:tcPr>
          <w:p w14:paraId="3D37AA9F" w14:textId="77777777" w:rsidR="00766E76" w:rsidRDefault="00766E76" w:rsidP="00142BB1">
            <w:pPr>
              <w:pStyle w:val="TAL"/>
              <w:rPr>
                <w:lang w:eastAsia="zh-CN"/>
              </w:rPr>
            </w:pPr>
            <w:r>
              <w:t>5.1.6.2.108</w:t>
            </w:r>
          </w:p>
        </w:tc>
        <w:tc>
          <w:tcPr>
            <w:tcW w:w="2132" w:type="dxa"/>
            <w:gridSpan w:val="2"/>
          </w:tcPr>
          <w:p w14:paraId="1B99772C" w14:textId="77777777" w:rsidR="00766E76" w:rsidRDefault="00766E76" w:rsidP="00142BB1">
            <w:pPr>
              <w:pStyle w:val="TAL"/>
              <w:rPr>
                <w:lang w:eastAsia="zh-CN"/>
              </w:rPr>
            </w:pPr>
            <w:r>
              <w:t>Represents the signalling storm analytics requirement information.</w:t>
            </w:r>
          </w:p>
        </w:tc>
        <w:tc>
          <w:tcPr>
            <w:tcW w:w="2751" w:type="dxa"/>
            <w:gridSpan w:val="2"/>
          </w:tcPr>
          <w:p w14:paraId="697D8B8E" w14:textId="77777777" w:rsidR="00766E76" w:rsidRDefault="00766E76" w:rsidP="00142BB1">
            <w:pPr>
              <w:pStyle w:val="TAL"/>
            </w:pPr>
            <w:r w:rsidRPr="00AA1EE0">
              <w:t>SignallingStorm</w:t>
            </w:r>
          </w:p>
        </w:tc>
      </w:tr>
      <w:tr w:rsidR="00766E76" w14:paraId="0B261447" w14:textId="77777777" w:rsidTr="00142BB1">
        <w:trPr>
          <w:gridAfter w:val="1"/>
          <w:wAfter w:w="85" w:type="dxa"/>
          <w:jc w:val="center"/>
        </w:trPr>
        <w:tc>
          <w:tcPr>
            <w:tcW w:w="3222" w:type="dxa"/>
            <w:gridSpan w:val="2"/>
          </w:tcPr>
          <w:p w14:paraId="40665E16" w14:textId="77777777" w:rsidR="00766E76" w:rsidRDefault="00766E76" w:rsidP="00142BB1">
            <w:pPr>
              <w:pStyle w:val="TAL"/>
              <w:rPr>
                <w:lang w:eastAsia="zh-CN"/>
              </w:rPr>
            </w:pPr>
            <w:r>
              <w:rPr>
                <w:rFonts w:hint="eastAsia"/>
                <w:lang w:eastAsia="zh-CN"/>
              </w:rPr>
              <w:t>SliceLoadLevelInforma</w:t>
            </w:r>
            <w:r>
              <w:rPr>
                <w:lang w:eastAsia="zh-CN"/>
              </w:rPr>
              <w:t>tion</w:t>
            </w:r>
          </w:p>
        </w:tc>
        <w:tc>
          <w:tcPr>
            <w:tcW w:w="1195" w:type="dxa"/>
            <w:gridSpan w:val="2"/>
          </w:tcPr>
          <w:p w14:paraId="323459B2" w14:textId="77777777" w:rsidR="00766E76" w:rsidRDefault="00766E76" w:rsidP="00142BB1">
            <w:pPr>
              <w:pStyle w:val="TAL"/>
              <w:rPr>
                <w:lang w:eastAsia="zh-CN"/>
              </w:rPr>
            </w:pPr>
            <w:r>
              <w:rPr>
                <w:lang w:eastAsia="zh-CN"/>
              </w:rPr>
              <w:t>5.1.6.2.6</w:t>
            </w:r>
          </w:p>
        </w:tc>
        <w:tc>
          <w:tcPr>
            <w:tcW w:w="2132" w:type="dxa"/>
            <w:gridSpan w:val="2"/>
          </w:tcPr>
          <w:p w14:paraId="1D61C421" w14:textId="77777777" w:rsidR="00766E76" w:rsidRDefault="00766E76" w:rsidP="00142BB1">
            <w:pPr>
              <w:pStyle w:val="TAL"/>
              <w:rPr>
                <w:lang w:eastAsia="zh-CN"/>
              </w:rPr>
            </w:pPr>
            <w:r>
              <w:rPr>
                <w:lang w:eastAsia="zh-CN"/>
              </w:rPr>
              <w:t>Represents the slices and their load level information.</w:t>
            </w:r>
          </w:p>
        </w:tc>
        <w:tc>
          <w:tcPr>
            <w:tcW w:w="2751" w:type="dxa"/>
            <w:gridSpan w:val="2"/>
          </w:tcPr>
          <w:p w14:paraId="4AADDDE2" w14:textId="77777777" w:rsidR="00766E76" w:rsidRDefault="00766E76" w:rsidP="00142BB1">
            <w:pPr>
              <w:pStyle w:val="TAL"/>
              <w:rPr>
                <w:rFonts w:cs="Arial"/>
                <w:szCs w:val="18"/>
              </w:rPr>
            </w:pPr>
          </w:p>
        </w:tc>
      </w:tr>
      <w:tr w:rsidR="00766E76" w14:paraId="64193DFA" w14:textId="77777777" w:rsidTr="00142BB1">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EE48DDB" w14:textId="77777777" w:rsidR="00766E76" w:rsidRDefault="00766E76" w:rsidP="00142BB1">
            <w:pPr>
              <w:pStyle w:val="TAL"/>
              <w:rPr>
                <w:lang w:eastAsia="zh-CN"/>
              </w:rPr>
            </w:pPr>
            <w:r>
              <w:rPr>
                <w:lang w:eastAsia="zh-CN"/>
              </w:rPr>
              <w:t>SpeedThresholdInfo</w:t>
            </w:r>
          </w:p>
        </w:tc>
        <w:tc>
          <w:tcPr>
            <w:tcW w:w="1195" w:type="dxa"/>
            <w:gridSpan w:val="2"/>
            <w:tcBorders>
              <w:top w:val="single" w:sz="6" w:space="0" w:color="auto"/>
              <w:left w:val="single" w:sz="6" w:space="0" w:color="auto"/>
              <w:bottom w:val="single" w:sz="6" w:space="0" w:color="auto"/>
              <w:right w:val="single" w:sz="6" w:space="0" w:color="auto"/>
            </w:tcBorders>
          </w:tcPr>
          <w:p w14:paraId="3122EEE4" w14:textId="77777777" w:rsidR="00766E76" w:rsidRDefault="00766E76" w:rsidP="00142BB1">
            <w:pPr>
              <w:pStyle w:val="TAL"/>
              <w:rPr>
                <w:lang w:eastAsia="zh-CN"/>
              </w:rPr>
            </w:pPr>
            <w:r>
              <w:rPr>
                <w:lang w:eastAsia="zh-CN"/>
              </w:rPr>
              <w:t>5.1.6.2.94</w:t>
            </w:r>
          </w:p>
        </w:tc>
        <w:tc>
          <w:tcPr>
            <w:tcW w:w="2132" w:type="dxa"/>
            <w:gridSpan w:val="2"/>
            <w:tcBorders>
              <w:top w:val="single" w:sz="6" w:space="0" w:color="auto"/>
              <w:left w:val="single" w:sz="6" w:space="0" w:color="auto"/>
              <w:bottom w:val="single" w:sz="6" w:space="0" w:color="auto"/>
              <w:right w:val="single" w:sz="6" w:space="0" w:color="auto"/>
            </w:tcBorders>
          </w:tcPr>
          <w:p w14:paraId="24335C9F" w14:textId="77777777" w:rsidR="00766E76" w:rsidRDefault="00766E76" w:rsidP="00142BB1">
            <w:pPr>
              <w:pStyle w:val="TAL"/>
              <w:rPr>
                <w:lang w:eastAsia="zh-CN"/>
              </w:rPr>
            </w:pPr>
            <w:r>
              <w:rPr>
                <w:lang w:eastAsia="zh-CN"/>
              </w:rPr>
              <w:t>UEs information whose speed is faster than the speed threshold.</w:t>
            </w:r>
          </w:p>
        </w:tc>
        <w:tc>
          <w:tcPr>
            <w:tcW w:w="2751" w:type="dxa"/>
            <w:gridSpan w:val="2"/>
            <w:tcBorders>
              <w:top w:val="single" w:sz="6" w:space="0" w:color="auto"/>
              <w:left w:val="single" w:sz="6" w:space="0" w:color="auto"/>
              <w:bottom w:val="single" w:sz="6" w:space="0" w:color="auto"/>
              <w:right w:val="single" w:sz="6" w:space="0" w:color="auto"/>
            </w:tcBorders>
          </w:tcPr>
          <w:p w14:paraId="617517A7" w14:textId="77777777" w:rsidR="00766E76" w:rsidRDefault="00766E76" w:rsidP="00142BB1">
            <w:pPr>
              <w:pStyle w:val="TAL"/>
              <w:rPr>
                <w:rFonts w:cs="Arial"/>
                <w:szCs w:val="18"/>
              </w:rPr>
            </w:pPr>
            <w:r>
              <w:rPr>
                <w:rFonts w:cs="Arial"/>
                <w:szCs w:val="18"/>
              </w:rPr>
              <w:t>MovementBehaviour</w:t>
            </w:r>
          </w:p>
        </w:tc>
      </w:tr>
      <w:tr w:rsidR="00766E76" w14:paraId="59F62444" w14:textId="77777777" w:rsidTr="00142BB1">
        <w:trPr>
          <w:gridAfter w:val="1"/>
          <w:wAfter w:w="85" w:type="dxa"/>
          <w:jc w:val="center"/>
        </w:trPr>
        <w:tc>
          <w:tcPr>
            <w:tcW w:w="3222" w:type="dxa"/>
            <w:gridSpan w:val="2"/>
          </w:tcPr>
          <w:p w14:paraId="376B97A2" w14:textId="77777777" w:rsidR="00766E76" w:rsidRDefault="00766E76" w:rsidP="00142BB1">
            <w:pPr>
              <w:pStyle w:val="TAL"/>
              <w:rPr>
                <w:lang w:eastAsia="zh-CN"/>
              </w:rPr>
            </w:pPr>
            <w:r>
              <w:rPr>
                <w:lang w:eastAsia="zh-CN"/>
              </w:rPr>
              <w:t>SubscriptionTransferInfo</w:t>
            </w:r>
          </w:p>
        </w:tc>
        <w:tc>
          <w:tcPr>
            <w:tcW w:w="1195" w:type="dxa"/>
            <w:gridSpan w:val="2"/>
          </w:tcPr>
          <w:p w14:paraId="35A4E656" w14:textId="77777777" w:rsidR="00766E76" w:rsidRDefault="00766E76" w:rsidP="00142BB1">
            <w:pPr>
              <w:pStyle w:val="TAL"/>
              <w:rPr>
                <w:lang w:eastAsia="zh-CN"/>
              </w:rPr>
            </w:pPr>
            <w:r>
              <w:rPr>
                <w:lang w:eastAsia="zh-CN"/>
              </w:rPr>
              <w:t>5.1.6.2.41</w:t>
            </w:r>
          </w:p>
        </w:tc>
        <w:tc>
          <w:tcPr>
            <w:tcW w:w="2132" w:type="dxa"/>
            <w:gridSpan w:val="2"/>
          </w:tcPr>
          <w:p w14:paraId="12254BD5" w14:textId="77777777" w:rsidR="00766E76" w:rsidRDefault="00766E76" w:rsidP="00142BB1">
            <w:pPr>
              <w:pStyle w:val="TAL"/>
              <w:rPr>
                <w:lang w:eastAsia="zh-CN"/>
              </w:rPr>
            </w:pPr>
            <w:r>
              <w:rPr>
                <w:lang w:eastAsia="ko-KR"/>
              </w:rPr>
              <w:t>Contains information about subscriptions that are requested to be transferred.</w:t>
            </w:r>
          </w:p>
        </w:tc>
        <w:tc>
          <w:tcPr>
            <w:tcW w:w="2751" w:type="dxa"/>
            <w:gridSpan w:val="2"/>
          </w:tcPr>
          <w:p w14:paraId="3BDAF502" w14:textId="77777777" w:rsidR="00766E76" w:rsidRDefault="00766E76" w:rsidP="00142BB1">
            <w:pPr>
              <w:pStyle w:val="TAL"/>
              <w:rPr>
                <w:rFonts w:cs="Arial"/>
                <w:szCs w:val="18"/>
              </w:rPr>
            </w:pPr>
            <w:r>
              <w:t>AnaSubTransfer</w:t>
            </w:r>
          </w:p>
        </w:tc>
      </w:tr>
      <w:tr w:rsidR="00766E76" w14:paraId="2F47925C" w14:textId="77777777" w:rsidTr="00142BB1">
        <w:trPr>
          <w:gridAfter w:val="1"/>
          <w:wAfter w:w="85" w:type="dxa"/>
          <w:jc w:val="center"/>
        </w:trPr>
        <w:tc>
          <w:tcPr>
            <w:tcW w:w="3222" w:type="dxa"/>
            <w:gridSpan w:val="2"/>
          </w:tcPr>
          <w:p w14:paraId="52DA3D0A" w14:textId="77777777" w:rsidR="00766E76" w:rsidRDefault="00766E76" w:rsidP="00142BB1">
            <w:pPr>
              <w:pStyle w:val="TAL"/>
              <w:rPr>
                <w:lang w:eastAsia="zh-CN"/>
              </w:rPr>
            </w:pPr>
            <w:r>
              <w:rPr>
                <w:lang w:eastAsia="zh-CN"/>
              </w:rPr>
              <w:t>SuggestedPfdInfo</w:t>
            </w:r>
          </w:p>
        </w:tc>
        <w:tc>
          <w:tcPr>
            <w:tcW w:w="1195" w:type="dxa"/>
            <w:gridSpan w:val="2"/>
          </w:tcPr>
          <w:p w14:paraId="19647789" w14:textId="77777777" w:rsidR="00766E76" w:rsidRDefault="00766E76" w:rsidP="00142BB1">
            <w:pPr>
              <w:pStyle w:val="TAL"/>
              <w:rPr>
                <w:lang w:eastAsia="zh-CN"/>
              </w:rPr>
            </w:pPr>
            <w:r>
              <w:rPr>
                <w:lang w:eastAsia="zh-CN"/>
              </w:rPr>
              <w:t>5.1.6.2.107</w:t>
            </w:r>
          </w:p>
        </w:tc>
        <w:tc>
          <w:tcPr>
            <w:tcW w:w="2132" w:type="dxa"/>
            <w:gridSpan w:val="2"/>
          </w:tcPr>
          <w:p w14:paraId="3E4A8083" w14:textId="77777777" w:rsidR="00766E76" w:rsidRDefault="00766E76" w:rsidP="00142BB1">
            <w:pPr>
              <w:pStyle w:val="TAL"/>
              <w:rPr>
                <w:lang w:eastAsia="ko-KR"/>
              </w:rPr>
            </w:pPr>
            <w:r w:rsidRPr="00B36B7D">
              <w:rPr>
                <w:lang w:eastAsia="ko-KR"/>
              </w:rPr>
              <w:t>Represents the suggested PFD information for the application identifier.</w:t>
            </w:r>
          </w:p>
        </w:tc>
        <w:tc>
          <w:tcPr>
            <w:tcW w:w="2751" w:type="dxa"/>
            <w:gridSpan w:val="2"/>
          </w:tcPr>
          <w:p w14:paraId="4B30EED7" w14:textId="77777777" w:rsidR="00766E76" w:rsidRDefault="00766E76" w:rsidP="00142BB1">
            <w:pPr>
              <w:pStyle w:val="TAL"/>
            </w:pPr>
            <w:r>
              <w:t>PfdDetermination</w:t>
            </w:r>
          </w:p>
        </w:tc>
      </w:tr>
      <w:tr w:rsidR="00766E76" w14:paraId="4935B401" w14:textId="77777777" w:rsidTr="00142BB1">
        <w:trPr>
          <w:gridAfter w:val="1"/>
          <w:wAfter w:w="85" w:type="dxa"/>
          <w:jc w:val="center"/>
        </w:trPr>
        <w:tc>
          <w:tcPr>
            <w:tcW w:w="3222" w:type="dxa"/>
            <w:gridSpan w:val="2"/>
          </w:tcPr>
          <w:p w14:paraId="67C6AE9C" w14:textId="77777777" w:rsidR="00766E76" w:rsidRDefault="00766E76" w:rsidP="00142BB1">
            <w:pPr>
              <w:pStyle w:val="TAL"/>
              <w:rPr>
                <w:lang w:eastAsia="zh-CN"/>
              </w:rPr>
            </w:pPr>
            <w:r>
              <w:rPr>
                <w:lang w:eastAsia="zh-CN"/>
              </w:rPr>
              <w:t>TargetUeInformation</w:t>
            </w:r>
          </w:p>
        </w:tc>
        <w:tc>
          <w:tcPr>
            <w:tcW w:w="1195" w:type="dxa"/>
            <w:gridSpan w:val="2"/>
          </w:tcPr>
          <w:p w14:paraId="4C2572AF" w14:textId="77777777" w:rsidR="00766E76" w:rsidRDefault="00766E76" w:rsidP="00142BB1">
            <w:pPr>
              <w:pStyle w:val="TAL"/>
              <w:rPr>
                <w:lang w:eastAsia="zh-CN"/>
              </w:rPr>
            </w:pPr>
            <w:r>
              <w:t>5.1.6.2.8</w:t>
            </w:r>
          </w:p>
        </w:tc>
        <w:tc>
          <w:tcPr>
            <w:tcW w:w="2132" w:type="dxa"/>
            <w:gridSpan w:val="2"/>
          </w:tcPr>
          <w:p w14:paraId="53AD7F83" w14:textId="77777777" w:rsidR="00766E76" w:rsidRDefault="00766E76" w:rsidP="00142BB1">
            <w:pPr>
              <w:pStyle w:val="TAL"/>
              <w:rPr>
                <w:lang w:eastAsia="zh-CN"/>
              </w:rPr>
            </w:pPr>
            <w:r>
              <w:rPr>
                <w:rFonts w:cs="Arial"/>
                <w:szCs w:val="18"/>
              </w:rPr>
              <w:t>Identifies the target UE information.</w:t>
            </w:r>
          </w:p>
        </w:tc>
        <w:tc>
          <w:tcPr>
            <w:tcW w:w="2751" w:type="dxa"/>
            <w:gridSpan w:val="2"/>
          </w:tcPr>
          <w:p w14:paraId="4201998F" w14:textId="77777777" w:rsidR="00766E76" w:rsidRDefault="00766E76" w:rsidP="00142BB1">
            <w:pPr>
              <w:pStyle w:val="TAL"/>
            </w:pPr>
            <w:r>
              <w:t>ServiceExperience</w:t>
            </w:r>
          </w:p>
          <w:p w14:paraId="526CDC0A" w14:textId="77777777" w:rsidR="00766E76" w:rsidRDefault="00766E76" w:rsidP="00142BB1">
            <w:pPr>
              <w:pStyle w:val="TAL"/>
            </w:pPr>
            <w:r>
              <w:t>NfLoad</w:t>
            </w:r>
          </w:p>
          <w:p w14:paraId="35424459" w14:textId="77777777" w:rsidR="00766E76" w:rsidRDefault="00766E76" w:rsidP="00142BB1">
            <w:pPr>
              <w:pStyle w:val="TAL"/>
            </w:pPr>
            <w:r>
              <w:t>NetworkPerformance</w:t>
            </w:r>
          </w:p>
          <w:p w14:paraId="4A44E692" w14:textId="77777777" w:rsidR="00766E76" w:rsidRDefault="00766E76" w:rsidP="00142BB1">
            <w:pPr>
              <w:pStyle w:val="TAL"/>
            </w:pPr>
            <w:r>
              <w:t>UserDataCongestion</w:t>
            </w:r>
          </w:p>
          <w:p w14:paraId="504E3984" w14:textId="77777777" w:rsidR="00766E76" w:rsidRDefault="00766E76" w:rsidP="00142BB1">
            <w:pPr>
              <w:pStyle w:val="TAL"/>
            </w:pPr>
            <w:r>
              <w:t>UeMobility</w:t>
            </w:r>
          </w:p>
          <w:p w14:paraId="64016BEC" w14:textId="77777777" w:rsidR="00766E76" w:rsidRDefault="00766E76" w:rsidP="00142BB1">
            <w:pPr>
              <w:pStyle w:val="TAL"/>
            </w:pPr>
            <w:r>
              <w:t>UeCommunication</w:t>
            </w:r>
          </w:p>
          <w:p w14:paraId="259616F3" w14:textId="77777777" w:rsidR="00766E76" w:rsidRDefault="00766E76" w:rsidP="00142BB1">
            <w:pPr>
              <w:pStyle w:val="TAL"/>
            </w:pPr>
            <w:r>
              <w:t>AbnormalBehaviour</w:t>
            </w:r>
          </w:p>
          <w:p w14:paraId="09FB366E" w14:textId="77777777" w:rsidR="00766E76" w:rsidRDefault="00766E76" w:rsidP="00142BB1">
            <w:pPr>
              <w:pStyle w:val="TAL"/>
            </w:pPr>
            <w:r>
              <w:t>QoSSustainability</w:t>
            </w:r>
          </w:p>
          <w:p w14:paraId="0563DEC0" w14:textId="77777777" w:rsidR="00766E76" w:rsidRDefault="00766E76" w:rsidP="00142BB1">
            <w:pPr>
              <w:pStyle w:val="TAL"/>
            </w:pPr>
            <w:r>
              <w:t>Dispersion</w:t>
            </w:r>
          </w:p>
          <w:p w14:paraId="6365157C" w14:textId="77777777" w:rsidR="00766E76" w:rsidRDefault="00766E76" w:rsidP="00142BB1">
            <w:pPr>
              <w:pStyle w:val="TAL"/>
            </w:pPr>
            <w:r>
              <w:t>RedundantTransmissionExp</w:t>
            </w:r>
          </w:p>
          <w:p w14:paraId="37F6168E" w14:textId="77777777" w:rsidR="00766E76" w:rsidRDefault="00766E76" w:rsidP="00142BB1">
            <w:pPr>
              <w:pStyle w:val="TAL"/>
            </w:pPr>
            <w:r>
              <w:t>WlanPerformance</w:t>
            </w:r>
          </w:p>
          <w:p w14:paraId="76CC1DA0" w14:textId="77777777" w:rsidR="00766E76" w:rsidRDefault="00766E76" w:rsidP="00142BB1">
            <w:pPr>
              <w:pStyle w:val="TAL"/>
              <w:rPr>
                <w:rFonts w:eastAsia="Batang"/>
              </w:rPr>
            </w:pPr>
            <w:r>
              <w:rPr>
                <w:rFonts w:eastAsia="Batang"/>
              </w:rPr>
              <w:t>DnPerformance</w:t>
            </w:r>
          </w:p>
          <w:p w14:paraId="0F996D60" w14:textId="77777777" w:rsidR="00766E76" w:rsidRDefault="00766E76" w:rsidP="00142BB1">
            <w:pPr>
              <w:pStyle w:val="TAL"/>
              <w:rPr>
                <w:rFonts w:eastAsia="Batang"/>
              </w:rPr>
            </w:pPr>
            <w:r>
              <w:t>PduSesTraffic</w:t>
            </w:r>
          </w:p>
          <w:p w14:paraId="0C05C53C" w14:textId="77777777" w:rsidR="00766E76" w:rsidRDefault="00766E76" w:rsidP="00142BB1">
            <w:pPr>
              <w:pStyle w:val="TAL"/>
              <w:rPr>
                <w:lang w:eastAsia="zh-CN"/>
              </w:rPr>
            </w:pPr>
            <w:r>
              <w:rPr>
                <w:lang w:eastAsia="zh-CN"/>
              </w:rPr>
              <w:t>E2eDataVolTransTime</w:t>
            </w:r>
          </w:p>
          <w:p w14:paraId="546C3B9A" w14:textId="77777777" w:rsidR="00766E76" w:rsidRDefault="00766E76" w:rsidP="00142BB1">
            <w:pPr>
              <w:pStyle w:val="TAL"/>
              <w:rPr>
                <w:lang w:eastAsia="zh-CN"/>
              </w:rPr>
            </w:pPr>
            <w:r w:rsidRPr="009D3C18">
              <w:rPr>
                <w:lang w:eastAsia="zh-CN"/>
              </w:rPr>
              <w:t>MovementBehaviour</w:t>
            </w:r>
          </w:p>
          <w:p w14:paraId="5737749C" w14:textId="77777777" w:rsidR="00766E76" w:rsidRDefault="00766E76" w:rsidP="00142BB1">
            <w:pPr>
              <w:pStyle w:val="TAL"/>
            </w:pPr>
            <w:r>
              <w:t>SMCCE</w:t>
            </w:r>
          </w:p>
          <w:p w14:paraId="05817392" w14:textId="77777777" w:rsidR="00766E76" w:rsidRDefault="00766E76" w:rsidP="00142BB1">
            <w:pPr>
              <w:pStyle w:val="TAL"/>
              <w:rPr>
                <w:lang w:eastAsia="zh-CN"/>
              </w:rPr>
            </w:pPr>
            <w:r>
              <w:t>RelativeProximity</w:t>
            </w:r>
          </w:p>
          <w:p w14:paraId="523B54EC" w14:textId="77777777" w:rsidR="00766E76" w:rsidRDefault="00766E76" w:rsidP="00142BB1">
            <w:pPr>
              <w:pStyle w:val="TAL"/>
            </w:pPr>
            <w:r>
              <w:rPr>
                <w:lang w:eastAsia="zh-CN"/>
              </w:rPr>
              <w:t>QoSPolicyAssist</w:t>
            </w:r>
          </w:p>
        </w:tc>
      </w:tr>
      <w:tr w:rsidR="00766E76" w14:paraId="5A6C2AB1" w14:textId="77777777" w:rsidTr="00142BB1">
        <w:trPr>
          <w:gridAfter w:val="1"/>
          <w:wAfter w:w="85" w:type="dxa"/>
          <w:jc w:val="center"/>
        </w:trPr>
        <w:tc>
          <w:tcPr>
            <w:tcW w:w="3222" w:type="dxa"/>
            <w:gridSpan w:val="2"/>
          </w:tcPr>
          <w:p w14:paraId="2C477523" w14:textId="77777777" w:rsidR="00766E76" w:rsidRDefault="00766E76" w:rsidP="00142BB1">
            <w:pPr>
              <w:pStyle w:val="TAL"/>
              <w:rPr>
                <w:lang w:eastAsia="zh-CN"/>
              </w:rPr>
            </w:pPr>
            <w:r>
              <w:rPr>
                <w:lang w:eastAsia="zh-CN"/>
              </w:rPr>
              <w:t>TdTraffic</w:t>
            </w:r>
          </w:p>
        </w:tc>
        <w:tc>
          <w:tcPr>
            <w:tcW w:w="1195" w:type="dxa"/>
            <w:gridSpan w:val="2"/>
          </w:tcPr>
          <w:p w14:paraId="4C659356" w14:textId="77777777" w:rsidR="00766E76" w:rsidRDefault="00766E76" w:rsidP="00142BB1">
            <w:pPr>
              <w:pStyle w:val="TAL"/>
            </w:pPr>
            <w:r>
              <w:rPr>
                <w:rFonts w:hint="eastAsia"/>
                <w:lang w:eastAsia="zh-CN"/>
              </w:rPr>
              <w:t>5</w:t>
            </w:r>
            <w:r>
              <w:rPr>
                <w:lang w:eastAsia="zh-CN"/>
              </w:rPr>
              <w:t>.1.6.2.78</w:t>
            </w:r>
          </w:p>
        </w:tc>
        <w:tc>
          <w:tcPr>
            <w:tcW w:w="2132" w:type="dxa"/>
            <w:gridSpan w:val="2"/>
          </w:tcPr>
          <w:p w14:paraId="6FD218FD" w14:textId="77777777" w:rsidR="00766E76" w:rsidRDefault="00766E76" w:rsidP="00142BB1">
            <w:pPr>
              <w:pStyle w:val="TAL"/>
              <w:rPr>
                <w:rFonts w:cs="Arial"/>
                <w:szCs w:val="18"/>
              </w:rPr>
            </w:pPr>
            <w:r>
              <w:rPr>
                <w:lang w:eastAsia="zh-CN"/>
              </w:rPr>
              <w:t xml:space="preserve">Represents </w:t>
            </w:r>
            <w:r>
              <w:t>traffic that matches or unmatches Traffic Descriptor over the established PDU Session(s).</w:t>
            </w:r>
          </w:p>
        </w:tc>
        <w:tc>
          <w:tcPr>
            <w:tcW w:w="2751" w:type="dxa"/>
            <w:gridSpan w:val="2"/>
          </w:tcPr>
          <w:p w14:paraId="6A159E70" w14:textId="77777777" w:rsidR="00766E76" w:rsidRDefault="00766E76" w:rsidP="00142BB1">
            <w:pPr>
              <w:pStyle w:val="TAL"/>
            </w:pPr>
            <w:r>
              <w:rPr>
                <w:rFonts w:cs="Arial"/>
                <w:szCs w:val="18"/>
              </w:rPr>
              <w:t>PduSesTraffic</w:t>
            </w:r>
          </w:p>
        </w:tc>
      </w:tr>
      <w:tr w:rsidR="00766E76" w14:paraId="75FE479B" w14:textId="77777777" w:rsidTr="00142BB1">
        <w:trPr>
          <w:gridAfter w:val="1"/>
          <w:wAfter w:w="85" w:type="dxa"/>
          <w:jc w:val="center"/>
        </w:trPr>
        <w:tc>
          <w:tcPr>
            <w:tcW w:w="3222" w:type="dxa"/>
            <w:gridSpan w:val="2"/>
          </w:tcPr>
          <w:p w14:paraId="02AEB9BF" w14:textId="77777777" w:rsidR="00766E76" w:rsidRDefault="00766E76" w:rsidP="00142BB1">
            <w:pPr>
              <w:pStyle w:val="TAL"/>
              <w:rPr>
                <w:lang w:eastAsia="zh-CN"/>
              </w:rPr>
            </w:pPr>
            <w:r>
              <w:rPr>
                <w:lang w:eastAsia="zh-CN"/>
              </w:rPr>
              <w:t>TermCause</w:t>
            </w:r>
          </w:p>
        </w:tc>
        <w:tc>
          <w:tcPr>
            <w:tcW w:w="1195" w:type="dxa"/>
            <w:gridSpan w:val="2"/>
          </w:tcPr>
          <w:p w14:paraId="04188804" w14:textId="77777777" w:rsidR="00766E76" w:rsidRDefault="00766E76" w:rsidP="00142BB1">
            <w:pPr>
              <w:pStyle w:val="TAL"/>
            </w:pPr>
            <w:r>
              <w:t>5.1.6.3.26</w:t>
            </w:r>
          </w:p>
        </w:tc>
        <w:tc>
          <w:tcPr>
            <w:tcW w:w="2132" w:type="dxa"/>
            <w:gridSpan w:val="2"/>
          </w:tcPr>
          <w:p w14:paraId="3C26BAB4" w14:textId="77777777" w:rsidR="00766E76" w:rsidRDefault="00766E76" w:rsidP="00142BB1">
            <w:pPr>
              <w:pStyle w:val="TAL"/>
              <w:rPr>
                <w:rFonts w:cs="Arial"/>
                <w:szCs w:val="18"/>
              </w:rPr>
            </w:pPr>
            <w:r>
              <w:rPr>
                <w:rFonts w:cs="Arial"/>
                <w:szCs w:val="18"/>
              </w:rPr>
              <w:t>Represents a cause for requesting to terminate an analytics subscription.</w:t>
            </w:r>
          </w:p>
        </w:tc>
        <w:tc>
          <w:tcPr>
            <w:tcW w:w="2751" w:type="dxa"/>
            <w:gridSpan w:val="2"/>
          </w:tcPr>
          <w:p w14:paraId="34D54D2B" w14:textId="77777777" w:rsidR="00766E76" w:rsidRDefault="00766E76" w:rsidP="00142BB1">
            <w:pPr>
              <w:pStyle w:val="TAL"/>
            </w:pPr>
            <w:r>
              <w:t>TermRequest</w:t>
            </w:r>
          </w:p>
        </w:tc>
      </w:tr>
      <w:tr w:rsidR="00766E76" w14:paraId="0B68DB5E" w14:textId="77777777" w:rsidTr="00142BB1">
        <w:trPr>
          <w:gridAfter w:val="1"/>
          <w:wAfter w:w="85" w:type="dxa"/>
          <w:jc w:val="center"/>
        </w:trPr>
        <w:tc>
          <w:tcPr>
            <w:tcW w:w="3222" w:type="dxa"/>
            <w:gridSpan w:val="2"/>
          </w:tcPr>
          <w:p w14:paraId="370DEF1C" w14:textId="77777777" w:rsidR="00766E76" w:rsidRDefault="00766E76" w:rsidP="00142BB1">
            <w:pPr>
              <w:pStyle w:val="TAL"/>
              <w:rPr>
                <w:lang w:eastAsia="zh-CN"/>
              </w:rPr>
            </w:pPr>
            <w:r>
              <w:lastRenderedPageBreak/>
              <w:t>ThresholdLevel</w:t>
            </w:r>
          </w:p>
        </w:tc>
        <w:tc>
          <w:tcPr>
            <w:tcW w:w="1195" w:type="dxa"/>
            <w:gridSpan w:val="2"/>
          </w:tcPr>
          <w:p w14:paraId="2C9ACAEE" w14:textId="77777777" w:rsidR="00766E76" w:rsidRDefault="00766E76" w:rsidP="00142BB1">
            <w:pPr>
              <w:pStyle w:val="TAL"/>
            </w:pPr>
            <w:r>
              <w:t>5.1.6.2.30</w:t>
            </w:r>
          </w:p>
        </w:tc>
        <w:tc>
          <w:tcPr>
            <w:tcW w:w="2132" w:type="dxa"/>
            <w:gridSpan w:val="2"/>
          </w:tcPr>
          <w:p w14:paraId="4967EA6C" w14:textId="77777777" w:rsidR="00766E76" w:rsidRDefault="00766E76" w:rsidP="00142BB1">
            <w:pPr>
              <w:pStyle w:val="TAL"/>
              <w:rPr>
                <w:rFonts w:cs="Arial"/>
                <w:szCs w:val="18"/>
              </w:rPr>
            </w:pPr>
            <w:r>
              <w:t>Describes a threshold level.</w:t>
            </w:r>
          </w:p>
        </w:tc>
        <w:tc>
          <w:tcPr>
            <w:tcW w:w="2751" w:type="dxa"/>
            <w:gridSpan w:val="2"/>
          </w:tcPr>
          <w:p w14:paraId="32990288" w14:textId="77777777" w:rsidR="00766E76" w:rsidRDefault="00766E76" w:rsidP="00142BB1">
            <w:pPr>
              <w:pStyle w:val="TAL"/>
            </w:pPr>
            <w:r>
              <w:t>UserDataCongestion</w:t>
            </w:r>
          </w:p>
          <w:p w14:paraId="3302F852" w14:textId="77777777" w:rsidR="00766E76" w:rsidRDefault="00766E76" w:rsidP="00142BB1">
            <w:pPr>
              <w:pStyle w:val="TAL"/>
            </w:pPr>
            <w:r>
              <w:t>NfLoad</w:t>
            </w:r>
          </w:p>
          <w:p w14:paraId="13FD1E42" w14:textId="77777777" w:rsidR="00766E76" w:rsidRDefault="00766E76" w:rsidP="00142BB1">
            <w:pPr>
              <w:pStyle w:val="TAL"/>
              <w:rPr>
                <w:rFonts w:eastAsia="Batang"/>
              </w:rPr>
            </w:pPr>
            <w:r>
              <w:rPr>
                <w:rFonts w:eastAsia="Batang"/>
              </w:rPr>
              <w:t>DnPerformance</w:t>
            </w:r>
          </w:p>
          <w:p w14:paraId="707E93DA" w14:textId="77777777" w:rsidR="00766E76" w:rsidRDefault="00766E76" w:rsidP="00142BB1">
            <w:pPr>
              <w:pStyle w:val="TAL"/>
              <w:rPr>
                <w:rFonts w:eastAsia="Batang"/>
              </w:rPr>
            </w:pPr>
            <w:r>
              <w:rPr>
                <w:rFonts w:eastAsia="Batang"/>
              </w:rPr>
              <w:t>ServiceExperienceExt</w:t>
            </w:r>
          </w:p>
          <w:p w14:paraId="42FB1625" w14:textId="77777777" w:rsidR="00766E76" w:rsidRDefault="00766E76" w:rsidP="00142BB1">
            <w:pPr>
              <w:pStyle w:val="TAL"/>
              <w:rPr>
                <w:lang w:eastAsia="zh-CN"/>
              </w:rPr>
            </w:pPr>
            <w:r>
              <w:rPr>
                <w:rFonts w:cs="Arial"/>
                <w:szCs w:val="18"/>
              </w:rPr>
              <w:t>MovementBehaviour</w:t>
            </w:r>
          </w:p>
          <w:p w14:paraId="358D5E56" w14:textId="77777777" w:rsidR="00766E76" w:rsidRDefault="00766E76" w:rsidP="00142BB1">
            <w:pPr>
              <w:pStyle w:val="TAL"/>
            </w:pPr>
            <w:r>
              <w:rPr>
                <w:lang w:eastAsia="zh-CN"/>
              </w:rPr>
              <w:t>QoSPolicyAssist</w:t>
            </w:r>
          </w:p>
        </w:tc>
      </w:tr>
      <w:tr w:rsidR="00766E76" w14:paraId="005AB016" w14:textId="77777777" w:rsidTr="00142BB1">
        <w:trPr>
          <w:gridAfter w:val="1"/>
          <w:wAfter w:w="85" w:type="dxa"/>
          <w:jc w:val="center"/>
        </w:trPr>
        <w:tc>
          <w:tcPr>
            <w:tcW w:w="3222" w:type="dxa"/>
            <w:gridSpan w:val="2"/>
          </w:tcPr>
          <w:p w14:paraId="50B45B9F" w14:textId="77777777" w:rsidR="00766E76" w:rsidRDefault="00766E76" w:rsidP="00142BB1">
            <w:pPr>
              <w:pStyle w:val="TAL"/>
            </w:pPr>
            <w:r>
              <w:t>TimerInfo</w:t>
            </w:r>
          </w:p>
        </w:tc>
        <w:tc>
          <w:tcPr>
            <w:tcW w:w="1195" w:type="dxa"/>
            <w:gridSpan w:val="2"/>
          </w:tcPr>
          <w:p w14:paraId="322BBEA0" w14:textId="77777777" w:rsidR="00766E76" w:rsidRDefault="00766E76" w:rsidP="00142BB1">
            <w:pPr>
              <w:pStyle w:val="TAL"/>
            </w:pPr>
            <w:r>
              <w:t>5.1.6.2.110</w:t>
            </w:r>
          </w:p>
        </w:tc>
        <w:tc>
          <w:tcPr>
            <w:tcW w:w="2132" w:type="dxa"/>
            <w:gridSpan w:val="2"/>
          </w:tcPr>
          <w:p w14:paraId="533CCE20" w14:textId="77777777" w:rsidR="00766E76" w:rsidRDefault="00766E76" w:rsidP="00142BB1">
            <w:pPr>
              <w:pStyle w:val="TAL"/>
            </w:pPr>
            <w:r>
              <w:t>Represents the timer information.</w:t>
            </w:r>
          </w:p>
        </w:tc>
        <w:tc>
          <w:tcPr>
            <w:tcW w:w="2751" w:type="dxa"/>
            <w:gridSpan w:val="2"/>
          </w:tcPr>
          <w:p w14:paraId="5EBC7ED6" w14:textId="77777777" w:rsidR="00766E76" w:rsidRDefault="00766E76" w:rsidP="00142BB1">
            <w:pPr>
              <w:pStyle w:val="TAL"/>
            </w:pPr>
            <w:r w:rsidRPr="00A64BE7">
              <w:t>SignallingStorm</w:t>
            </w:r>
          </w:p>
        </w:tc>
      </w:tr>
      <w:tr w:rsidR="00766E76" w14:paraId="60D3F8D3" w14:textId="77777777" w:rsidTr="00142BB1">
        <w:trPr>
          <w:gridAfter w:val="1"/>
          <w:wAfter w:w="85" w:type="dxa"/>
          <w:jc w:val="center"/>
        </w:trPr>
        <w:tc>
          <w:tcPr>
            <w:tcW w:w="3222" w:type="dxa"/>
            <w:gridSpan w:val="2"/>
          </w:tcPr>
          <w:p w14:paraId="3221F563" w14:textId="77777777" w:rsidR="00766E76" w:rsidRDefault="00766E76" w:rsidP="00142BB1">
            <w:pPr>
              <w:pStyle w:val="TAL"/>
            </w:pPr>
            <w:r>
              <w:t>TimerType</w:t>
            </w:r>
          </w:p>
        </w:tc>
        <w:tc>
          <w:tcPr>
            <w:tcW w:w="1195" w:type="dxa"/>
            <w:gridSpan w:val="2"/>
          </w:tcPr>
          <w:p w14:paraId="5BCFB60D" w14:textId="77777777" w:rsidR="00766E76" w:rsidRDefault="00766E76" w:rsidP="00142BB1">
            <w:pPr>
              <w:pStyle w:val="TAL"/>
            </w:pPr>
            <w:r>
              <w:t>5.1.6.3.42</w:t>
            </w:r>
          </w:p>
        </w:tc>
        <w:tc>
          <w:tcPr>
            <w:tcW w:w="2132" w:type="dxa"/>
            <w:gridSpan w:val="2"/>
          </w:tcPr>
          <w:p w14:paraId="4A87E5D7" w14:textId="77777777" w:rsidR="00766E76" w:rsidRDefault="00766E76" w:rsidP="00142BB1">
            <w:pPr>
              <w:pStyle w:val="TAL"/>
            </w:pPr>
            <w:r>
              <w:t>Represents the type of timer.</w:t>
            </w:r>
          </w:p>
        </w:tc>
        <w:tc>
          <w:tcPr>
            <w:tcW w:w="2751" w:type="dxa"/>
            <w:gridSpan w:val="2"/>
          </w:tcPr>
          <w:p w14:paraId="5A895021" w14:textId="77777777" w:rsidR="00766E76" w:rsidRDefault="00766E76" w:rsidP="00142BB1">
            <w:pPr>
              <w:pStyle w:val="TAL"/>
            </w:pPr>
            <w:r w:rsidRPr="00A64BE7">
              <w:t>SignallingStorm</w:t>
            </w:r>
          </w:p>
        </w:tc>
      </w:tr>
      <w:tr w:rsidR="00766E76" w14:paraId="78A23BB8" w14:textId="77777777" w:rsidTr="00142BB1">
        <w:trPr>
          <w:gridAfter w:val="1"/>
          <w:wAfter w:w="85" w:type="dxa"/>
          <w:jc w:val="center"/>
        </w:trPr>
        <w:tc>
          <w:tcPr>
            <w:tcW w:w="3222" w:type="dxa"/>
            <w:gridSpan w:val="2"/>
          </w:tcPr>
          <w:p w14:paraId="3EFD93A4" w14:textId="77777777" w:rsidR="00766E76" w:rsidRDefault="00766E76" w:rsidP="00142BB1">
            <w:pPr>
              <w:pStyle w:val="TAL"/>
            </w:pPr>
            <w:r w:rsidRPr="00026978">
              <w:rPr>
                <w:lang w:eastAsia="zh-CN"/>
              </w:rPr>
              <w:t>TimestampedLocation</w:t>
            </w:r>
          </w:p>
        </w:tc>
        <w:tc>
          <w:tcPr>
            <w:tcW w:w="1195" w:type="dxa"/>
            <w:gridSpan w:val="2"/>
          </w:tcPr>
          <w:p w14:paraId="2115BE04" w14:textId="77777777" w:rsidR="00766E76" w:rsidRDefault="00766E76" w:rsidP="00142BB1">
            <w:pPr>
              <w:pStyle w:val="TAL"/>
            </w:pPr>
            <w:r w:rsidRPr="00026978">
              <w:rPr>
                <w:rFonts w:hint="eastAsia"/>
                <w:lang w:eastAsia="ja-JP"/>
              </w:rPr>
              <w:t>5</w:t>
            </w:r>
            <w:r w:rsidRPr="00026978">
              <w:rPr>
                <w:lang w:eastAsia="ja-JP"/>
              </w:rPr>
              <w:t>.1.6.2.103</w:t>
            </w:r>
          </w:p>
        </w:tc>
        <w:tc>
          <w:tcPr>
            <w:tcW w:w="2132" w:type="dxa"/>
            <w:gridSpan w:val="2"/>
          </w:tcPr>
          <w:p w14:paraId="5A276536" w14:textId="77777777" w:rsidR="00766E76" w:rsidRDefault="00766E76" w:rsidP="00142BB1">
            <w:pPr>
              <w:pStyle w:val="TAL"/>
            </w:pPr>
            <w:r>
              <w:t>Represents a timestamped</w:t>
            </w:r>
            <w:r w:rsidRPr="00026978">
              <w:t xml:space="preserve"> UE</w:t>
            </w:r>
            <w:r>
              <w:t xml:space="preserve"> location</w:t>
            </w:r>
            <w:r w:rsidRPr="00026978">
              <w:t>.</w:t>
            </w:r>
          </w:p>
        </w:tc>
        <w:tc>
          <w:tcPr>
            <w:tcW w:w="2751" w:type="dxa"/>
            <w:gridSpan w:val="2"/>
          </w:tcPr>
          <w:p w14:paraId="3462A694" w14:textId="77777777" w:rsidR="00766E76" w:rsidRDefault="00766E76" w:rsidP="00142BB1">
            <w:pPr>
              <w:keepNext/>
              <w:keepLines/>
              <w:spacing w:after="0"/>
              <w:rPr>
                <w:rFonts w:ascii="Arial" w:hAnsi="Arial"/>
                <w:sz w:val="18"/>
                <w:lang w:val="en-US" w:eastAsia="zh-CN"/>
              </w:rPr>
            </w:pPr>
            <w:r w:rsidRPr="00026978">
              <w:rPr>
                <w:rFonts w:ascii="Arial" w:hAnsi="Arial"/>
                <w:sz w:val="18"/>
                <w:lang w:val="en-US" w:eastAsia="zh-CN"/>
              </w:rPr>
              <w:t>RelativeProximity</w:t>
            </w:r>
          </w:p>
          <w:p w14:paraId="479D4D10" w14:textId="77777777" w:rsidR="00766E76" w:rsidRDefault="00766E76" w:rsidP="00142BB1">
            <w:pPr>
              <w:pStyle w:val="TAL"/>
            </w:pPr>
            <w:r>
              <w:rPr>
                <w:lang w:val="en-US"/>
              </w:rPr>
              <w:t>UeMobilityExt3</w:t>
            </w:r>
          </w:p>
        </w:tc>
      </w:tr>
      <w:tr w:rsidR="00766E76" w14:paraId="34C65D6B" w14:textId="77777777" w:rsidTr="00142BB1">
        <w:trPr>
          <w:gridAfter w:val="1"/>
          <w:wAfter w:w="85" w:type="dxa"/>
          <w:jc w:val="center"/>
        </w:trPr>
        <w:tc>
          <w:tcPr>
            <w:tcW w:w="3222" w:type="dxa"/>
            <w:gridSpan w:val="2"/>
          </w:tcPr>
          <w:p w14:paraId="02DA0B0B" w14:textId="77777777" w:rsidR="00766E76" w:rsidRDefault="00766E76" w:rsidP="00142BB1">
            <w:pPr>
              <w:pStyle w:val="TAL"/>
            </w:pPr>
            <w:r>
              <w:rPr>
                <w:lang w:eastAsia="zh-CN"/>
              </w:rPr>
              <w:t>TimeToCollisionInfo</w:t>
            </w:r>
          </w:p>
        </w:tc>
        <w:tc>
          <w:tcPr>
            <w:tcW w:w="1195" w:type="dxa"/>
            <w:gridSpan w:val="2"/>
          </w:tcPr>
          <w:p w14:paraId="01E64897" w14:textId="77777777" w:rsidR="00766E76" w:rsidRDefault="00766E76" w:rsidP="00142BB1">
            <w:pPr>
              <w:pStyle w:val="TAL"/>
            </w:pPr>
            <w:r>
              <w:rPr>
                <w:rFonts w:hint="eastAsia"/>
                <w:lang w:eastAsia="ja-JP"/>
              </w:rPr>
              <w:t>5</w:t>
            </w:r>
            <w:r>
              <w:rPr>
                <w:lang w:eastAsia="ja-JP"/>
              </w:rPr>
              <w:t>.1.6.2.104</w:t>
            </w:r>
          </w:p>
        </w:tc>
        <w:tc>
          <w:tcPr>
            <w:tcW w:w="2132" w:type="dxa"/>
            <w:gridSpan w:val="2"/>
          </w:tcPr>
          <w:p w14:paraId="7A7B870C" w14:textId="77777777" w:rsidR="00766E76" w:rsidRDefault="00766E76" w:rsidP="00142BB1">
            <w:pPr>
              <w:pStyle w:val="TAL"/>
            </w:pPr>
            <w:r>
              <w:t>Time To Collision (TTC) information.</w:t>
            </w:r>
          </w:p>
        </w:tc>
        <w:tc>
          <w:tcPr>
            <w:tcW w:w="2751" w:type="dxa"/>
            <w:gridSpan w:val="2"/>
          </w:tcPr>
          <w:p w14:paraId="6FF8BF0E" w14:textId="77777777" w:rsidR="00766E76" w:rsidRDefault="00766E76" w:rsidP="00142BB1">
            <w:pPr>
              <w:pStyle w:val="TAL"/>
            </w:pPr>
            <w:r>
              <w:rPr>
                <w:lang w:val="en-US" w:eastAsia="zh-CN"/>
              </w:rPr>
              <w:t>RelativeProximity</w:t>
            </w:r>
          </w:p>
        </w:tc>
      </w:tr>
      <w:tr w:rsidR="00766E76" w14:paraId="42BC9E82" w14:textId="77777777" w:rsidTr="00142BB1">
        <w:trPr>
          <w:gridAfter w:val="1"/>
          <w:wAfter w:w="85" w:type="dxa"/>
          <w:jc w:val="center"/>
        </w:trPr>
        <w:tc>
          <w:tcPr>
            <w:tcW w:w="3222" w:type="dxa"/>
            <w:gridSpan w:val="2"/>
          </w:tcPr>
          <w:p w14:paraId="38FAA9EA" w14:textId="77777777" w:rsidR="00766E76" w:rsidRDefault="00766E76" w:rsidP="00142BB1">
            <w:pPr>
              <w:pStyle w:val="TAL"/>
            </w:pPr>
            <w:r>
              <w:rPr>
                <w:rFonts w:hint="eastAsia"/>
                <w:lang w:eastAsia="zh-CN"/>
              </w:rPr>
              <w:t>T</w:t>
            </w:r>
            <w:r>
              <w:rPr>
                <w:lang w:eastAsia="zh-CN"/>
              </w:rPr>
              <w:t>imeUnit</w:t>
            </w:r>
          </w:p>
        </w:tc>
        <w:tc>
          <w:tcPr>
            <w:tcW w:w="1195" w:type="dxa"/>
            <w:gridSpan w:val="2"/>
          </w:tcPr>
          <w:p w14:paraId="035539E6" w14:textId="77777777" w:rsidR="00766E76" w:rsidRDefault="00766E76" w:rsidP="00142BB1">
            <w:pPr>
              <w:pStyle w:val="TAL"/>
            </w:pPr>
            <w:r>
              <w:rPr>
                <w:rFonts w:hint="eastAsia"/>
                <w:lang w:eastAsia="zh-CN"/>
              </w:rPr>
              <w:t>5</w:t>
            </w:r>
            <w:r>
              <w:rPr>
                <w:lang w:eastAsia="zh-CN"/>
              </w:rPr>
              <w:t>.1.6.3.9</w:t>
            </w:r>
          </w:p>
        </w:tc>
        <w:tc>
          <w:tcPr>
            <w:tcW w:w="2132" w:type="dxa"/>
            <w:gridSpan w:val="2"/>
          </w:tcPr>
          <w:p w14:paraId="779ACF65" w14:textId="77777777" w:rsidR="00766E76" w:rsidRDefault="00766E76" w:rsidP="00142BB1">
            <w:pPr>
              <w:pStyle w:val="TAL"/>
            </w:pPr>
            <w:r>
              <w:rPr>
                <w:lang w:eastAsia="zh-CN"/>
              </w:rPr>
              <w:t>Represents the unit for the session active time.</w:t>
            </w:r>
          </w:p>
        </w:tc>
        <w:tc>
          <w:tcPr>
            <w:tcW w:w="2751" w:type="dxa"/>
            <w:gridSpan w:val="2"/>
          </w:tcPr>
          <w:p w14:paraId="0913414B" w14:textId="77777777" w:rsidR="00766E76" w:rsidRDefault="00766E76" w:rsidP="00142BB1">
            <w:pPr>
              <w:pStyle w:val="TAL"/>
            </w:pPr>
            <w:r>
              <w:t>QoSSustainability</w:t>
            </w:r>
          </w:p>
        </w:tc>
      </w:tr>
      <w:tr w:rsidR="00766E76" w14:paraId="44379051" w14:textId="77777777" w:rsidTr="00142BB1">
        <w:trPr>
          <w:gridAfter w:val="1"/>
          <w:wAfter w:w="85" w:type="dxa"/>
          <w:jc w:val="center"/>
        </w:trPr>
        <w:tc>
          <w:tcPr>
            <w:tcW w:w="3222" w:type="dxa"/>
            <w:gridSpan w:val="2"/>
          </w:tcPr>
          <w:p w14:paraId="5919A6E9" w14:textId="77777777" w:rsidR="00766E76" w:rsidRDefault="00766E76" w:rsidP="00142BB1">
            <w:pPr>
              <w:pStyle w:val="TAL"/>
              <w:rPr>
                <w:lang w:eastAsia="zh-CN"/>
              </w:rPr>
            </w:pPr>
            <w:r>
              <w:t>TopApplication</w:t>
            </w:r>
          </w:p>
        </w:tc>
        <w:tc>
          <w:tcPr>
            <w:tcW w:w="1195" w:type="dxa"/>
            <w:gridSpan w:val="2"/>
          </w:tcPr>
          <w:p w14:paraId="48250FA3" w14:textId="77777777" w:rsidR="00766E76" w:rsidRDefault="00766E76" w:rsidP="00142BB1">
            <w:pPr>
              <w:pStyle w:val="TAL"/>
              <w:rPr>
                <w:lang w:eastAsia="zh-CN"/>
              </w:rPr>
            </w:pPr>
            <w:r>
              <w:t>5.1.6.2.39</w:t>
            </w:r>
          </w:p>
        </w:tc>
        <w:tc>
          <w:tcPr>
            <w:tcW w:w="2132" w:type="dxa"/>
            <w:gridSpan w:val="2"/>
          </w:tcPr>
          <w:p w14:paraId="50D5B5A2" w14:textId="77777777" w:rsidR="00766E76" w:rsidRDefault="00766E76" w:rsidP="00142BB1">
            <w:pPr>
              <w:pStyle w:val="TAL"/>
              <w:rPr>
                <w:lang w:eastAsia="zh-CN"/>
              </w:rPr>
            </w:pPr>
            <w:r>
              <w:t>Top application that contributes the most to the traffic.</w:t>
            </w:r>
          </w:p>
        </w:tc>
        <w:tc>
          <w:tcPr>
            <w:tcW w:w="2751" w:type="dxa"/>
            <w:gridSpan w:val="2"/>
          </w:tcPr>
          <w:p w14:paraId="31A5E464" w14:textId="77777777" w:rsidR="00766E76" w:rsidRDefault="00766E76" w:rsidP="00142BB1">
            <w:pPr>
              <w:pStyle w:val="TAL"/>
            </w:pPr>
            <w:r>
              <w:t>UserDataCongestionExt</w:t>
            </w:r>
          </w:p>
        </w:tc>
      </w:tr>
      <w:tr w:rsidR="00766E76" w14:paraId="6845E83D" w14:textId="77777777" w:rsidTr="00142BB1">
        <w:trPr>
          <w:gridAfter w:val="1"/>
          <w:wAfter w:w="85" w:type="dxa"/>
          <w:jc w:val="center"/>
        </w:trPr>
        <w:tc>
          <w:tcPr>
            <w:tcW w:w="3222" w:type="dxa"/>
            <w:gridSpan w:val="2"/>
          </w:tcPr>
          <w:p w14:paraId="22A851EA" w14:textId="77777777" w:rsidR="00766E76" w:rsidRDefault="00766E76" w:rsidP="00142BB1">
            <w:pPr>
              <w:pStyle w:val="TAL"/>
              <w:rPr>
                <w:lang w:eastAsia="zh-CN"/>
              </w:rPr>
            </w:pPr>
            <w:r>
              <w:rPr>
                <w:lang w:eastAsia="zh-CN"/>
              </w:rPr>
              <w:t>TrafficCharacterization</w:t>
            </w:r>
          </w:p>
        </w:tc>
        <w:tc>
          <w:tcPr>
            <w:tcW w:w="1195" w:type="dxa"/>
            <w:gridSpan w:val="2"/>
          </w:tcPr>
          <w:p w14:paraId="2E5B335C" w14:textId="77777777" w:rsidR="00766E76" w:rsidRDefault="00766E76" w:rsidP="00142BB1">
            <w:pPr>
              <w:pStyle w:val="TAL"/>
              <w:rPr>
                <w:lang w:eastAsia="zh-CN"/>
              </w:rPr>
            </w:pPr>
            <w:r>
              <w:rPr>
                <w:lang w:eastAsia="zh-CN"/>
              </w:rPr>
              <w:t>5.1.6.2.14</w:t>
            </w:r>
          </w:p>
        </w:tc>
        <w:tc>
          <w:tcPr>
            <w:tcW w:w="2132" w:type="dxa"/>
            <w:gridSpan w:val="2"/>
          </w:tcPr>
          <w:p w14:paraId="7BCE107B" w14:textId="77777777" w:rsidR="00766E76" w:rsidRDefault="00766E76" w:rsidP="00142BB1">
            <w:pPr>
              <w:pStyle w:val="TAL"/>
              <w:rPr>
                <w:lang w:eastAsia="zh-CN"/>
              </w:rPr>
            </w:pPr>
            <w:r>
              <w:rPr>
                <w:lang w:eastAsia="zh-CN"/>
              </w:rPr>
              <w:t>Identifies the detailed traffic characterization.</w:t>
            </w:r>
          </w:p>
        </w:tc>
        <w:tc>
          <w:tcPr>
            <w:tcW w:w="2751" w:type="dxa"/>
            <w:gridSpan w:val="2"/>
          </w:tcPr>
          <w:p w14:paraId="2B5B4A80" w14:textId="77777777" w:rsidR="00766E76" w:rsidRDefault="00766E76" w:rsidP="00142BB1">
            <w:pPr>
              <w:pStyle w:val="TAL"/>
              <w:rPr>
                <w:rFonts w:cs="Arial"/>
                <w:szCs w:val="18"/>
              </w:rPr>
            </w:pPr>
            <w:r>
              <w:rPr>
                <w:rFonts w:cs="Arial"/>
                <w:szCs w:val="18"/>
              </w:rPr>
              <w:t>UeCommunication</w:t>
            </w:r>
          </w:p>
        </w:tc>
      </w:tr>
      <w:tr w:rsidR="00766E76" w14:paraId="31207A2B" w14:textId="77777777" w:rsidTr="00142BB1">
        <w:trPr>
          <w:gridAfter w:val="1"/>
          <w:wAfter w:w="85" w:type="dxa"/>
          <w:jc w:val="center"/>
        </w:trPr>
        <w:tc>
          <w:tcPr>
            <w:tcW w:w="3222" w:type="dxa"/>
            <w:gridSpan w:val="2"/>
          </w:tcPr>
          <w:p w14:paraId="5CEB60E6" w14:textId="77777777" w:rsidR="00766E76" w:rsidRDefault="00766E76" w:rsidP="00142BB1">
            <w:pPr>
              <w:pStyle w:val="TAL"/>
              <w:rPr>
                <w:lang w:eastAsia="zh-CN"/>
              </w:rPr>
            </w:pPr>
            <w:r>
              <w:t>TrafficDirection</w:t>
            </w:r>
          </w:p>
        </w:tc>
        <w:tc>
          <w:tcPr>
            <w:tcW w:w="1195" w:type="dxa"/>
            <w:gridSpan w:val="2"/>
          </w:tcPr>
          <w:p w14:paraId="4CF1313E" w14:textId="77777777" w:rsidR="00766E76" w:rsidRDefault="00766E76" w:rsidP="00142BB1">
            <w:pPr>
              <w:pStyle w:val="TAL"/>
              <w:rPr>
                <w:lang w:eastAsia="zh-CN"/>
              </w:rPr>
            </w:pPr>
            <w:r>
              <w:rPr>
                <w:rFonts w:hint="eastAsia"/>
                <w:lang w:eastAsia="zh-CN"/>
              </w:rPr>
              <w:t>5</w:t>
            </w:r>
            <w:r>
              <w:rPr>
                <w:lang w:eastAsia="zh-CN"/>
              </w:rPr>
              <w:t>.1.6.3.33</w:t>
            </w:r>
          </w:p>
        </w:tc>
        <w:tc>
          <w:tcPr>
            <w:tcW w:w="2132" w:type="dxa"/>
            <w:gridSpan w:val="2"/>
          </w:tcPr>
          <w:p w14:paraId="5BFB019F" w14:textId="77777777" w:rsidR="00766E76" w:rsidRDefault="00766E76" w:rsidP="00142BB1">
            <w:pPr>
              <w:pStyle w:val="TAL"/>
              <w:rPr>
                <w:lang w:eastAsia="zh-CN"/>
              </w:rPr>
            </w:pPr>
            <w:r>
              <w:rPr>
                <w:lang w:eastAsia="ko-KR"/>
              </w:rPr>
              <w:t>The traffic direction for the resource usage information.</w:t>
            </w:r>
          </w:p>
        </w:tc>
        <w:tc>
          <w:tcPr>
            <w:tcW w:w="2751" w:type="dxa"/>
            <w:gridSpan w:val="2"/>
          </w:tcPr>
          <w:p w14:paraId="477A1265" w14:textId="77777777" w:rsidR="00766E76" w:rsidRDefault="00766E76" w:rsidP="00142BB1">
            <w:pPr>
              <w:pStyle w:val="TAL"/>
              <w:rPr>
                <w:rFonts w:cs="Arial"/>
                <w:szCs w:val="18"/>
              </w:rPr>
            </w:pPr>
            <w:r>
              <w:t>NetworkPerformance</w:t>
            </w:r>
            <w:r>
              <w:rPr>
                <w:lang w:eastAsia="zh-CN"/>
              </w:rPr>
              <w:t>Ext_AIML</w:t>
            </w:r>
          </w:p>
        </w:tc>
      </w:tr>
      <w:tr w:rsidR="00766E76" w14:paraId="09CB415A" w14:textId="77777777" w:rsidTr="00142BB1">
        <w:trPr>
          <w:gridAfter w:val="1"/>
          <w:wAfter w:w="85" w:type="dxa"/>
          <w:jc w:val="center"/>
        </w:trPr>
        <w:tc>
          <w:tcPr>
            <w:tcW w:w="3222" w:type="dxa"/>
            <w:gridSpan w:val="2"/>
          </w:tcPr>
          <w:p w14:paraId="45FB966B" w14:textId="77777777" w:rsidR="00766E76" w:rsidRDefault="00766E76" w:rsidP="00142BB1">
            <w:pPr>
              <w:pStyle w:val="TAL"/>
              <w:rPr>
                <w:lang w:eastAsia="zh-CN"/>
              </w:rPr>
            </w:pPr>
            <w:r>
              <w:t>TrafficInformation</w:t>
            </w:r>
          </w:p>
        </w:tc>
        <w:tc>
          <w:tcPr>
            <w:tcW w:w="1195" w:type="dxa"/>
            <w:gridSpan w:val="2"/>
          </w:tcPr>
          <w:p w14:paraId="5FC655B2" w14:textId="77777777" w:rsidR="00766E76" w:rsidRDefault="00766E76" w:rsidP="00142BB1">
            <w:pPr>
              <w:pStyle w:val="TAL"/>
              <w:rPr>
                <w:lang w:eastAsia="zh-CN"/>
              </w:rPr>
            </w:pPr>
            <w:r>
              <w:rPr>
                <w:lang w:eastAsia="zh-CN"/>
              </w:rPr>
              <w:t>5.1.6.2.63</w:t>
            </w:r>
          </w:p>
        </w:tc>
        <w:tc>
          <w:tcPr>
            <w:tcW w:w="2132" w:type="dxa"/>
            <w:gridSpan w:val="2"/>
          </w:tcPr>
          <w:p w14:paraId="56D26ACD" w14:textId="77777777" w:rsidR="00766E76" w:rsidRDefault="00766E76" w:rsidP="00142BB1">
            <w:pPr>
              <w:pStyle w:val="TAL"/>
              <w:rPr>
                <w:lang w:eastAsia="zh-CN"/>
              </w:rPr>
            </w:pPr>
            <w:r>
              <w:rPr>
                <w:lang w:eastAsia="ko-KR"/>
              </w:rPr>
              <w:t>Traffic information including UL/DL data rate and/or Traffic volume.</w:t>
            </w:r>
          </w:p>
        </w:tc>
        <w:tc>
          <w:tcPr>
            <w:tcW w:w="2751" w:type="dxa"/>
            <w:gridSpan w:val="2"/>
          </w:tcPr>
          <w:p w14:paraId="61580BD8" w14:textId="77777777" w:rsidR="00766E76" w:rsidRDefault="00766E76" w:rsidP="00142BB1">
            <w:pPr>
              <w:pStyle w:val="TAL"/>
              <w:rPr>
                <w:rFonts w:cs="Arial"/>
                <w:szCs w:val="18"/>
              </w:rPr>
            </w:pPr>
            <w:r>
              <w:t>WlanPerformance</w:t>
            </w:r>
          </w:p>
        </w:tc>
      </w:tr>
      <w:tr w:rsidR="00766E76" w14:paraId="3755329B" w14:textId="77777777" w:rsidTr="00142BB1">
        <w:trPr>
          <w:gridAfter w:val="1"/>
          <w:wAfter w:w="85" w:type="dxa"/>
          <w:jc w:val="center"/>
        </w:trPr>
        <w:tc>
          <w:tcPr>
            <w:tcW w:w="3222" w:type="dxa"/>
            <w:gridSpan w:val="2"/>
          </w:tcPr>
          <w:p w14:paraId="5596D20A" w14:textId="77777777" w:rsidR="00766E76" w:rsidRDefault="00766E76" w:rsidP="00142BB1">
            <w:pPr>
              <w:pStyle w:val="TAL"/>
              <w:rPr>
                <w:lang w:eastAsia="zh-CN"/>
              </w:rPr>
            </w:pPr>
            <w:r>
              <w:rPr>
                <w:lang w:eastAsia="zh-CN"/>
              </w:rPr>
              <w:t>TransferRequestType</w:t>
            </w:r>
          </w:p>
        </w:tc>
        <w:tc>
          <w:tcPr>
            <w:tcW w:w="1195" w:type="dxa"/>
            <w:gridSpan w:val="2"/>
          </w:tcPr>
          <w:p w14:paraId="1604BA41" w14:textId="77777777" w:rsidR="00766E76" w:rsidRDefault="00766E76" w:rsidP="00142BB1">
            <w:pPr>
              <w:pStyle w:val="TAL"/>
              <w:rPr>
                <w:lang w:eastAsia="zh-CN"/>
              </w:rPr>
            </w:pPr>
            <w:r>
              <w:rPr>
                <w:lang w:eastAsia="zh-CN"/>
              </w:rPr>
              <w:t>5.1.6.3.17</w:t>
            </w:r>
          </w:p>
        </w:tc>
        <w:tc>
          <w:tcPr>
            <w:tcW w:w="2132" w:type="dxa"/>
            <w:gridSpan w:val="2"/>
          </w:tcPr>
          <w:p w14:paraId="4E6A0350" w14:textId="77777777" w:rsidR="00766E76" w:rsidRDefault="00766E76" w:rsidP="00142BB1">
            <w:pPr>
              <w:pStyle w:val="TAL"/>
              <w:rPr>
                <w:lang w:eastAsia="zh-CN"/>
              </w:rPr>
            </w:pPr>
            <w:r>
              <w:rPr>
                <w:lang w:eastAsia="zh-CN"/>
              </w:rPr>
              <w:t>Represents the type of a request for analytics subscription transfer.</w:t>
            </w:r>
          </w:p>
        </w:tc>
        <w:tc>
          <w:tcPr>
            <w:tcW w:w="2751" w:type="dxa"/>
            <w:gridSpan w:val="2"/>
          </w:tcPr>
          <w:p w14:paraId="540DFAA3" w14:textId="77777777" w:rsidR="00766E76" w:rsidRDefault="00766E76" w:rsidP="00142BB1">
            <w:pPr>
              <w:pStyle w:val="TAL"/>
              <w:rPr>
                <w:rFonts w:cs="Arial"/>
                <w:szCs w:val="18"/>
              </w:rPr>
            </w:pPr>
            <w:r>
              <w:t>AnaSubTransfer</w:t>
            </w:r>
          </w:p>
        </w:tc>
      </w:tr>
      <w:tr w:rsidR="00766E76" w14:paraId="1B486DEF" w14:textId="77777777" w:rsidTr="00142BB1">
        <w:trPr>
          <w:gridAfter w:val="1"/>
          <w:wAfter w:w="85" w:type="dxa"/>
          <w:jc w:val="center"/>
        </w:trPr>
        <w:tc>
          <w:tcPr>
            <w:tcW w:w="3222" w:type="dxa"/>
            <w:gridSpan w:val="2"/>
          </w:tcPr>
          <w:p w14:paraId="5A8333A8" w14:textId="77777777" w:rsidR="00766E76" w:rsidRDefault="00766E76" w:rsidP="00142BB1">
            <w:pPr>
              <w:pStyle w:val="TAL"/>
            </w:pPr>
            <w:r>
              <w:t>UeAnalyticsContextDescriptor</w:t>
            </w:r>
          </w:p>
        </w:tc>
        <w:tc>
          <w:tcPr>
            <w:tcW w:w="1195" w:type="dxa"/>
            <w:gridSpan w:val="2"/>
          </w:tcPr>
          <w:p w14:paraId="76619B94" w14:textId="77777777" w:rsidR="00766E76" w:rsidRDefault="00766E76" w:rsidP="00142BB1">
            <w:pPr>
              <w:pStyle w:val="TAL"/>
            </w:pPr>
            <w:r>
              <w:rPr>
                <w:lang w:eastAsia="zh-CN"/>
              </w:rPr>
              <w:t>5.1.6.2.44</w:t>
            </w:r>
          </w:p>
        </w:tc>
        <w:tc>
          <w:tcPr>
            <w:tcW w:w="2132" w:type="dxa"/>
            <w:gridSpan w:val="2"/>
          </w:tcPr>
          <w:p w14:paraId="199A7E05" w14:textId="77777777" w:rsidR="00766E76" w:rsidRDefault="00766E76" w:rsidP="00142BB1">
            <w:pPr>
              <w:pStyle w:val="TAL"/>
            </w:pPr>
            <w:r>
              <w:t>Contains information about available UE related analytics contexts.</w:t>
            </w:r>
          </w:p>
        </w:tc>
        <w:tc>
          <w:tcPr>
            <w:tcW w:w="2751" w:type="dxa"/>
            <w:gridSpan w:val="2"/>
          </w:tcPr>
          <w:p w14:paraId="56E14607" w14:textId="77777777" w:rsidR="00766E76" w:rsidRDefault="00766E76" w:rsidP="00142BB1">
            <w:pPr>
              <w:pStyle w:val="TAL"/>
            </w:pPr>
            <w:r>
              <w:t>AnaSubTransfer</w:t>
            </w:r>
          </w:p>
        </w:tc>
      </w:tr>
      <w:tr w:rsidR="00766E76" w14:paraId="6A200AB2" w14:textId="77777777" w:rsidTr="00142BB1">
        <w:trPr>
          <w:gridAfter w:val="1"/>
          <w:wAfter w:w="85" w:type="dxa"/>
          <w:jc w:val="center"/>
        </w:trPr>
        <w:tc>
          <w:tcPr>
            <w:tcW w:w="3222" w:type="dxa"/>
            <w:gridSpan w:val="2"/>
          </w:tcPr>
          <w:p w14:paraId="44AE392C" w14:textId="77777777" w:rsidR="00766E76" w:rsidRDefault="00766E76" w:rsidP="00142BB1">
            <w:pPr>
              <w:pStyle w:val="TAL"/>
              <w:rPr>
                <w:lang w:eastAsia="zh-CN"/>
              </w:rPr>
            </w:pPr>
            <w:r>
              <w:rPr>
                <w:lang w:eastAsia="zh-CN"/>
              </w:rPr>
              <w:t>UeCommunication</w:t>
            </w:r>
          </w:p>
        </w:tc>
        <w:tc>
          <w:tcPr>
            <w:tcW w:w="1195" w:type="dxa"/>
            <w:gridSpan w:val="2"/>
          </w:tcPr>
          <w:p w14:paraId="6AD43488" w14:textId="77777777" w:rsidR="00766E76" w:rsidRDefault="00766E76" w:rsidP="00142BB1">
            <w:pPr>
              <w:pStyle w:val="TAL"/>
              <w:rPr>
                <w:lang w:eastAsia="zh-CN"/>
              </w:rPr>
            </w:pPr>
            <w:r>
              <w:rPr>
                <w:lang w:eastAsia="zh-CN"/>
              </w:rPr>
              <w:t>5.1.6.2.13</w:t>
            </w:r>
          </w:p>
        </w:tc>
        <w:tc>
          <w:tcPr>
            <w:tcW w:w="2132" w:type="dxa"/>
            <w:gridSpan w:val="2"/>
          </w:tcPr>
          <w:p w14:paraId="69F046A8" w14:textId="77777777" w:rsidR="00766E76" w:rsidRDefault="00766E76" w:rsidP="00142BB1">
            <w:pPr>
              <w:pStyle w:val="TAL"/>
              <w:rPr>
                <w:lang w:eastAsia="zh-CN"/>
              </w:rPr>
            </w:pPr>
            <w:r>
              <w:rPr>
                <w:lang w:eastAsia="zh-CN"/>
              </w:rPr>
              <w:t>Represents UE communication information.</w:t>
            </w:r>
          </w:p>
        </w:tc>
        <w:tc>
          <w:tcPr>
            <w:tcW w:w="2751" w:type="dxa"/>
            <w:gridSpan w:val="2"/>
          </w:tcPr>
          <w:p w14:paraId="41D3819C" w14:textId="77777777" w:rsidR="00766E76" w:rsidRDefault="00766E76" w:rsidP="00142BB1">
            <w:pPr>
              <w:pStyle w:val="TAL"/>
              <w:rPr>
                <w:rFonts w:cs="Arial"/>
                <w:szCs w:val="18"/>
              </w:rPr>
            </w:pPr>
            <w:r>
              <w:rPr>
                <w:rFonts w:cs="Arial"/>
                <w:szCs w:val="18"/>
              </w:rPr>
              <w:t>UeCommunication</w:t>
            </w:r>
          </w:p>
        </w:tc>
      </w:tr>
      <w:tr w:rsidR="00766E76" w14:paraId="10113C49" w14:textId="77777777" w:rsidTr="00142BB1">
        <w:trPr>
          <w:gridAfter w:val="1"/>
          <w:wAfter w:w="85" w:type="dxa"/>
          <w:jc w:val="center"/>
        </w:trPr>
        <w:tc>
          <w:tcPr>
            <w:tcW w:w="3222" w:type="dxa"/>
            <w:gridSpan w:val="2"/>
          </w:tcPr>
          <w:p w14:paraId="6A474460" w14:textId="77777777" w:rsidR="00766E76" w:rsidRDefault="00766E76" w:rsidP="00142BB1">
            <w:pPr>
              <w:pStyle w:val="TAL"/>
              <w:rPr>
                <w:lang w:eastAsia="zh-CN"/>
              </w:rPr>
            </w:pPr>
            <w:r>
              <w:t>UeCommOrderCriterion</w:t>
            </w:r>
          </w:p>
        </w:tc>
        <w:tc>
          <w:tcPr>
            <w:tcW w:w="1195" w:type="dxa"/>
            <w:gridSpan w:val="2"/>
          </w:tcPr>
          <w:p w14:paraId="4B16FE6D" w14:textId="77777777" w:rsidR="00766E76" w:rsidRDefault="00766E76" w:rsidP="00142BB1">
            <w:pPr>
              <w:pStyle w:val="TAL"/>
              <w:rPr>
                <w:lang w:eastAsia="zh-CN"/>
              </w:rPr>
            </w:pPr>
            <w:r>
              <w:rPr>
                <w:lang w:eastAsia="zh-CN"/>
              </w:rPr>
              <w:t>5.1.6.3.29</w:t>
            </w:r>
          </w:p>
        </w:tc>
        <w:tc>
          <w:tcPr>
            <w:tcW w:w="2132" w:type="dxa"/>
            <w:gridSpan w:val="2"/>
          </w:tcPr>
          <w:p w14:paraId="4C2B767C" w14:textId="77777777" w:rsidR="00766E76" w:rsidRDefault="00766E76" w:rsidP="00142BB1">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51" w:type="dxa"/>
            <w:gridSpan w:val="2"/>
          </w:tcPr>
          <w:p w14:paraId="3A6D598D" w14:textId="77777777" w:rsidR="00766E76" w:rsidRDefault="00766E76" w:rsidP="00142BB1">
            <w:pPr>
              <w:pStyle w:val="TAL"/>
              <w:rPr>
                <w:rFonts w:cs="Arial"/>
                <w:szCs w:val="18"/>
              </w:rPr>
            </w:pPr>
            <w:r>
              <w:t>UeCommunication</w:t>
            </w:r>
            <w:r>
              <w:rPr>
                <w:lang w:eastAsia="zh-CN"/>
              </w:rPr>
              <w:t>Ext_eNA</w:t>
            </w:r>
          </w:p>
        </w:tc>
      </w:tr>
      <w:tr w:rsidR="00766E76" w14:paraId="47C103B8" w14:textId="77777777" w:rsidTr="00142BB1">
        <w:trPr>
          <w:gridAfter w:val="1"/>
          <w:wAfter w:w="85" w:type="dxa"/>
          <w:jc w:val="center"/>
        </w:trPr>
        <w:tc>
          <w:tcPr>
            <w:tcW w:w="3222" w:type="dxa"/>
            <w:gridSpan w:val="2"/>
          </w:tcPr>
          <w:p w14:paraId="004269A1" w14:textId="77777777" w:rsidR="00766E76" w:rsidRDefault="00766E76" w:rsidP="00142BB1">
            <w:pPr>
              <w:pStyle w:val="TAL"/>
              <w:rPr>
                <w:lang w:eastAsia="zh-CN"/>
              </w:rPr>
            </w:pPr>
            <w:r>
              <w:t>UeCommReq</w:t>
            </w:r>
          </w:p>
        </w:tc>
        <w:tc>
          <w:tcPr>
            <w:tcW w:w="1195" w:type="dxa"/>
            <w:gridSpan w:val="2"/>
          </w:tcPr>
          <w:p w14:paraId="0EDB064E" w14:textId="77777777" w:rsidR="00766E76" w:rsidRDefault="00766E76" w:rsidP="00142BB1">
            <w:pPr>
              <w:pStyle w:val="TAL"/>
              <w:rPr>
                <w:lang w:eastAsia="zh-CN"/>
              </w:rPr>
            </w:pPr>
            <w:r>
              <w:rPr>
                <w:lang w:eastAsia="zh-CN"/>
              </w:rPr>
              <w:t>5.1.6.2.72</w:t>
            </w:r>
          </w:p>
        </w:tc>
        <w:tc>
          <w:tcPr>
            <w:tcW w:w="2132" w:type="dxa"/>
            <w:gridSpan w:val="2"/>
          </w:tcPr>
          <w:p w14:paraId="038D9663" w14:textId="77777777" w:rsidR="00766E76" w:rsidRDefault="00766E76" w:rsidP="00142BB1">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51" w:type="dxa"/>
            <w:gridSpan w:val="2"/>
          </w:tcPr>
          <w:p w14:paraId="69CF10B6" w14:textId="77777777" w:rsidR="00766E76" w:rsidRDefault="00766E76" w:rsidP="00142BB1">
            <w:pPr>
              <w:pStyle w:val="TAL"/>
              <w:rPr>
                <w:rFonts w:cs="Arial"/>
                <w:szCs w:val="18"/>
              </w:rPr>
            </w:pPr>
            <w:r>
              <w:t>UeCommunication</w:t>
            </w:r>
            <w:r>
              <w:rPr>
                <w:lang w:eastAsia="zh-CN"/>
              </w:rPr>
              <w:t>Ext_eNA</w:t>
            </w:r>
          </w:p>
        </w:tc>
      </w:tr>
      <w:tr w:rsidR="00766E76" w14:paraId="61BBAB3C" w14:textId="77777777" w:rsidTr="00142BB1">
        <w:trPr>
          <w:gridAfter w:val="1"/>
          <w:wAfter w:w="85" w:type="dxa"/>
          <w:jc w:val="center"/>
        </w:trPr>
        <w:tc>
          <w:tcPr>
            <w:tcW w:w="3222" w:type="dxa"/>
            <w:gridSpan w:val="2"/>
          </w:tcPr>
          <w:p w14:paraId="52B88195" w14:textId="77777777" w:rsidR="00766E76" w:rsidRDefault="00766E76" w:rsidP="00142BB1">
            <w:pPr>
              <w:pStyle w:val="TAL"/>
              <w:rPr>
                <w:lang w:eastAsia="zh-CN"/>
              </w:rPr>
            </w:pPr>
            <w:r>
              <w:t>UeMobilityOrderCriterion</w:t>
            </w:r>
          </w:p>
        </w:tc>
        <w:tc>
          <w:tcPr>
            <w:tcW w:w="1195" w:type="dxa"/>
            <w:gridSpan w:val="2"/>
          </w:tcPr>
          <w:p w14:paraId="0B5025DF" w14:textId="77777777" w:rsidR="00766E76" w:rsidRDefault="00766E76" w:rsidP="00142BB1">
            <w:pPr>
              <w:pStyle w:val="TAL"/>
              <w:rPr>
                <w:lang w:eastAsia="zh-CN"/>
              </w:rPr>
            </w:pPr>
            <w:r>
              <w:rPr>
                <w:lang w:eastAsia="zh-CN"/>
              </w:rPr>
              <w:t>5.1.6.3.28</w:t>
            </w:r>
          </w:p>
        </w:tc>
        <w:tc>
          <w:tcPr>
            <w:tcW w:w="2132" w:type="dxa"/>
            <w:gridSpan w:val="2"/>
          </w:tcPr>
          <w:p w14:paraId="1CC98F57" w14:textId="77777777" w:rsidR="00766E76" w:rsidRDefault="00766E76" w:rsidP="00142BB1">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51" w:type="dxa"/>
            <w:gridSpan w:val="2"/>
          </w:tcPr>
          <w:p w14:paraId="7B8CC056" w14:textId="77777777" w:rsidR="00766E76" w:rsidRDefault="00766E76" w:rsidP="00142BB1">
            <w:pPr>
              <w:pStyle w:val="TAL"/>
              <w:rPr>
                <w:rFonts w:cs="Arial"/>
                <w:szCs w:val="18"/>
              </w:rPr>
            </w:pPr>
            <w:r>
              <w:t>UeMobility</w:t>
            </w:r>
            <w:r>
              <w:rPr>
                <w:lang w:eastAsia="zh-CN"/>
              </w:rPr>
              <w:t>Ext2_eNA</w:t>
            </w:r>
          </w:p>
        </w:tc>
      </w:tr>
      <w:tr w:rsidR="00766E76" w14:paraId="7A4ED6F6" w14:textId="77777777" w:rsidTr="00142BB1">
        <w:trPr>
          <w:gridAfter w:val="1"/>
          <w:wAfter w:w="85" w:type="dxa"/>
          <w:jc w:val="center"/>
        </w:trPr>
        <w:tc>
          <w:tcPr>
            <w:tcW w:w="3222" w:type="dxa"/>
            <w:gridSpan w:val="2"/>
          </w:tcPr>
          <w:p w14:paraId="77A510B5" w14:textId="77777777" w:rsidR="00766E76" w:rsidRDefault="00766E76" w:rsidP="00142BB1">
            <w:pPr>
              <w:pStyle w:val="TAL"/>
              <w:rPr>
                <w:lang w:eastAsia="zh-CN"/>
              </w:rPr>
            </w:pPr>
            <w:r>
              <w:t>UeMobilityReq</w:t>
            </w:r>
          </w:p>
        </w:tc>
        <w:tc>
          <w:tcPr>
            <w:tcW w:w="1195" w:type="dxa"/>
            <w:gridSpan w:val="2"/>
          </w:tcPr>
          <w:p w14:paraId="127EEFE2" w14:textId="77777777" w:rsidR="00766E76" w:rsidRDefault="00766E76" w:rsidP="00142BB1">
            <w:pPr>
              <w:pStyle w:val="TAL"/>
              <w:rPr>
                <w:lang w:eastAsia="zh-CN"/>
              </w:rPr>
            </w:pPr>
            <w:r>
              <w:rPr>
                <w:lang w:eastAsia="zh-CN"/>
              </w:rPr>
              <w:t>5.1.6.2.71</w:t>
            </w:r>
          </w:p>
        </w:tc>
        <w:tc>
          <w:tcPr>
            <w:tcW w:w="2132" w:type="dxa"/>
            <w:gridSpan w:val="2"/>
          </w:tcPr>
          <w:p w14:paraId="2AC57BF5" w14:textId="77777777" w:rsidR="00766E76" w:rsidRDefault="00766E76" w:rsidP="00142BB1">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51" w:type="dxa"/>
            <w:gridSpan w:val="2"/>
          </w:tcPr>
          <w:p w14:paraId="75312B16" w14:textId="77777777" w:rsidR="00766E76" w:rsidRDefault="00766E76" w:rsidP="00142BB1">
            <w:pPr>
              <w:pStyle w:val="TAL"/>
              <w:rPr>
                <w:rFonts w:cs="Arial"/>
                <w:szCs w:val="18"/>
              </w:rPr>
            </w:pPr>
            <w:r>
              <w:t>UeMobility</w:t>
            </w:r>
            <w:r>
              <w:rPr>
                <w:lang w:eastAsia="zh-CN"/>
              </w:rPr>
              <w:t>Ext2_eNA</w:t>
            </w:r>
          </w:p>
        </w:tc>
      </w:tr>
      <w:tr w:rsidR="00766E76" w14:paraId="49330120" w14:textId="77777777" w:rsidTr="00142BB1">
        <w:trPr>
          <w:gridAfter w:val="1"/>
          <w:wAfter w:w="85" w:type="dxa"/>
          <w:jc w:val="center"/>
        </w:trPr>
        <w:tc>
          <w:tcPr>
            <w:tcW w:w="3222" w:type="dxa"/>
            <w:gridSpan w:val="2"/>
          </w:tcPr>
          <w:p w14:paraId="3D9991D4" w14:textId="77777777" w:rsidR="00766E76" w:rsidRDefault="00766E76" w:rsidP="00142BB1">
            <w:pPr>
              <w:pStyle w:val="TAL"/>
              <w:rPr>
                <w:lang w:eastAsia="zh-CN"/>
              </w:rPr>
            </w:pPr>
            <w:r>
              <w:rPr>
                <w:lang w:eastAsia="zh-CN"/>
              </w:rPr>
              <w:t>UeMobility</w:t>
            </w:r>
          </w:p>
        </w:tc>
        <w:tc>
          <w:tcPr>
            <w:tcW w:w="1195" w:type="dxa"/>
            <w:gridSpan w:val="2"/>
          </w:tcPr>
          <w:p w14:paraId="477C5299" w14:textId="77777777" w:rsidR="00766E76" w:rsidRDefault="00766E76" w:rsidP="00142BB1">
            <w:pPr>
              <w:pStyle w:val="TAL"/>
              <w:rPr>
                <w:lang w:eastAsia="zh-CN"/>
              </w:rPr>
            </w:pPr>
            <w:r>
              <w:rPr>
                <w:lang w:eastAsia="zh-CN"/>
              </w:rPr>
              <w:t>5.1.6.2.10</w:t>
            </w:r>
          </w:p>
        </w:tc>
        <w:tc>
          <w:tcPr>
            <w:tcW w:w="2132" w:type="dxa"/>
            <w:gridSpan w:val="2"/>
          </w:tcPr>
          <w:p w14:paraId="07799698" w14:textId="77777777" w:rsidR="00766E76" w:rsidRDefault="00766E76" w:rsidP="00142BB1">
            <w:pPr>
              <w:pStyle w:val="TAL"/>
              <w:rPr>
                <w:lang w:eastAsia="zh-CN"/>
              </w:rPr>
            </w:pPr>
            <w:r>
              <w:rPr>
                <w:lang w:eastAsia="zh-CN"/>
              </w:rPr>
              <w:t>Represents UE mobility information.</w:t>
            </w:r>
          </w:p>
        </w:tc>
        <w:tc>
          <w:tcPr>
            <w:tcW w:w="2751" w:type="dxa"/>
            <w:gridSpan w:val="2"/>
          </w:tcPr>
          <w:p w14:paraId="5E9304FB" w14:textId="77777777" w:rsidR="00766E76" w:rsidRDefault="00766E76" w:rsidP="00142BB1">
            <w:pPr>
              <w:pStyle w:val="TAL"/>
              <w:rPr>
                <w:rFonts w:cs="Arial"/>
                <w:szCs w:val="18"/>
              </w:rPr>
            </w:pPr>
            <w:r>
              <w:rPr>
                <w:rFonts w:cs="Arial"/>
                <w:szCs w:val="18"/>
              </w:rPr>
              <w:t>UeMobility</w:t>
            </w:r>
          </w:p>
        </w:tc>
      </w:tr>
      <w:tr w:rsidR="00766E76" w14:paraId="3805EAD5" w14:textId="77777777" w:rsidTr="00142BB1">
        <w:trPr>
          <w:gridAfter w:val="1"/>
          <w:wAfter w:w="85" w:type="dxa"/>
          <w:jc w:val="center"/>
        </w:trPr>
        <w:tc>
          <w:tcPr>
            <w:tcW w:w="3222" w:type="dxa"/>
            <w:gridSpan w:val="2"/>
          </w:tcPr>
          <w:p w14:paraId="44BF10B3" w14:textId="77777777" w:rsidR="00766E76" w:rsidRDefault="00766E76" w:rsidP="00142BB1">
            <w:pPr>
              <w:pStyle w:val="TAL"/>
              <w:rPr>
                <w:lang w:eastAsia="zh-CN"/>
              </w:rPr>
            </w:pPr>
            <w:r>
              <w:rPr>
                <w:lang w:eastAsia="zh-CN"/>
              </w:rPr>
              <w:t>UeProximity</w:t>
            </w:r>
          </w:p>
        </w:tc>
        <w:tc>
          <w:tcPr>
            <w:tcW w:w="1195" w:type="dxa"/>
            <w:gridSpan w:val="2"/>
          </w:tcPr>
          <w:p w14:paraId="70F08854" w14:textId="77777777" w:rsidR="00766E76" w:rsidRDefault="00766E76" w:rsidP="00142BB1">
            <w:pPr>
              <w:pStyle w:val="TAL"/>
              <w:rPr>
                <w:lang w:eastAsia="zh-CN"/>
              </w:rPr>
            </w:pPr>
            <w:r>
              <w:rPr>
                <w:rFonts w:hint="eastAsia"/>
                <w:lang w:eastAsia="ja-JP"/>
              </w:rPr>
              <w:t>5</w:t>
            </w:r>
            <w:r>
              <w:rPr>
                <w:lang w:eastAsia="ja-JP"/>
              </w:rPr>
              <w:t>.1.6.2.101</w:t>
            </w:r>
          </w:p>
        </w:tc>
        <w:tc>
          <w:tcPr>
            <w:tcW w:w="2132" w:type="dxa"/>
            <w:gridSpan w:val="2"/>
          </w:tcPr>
          <w:p w14:paraId="56AAEE88" w14:textId="77777777" w:rsidR="00766E76" w:rsidRDefault="00766E76" w:rsidP="00142BB1">
            <w:pPr>
              <w:pStyle w:val="TAL"/>
              <w:rPr>
                <w:lang w:eastAsia="zh-CN"/>
              </w:rPr>
            </w:pPr>
            <w:r>
              <w:rPr>
                <w:rFonts w:cs="Arial"/>
                <w:szCs w:val="18"/>
              </w:rPr>
              <w:t>Observed or Predicted proximity information.</w:t>
            </w:r>
          </w:p>
        </w:tc>
        <w:tc>
          <w:tcPr>
            <w:tcW w:w="2751" w:type="dxa"/>
            <w:gridSpan w:val="2"/>
          </w:tcPr>
          <w:p w14:paraId="768DC686" w14:textId="77777777" w:rsidR="00766E76" w:rsidRDefault="00766E76" w:rsidP="00142BB1">
            <w:pPr>
              <w:pStyle w:val="TAL"/>
              <w:rPr>
                <w:rFonts w:cs="Arial"/>
                <w:szCs w:val="18"/>
              </w:rPr>
            </w:pPr>
            <w:r>
              <w:rPr>
                <w:lang w:val="en-US" w:eastAsia="zh-CN"/>
              </w:rPr>
              <w:t>RelativeProximity</w:t>
            </w:r>
          </w:p>
        </w:tc>
      </w:tr>
      <w:tr w:rsidR="00766E76" w14:paraId="41AE6200" w14:textId="77777777" w:rsidTr="00142BB1">
        <w:trPr>
          <w:gridAfter w:val="1"/>
          <w:wAfter w:w="85" w:type="dxa"/>
          <w:jc w:val="center"/>
        </w:trPr>
        <w:tc>
          <w:tcPr>
            <w:tcW w:w="3222" w:type="dxa"/>
            <w:gridSpan w:val="2"/>
          </w:tcPr>
          <w:p w14:paraId="560EB370" w14:textId="77777777" w:rsidR="00766E76" w:rsidRDefault="00766E76" w:rsidP="00142BB1">
            <w:pPr>
              <w:pStyle w:val="TAL"/>
              <w:rPr>
                <w:lang w:eastAsia="zh-CN"/>
              </w:rPr>
            </w:pPr>
            <w:r>
              <w:rPr>
                <w:lang w:eastAsia="zh-CN"/>
              </w:rPr>
              <w:t>UeTrajectory</w:t>
            </w:r>
          </w:p>
        </w:tc>
        <w:tc>
          <w:tcPr>
            <w:tcW w:w="1195" w:type="dxa"/>
            <w:gridSpan w:val="2"/>
          </w:tcPr>
          <w:p w14:paraId="0D06A329" w14:textId="77777777" w:rsidR="00766E76" w:rsidRDefault="00766E76" w:rsidP="00142BB1">
            <w:pPr>
              <w:pStyle w:val="TAL"/>
              <w:rPr>
                <w:lang w:eastAsia="zh-CN"/>
              </w:rPr>
            </w:pPr>
            <w:r>
              <w:rPr>
                <w:rFonts w:hint="eastAsia"/>
                <w:lang w:eastAsia="ja-JP"/>
              </w:rPr>
              <w:t>5</w:t>
            </w:r>
            <w:r>
              <w:rPr>
                <w:lang w:eastAsia="ja-JP"/>
              </w:rPr>
              <w:t>.1.6.2.102</w:t>
            </w:r>
          </w:p>
        </w:tc>
        <w:tc>
          <w:tcPr>
            <w:tcW w:w="2132" w:type="dxa"/>
            <w:gridSpan w:val="2"/>
          </w:tcPr>
          <w:p w14:paraId="52AE1CB5" w14:textId="77777777" w:rsidR="00766E76" w:rsidRDefault="00766E76" w:rsidP="00142BB1">
            <w:pPr>
              <w:pStyle w:val="TAL"/>
              <w:rPr>
                <w:lang w:eastAsia="zh-CN"/>
              </w:rPr>
            </w:pPr>
            <w:r>
              <w:rPr>
                <w:lang w:val="en-US" w:eastAsia="zh-CN"/>
              </w:rPr>
              <w:t xml:space="preserve">Relative </w:t>
            </w:r>
            <w:r>
              <w:rPr>
                <w:rFonts w:cs="Arial"/>
                <w:szCs w:val="18"/>
              </w:rPr>
              <w:t>timestamped UE positions.</w:t>
            </w:r>
          </w:p>
        </w:tc>
        <w:tc>
          <w:tcPr>
            <w:tcW w:w="2751" w:type="dxa"/>
            <w:gridSpan w:val="2"/>
          </w:tcPr>
          <w:p w14:paraId="7C902A29" w14:textId="77777777" w:rsidR="00766E76" w:rsidRDefault="00766E76" w:rsidP="00142BB1">
            <w:pPr>
              <w:pStyle w:val="TAL"/>
              <w:rPr>
                <w:rFonts w:cs="Arial"/>
                <w:szCs w:val="18"/>
              </w:rPr>
            </w:pPr>
            <w:r>
              <w:rPr>
                <w:lang w:val="en-US" w:eastAsia="zh-CN"/>
              </w:rPr>
              <w:t>RelativeProximity</w:t>
            </w:r>
          </w:p>
        </w:tc>
      </w:tr>
      <w:tr w:rsidR="00766E76" w14:paraId="76FCD4E1" w14:textId="77777777" w:rsidTr="00142BB1">
        <w:trPr>
          <w:gridAfter w:val="1"/>
          <w:wAfter w:w="85" w:type="dxa"/>
          <w:jc w:val="center"/>
        </w:trPr>
        <w:tc>
          <w:tcPr>
            <w:tcW w:w="3222" w:type="dxa"/>
            <w:gridSpan w:val="2"/>
          </w:tcPr>
          <w:p w14:paraId="59F2849F" w14:textId="77777777" w:rsidR="00766E76" w:rsidRDefault="00766E76" w:rsidP="00142BB1">
            <w:pPr>
              <w:pStyle w:val="TAL"/>
              <w:rPr>
                <w:lang w:eastAsia="zh-CN"/>
              </w:rPr>
            </w:pPr>
            <w:r>
              <w:rPr>
                <w:lang w:eastAsia="zh-CN"/>
              </w:rPr>
              <w:t>PduSesTrafficInfo</w:t>
            </w:r>
          </w:p>
        </w:tc>
        <w:tc>
          <w:tcPr>
            <w:tcW w:w="1195" w:type="dxa"/>
            <w:gridSpan w:val="2"/>
          </w:tcPr>
          <w:p w14:paraId="47D6B3CF" w14:textId="77777777" w:rsidR="00766E76" w:rsidRDefault="00766E76" w:rsidP="00142BB1">
            <w:pPr>
              <w:pStyle w:val="TAL"/>
              <w:rPr>
                <w:lang w:eastAsia="zh-CN"/>
              </w:rPr>
            </w:pPr>
            <w:r>
              <w:rPr>
                <w:rFonts w:hint="eastAsia"/>
                <w:lang w:eastAsia="zh-CN"/>
              </w:rPr>
              <w:t>5</w:t>
            </w:r>
            <w:r>
              <w:rPr>
                <w:lang w:eastAsia="zh-CN"/>
              </w:rPr>
              <w:t>.1.6.2.77</w:t>
            </w:r>
          </w:p>
        </w:tc>
        <w:tc>
          <w:tcPr>
            <w:tcW w:w="2132" w:type="dxa"/>
            <w:gridSpan w:val="2"/>
          </w:tcPr>
          <w:p w14:paraId="12BCE332" w14:textId="77777777" w:rsidR="00766E76" w:rsidRDefault="00766E76" w:rsidP="00142BB1">
            <w:pPr>
              <w:pStyle w:val="TAL"/>
              <w:rPr>
                <w:lang w:eastAsia="zh-CN"/>
              </w:rPr>
            </w:pPr>
            <w:r>
              <w:rPr>
                <w:lang w:eastAsia="zh-CN"/>
              </w:rPr>
              <w:t xml:space="preserve">Represents </w:t>
            </w:r>
            <w:r>
              <w:rPr>
                <w:lang w:eastAsia="ko-KR"/>
              </w:rPr>
              <w:t>PDU Session traffic analytics information.</w:t>
            </w:r>
          </w:p>
        </w:tc>
        <w:tc>
          <w:tcPr>
            <w:tcW w:w="2751" w:type="dxa"/>
            <w:gridSpan w:val="2"/>
          </w:tcPr>
          <w:p w14:paraId="7364A437" w14:textId="77777777" w:rsidR="00766E76" w:rsidRDefault="00766E76" w:rsidP="00142BB1">
            <w:pPr>
              <w:pStyle w:val="TAL"/>
              <w:rPr>
                <w:rFonts w:cs="Arial"/>
                <w:szCs w:val="18"/>
              </w:rPr>
            </w:pPr>
            <w:r>
              <w:rPr>
                <w:rFonts w:cs="Arial"/>
                <w:szCs w:val="18"/>
              </w:rPr>
              <w:t>PduSesTraffic</w:t>
            </w:r>
          </w:p>
        </w:tc>
      </w:tr>
      <w:tr w:rsidR="00766E76" w14:paraId="33059EB9" w14:textId="77777777" w:rsidTr="00142BB1">
        <w:trPr>
          <w:gridAfter w:val="1"/>
          <w:wAfter w:w="85" w:type="dxa"/>
          <w:jc w:val="center"/>
        </w:trPr>
        <w:tc>
          <w:tcPr>
            <w:tcW w:w="3222" w:type="dxa"/>
            <w:gridSpan w:val="2"/>
          </w:tcPr>
          <w:p w14:paraId="5C7FA22A" w14:textId="77777777" w:rsidR="00766E76" w:rsidRDefault="00766E76" w:rsidP="00142BB1">
            <w:pPr>
              <w:pStyle w:val="TAL"/>
              <w:rPr>
                <w:lang w:eastAsia="zh-CN"/>
              </w:rPr>
            </w:pPr>
            <w:r>
              <w:t>PduSesTrafficReq</w:t>
            </w:r>
          </w:p>
        </w:tc>
        <w:tc>
          <w:tcPr>
            <w:tcW w:w="1195" w:type="dxa"/>
            <w:gridSpan w:val="2"/>
          </w:tcPr>
          <w:p w14:paraId="277D0ACA" w14:textId="77777777" w:rsidR="00766E76" w:rsidRDefault="00766E76" w:rsidP="00142BB1">
            <w:pPr>
              <w:pStyle w:val="TAL"/>
              <w:rPr>
                <w:lang w:eastAsia="zh-CN"/>
              </w:rPr>
            </w:pPr>
            <w:r>
              <w:rPr>
                <w:rFonts w:hint="eastAsia"/>
                <w:lang w:eastAsia="zh-CN"/>
              </w:rPr>
              <w:t>5</w:t>
            </w:r>
            <w:r>
              <w:rPr>
                <w:lang w:eastAsia="zh-CN"/>
              </w:rPr>
              <w:t>.1.6.2.79</w:t>
            </w:r>
          </w:p>
        </w:tc>
        <w:tc>
          <w:tcPr>
            <w:tcW w:w="2132" w:type="dxa"/>
            <w:gridSpan w:val="2"/>
          </w:tcPr>
          <w:p w14:paraId="03139F95" w14:textId="77777777" w:rsidR="00766E76" w:rsidRDefault="00766E76" w:rsidP="00142BB1">
            <w:pPr>
              <w:pStyle w:val="TAL"/>
              <w:rPr>
                <w:lang w:eastAsia="zh-CN"/>
              </w:rPr>
            </w:pPr>
            <w:r>
              <w:rPr>
                <w:lang w:eastAsia="zh-CN"/>
              </w:rPr>
              <w:t xml:space="preserve">Represents </w:t>
            </w:r>
            <w:r>
              <w:rPr>
                <w:lang w:eastAsia="ko-KR"/>
              </w:rPr>
              <w:t>PDU Session traffic analytics requirement.</w:t>
            </w:r>
          </w:p>
        </w:tc>
        <w:tc>
          <w:tcPr>
            <w:tcW w:w="2751" w:type="dxa"/>
            <w:gridSpan w:val="2"/>
          </w:tcPr>
          <w:p w14:paraId="22DDD373" w14:textId="77777777" w:rsidR="00766E76" w:rsidRDefault="00766E76" w:rsidP="00142BB1">
            <w:pPr>
              <w:pStyle w:val="TAL"/>
              <w:rPr>
                <w:rFonts w:cs="Arial"/>
                <w:szCs w:val="18"/>
              </w:rPr>
            </w:pPr>
            <w:r>
              <w:t>PduSesTraffic</w:t>
            </w:r>
          </w:p>
        </w:tc>
      </w:tr>
      <w:tr w:rsidR="00766E76" w14:paraId="2B5A03C8" w14:textId="77777777" w:rsidTr="00142BB1">
        <w:trPr>
          <w:gridAfter w:val="1"/>
          <w:wAfter w:w="85" w:type="dxa"/>
          <w:jc w:val="center"/>
        </w:trPr>
        <w:tc>
          <w:tcPr>
            <w:tcW w:w="3222" w:type="dxa"/>
            <w:gridSpan w:val="2"/>
          </w:tcPr>
          <w:p w14:paraId="79A6F5AC" w14:textId="77777777" w:rsidR="00766E76" w:rsidRDefault="00766E76" w:rsidP="00142BB1">
            <w:pPr>
              <w:pStyle w:val="TAL"/>
              <w:rPr>
                <w:lang w:eastAsia="zh-CN"/>
              </w:rPr>
            </w:pPr>
            <w:r>
              <w:t>UserDataConOrderCrit</w:t>
            </w:r>
          </w:p>
        </w:tc>
        <w:tc>
          <w:tcPr>
            <w:tcW w:w="1195" w:type="dxa"/>
            <w:gridSpan w:val="2"/>
          </w:tcPr>
          <w:p w14:paraId="152BB8DB" w14:textId="77777777" w:rsidR="00766E76" w:rsidRDefault="00766E76" w:rsidP="00142BB1">
            <w:pPr>
              <w:pStyle w:val="TAL"/>
              <w:rPr>
                <w:lang w:eastAsia="zh-CN"/>
              </w:rPr>
            </w:pPr>
            <w:r>
              <w:rPr>
                <w:rFonts w:hint="eastAsia"/>
                <w:lang w:eastAsia="zh-CN"/>
              </w:rPr>
              <w:t>5</w:t>
            </w:r>
            <w:r>
              <w:rPr>
                <w:lang w:eastAsia="zh-CN"/>
              </w:rPr>
              <w:t>.1.6.3.27</w:t>
            </w:r>
          </w:p>
        </w:tc>
        <w:tc>
          <w:tcPr>
            <w:tcW w:w="2132" w:type="dxa"/>
            <w:gridSpan w:val="2"/>
          </w:tcPr>
          <w:p w14:paraId="495F564A" w14:textId="77777777" w:rsidR="00766E76" w:rsidRDefault="00766E76" w:rsidP="00142BB1">
            <w:pPr>
              <w:pStyle w:val="TAL"/>
              <w:rPr>
                <w:lang w:eastAsia="zh-CN"/>
              </w:rPr>
            </w:pPr>
            <w:r>
              <w:rPr>
                <w:lang w:eastAsia="ko-KR"/>
              </w:rPr>
              <w:t xml:space="preserve">The ordering criterion for the list of </w:t>
            </w:r>
            <w:r>
              <w:t>User Data Congestion</w:t>
            </w:r>
            <w:r>
              <w:rPr>
                <w:lang w:eastAsia="ko-KR"/>
              </w:rPr>
              <w:t xml:space="preserve"> analytics.</w:t>
            </w:r>
          </w:p>
        </w:tc>
        <w:tc>
          <w:tcPr>
            <w:tcW w:w="2751" w:type="dxa"/>
            <w:gridSpan w:val="2"/>
          </w:tcPr>
          <w:p w14:paraId="697E3F94" w14:textId="77777777" w:rsidR="00766E76" w:rsidRDefault="00766E76" w:rsidP="00142BB1">
            <w:pPr>
              <w:pStyle w:val="TAL"/>
              <w:rPr>
                <w:rFonts w:cs="Arial"/>
                <w:szCs w:val="18"/>
              </w:rPr>
            </w:pPr>
            <w:r>
              <w:t>UserDataCongestionExt2_eNA</w:t>
            </w:r>
          </w:p>
        </w:tc>
      </w:tr>
      <w:tr w:rsidR="00766E76" w14:paraId="5E75CB10" w14:textId="77777777" w:rsidTr="00142BB1">
        <w:trPr>
          <w:gridAfter w:val="1"/>
          <w:wAfter w:w="85" w:type="dxa"/>
          <w:jc w:val="center"/>
        </w:trPr>
        <w:tc>
          <w:tcPr>
            <w:tcW w:w="3222" w:type="dxa"/>
            <w:gridSpan w:val="2"/>
          </w:tcPr>
          <w:p w14:paraId="374FE287" w14:textId="77777777" w:rsidR="00766E76" w:rsidRDefault="00766E76" w:rsidP="00142BB1">
            <w:pPr>
              <w:pStyle w:val="TAL"/>
            </w:pPr>
            <w:r>
              <w:lastRenderedPageBreak/>
              <w:t>UserDataCongestionInfo</w:t>
            </w:r>
          </w:p>
        </w:tc>
        <w:tc>
          <w:tcPr>
            <w:tcW w:w="1195" w:type="dxa"/>
            <w:gridSpan w:val="2"/>
          </w:tcPr>
          <w:p w14:paraId="0EB22AD7" w14:textId="77777777" w:rsidR="00766E76" w:rsidRDefault="00766E76" w:rsidP="00142BB1">
            <w:pPr>
              <w:pStyle w:val="TAL"/>
              <w:rPr>
                <w:lang w:eastAsia="zh-CN"/>
              </w:rPr>
            </w:pPr>
            <w:r>
              <w:t>5.1.6.2.17</w:t>
            </w:r>
          </w:p>
        </w:tc>
        <w:tc>
          <w:tcPr>
            <w:tcW w:w="2132" w:type="dxa"/>
            <w:gridSpan w:val="2"/>
          </w:tcPr>
          <w:p w14:paraId="64222CC1" w14:textId="77777777" w:rsidR="00766E76" w:rsidRDefault="00766E76" w:rsidP="00142BB1">
            <w:pPr>
              <w:pStyle w:val="TAL"/>
            </w:pPr>
            <w:r>
              <w:t>Represents the user data congestion information.</w:t>
            </w:r>
          </w:p>
        </w:tc>
        <w:tc>
          <w:tcPr>
            <w:tcW w:w="2751" w:type="dxa"/>
            <w:gridSpan w:val="2"/>
          </w:tcPr>
          <w:p w14:paraId="0E1BE03A" w14:textId="77777777" w:rsidR="00766E76" w:rsidRDefault="00766E76" w:rsidP="00142BB1">
            <w:pPr>
              <w:pStyle w:val="TAL"/>
              <w:rPr>
                <w:rFonts w:cs="Arial"/>
                <w:szCs w:val="18"/>
              </w:rPr>
            </w:pPr>
            <w:r>
              <w:t>UserDataCongestion</w:t>
            </w:r>
          </w:p>
        </w:tc>
      </w:tr>
      <w:tr w:rsidR="00766E76" w14:paraId="0AA2777A" w14:textId="77777777" w:rsidTr="00142BB1">
        <w:trPr>
          <w:gridAfter w:val="1"/>
          <w:wAfter w:w="85" w:type="dxa"/>
          <w:jc w:val="center"/>
        </w:trPr>
        <w:tc>
          <w:tcPr>
            <w:tcW w:w="3222" w:type="dxa"/>
            <w:gridSpan w:val="2"/>
          </w:tcPr>
          <w:p w14:paraId="67FC1547" w14:textId="77777777" w:rsidR="00766E76" w:rsidRDefault="00766E76" w:rsidP="00142BB1">
            <w:pPr>
              <w:pStyle w:val="TAL"/>
            </w:pPr>
            <w:r>
              <w:rPr>
                <w:lang w:eastAsia="zh-CN"/>
              </w:rPr>
              <w:t>ValueExpression</w:t>
            </w:r>
          </w:p>
        </w:tc>
        <w:tc>
          <w:tcPr>
            <w:tcW w:w="1195" w:type="dxa"/>
            <w:gridSpan w:val="2"/>
          </w:tcPr>
          <w:p w14:paraId="4CC93748" w14:textId="77777777" w:rsidR="00766E76" w:rsidRDefault="00766E76" w:rsidP="00142BB1">
            <w:pPr>
              <w:pStyle w:val="TAL"/>
            </w:pPr>
            <w:r>
              <w:rPr>
                <w:rFonts w:hint="eastAsia"/>
                <w:lang w:eastAsia="zh-CN"/>
              </w:rPr>
              <w:t>5</w:t>
            </w:r>
            <w:r>
              <w:rPr>
                <w:lang w:eastAsia="zh-CN"/>
              </w:rPr>
              <w:t>.1.6.3.34</w:t>
            </w:r>
          </w:p>
        </w:tc>
        <w:tc>
          <w:tcPr>
            <w:tcW w:w="2132" w:type="dxa"/>
            <w:gridSpan w:val="2"/>
          </w:tcPr>
          <w:p w14:paraId="5E5AB3F9" w14:textId="77777777" w:rsidR="00766E76" w:rsidRDefault="00766E76" w:rsidP="00142BB1">
            <w:pPr>
              <w:pStyle w:val="TAL"/>
            </w:pPr>
            <w:r>
              <w:rPr>
                <w:lang w:eastAsia="zh-CN"/>
              </w:rPr>
              <w:t>Indicates average or peak value of the resource usage for the network performance type</w:t>
            </w:r>
          </w:p>
        </w:tc>
        <w:tc>
          <w:tcPr>
            <w:tcW w:w="2751" w:type="dxa"/>
            <w:gridSpan w:val="2"/>
          </w:tcPr>
          <w:p w14:paraId="58B74A19" w14:textId="77777777" w:rsidR="00766E76" w:rsidRDefault="00766E76" w:rsidP="00142BB1">
            <w:pPr>
              <w:pStyle w:val="TAL"/>
            </w:pPr>
            <w:r>
              <w:t>NetworkPerformance</w:t>
            </w:r>
            <w:r>
              <w:rPr>
                <w:lang w:eastAsia="zh-CN"/>
              </w:rPr>
              <w:t>Ext_AIML</w:t>
            </w:r>
          </w:p>
        </w:tc>
      </w:tr>
      <w:tr w:rsidR="00766E76" w14:paraId="7E150BCA" w14:textId="77777777" w:rsidTr="00142BB1">
        <w:trPr>
          <w:gridAfter w:val="1"/>
          <w:wAfter w:w="85" w:type="dxa"/>
          <w:jc w:val="center"/>
        </w:trPr>
        <w:tc>
          <w:tcPr>
            <w:tcW w:w="3222" w:type="dxa"/>
            <w:gridSpan w:val="2"/>
          </w:tcPr>
          <w:p w14:paraId="15CE475C" w14:textId="77777777" w:rsidR="00766E76" w:rsidRDefault="00766E76" w:rsidP="00142BB1">
            <w:pPr>
              <w:pStyle w:val="TAL"/>
            </w:pPr>
            <w:r>
              <w:t>WlanOrderingCriterion</w:t>
            </w:r>
          </w:p>
        </w:tc>
        <w:tc>
          <w:tcPr>
            <w:tcW w:w="1195" w:type="dxa"/>
            <w:gridSpan w:val="2"/>
          </w:tcPr>
          <w:p w14:paraId="25944534" w14:textId="77777777" w:rsidR="00766E76" w:rsidRDefault="00766E76" w:rsidP="00142BB1">
            <w:pPr>
              <w:pStyle w:val="TAL"/>
            </w:pPr>
            <w:r>
              <w:rPr>
                <w:lang w:eastAsia="zh-CN"/>
              </w:rPr>
              <w:t>5.1.6.3.23</w:t>
            </w:r>
          </w:p>
        </w:tc>
        <w:tc>
          <w:tcPr>
            <w:tcW w:w="2132" w:type="dxa"/>
            <w:gridSpan w:val="2"/>
          </w:tcPr>
          <w:p w14:paraId="442F98E2" w14:textId="77777777" w:rsidR="00766E76" w:rsidRDefault="00766E76" w:rsidP="00142BB1">
            <w:pPr>
              <w:pStyle w:val="TAL"/>
            </w:pPr>
            <w:r>
              <w:rPr>
                <w:lang w:eastAsia="ko-KR"/>
              </w:rPr>
              <w:t>Ordering criterion for the list of WLAN performance information.</w:t>
            </w:r>
          </w:p>
        </w:tc>
        <w:tc>
          <w:tcPr>
            <w:tcW w:w="2751" w:type="dxa"/>
            <w:gridSpan w:val="2"/>
          </w:tcPr>
          <w:p w14:paraId="7108EA65" w14:textId="77777777" w:rsidR="00766E76" w:rsidRDefault="00766E76" w:rsidP="00142BB1">
            <w:pPr>
              <w:pStyle w:val="TAL"/>
            </w:pPr>
            <w:r>
              <w:t>WlanPerformance</w:t>
            </w:r>
          </w:p>
        </w:tc>
      </w:tr>
      <w:tr w:rsidR="00766E76" w14:paraId="1C280B8E" w14:textId="77777777" w:rsidTr="00142BB1">
        <w:trPr>
          <w:gridAfter w:val="1"/>
          <w:wAfter w:w="85" w:type="dxa"/>
          <w:jc w:val="center"/>
        </w:trPr>
        <w:tc>
          <w:tcPr>
            <w:tcW w:w="3222" w:type="dxa"/>
            <w:gridSpan w:val="2"/>
          </w:tcPr>
          <w:p w14:paraId="08724231" w14:textId="77777777" w:rsidR="00766E76" w:rsidRDefault="00766E76" w:rsidP="00142BB1">
            <w:pPr>
              <w:pStyle w:val="TAL"/>
            </w:pPr>
            <w:r>
              <w:t>WlanPerformanceReq</w:t>
            </w:r>
          </w:p>
        </w:tc>
        <w:tc>
          <w:tcPr>
            <w:tcW w:w="1195" w:type="dxa"/>
            <w:gridSpan w:val="2"/>
          </w:tcPr>
          <w:p w14:paraId="22620461" w14:textId="77777777" w:rsidR="00766E76" w:rsidRDefault="00766E76" w:rsidP="00142BB1">
            <w:pPr>
              <w:pStyle w:val="TAL"/>
              <w:rPr>
                <w:lang w:eastAsia="zh-CN"/>
              </w:rPr>
            </w:pPr>
            <w:r>
              <w:rPr>
                <w:lang w:eastAsia="zh-CN"/>
              </w:rPr>
              <w:t>5.1.6.2.59</w:t>
            </w:r>
          </w:p>
        </w:tc>
        <w:tc>
          <w:tcPr>
            <w:tcW w:w="2132" w:type="dxa"/>
            <w:gridSpan w:val="2"/>
          </w:tcPr>
          <w:p w14:paraId="254EC805" w14:textId="77777777" w:rsidR="00766E76" w:rsidRDefault="00766E76" w:rsidP="00142BB1">
            <w:pPr>
              <w:pStyle w:val="TAL"/>
              <w:rPr>
                <w:lang w:eastAsia="ko-KR"/>
              </w:rPr>
            </w:pPr>
            <w:r>
              <w:rPr>
                <w:lang w:eastAsia="ko-KR"/>
              </w:rPr>
              <w:t>WLAN performance analytics requirement.</w:t>
            </w:r>
          </w:p>
        </w:tc>
        <w:tc>
          <w:tcPr>
            <w:tcW w:w="2751" w:type="dxa"/>
            <w:gridSpan w:val="2"/>
          </w:tcPr>
          <w:p w14:paraId="5A5C25EE" w14:textId="77777777" w:rsidR="00766E76" w:rsidRDefault="00766E76" w:rsidP="00142BB1">
            <w:pPr>
              <w:pStyle w:val="TAL"/>
            </w:pPr>
            <w:r>
              <w:t>WlanPerformance</w:t>
            </w:r>
          </w:p>
        </w:tc>
      </w:tr>
      <w:tr w:rsidR="00766E76" w14:paraId="0C783882" w14:textId="77777777" w:rsidTr="00142BB1">
        <w:trPr>
          <w:gridAfter w:val="1"/>
          <w:wAfter w:w="85" w:type="dxa"/>
          <w:jc w:val="center"/>
        </w:trPr>
        <w:tc>
          <w:tcPr>
            <w:tcW w:w="3222" w:type="dxa"/>
            <w:gridSpan w:val="2"/>
          </w:tcPr>
          <w:p w14:paraId="4750163C" w14:textId="77777777" w:rsidR="00766E76" w:rsidRDefault="00766E76" w:rsidP="00142BB1">
            <w:pPr>
              <w:pStyle w:val="TAL"/>
            </w:pPr>
            <w:r>
              <w:t>WlanPerformanceInfo</w:t>
            </w:r>
          </w:p>
        </w:tc>
        <w:tc>
          <w:tcPr>
            <w:tcW w:w="1195" w:type="dxa"/>
            <w:gridSpan w:val="2"/>
          </w:tcPr>
          <w:p w14:paraId="6671D8DB" w14:textId="77777777" w:rsidR="00766E76" w:rsidRDefault="00766E76" w:rsidP="00142BB1">
            <w:pPr>
              <w:pStyle w:val="TAL"/>
            </w:pPr>
            <w:r>
              <w:rPr>
                <w:lang w:eastAsia="zh-CN"/>
              </w:rPr>
              <w:t>5.1.6.2.60</w:t>
            </w:r>
          </w:p>
        </w:tc>
        <w:tc>
          <w:tcPr>
            <w:tcW w:w="2132" w:type="dxa"/>
            <w:gridSpan w:val="2"/>
          </w:tcPr>
          <w:p w14:paraId="38993A54" w14:textId="77777777" w:rsidR="00766E76" w:rsidRDefault="00766E76" w:rsidP="00142BB1">
            <w:pPr>
              <w:pStyle w:val="TAL"/>
            </w:pPr>
            <w:r>
              <w:rPr>
                <w:lang w:eastAsia="ko-KR"/>
              </w:rPr>
              <w:t>WLAN performance analytics information.</w:t>
            </w:r>
          </w:p>
        </w:tc>
        <w:tc>
          <w:tcPr>
            <w:tcW w:w="2751" w:type="dxa"/>
            <w:gridSpan w:val="2"/>
          </w:tcPr>
          <w:p w14:paraId="695F6A27" w14:textId="77777777" w:rsidR="00766E76" w:rsidRDefault="00766E76" w:rsidP="00142BB1">
            <w:pPr>
              <w:pStyle w:val="TAL"/>
            </w:pPr>
            <w:r>
              <w:t>WlanPerformance</w:t>
            </w:r>
          </w:p>
        </w:tc>
      </w:tr>
      <w:tr w:rsidR="00766E76" w14:paraId="706FAB21" w14:textId="77777777" w:rsidTr="00142BB1">
        <w:trPr>
          <w:gridAfter w:val="1"/>
          <w:wAfter w:w="85" w:type="dxa"/>
          <w:jc w:val="center"/>
        </w:trPr>
        <w:tc>
          <w:tcPr>
            <w:tcW w:w="3222" w:type="dxa"/>
            <w:gridSpan w:val="2"/>
          </w:tcPr>
          <w:p w14:paraId="7B1C7AA3" w14:textId="77777777" w:rsidR="00766E76" w:rsidRDefault="00766E76" w:rsidP="00142BB1">
            <w:pPr>
              <w:pStyle w:val="TAL"/>
            </w:pPr>
            <w:r>
              <w:t>WlanPerSsIdPerformanceInfo</w:t>
            </w:r>
          </w:p>
        </w:tc>
        <w:tc>
          <w:tcPr>
            <w:tcW w:w="1195" w:type="dxa"/>
            <w:gridSpan w:val="2"/>
          </w:tcPr>
          <w:p w14:paraId="0E99ADE3" w14:textId="77777777" w:rsidR="00766E76" w:rsidRDefault="00766E76" w:rsidP="00142BB1">
            <w:pPr>
              <w:pStyle w:val="TAL"/>
            </w:pPr>
            <w:r>
              <w:rPr>
                <w:lang w:eastAsia="zh-CN"/>
              </w:rPr>
              <w:t>5.1.6.2.61</w:t>
            </w:r>
          </w:p>
        </w:tc>
        <w:tc>
          <w:tcPr>
            <w:tcW w:w="2132" w:type="dxa"/>
            <w:gridSpan w:val="2"/>
          </w:tcPr>
          <w:p w14:paraId="38B09BE2" w14:textId="77777777" w:rsidR="00766E76" w:rsidRDefault="00766E76" w:rsidP="00142BB1">
            <w:pPr>
              <w:pStyle w:val="TAL"/>
            </w:pPr>
            <w:r>
              <w:rPr>
                <w:lang w:eastAsia="ko-KR"/>
              </w:rPr>
              <w:t>WLAN performance information per SSID of WLAN access points deployed in the Area of Interest.</w:t>
            </w:r>
          </w:p>
        </w:tc>
        <w:tc>
          <w:tcPr>
            <w:tcW w:w="2751" w:type="dxa"/>
            <w:gridSpan w:val="2"/>
          </w:tcPr>
          <w:p w14:paraId="6A58EC57" w14:textId="77777777" w:rsidR="00766E76" w:rsidRDefault="00766E76" w:rsidP="00142BB1">
            <w:pPr>
              <w:pStyle w:val="TAL"/>
            </w:pPr>
            <w:r>
              <w:t>WlanPerformance</w:t>
            </w:r>
          </w:p>
        </w:tc>
      </w:tr>
      <w:tr w:rsidR="00766E76" w14:paraId="642FAF5B" w14:textId="77777777" w:rsidTr="00142BB1">
        <w:trPr>
          <w:gridAfter w:val="1"/>
          <w:wAfter w:w="85" w:type="dxa"/>
          <w:jc w:val="center"/>
        </w:trPr>
        <w:tc>
          <w:tcPr>
            <w:tcW w:w="3222" w:type="dxa"/>
            <w:gridSpan w:val="2"/>
          </w:tcPr>
          <w:p w14:paraId="070515EA" w14:textId="77777777" w:rsidR="00766E76" w:rsidRDefault="00766E76" w:rsidP="00142BB1">
            <w:pPr>
              <w:pStyle w:val="TAL"/>
            </w:pPr>
            <w:r>
              <w:t>WlanPerTsPerformanceInfo</w:t>
            </w:r>
          </w:p>
        </w:tc>
        <w:tc>
          <w:tcPr>
            <w:tcW w:w="1195" w:type="dxa"/>
            <w:gridSpan w:val="2"/>
          </w:tcPr>
          <w:p w14:paraId="69266E79" w14:textId="77777777" w:rsidR="00766E76" w:rsidRDefault="00766E76" w:rsidP="00142BB1">
            <w:pPr>
              <w:pStyle w:val="TAL"/>
            </w:pPr>
            <w:r>
              <w:rPr>
                <w:lang w:eastAsia="zh-CN"/>
              </w:rPr>
              <w:t>5.1.6.2.62</w:t>
            </w:r>
          </w:p>
        </w:tc>
        <w:tc>
          <w:tcPr>
            <w:tcW w:w="2132" w:type="dxa"/>
            <w:gridSpan w:val="2"/>
          </w:tcPr>
          <w:p w14:paraId="02690834" w14:textId="77777777" w:rsidR="00766E76" w:rsidRDefault="00766E76" w:rsidP="00142BB1">
            <w:pPr>
              <w:pStyle w:val="TAL"/>
            </w:pPr>
            <w:r>
              <w:rPr>
                <w:lang w:eastAsia="ko-KR"/>
              </w:rPr>
              <w:t>WLAN performance information per Time Slot during the analytics target period.</w:t>
            </w:r>
          </w:p>
        </w:tc>
        <w:tc>
          <w:tcPr>
            <w:tcW w:w="2751" w:type="dxa"/>
            <w:gridSpan w:val="2"/>
          </w:tcPr>
          <w:p w14:paraId="126C6A1E" w14:textId="77777777" w:rsidR="00766E76" w:rsidRDefault="00766E76" w:rsidP="00142BB1">
            <w:pPr>
              <w:pStyle w:val="TAL"/>
            </w:pPr>
            <w:r>
              <w:t>WlanPerformance</w:t>
            </w:r>
          </w:p>
        </w:tc>
      </w:tr>
      <w:tr w:rsidR="00766E76" w14:paraId="1F5B356F" w14:textId="77777777" w:rsidTr="00142BB1">
        <w:trPr>
          <w:gridAfter w:val="1"/>
          <w:wAfter w:w="85" w:type="dxa"/>
          <w:jc w:val="center"/>
        </w:trPr>
        <w:tc>
          <w:tcPr>
            <w:tcW w:w="3222" w:type="dxa"/>
            <w:gridSpan w:val="2"/>
          </w:tcPr>
          <w:p w14:paraId="14671838" w14:textId="77777777" w:rsidR="00766E76" w:rsidRDefault="00766E76" w:rsidP="00142BB1">
            <w:pPr>
              <w:pStyle w:val="TAL"/>
            </w:pPr>
            <w:r>
              <w:rPr>
                <w:lang w:eastAsia="zh-CN"/>
              </w:rPr>
              <w:t>WlanPerUeIdPerformanceInfo</w:t>
            </w:r>
          </w:p>
        </w:tc>
        <w:tc>
          <w:tcPr>
            <w:tcW w:w="1195" w:type="dxa"/>
            <w:gridSpan w:val="2"/>
          </w:tcPr>
          <w:p w14:paraId="5218CDDF" w14:textId="77777777" w:rsidR="00766E76" w:rsidRDefault="00766E76" w:rsidP="00142BB1">
            <w:pPr>
              <w:pStyle w:val="TAL"/>
              <w:rPr>
                <w:lang w:eastAsia="zh-CN"/>
              </w:rPr>
            </w:pPr>
            <w:r>
              <w:rPr>
                <w:lang w:eastAsia="zh-CN"/>
              </w:rPr>
              <w:t>5.1.6.2.80</w:t>
            </w:r>
          </w:p>
        </w:tc>
        <w:tc>
          <w:tcPr>
            <w:tcW w:w="2132" w:type="dxa"/>
            <w:gridSpan w:val="2"/>
          </w:tcPr>
          <w:p w14:paraId="1C9EC053" w14:textId="77777777" w:rsidR="00766E76" w:rsidRDefault="00766E76" w:rsidP="00142BB1">
            <w:pPr>
              <w:pStyle w:val="TAL"/>
              <w:rPr>
                <w:lang w:eastAsia="ko-KR"/>
              </w:rPr>
            </w:pPr>
            <w:r>
              <w:rPr>
                <w:lang w:eastAsia="ko-KR"/>
              </w:rPr>
              <w:t>WLAN performance information per UE ID of WLAN access points deployed in the Area of Interest.</w:t>
            </w:r>
          </w:p>
        </w:tc>
        <w:tc>
          <w:tcPr>
            <w:tcW w:w="2751" w:type="dxa"/>
            <w:gridSpan w:val="2"/>
          </w:tcPr>
          <w:p w14:paraId="1145019A" w14:textId="77777777" w:rsidR="00766E76" w:rsidRDefault="00766E76" w:rsidP="00142BB1">
            <w:pPr>
              <w:pStyle w:val="TAL"/>
            </w:pPr>
            <w:r>
              <w:t>WlanPerformanceExt_AIML</w:t>
            </w:r>
          </w:p>
        </w:tc>
      </w:tr>
    </w:tbl>
    <w:p w14:paraId="091D978E" w14:textId="77777777" w:rsidR="00766E76" w:rsidRDefault="00766E76" w:rsidP="00766E76"/>
    <w:p w14:paraId="4F4BC6DA" w14:textId="77777777" w:rsidR="00766E76" w:rsidRDefault="00766E76" w:rsidP="00766E76">
      <w: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29186FBD" w14:textId="77777777" w:rsidR="00766E76" w:rsidRDefault="00766E76" w:rsidP="00766E76">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8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117"/>
        <w:gridCol w:w="2578"/>
        <w:gridCol w:w="2498"/>
      </w:tblGrid>
      <w:tr w:rsidR="00766E76" w14:paraId="65039074" w14:textId="77777777" w:rsidTr="00142BB1">
        <w:trPr>
          <w:jc w:val="center"/>
        </w:trPr>
        <w:tc>
          <w:tcPr>
            <w:tcW w:w="2637" w:type="dxa"/>
            <w:shd w:val="clear" w:color="auto" w:fill="C0C0C0"/>
          </w:tcPr>
          <w:p w14:paraId="298377A2" w14:textId="77777777" w:rsidR="00766E76" w:rsidRDefault="00766E76" w:rsidP="00142BB1">
            <w:pPr>
              <w:pStyle w:val="TAH"/>
            </w:pPr>
            <w:r>
              <w:lastRenderedPageBreak/>
              <w:t>Data type</w:t>
            </w:r>
          </w:p>
        </w:tc>
        <w:tc>
          <w:tcPr>
            <w:tcW w:w="2118" w:type="dxa"/>
            <w:shd w:val="clear" w:color="auto" w:fill="C0C0C0"/>
          </w:tcPr>
          <w:p w14:paraId="339150C1" w14:textId="77777777" w:rsidR="00766E76" w:rsidRDefault="00766E76" w:rsidP="00142BB1">
            <w:pPr>
              <w:pStyle w:val="TAH"/>
            </w:pPr>
            <w:r>
              <w:t>Reference</w:t>
            </w:r>
          </w:p>
        </w:tc>
        <w:tc>
          <w:tcPr>
            <w:tcW w:w="2578" w:type="dxa"/>
            <w:shd w:val="clear" w:color="auto" w:fill="C0C0C0"/>
          </w:tcPr>
          <w:p w14:paraId="68D3B9DA" w14:textId="77777777" w:rsidR="00766E76" w:rsidRDefault="00766E76" w:rsidP="00142BB1">
            <w:pPr>
              <w:pStyle w:val="TAH"/>
            </w:pPr>
            <w:r>
              <w:t>Comments</w:t>
            </w:r>
          </w:p>
        </w:tc>
        <w:tc>
          <w:tcPr>
            <w:tcW w:w="2498" w:type="dxa"/>
            <w:shd w:val="clear" w:color="auto" w:fill="C0C0C0"/>
          </w:tcPr>
          <w:p w14:paraId="1D8DD3D0" w14:textId="77777777" w:rsidR="00766E76" w:rsidRDefault="00766E76" w:rsidP="00142BB1">
            <w:pPr>
              <w:pStyle w:val="TAH"/>
            </w:pPr>
            <w:r>
              <w:t>Applicability</w:t>
            </w:r>
          </w:p>
        </w:tc>
      </w:tr>
      <w:tr w:rsidR="00766E76" w14:paraId="1A1A268A" w14:textId="77777777" w:rsidTr="00142BB1">
        <w:trPr>
          <w:jc w:val="center"/>
        </w:trPr>
        <w:tc>
          <w:tcPr>
            <w:tcW w:w="2637" w:type="dxa"/>
          </w:tcPr>
          <w:p w14:paraId="54C98D54" w14:textId="77777777" w:rsidR="00766E76" w:rsidRDefault="00766E76" w:rsidP="00142BB1">
            <w:pPr>
              <w:pStyle w:val="TAL"/>
            </w:pPr>
            <w:r>
              <w:t>5Qi</w:t>
            </w:r>
          </w:p>
        </w:tc>
        <w:tc>
          <w:tcPr>
            <w:tcW w:w="2118" w:type="dxa"/>
          </w:tcPr>
          <w:p w14:paraId="533FAB87" w14:textId="77777777" w:rsidR="00766E76" w:rsidRDefault="00766E76" w:rsidP="00142BB1">
            <w:pPr>
              <w:pStyle w:val="TAL"/>
              <w:rPr>
                <w:rFonts w:cs="Arial"/>
              </w:rPr>
            </w:pPr>
            <w:r>
              <w:rPr>
                <w:rFonts w:cs="Arial"/>
              </w:rPr>
              <w:t>3GPP TS 29.571 [8]</w:t>
            </w:r>
          </w:p>
        </w:tc>
        <w:tc>
          <w:tcPr>
            <w:tcW w:w="2578" w:type="dxa"/>
          </w:tcPr>
          <w:p w14:paraId="4CA435FB" w14:textId="77777777" w:rsidR="00766E76" w:rsidRDefault="00766E76" w:rsidP="00142BB1">
            <w:pPr>
              <w:pStyle w:val="TAL"/>
              <w:rPr>
                <w:lang w:eastAsia="zh-CN"/>
              </w:rPr>
            </w:pPr>
            <w:r>
              <w:rPr>
                <w:lang w:eastAsia="zh-CN"/>
              </w:rPr>
              <w:t>Identifies the 5G QoS identifier</w:t>
            </w:r>
          </w:p>
        </w:tc>
        <w:tc>
          <w:tcPr>
            <w:tcW w:w="2498" w:type="dxa"/>
          </w:tcPr>
          <w:p w14:paraId="52B7B327" w14:textId="77777777" w:rsidR="00766E76" w:rsidRDefault="00766E76" w:rsidP="00142BB1">
            <w:pPr>
              <w:pStyle w:val="TAL"/>
            </w:pPr>
            <w:r>
              <w:t>QoSSustainability</w:t>
            </w:r>
          </w:p>
          <w:p w14:paraId="6C60B841" w14:textId="77777777" w:rsidR="00766E76" w:rsidRDefault="00766E76" w:rsidP="00142BB1">
            <w:pPr>
              <w:pStyle w:val="TAL"/>
              <w:rPr>
                <w:lang w:eastAsia="zh-CN"/>
              </w:rPr>
            </w:pPr>
            <w:r>
              <w:rPr>
                <w:lang w:eastAsia="zh-CN"/>
              </w:rPr>
              <w:t>E2eDataVolTransTime</w:t>
            </w:r>
          </w:p>
          <w:p w14:paraId="558994B1" w14:textId="77777777" w:rsidR="00766E76" w:rsidRDefault="00766E76" w:rsidP="00142BB1">
            <w:pPr>
              <w:pStyle w:val="TAL"/>
            </w:pPr>
            <w:r>
              <w:rPr>
                <w:lang w:eastAsia="zh-CN"/>
              </w:rPr>
              <w:t>QoSPolicyAssist</w:t>
            </w:r>
          </w:p>
        </w:tc>
      </w:tr>
      <w:tr w:rsidR="00766E76" w14:paraId="525624E8" w14:textId="77777777" w:rsidTr="00142BB1">
        <w:trPr>
          <w:jc w:val="center"/>
        </w:trPr>
        <w:tc>
          <w:tcPr>
            <w:tcW w:w="2637" w:type="dxa"/>
          </w:tcPr>
          <w:p w14:paraId="7845469C" w14:textId="77777777" w:rsidR="00766E76" w:rsidRDefault="00766E76" w:rsidP="00142BB1">
            <w:pPr>
              <w:pStyle w:val="TAL"/>
            </w:pPr>
            <w:r>
              <w:t>AccessType</w:t>
            </w:r>
          </w:p>
        </w:tc>
        <w:tc>
          <w:tcPr>
            <w:tcW w:w="2118" w:type="dxa"/>
          </w:tcPr>
          <w:p w14:paraId="14B2BDA5" w14:textId="77777777" w:rsidR="00766E76" w:rsidRDefault="00766E76" w:rsidP="00142BB1">
            <w:pPr>
              <w:pStyle w:val="TAL"/>
              <w:rPr>
                <w:rFonts w:cs="Arial"/>
              </w:rPr>
            </w:pPr>
            <w:r>
              <w:rPr>
                <w:rFonts w:cs="Arial"/>
              </w:rPr>
              <w:t>3GPP TS 29.571 [8]</w:t>
            </w:r>
          </w:p>
        </w:tc>
        <w:tc>
          <w:tcPr>
            <w:tcW w:w="2578" w:type="dxa"/>
          </w:tcPr>
          <w:p w14:paraId="282216DE" w14:textId="77777777" w:rsidR="00766E76" w:rsidRDefault="00766E76" w:rsidP="00142BB1">
            <w:pPr>
              <w:pStyle w:val="TAL"/>
              <w:rPr>
                <w:lang w:eastAsia="zh-CN"/>
              </w:rPr>
            </w:pPr>
            <w:r>
              <w:rPr>
                <w:lang w:eastAsia="zh-CN"/>
              </w:rPr>
              <w:t>Identifies the access type.</w:t>
            </w:r>
          </w:p>
        </w:tc>
        <w:tc>
          <w:tcPr>
            <w:tcW w:w="2498" w:type="dxa"/>
          </w:tcPr>
          <w:p w14:paraId="3ED417C4" w14:textId="77777777" w:rsidR="00766E76" w:rsidRDefault="00766E76" w:rsidP="00142BB1">
            <w:pPr>
              <w:pStyle w:val="TAL"/>
            </w:pPr>
            <w:r>
              <w:t>ServiceExperienceExt2_eNA</w:t>
            </w:r>
          </w:p>
          <w:p w14:paraId="69A0A13A" w14:textId="77777777" w:rsidR="00766E76" w:rsidRDefault="00766E76" w:rsidP="00142BB1">
            <w:pPr>
              <w:pStyle w:val="TAL"/>
            </w:pPr>
            <w:r>
              <w:t>E2eDataVolTransTime</w:t>
            </w:r>
          </w:p>
        </w:tc>
      </w:tr>
      <w:tr w:rsidR="00766E76" w14:paraId="751299C5" w14:textId="77777777" w:rsidTr="00142BB1">
        <w:trPr>
          <w:jc w:val="center"/>
        </w:trPr>
        <w:tc>
          <w:tcPr>
            <w:tcW w:w="2637" w:type="dxa"/>
          </w:tcPr>
          <w:p w14:paraId="4DD2B544" w14:textId="77777777" w:rsidR="00766E76" w:rsidRDefault="00766E76" w:rsidP="00142BB1">
            <w:pPr>
              <w:pStyle w:val="TAL"/>
            </w:pPr>
            <w:r>
              <w:rPr>
                <w:rFonts w:hint="eastAsia"/>
                <w:lang w:eastAsia="zh-CN"/>
              </w:rPr>
              <w:t>A</w:t>
            </w:r>
            <w:r>
              <w:rPr>
                <w:lang w:eastAsia="zh-CN"/>
              </w:rPr>
              <w:t>ddrFqdn</w:t>
            </w:r>
          </w:p>
        </w:tc>
        <w:tc>
          <w:tcPr>
            <w:tcW w:w="2118" w:type="dxa"/>
          </w:tcPr>
          <w:p w14:paraId="2780DB81" w14:textId="77777777" w:rsidR="00766E76" w:rsidRDefault="00766E76" w:rsidP="00142BB1">
            <w:pPr>
              <w:pStyle w:val="TAL"/>
              <w:rPr>
                <w:rFonts w:cs="Arial"/>
              </w:rPr>
            </w:pPr>
            <w:r>
              <w:rPr>
                <w:rFonts w:cs="Arial"/>
              </w:rPr>
              <w:t>3GPP TS 29.517 [22]</w:t>
            </w:r>
          </w:p>
        </w:tc>
        <w:tc>
          <w:tcPr>
            <w:tcW w:w="2578" w:type="dxa"/>
          </w:tcPr>
          <w:p w14:paraId="1571A9A0" w14:textId="77777777" w:rsidR="00766E76" w:rsidRDefault="00766E76" w:rsidP="00142BB1">
            <w:pPr>
              <w:pStyle w:val="TAL"/>
              <w:rPr>
                <w:lang w:eastAsia="zh-CN"/>
              </w:rPr>
            </w:pPr>
            <w:r>
              <w:t>Represents the IP address or FQDN of the Application Server.</w:t>
            </w:r>
          </w:p>
        </w:tc>
        <w:tc>
          <w:tcPr>
            <w:tcW w:w="2498" w:type="dxa"/>
          </w:tcPr>
          <w:p w14:paraId="448516B9" w14:textId="77777777" w:rsidR="00766E76" w:rsidRDefault="00766E76" w:rsidP="00142BB1">
            <w:pPr>
              <w:pStyle w:val="TAL"/>
            </w:pPr>
            <w:r>
              <w:rPr>
                <w:rFonts w:hint="eastAsia"/>
                <w:lang w:eastAsia="zh-CN"/>
              </w:rPr>
              <w:t>Dn</w:t>
            </w:r>
            <w:r>
              <w:t>Performance</w:t>
            </w:r>
          </w:p>
          <w:p w14:paraId="40C58881" w14:textId="77777777" w:rsidR="00766E76" w:rsidRDefault="00766E76" w:rsidP="00142BB1">
            <w:pPr>
              <w:pStyle w:val="TAL"/>
            </w:pPr>
            <w:r>
              <w:t>ServiceExperienceExt</w:t>
            </w:r>
          </w:p>
        </w:tc>
      </w:tr>
      <w:tr w:rsidR="00766E76" w14:paraId="604557C5" w14:textId="77777777" w:rsidTr="00142BB1">
        <w:trPr>
          <w:jc w:val="center"/>
        </w:trPr>
        <w:tc>
          <w:tcPr>
            <w:tcW w:w="2637" w:type="dxa"/>
          </w:tcPr>
          <w:p w14:paraId="65A223C2" w14:textId="77777777" w:rsidR="00766E76" w:rsidRDefault="00766E76" w:rsidP="00142BB1">
            <w:pPr>
              <w:pStyle w:val="TAL"/>
            </w:pPr>
            <w:r>
              <w:t>ApplicationId</w:t>
            </w:r>
          </w:p>
        </w:tc>
        <w:tc>
          <w:tcPr>
            <w:tcW w:w="2118" w:type="dxa"/>
          </w:tcPr>
          <w:p w14:paraId="1842B9CC" w14:textId="77777777" w:rsidR="00766E76" w:rsidRDefault="00766E76" w:rsidP="00142BB1">
            <w:pPr>
              <w:pStyle w:val="TAL"/>
            </w:pPr>
            <w:r>
              <w:rPr>
                <w:rFonts w:cs="Arial"/>
              </w:rPr>
              <w:t>3GPP TS 29.571 [8]</w:t>
            </w:r>
          </w:p>
        </w:tc>
        <w:tc>
          <w:tcPr>
            <w:tcW w:w="2578" w:type="dxa"/>
          </w:tcPr>
          <w:p w14:paraId="52DE854D" w14:textId="77777777" w:rsidR="00766E76" w:rsidRDefault="00766E76" w:rsidP="00142BB1">
            <w:pPr>
              <w:pStyle w:val="TAL"/>
            </w:pPr>
            <w:r>
              <w:rPr>
                <w:rFonts w:cs="Arial"/>
                <w:szCs w:val="18"/>
                <w:lang w:eastAsia="zh-CN"/>
              </w:rPr>
              <w:t>Identifies the application identifier.</w:t>
            </w:r>
          </w:p>
        </w:tc>
        <w:tc>
          <w:tcPr>
            <w:tcW w:w="2498" w:type="dxa"/>
          </w:tcPr>
          <w:p w14:paraId="3DACABAC" w14:textId="77777777" w:rsidR="00766E76" w:rsidRDefault="00766E76" w:rsidP="00142BB1">
            <w:pPr>
              <w:pStyle w:val="TAL"/>
            </w:pPr>
            <w:r>
              <w:t xml:space="preserve">ServiceExperience </w:t>
            </w:r>
          </w:p>
          <w:p w14:paraId="2442B104" w14:textId="77777777" w:rsidR="00766E76" w:rsidRDefault="00766E76" w:rsidP="00142BB1">
            <w:pPr>
              <w:pStyle w:val="TAL"/>
            </w:pPr>
            <w:r>
              <w:t>UeCommunication</w:t>
            </w:r>
          </w:p>
          <w:p w14:paraId="2D8D9D87" w14:textId="77777777" w:rsidR="00766E76" w:rsidRDefault="00766E76" w:rsidP="00142BB1">
            <w:pPr>
              <w:pStyle w:val="TAL"/>
            </w:pPr>
            <w:r>
              <w:t>AbnormalBehaviour</w:t>
            </w:r>
          </w:p>
          <w:p w14:paraId="2CE10AED" w14:textId="77777777" w:rsidR="00766E76" w:rsidRDefault="00766E76" w:rsidP="00142BB1">
            <w:pPr>
              <w:pStyle w:val="TAL"/>
              <w:rPr>
                <w:rFonts w:cs="Arial"/>
                <w:szCs w:val="18"/>
              </w:rPr>
            </w:pPr>
            <w:r>
              <w:rPr>
                <w:rFonts w:cs="Arial"/>
                <w:szCs w:val="18"/>
              </w:rPr>
              <w:t>Dispersion</w:t>
            </w:r>
          </w:p>
          <w:p w14:paraId="506CF97E" w14:textId="77777777" w:rsidR="00766E76" w:rsidRDefault="00766E76" w:rsidP="00142BB1">
            <w:pPr>
              <w:pStyle w:val="TAL"/>
              <w:rPr>
                <w:rFonts w:eastAsia="Batang"/>
              </w:rPr>
            </w:pPr>
            <w:r>
              <w:rPr>
                <w:rFonts w:eastAsia="Batang"/>
              </w:rPr>
              <w:t>DnPerformance</w:t>
            </w:r>
          </w:p>
          <w:p w14:paraId="7FAC36FA" w14:textId="77777777" w:rsidR="00766E76" w:rsidRDefault="00766E76" w:rsidP="00142BB1">
            <w:pPr>
              <w:pStyle w:val="TAL"/>
              <w:rPr>
                <w:rFonts w:eastAsia="Batang" w:cs="Arial"/>
                <w:szCs w:val="18"/>
              </w:rPr>
            </w:pPr>
            <w:r>
              <w:rPr>
                <w:rFonts w:eastAsia="Batang" w:cs="Arial"/>
                <w:szCs w:val="18"/>
              </w:rPr>
              <w:t>PduSesTraffic</w:t>
            </w:r>
          </w:p>
          <w:p w14:paraId="0CC61DB8" w14:textId="77777777" w:rsidR="00766E76" w:rsidRDefault="00766E76" w:rsidP="00142BB1">
            <w:pPr>
              <w:pStyle w:val="TAL"/>
              <w:rPr>
                <w:lang w:eastAsia="zh-CN"/>
              </w:rPr>
            </w:pPr>
            <w:r w:rsidRPr="00043838">
              <w:rPr>
                <w:rFonts w:cs="Arial"/>
                <w:szCs w:val="18"/>
              </w:rPr>
              <w:t>E2eDataVolTransTime</w:t>
            </w:r>
          </w:p>
          <w:p w14:paraId="276EC9ED" w14:textId="77777777" w:rsidR="00766E76" w:rsidRDefault="00766E76" w:rsidP="00142BB1">
            <w:pPr>
              <w:pStyle w:val="TAL"/>
              <w:rPr>
                <w:rFonts w:cs="Arial"/>
                <w:szCs w:val="18"/>
              </w:rPr>
            </w:pPr>
            <w:r>
              <w:rPr>
                <w:lang w:eastAsia="zh-CN"/>
              </w:rPr>
              <w:t>QoSPolicyAssist</w:t>
            </w:r>
          </w:p>
        </w:tc>
      </w:tr>
      <w:tr w:rsidR="00766E76" w14:paraId="532A74B9" w14:textId="77777777" w:rsidTr="00142BB1">
        <w:trPr>
          <w:jc w:val="center"/>
        </w:trPr>
        <w:tc>
          <w:tcPr>
            <w:tcW w:w="2637" w:type="dxa"/>
          </w:tcPr>
          <w:p w14:paraId="5F451621" w14:textId="77777777" w:rsidR="00766E76" w:rsidRDefault="00766E76" w:rsidP="00142BB1">
            <w:pPr>
              <w:pStyle w:val="TAL"/>
              <w:rPr>
                <w:lang w:eastAsia="zh-CN"/>
              </w:rPr>
            </w:pPr>
            <w:r>
              <w:rPr>
                <w:rFonts w:hint="eastAsia"/>
                <w:lang w:eastAsia="zh-CN"/>
              </w:rPr>
              <w:t>A</w:t>
            </w:r>
            <w:r>
              <w:rPr>
                <w:lang w:eastAsia="zh-CN"/>
              </w:rPr>
              <w:t>rfcnValueNR</w:t>
            </w:r>
          </w:p>
        </w:tc>
        <w:tc>
          <w:tcPr>
            <w:tcW w:w="2118" w:type="dxa"/>
          </w:tcPr>
          <w:p w14:paraId="786EC999" w14:textId="77777777" w:rsidR="00766E76" w:rsidRDefault="00766E76" w:rsidP="00142BB1">
            <w:pPr>
              <w:pStyle w:val="TAL"/>
              <w:rPr>
                <w:rFonts w:cs="Arial"/>
              </w:rPr>
            </w:pPr>
            <w:r>
              <w:rPr>
                <w:rFonts w:cs="Arial"/>
              </w:rPr>
              <w:t>3GPP TS 29.571 [8]</w:t>
            </w:r>
          </w:p>
        </w:tc>
        <w:tc>
          <w:tcPr>
            <w:tcW w:w="2578" w:type="dxa"/>
          </w:tcPr>
          <w:p w14:paraId="4D38FC13" w14:textId="77777777" w:rsidR="00766E76" w:rsidRDefault="00766E76" w:rsidP="00142BB1">
            <w:pPr>
              <w:pStyle w:val="TAL"/>
            </w:pPr>
            <w:r>
              <w:t>Integer value indicating the ARFCN applicable for a downlink, uplink or bi-directional (TDD) NR global frequency raster.</w:t>
            </w:r>
          </w:p>
          <w:p w14:paraId="1E2B4ABB" w14:textId="77777777" w:rsidR="00766E76" w:rsidRDefault="00766E76" w:rsidP="00142BB1">
            <w:pPr>
              <w:pStyle w:val="TAL"/>
              <w:rPr>
                <w:rFonts w:cs="Arial"/>
                <w:szCs w:val="18"/>
                <w:lang w:eastAsia="zh-CN"/>
              </w:rPr>
            </w:pPr>
          </w:p>
          <w:p w14:paraId="7DDEBC00" w14:textId="77777777" w:rsidR="00766E76" w:rsidRDefault="00766E76" w:rsidP="00142BB1">
            <w:pPr>
              <w:pStyle w:val="TAL"/>
              <w:rPr>
                <w:rFonts w:cs="Arial"/>
                <w:szCs w:val="18"/>
                <w:lang w:eastAsia="zh-CN"/>
              </w:rPr>
            </w:pPr>
            <w:r>
              <w:rPr>
                <w:szCs w:val="18"/>
              </w:rPr>
              <w:t>Minimum = 0. Maximum = 3279165.</w:t>
            </w:r>
          </w:p>
        </w:tc>
        <w:tc>
          <w:tcPr>
            <w:tcW w:w="2498" w:type="dxa"/>
          </w:tcPr>
          <w:p w14:paraId="64DF448F" w14:textId="77777777" w:rsidR="00766E76" w:rsidRDefault="00766E76" w:rsidP="00142BB1">
            <w:pPr>
              <w:pStyle w:val="TAL"/>
              <w:rPr>
                <w:rFonts w:cs="Arial"/>
                <w:szCs w:val="18"/>
              </w:rPr>
            </w:pPr>
            <w:r>
              <w:rPr>
                <w:rFonts w:eastAsia="等线" w:hint="eastAsia"/>
                <w:lang w:eastAsia="zh-CN"/>
              </w:rPr>
              <w:t>S</w:t>
            </w:r>
            <w:r>
              <w:rPr>
                <w:rFonts w:eastAsia="等线"/>
                <w:lang w:eastAsia="zh-CN"/>
              </w:rPr>
              <w:t>erviceExperienceExt</w:t>
            </w:r>
          </w:p>
          <w:p w14:paraId="645605D4" w14:textId="77777777" w:rsidR="00766E76" w:rsidRDefault="00766E76" w:rsidP="00142BB1">
            <w:pPr>
              <w:pStyle w:val="TAL"/>
              <w:rPr>
                <w:rFonts w:eastAsia="等线"/>
                <w:lang w:eastAsia="zh-CN"/>
              </w:rPr>
            </w:pPr>
            <w:r>
              <w:rPr>
                <w:rFonts w:cs="Arial"/>
                <w:szCs w:val="18"/>
              </w:rPr>
              <w:t>QoSPolicyAssist</w:t>
            </w:r>
          </w:p>
        </w:tc>
      </w:tr>
      <w:tr w:rsidR="00766E76" w14:paraId="4E32D423" w14:textId="77777777" w:rsidTr="00142BB1">
        <w:trPr>
          <w:jc w:val="center"/>
        </w:trPr>
        <w:tc>
          <w:tcPr>
            <w:tcW w:w="2637" w:type="dxa"/>
          </w:tcPr>
          <w:p w14:paraId="1ECCCDD4" w14:textId="77777777" w:rsidR="00766E76" w:rsidRDefault="00766E76" w:rsidP="00142BB1">
            <w:pPr>
              <w:pStyle w:val="TAL"/>
            </w:pPr>
            <w:r>
              <w:t>BitRate</w:t>
            </w:r>
          </w:p>
        </w:tc>
        <w:tc>
          <w:tcPr>
            <w:tcW w:w="2118" w:type="dxa"/>
          </w:tcPr>
          <w:p w14:paraId="3200F1B8" w14:textId="77777777" w:rsidR="00766E76" w:rsidRDefault="00766E76" w:rsidP="00142BB1">
            <w:pPr>
              <w:pStyle w:val="TAL"/>
              <w:rPr>
                <w:rFonts w:cs="Arial"/>
              </w:rPr>
            </w:pPr>
            <w:r>
              <w:rPr>
                <w:rFonts w:cs="Arial"/>
              </w:rPr>
              <w:t>3GPP TS 29.571 [8]</w:t>
            </w:r>
          </w:p>
        </w:tc>
        <w:tc>
          <w:tcPr>
            <w:tcW w:w="2578" w:type="dxa"/>
          </w:tcPr>
          <w:p w14:paraId="6945E00E" w14:textId="77777777" w:rsidR="00766E76" w:rsidRDefault="00766E76" w:rsidP="00142BB1">
            <w:pPr>
              <w:pStyle w:val="TAL"/>
              <w:rPr>
                <w:rFonts w:cs="Arial"/>
                <w:szCs w:val="18"/>
                <w:lang w:eastAsia="zh-CN"/>
              </w:rPr>
            </w:pPr>
            <w:r>
              <w:rPr>
                <w:rFonts w:cs="Arial"/>
                <w:szCs w:val="18"/>
                <w:lang w:eastAsia="zh-CN"/>
              </w:rPr>
              <w:t>String representing a bit rate that shall be formatted as follows:</w:t>
            </w:r>
          </w:p>
          <w:p w14:paraId="38B16C7A" w14:textId="77777777" w:rsidR="00766E76" w:rsidRDefault="00766E76" w:rsidP="00142BB1">
            <w:pPr>
              <w:pStyle w:val="TAL"/>
              <w:rPr>
                <w:rFonts w:cs="Arial"/>
                <w:szCs w:val="18"/>
                <w:lang w:eastAsia="zh-CN"/>
              </w:rPr>
            </w:pPr>
          </w:p>
          <w:p w14:paraId="099B53AC" w14:textId="77777777" w:rsidR="00766E76" w:rsidRDefault="00766E76" w:rsidP="00142BB1">
            <w:pPr>
              <w:pStyle w:val="TAL"/>
              <w:rPr>
                <w:rFonts w:cs="Arial"/>
                <w:szCs w:val="18"/>
                <w:lang w:eastAsia="zh-CN"/>
              </w:rPr>
            </w:pPr>
            <w:r>
              <w:rPr>
                <w:rFonts w:cs="Arial"/>
                <w:szCs w:val="18"/>
                <w:lang w:eastAsia="zh-CN"/>
              </w:rPr>
              <w:t>pattern: "^\d+(\.\d+)? (bps|Kbps|Mbps|Gbps|Tbps)$"</w:t>
            </w:r>
          </w:p>
          <w:p w14:paraId="26E5AEAD" w14:textId="77777777" w:rsidR="00766E76" w:rsidRDefault="00766E76" w:rsidP="00142BB1">
            <w:pPr>
              <w:pStyle w:val="TAL"/>
              <w:rPr>
                <w:rFonts w:cs="Arial"/>
                <w:szCs w:val="18"/>
                <w:lang w:eastAsia="zh-CN"/>
              </w:rPr>
            </w:pPr>
            <w:r>
              <w:rPr>
                <w:rFonts w:cs="Arial"/>
                <w:szCs w:val="18"/>
                <w:lang w:eastAsia="zh-CN"/>
              </w:rPr>
              <w:t xml:space="preserve">Examples: </w:t>
            </w:r>
          </w:p>
          <w:p w14:paraId="546AD75F" w14:textId="77777777" w:rsidR="00766E76" w:rsidRDefault="00766E76" w:rsidP="00142BB1">
            <w:pPr>
              <w:pStyle w:val="TAL"/>
              <w:rPr>
                <w:rFonts w:cs="Arial"/>
                <w:szCs w:val="18"/>
                <w:lang w:eastAsia="zh-CN"/>
              </w:rPr>
            </w:pPr>
            <w:r>
              <w:rPr>
                <w:rFonts w:cs="Arial"/>
                <w:szCs w:val="18"/>
                <w:lang w:eastAsia="zh-CN"/>
              </w:rPr>
              <w:t>"125 Mbps", "0.125 Gbps", "125000 Kbps".</w:t>
            </w:r>
          </w:p>
        </w:tc>
        <w:tc>
          <w:tcPr>
            <w:tcW w:w="2498" w:type="dxa"/>
          </w:tcPr>
          <w:p w14:paraId="21D53E04" w14:textId="77777777" w:rsidR="00766E76" w:rsidRDefault="00766E76" w:rsidP="00142BB1">
            <w:pPr>
              <w:pStyle w:val="TAL"/>
            </w:pPr>
            <w:r>
              <w:t>ServiceExperience</w:t>
            </w:r>
          </w:p>
          <w:p w14:paraId="0CB8E584" w14:textId="77777777" w:rsidR="00766E76" w:rsidRDefault="00766E76" w:rsidP="00142BB1">
            <w:pPr>
              <w:pStyle w:val="TAL"/>
            </w:pPr>
            <w:r>
              <w:t>QoSSustainability</w:t>
            </w:r>
          </w:p>
          <w:p w14:paraId="2C49A610" w14:textId="77777777" w:rsidR="00766E76" w:rsidRDefault="00766E76" w:rsidP="00142BB1">
            <w:pPr>
              <w:pStyle w:val="TAL"/>
            </w:pPr>
            <w:r>
              <w:t>WlanPerformance</w:t>
            </w:r>
          </w:p>
          <w:p w14:paraId="207474A1" w14:textId="77777777" w:rsidR="00766E76" w:rsidRDefault="00766E76" w:rsidP="00142BB1">
            <w:pPr>
              <w:pStyle w:val="TAL"/>
            </w:pPr>
            <w:r>
              <w:rPr>
                <w:rFonts w:eastAsia="Batang"/>
              </w:rPr>
              <w:t>DnPerformance</w:t>
            </w:r>
          </w:p>
          <w:p w14:paraId="2EAAFC89" w14:textId="77777777" w:rsidR="00766E76" w:rsidRDefault="00766E76" w:rsidP="00142BB1">
            <w:pPr>
              <w:pStyle w:val="TAL"/>
              <w:rPr>
                <w:lang w:eastAsia="zh-CN"/>
              </w:rPr>
            </w:pPr>
            <w:r>
              <w:rPr>
                <w:lang w:eastAsia="zh-CN"/>
              </w:rPr>
              <w:t>E2eDataVolTransTime</w:t>
            </w:r>
          </w:p>
          <w:p w14:paraId="70A6E883" w14:textId="77777777" w:rsidR="00766E76" w:rsidRDefault="00766E76" w:rsidP="00142BB1">
            <w:pPr>
              <w:pStyle w:val="TAL"/>
            </w:pPr>
            <w:r>
              <w:rPr>
                <w:lang w:eastAsia="zh-CN"/>
              </w:rPr>
              <w:t>QoSPolicyAssist</w:t>
            </w:r>
          </w:p>
        </w:tc>
      </w:tr>
      <w:tr w:rsidR="00766E76" w14:paraId="6AF9A0B6" w14:textId="77777777" w:rsidTr="00142BB1">
        <w:trPr>
          <w:jc w:val="center"/>
        </w:trPr>
        <w:tc>
          <w:tcPr>
            <w:tcW w:w="2637" w:type="dxa"/>
          </w:tcPr>
          <w:p w14:paraId="0F0127F2" w14:textId="77777777" w:rsidR="00766E76" w:rsidRDefault="00766E76" w:rsidP="00142BB1">
            <w:pPr>
              <w:pStyle w:val="TAL"/>
            </w:pPr>
            <w:r>
              <w:t>DateTime</w:t>
            </w:r>
          </w:p>
        </w:tc>
        <w:tc>
          <w:tcPr>
            <w:tcW w:w="2118" w:type="dxa"/>
          </w:tcPr>
          <w:p w14:paraId="3A66319A" w14:textId="77777777" w:rsidR="00766E76" w:rsidRDefault="00766E76" w:rsidP="00142BB1">
            <w:pPr>
              <w:pStyle w:val="TAL"/>
            </w:pPr>
            <w:r>
              <w:rPr>
                <w:rFonts w:cs="Arial"/>
              </w:rPr>
              <w:t>3GPP TS 29.571 [8]</w:t>
            </w:r>
          </w:p>
        </w:tc>
        <w:tc>
          <w:tcPr>
            <w:tcW w:w="2578" w:type="dxa"/>
          </w:tcPr>
          <w:p w14:paraId="7D89ADBE" w14:textId="77777777" w:rsidR="00766E76" w:rsidRDefault="00766E76" w:rsidP="00142BB1">
            <w:pPr>
              <w:pStyle w:val="TAL"/>
            </w:pPr>
            <w:r>
              <w:rPr>
                <w:rFonts w:cs="Arial"/>
                <w:szCs w:val="18"/>
                <w:lang w:eastAsia="zh-CN"/>
              </w:rPr>
              <w:t>Identifies the time.</w:t>
            </w:r>
          </w:p>
        </w:tc>
        <w:tc>
          <w:tcPr>
            <w:tcW w:w="2498" w:type="dxa"/>
          </w:tcPr>
          <w:p w14:paraId="25DB5932" w14:textId="77777777" w:rsidR="00766E76" w:rsidRDefault="00766E76" w:rsidP="00142BB1">
            <w:pPr>
              <w:pStyle w:val="TAL"/>
              <w:rPr>
                <w:rFonts w:cs="Arial"/>
                <w:szCs w:val="18"/>
              </w:rPr>
            </w:pPr>
          </w:p>
        </w:tc>
      </w:tr>
      <w:tr w:rsidR="00766E76" w14:paraId="5482E435" w14:textId="77777777" w:rsidTr="00142BB1">
        <w:trPr>
          <w:jc w:val="center"/>
        </w:trPr>
        <w:tc>
          <w:tcPr>
            <w:tcW w:w="2637" w:type="dxa"/>
          </w:tcPr>
          <w:p w14:paraId="05976640" w14:textId="77777777" w:rsidR="00766E76" w:rsidRDefault="00766E76" w:rsidP="00142BB1">
            <w:pPr>
              <w:pStyle w:val="TAL"/>
            </w:pPr>
            <w:r>
              <w:t>Dnai</w:t>
            </w:r>
          </w:p>
        </w:tc>
        <w:tc>
          <w:tcPr>
            <w:tcW w:w="2118" w:type="dxa"/>
          </w:tcPr>
          <w:p w14:paraId="1C3A49BE" w14:textId="77777777" w:rsidR="00766E76" w:rsidRDefault="00766E76" w:rsidP="00142BB1">
            <w:pPr>
              <w:pStyle w:val="TAL"/>
              <w:rPr>
                <w:rFonts w:cs="Arial"/>
              </w:rPr>
            </w:pPr>
            <w:r>
              <w:t>3GPP TS 29.571 [8]</w:t>
            </w:r>
          </w:p>
        </w:tc>
        <w:tc>
          <w:tcPr>
            <w:tcW w:w="2578" w:type="dxa"/>
          </w:tcPr>
          <w:p w14:paraId="032BC31D" w14:textId="77777777" w:rsidR="00766E76" w:rsidRDefault="00766E76" w:rsidP="00142BB1">
            <w:pPr>
              <w:pStyle w:val="TAL"/>
              <w:rPr>
                <w:rFonts w:cs="Arial"/>
                <w:szCs w:val="18"/>
                <w:lang w:eastAsia="zh-CN"/>
              </w:rPr>
            </w:pPr>
            <w:r>
              <w:t>Identifies a user plane access to one or more DN(s).</w:t>
            </w:r>
          </w:p>
        </w:tc>
        <w:tc>
          <w:tcPr>
            <w:tcW w:w="2498" w:type="dxa"/>
          </w:tcPr>
          <w:p w14:paraId="40E8CEC8" w14:textId="77777777" w:rsidR="00766E76" w:rsidRDefault="00766E76" w:rsidP="00142BB1">
            <w:pPr>
              <w:pStyle w:val="TAL"/>
            </w:pPr>
            <w:r>
              <w:t>ServiceExperience</w:t>
            </w:r>
          </w:p>
          <w:p w14:paraId="3E519EAF" w14:textId="77777777" w:rsidR="00766E76" w:rsidRDefault="00766E76" w:rsidP="00142BB1">
            <w:pPr>
              <w:pStyle w:val="TAL"/>
              <w:rPr>
                <w:rFonts w:eastAsia="Batang"/>
              </w:rPr>
            </w:pPr>
            <w:r>
              <w:rPr>
                <w:rFonts w:eastAsia="Batang"/>
              </w:rPr>
              <w:t>DnPerformance</w:t>
            </w:r>
          </w:p>
          <w:p w14:paraId="5C4169C0" w14:textId="77777777" w:rsidR="00766E76" w:rsidRDefault="00766E76" w:rsidP="00142BB1">
            <w:pPr>
              <w:pStyle w:val="TAL"/>
            </w:pPr>
            <w:r>
              <w:rPr>
                <w:rFonts w:eastAsia="Batang"/>
              </w:rPr>
              <w:t>QoSPolicyAssist</w:t>
            </w:r>
          </w:p>
        </w:tc>
      </w:tr>
      <w:tr w:rsidR="00766E76" w14:paraId="209C9F51" w14:textId="77777777" w:rsidTr="00142BB1">
        <w:trPr>
          <w:jc w:val="center"/>
        </w:trPr>
        <w:tc>
          <w:tcPr>
            <w:tcW w:w="2637" w:type="dxa"/>
          </w:tcPr>
          <w:p w14:paraId="3C79AFF4" w14:textId="77777777" w:rsidR="00766E76" w:rsidRDefault="00766E76" w:rsidP="00142BB1">
            <w:pPr>
              <w:pStyle w:val="TAL"/>
            </w:pPr>
            <w:r>
              <w:rPr>
                <w:rFonts w:hint="eastAsia"/>
              </w:rPr>
              <w:t>D</w:t>
            </w:r>
            <w:r>
              <w:t>nn</w:t>
            </w:r>
          </w:p>
        </w:tc>
        <w:tc>
          <w:tcPr>
            <w:tcW w:w="2118" w:type="dxa"/>
          </w:tcPr>
          <w:p w14:paraId="235FF04B" w14:textId="77777777" w:rsidR="00766E76" w:rsidRDefault="00766E76" w:rsidP="00142BB1">
            <w:pPr>
              <w:pStyle w:val="TAL"/>
            </w:pPr>
            <w:r>
              <w:rPr>
                <w:rFonts w:cs="Arial"/>
              </w:rPr>
              <w:t>3GPP TS 29.571 [8]</w:t>
            </w:r>
          </w:p>
        </w:tc>
        <w:tc>
          <w:tcPr>
            <w:tcW w:w="2578" w:type="dxa"/>
          </w:tcPr>
          <w:p w14:paraId="3292401E" w14:textId="77777777" w:rsidR="00766E76" w:rsidRDefault="00766E76" w:rsidP="00142BB1">
            <w:pPr>
              <w:pStyle w:val="TAL"/>
            </w:pPr>
            <w:r>
              <w:rPr>
                <w:rFonts w:cs="Arial"/>
                <w:szCs w:val="18"/>
                <w:lang w:eastAsia="zh-CN"/>
              </w:rPr>
              <w:t>Identifies the DNN.</w:t>
            </w:r>
          </w:p>
        </w:tc>
        <w:tc>
          <w:tcPr>
            <w:tcW w:w="2498" w:type="dxa"/>
          </w:tcPr>
          <w:p w14:paraId="2FB294B1" w14:textId="77777777" w:rsidR="00766E76" w:rsidRDefault="00766E76" w:rsidP="00142BB1">
            <w:pPr>
              <w:pStyle w:val="TAL"/>
            </w:pPr>
            <w:r>
              <w:t>ServiceExperience</w:t>
            </w:r>
          </w:p>
          <w:p w14:paraId="70FF2350" w14:textId="77777777" w:rsidR="00766E76" w:rsidRDefault="00766E76" w:rsidP="00142BB1">
            <w:pPr>
              <w:pStyle w:val="TAL"/>
            </w:pPr>
            <w:r>
              <w:t>AbnormalBehaviour</w:t>
            </w:r>
          </w:p>
          <w:p w14:paraId="06FAAC2D" w14:textId="77777777" w:rsidR="00766E76" w:rsidRDefault="00766E76" w:rsidP="00142BB1">
            <w:pPr>
              <w:pStyle w:val="TAL"/>
              <w:rPr>
                <w:rFonts w:cs="Arial"/>
                <w:szCs w:val="18"/>
              </w:rPr>
            </w:pPr>
            <w:r>
              <w:rPr>
                <w:rFonts w:cs="Arial"/>
                <w:szCs w:val="18"/>
              </w:rPr>
              <w:t>UeCommunication</w:t>
            </w:r>
          </w:p>
          <w:p w14:paraId="59ABF46A" w14:textId="77777777" w:rsidR="00766E76" w:rsidRDefault="00766E76" w:rsidP="00142BB1">
            <w:pPr>
              <w:pStyle w:val="TAL"/>
              <w:rPr>
                <w:rFonts w:eastAsia="Batang"/>
              </w:rPr>
            </w:pPr>
            <w:r>
              <w:rPr>
                <w:rFonts w:eastAsia="Batang"/>
              </w:rPr>
              <w:t>DnPerformance</w:t>
            </w:r>
          </w:p>
          <w:p w14:paraId="34CC7DF2" w14:textId="77777777" w:rsidR="00766E76" w:rsidRDefault="00766E76" w:rsidP="00142BB1">
            <w:pPr>
              <w:pStyle w:val="TAL"/>
              <w:rPr>
                <w:rFonts w:eastAsia="Batang" w:cs="Arial"/>
                <w:szCs w:val="18"/>
              </w:rPr>
            </w:pPr>
            <w:r>
              <w:rPr>
                <w:rFonts w:eastAsia="Batang" w:cs="Arial" w:hint="eastAsia"/>
                <w:szCs w:val="18"/>
              </w:rPr>
              <w:t>S</w:t>
            </w:r>
            <w:r>
              <w:rPr>
                <w:rFonts w:eastAsia="Batang" w:cs="Arial"/>
                <w:szCs w:val="18"/>
              </w:rPr>
              <w:t>MCCE</w:t>
            </w:r>
          </w:p>
          <w:p w14:paraId="240874EC" w14:textId="77777777" w:rsidR="00766E76" w:rsidRDefault="00766E76" w:rsidP="00142BB1">
            <w:pPr>
              <w:pStyle w:val="TAL"/>
            </w:pPr>
            <w:r>
              <w:rPr>
                <w:rFonts w:cs="Arial"/>
                <w:szCs w:val="18"/>
              </w:rPr>
              <w:t>PduSesTraffic</w:t>
            </w:r>
          </w:p>
          <w:p w14:paraId="737A4A90" w14:textId="77777777" w:rsidR="00766E76" w:rsidRDefault="00766E76" w:rsidP="00142BB1">
            <w:pPr>
              <w:pStyle w:val="TAL"/>
              <w:rPr>
                <w:lang w:eastAsia="zh-CN"/>
              </w:rPr>
            </w:pPr>
            <w:r>
              <w:rPr>
                <w:lang w:eastAsia="zh-CN"/>
              </w:rPr>
              <w:t>E2eDataVolTransTime</w:t>
            </w:r>
          </w:p>
          <w:p w14:paraId="358B656F" w14:textId="77777777" w:rsidR="00766E76" w:rsidRDefault="00766E76" w:rsidP="00142BB1">
            <w:pPr>
              <w:pStyle w:val="TAL"/>
              <w:rPr>
                <w:lang w:eastAsia="zh-CN"/>
              </w:rPr>
            </w:pPr>
            <w:r>
              <w:rPr>
                <w:lang w:eastAsia="zh-CN"/>
              </w:rPr>
              <w:t>RelativeProximity</w:t>
            </w:r>
          </w:p>
          <w:p w14:paraId="3FBF1530" w14:textId="77777777" w:rsidR="00766E76" w:rsidRDefault="00766E76" w:rsidP="00142BB1">
            <w:pPr>
              <w:pStyle w:val="TAL"/>
              <w:rPr>
                <w:rFonts w:cs="Arial"/>
                <w:szCs w:val="18"/>
              </w:rPr>
            </w:pPr>
            <w:r>
              <w:rPr>
                <w:lang w:eastAsia="zh-CN"/>
              </w:rPr>
              <w:t>QoSPolicyAssist</w:t>
            </w:r>
          </w:p>
        </w:tc>
      </w:tr>
      <w:tr w:rsidR="00766E76" w14:paraId="4F127700" w14:textId="77777777" w:rsidTr="00142BB1">
        <w:trPr>
          <w:jc w:val="center"/>
        </w:trPr>
        <w:tc>
          <w:tcPr>
            <w:tcW w:w="2637" w:type="dxa"/>
          </w:tcPr>
          <w:p w14:paraId="3398A7D7" w14:textId="77777777" w:rsidR="00766E76" w:rsidRDefault="00766E76" w:rsidP="00142BB1">
            <w:pPr>
              <w:pStyle w:val="TAL"/>
            </w:pPr>
            <w:r>
              <w:t>DomainNameProtocol</w:t>
            </w:r>
          </w:p>
        </w:tc>
        <w:tc>
          <w:tcPr>
            <w:tcW w:w="2118" w:type="dxa"/>
          </w:tcPr>
          <w:p w14:paraId="026BAC8A" w14:textId="77777777" w:rsidR="00766E76" w:rsidRDefault="00766E76" w:rsidP="00142BB1">
            <w:pPr>
              <w:pStyle w:val="TAL"/>
              <w:rPr>
                <w:rFonts w:cs="Arial"/>
              </w:rPr>
            </w:pPr>
            <w:r>
              <w:rPr>
                <w:rFonts w:cs="Arial"/>
              </w:rPr>
              <w:t>3GPP TS 29.122 [19]</w:t>
            </w:r>
          </w:p>
        </w:tc>
        <w:tc>
          <w:tcPr>
            <w:tcW w:w="2578" w:type="dxa"/>
          </w:tcPr>
          <w:p w14:paraId="77C6DDE8" w14:textId="77777777" w:rsidR="00766E76" w:rsidRDefault="00766E76" w:rsidP="00142BB1">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233BFAD5" w14:textId="77777777" w:rsidR="00766E76" w:rsidRDefault="00766E76" w:rsidP="00142BB1">
            <w:pPr>
              <w:pStyle w:val="TAL"/>
              <w:rPr>
                <w:rFonts w:eastAsia="Batang" w:cs="Arial"/>
                <w:szCs w:val="18"/>
              </w:rPr>
            </w:pPr>
            <w:r>
              <w:t>PfdDetermination</w:t>
            </w:r>
          </w:p>
        </w:tc>
      </w:tr>
      <w:tr w:rsidR="00766E76" w14:paraId="1CEAB215" w14:textId="77777777" w:rsidTr="00142BB1">
        <w:trPr>
          <w:jc w:val="center"/>
        </w:trPr>
        <w:tc>
          <w:tcPr>
            <w:tcW w:w="2637" w:type="dxa"/>
          </w:tcPr>
          <w:p w14:paraId="126C08A1" w14:textId="77777777" w:rsidR="00766E76" w:rsidRDefault="00766E76" w:rsidP="00142BB1">
            <w:pPr>
              <w:pStyle w:val="TAL"/>
            </w:pPr>
            <w:r>
              <w:t>DurationSec</w:t>
            </w:r>
          </w:p>
        </w:tc>
        <w:tc>
          <w:tcPr>
            <w:tcW w:w="2118" w:type="dxa"/>
          </w:tcPr>
          <w:p w14:paraId="5593C2DB" w14:textId="77777777" w:rsidR="00766E76" w:rsidRDefault="00766E76" w:rsidP="00142BB1">
            <w:pPr>
              <w:pStyle w:val="TAL"/>
            </w:pPr>
            <w:r>
              <w:t>3GPP TS 29.571 [8]</w:t>
            </w:r>
          </w:p>
        </w:tc>
        <w:tc>
          <w:tcPr>
            <w:tcW w:w="2578" w:type="dxa"/>
          </w:tcPr>
          <w:p w14:paraId="20A73882" w14:textId="77777777" w:rsidR="00766E76" w:rsidRDefault="00766E76" w:rsidP="00142BB1">
            <w:pPr>
              <w:pStyle w:val="TAL"/>
            </w:pPr>
            <w:r>
              <w:t>Represents a time duration expressed in units of seconds.</w:t>
            </w:r>
          </w:p>
        </w:tc>
        <w:tc>
          <w:tcPr>
            <w:tcW w:w="2498" w:type="dxa"/>
          </w:tcPr>
          <w:p w14:paraId="4A2F8AC0" w14:textId="77777777" w:rsidR="00766E76" w:rsidRDefault="00766E76" w:rsidP="00142BB1">
            <w:pPr>
              <w:pStyle w:val="TAL"/>
              <w:rPr>
                <w:rFonts w:cs="Arial"/>
                <w:szCs w:val="18"/>
              </w:rPr>
            </w:pPr>
          </w:p>
        </w:tc>
      </w:tr>
      <w:tr w:rsidR="00766E76" w14:paraId="01076353" w14:textId="77777777" w:rsidTr="00142BB1">
        <w:trPr>
          <w:jc w:val="center"/>
        </w:trPr>
        <w:tc>
          <w:tcPr>
            <w:tcW w:w="2637" w:type="dxa"/>
          </w:tcPr>
          <w:p w14:paraId="72BE8A4C" w14:textId="77777777" w:rsidR="00766E76" w:rsidRDefault="00766E76" w:rsidP="00142BB1">
            <w:pPr>
              <w:pStyle w:val="TAL"/>
            </w:pPr>
            <w:r>
              <w:t>EthFlowDescription</w:t>
            </w:r>
          </w:p>
        </w:tc>
        <w:tc>
          <w:tcPr>
            <w:tcW w:w="2118" w:type="dxa"/>
          </w:tcPr>
          <w:p w14:paraId="12CC6811" w14:textId="77777777" w:rsidR="00766E76" w:rsidRDefault="00766E76" w:rsidP="00142BB1">
            <w:pPr>
              <w:pStyle w:val="TAL"/>
            </w:pPr>
            <w:r>
              <w:t>3GPP TS 29.514 [21]</w:t>
            </w:r>
          </w:p>
        </w:tc>
        <w:tc>
          <w:tcPr>
            <w:tcW w:w="2578" w:type="dxa"/>
          </w:tcPr>
          <w:p w14:paraId="46C121BA" w14:textId="77777777" w:rsidR="00766E76" w:rsidRDefault="00766E76" w:rsidP="00142BB1">
            <w:pPr>
              <w:pStyle w:val="TAL"/>
            </w:pPr>
            <w:r>
              <w:t>Represents an ethernet flow description.</w:t>
            </w:r>
          </w:p>
        </w:tc>
        <w:tc>
          <w:tcPr>
            <w:tcW w:w="2498" w:type="dxa"/>
          </w:tcPr>
          <w:p w14:paraId="7A37B655" w14:textId="77777777" w:rsidR="00766E76" w:rsidRDefault="00766E76" w:rsidP="00142BB1">
            <w:pPr>
              <w:pStyle w:val="TAL"/>
              <w:rPr>
                <w:rFonts w:cs="Arial"/>
                <w:szCs w:val="18"/>
              </w:rPr>
            </w:pPr>
            <w:r>
              <w:rPr>
                <w:rFonts w:cs="Arial"/>
                <w:szCs w:val="18"/>
              </w:rPr>
              <w:t>UeCommunication</w:t>
            </w:r>
          </w:p>
          <w:p w14:paraId="465ACBF2" w14:textId="77777777" w:rsidR="00766E76" w:rsidRDefault="00766E76" w:rsidP="00142BB1">
            <w:pPr>
              <w:pStyle w:val="TAL"/>
              <w:rPr>
                <w:lang w:eastAsia="zh-CN"/>
              </w:rPr>
            </w:pPr>
            <w:r>
              <w:rPr>
                <w:rFonts w:cs="Arial"/>
                <w:szCs w:val="18"/>
              </w:rPr>
              <w:t>AbnormalBehaviour</w:t>
            </w:r>
          </w:p>
          <w:p w14:paraId="244EE080" w14:textId="77777777" w:rsidR="00766E76" w:rsidRDefault="00766E76" w:rsidP="00142BB1">
            <w:pPr>
              <w:pStyle w:val="TAL"/>
              <w:rPr>
                <w:rFonts w:cs="Arial"/>
                <w:szCs w:val="18"/>
              </w:rPr>
            </w:pPr>
            <w:r>
              <w:rPr>
                <w:lang w:eastAsia="zh-CN"/>
              </w:rPr>
              <w:t>QoSPolicyAssist</w:t>
            </w:r>
          </w:p>
        </w:tc>
      </w:tr>
      <w:tr w:rsidR="00766E76" w14:paraId="706FDCF7" w14:textId="77777777" w:rsidTr="00142BB1">
        <w:trPr>
          <w:jc w:val="center"/>
        </w:trPr>
        <w:tc>
          <w:tcPr>
            <w:tcW w:w="2637" w:type="dxa"/>
          </w:tcPr>
          <w:p w14:paraId="137A0BF2" w14:textId="77777777" w:rsidR="00766E76" w:rsidRDefault="00766E76" w:rsidP="00142BB1">
            <w:pPr>
              <w:pStyle w:val="TAL"/>
            </w:pPr>
            <w:r>
              <w:t>ExpectedUeBehaviourData</w:t>
            </w:r>
          </w:p>
        </w:tc>
        <w:tc>
          <w:tcPr>
            <w:tcW w:w="2118" w:type="dxa"/>
          </w:tcPr>
          <w:p w14:paraId="4C28FD82" w14:textId="77777777" w:rsidR="00766E76" w:rsidRDefault="00766E76" w:rsidP="00142BB1">
            <w:pPr>
              <w:pStyle w:val="TAL"/>
            </w:pPr>
            <w:r>
              <w:t>3GPP TS 29.503 [23]</w:t>
            </w:r>
          </w:p>
        </w:tc>
        <w:tc>
          <w:tcPr>
            <w:tcW w:w="2578" w:type="dxa"/>
          </w:tcPr>
          <w:p w14:paraId="5B924B37" w14:textId="77777777" w:rsidR="00766E76" w:rsidRDefault="00766E76" w:rsidP="00142BB1">
            <w:pPr>
              <w:pStyle w:val="TAL"/>
            </w:pPr>
            <w:r>
              <w:t>Represents expected UE behaviour data.</w:t>
            </w:r>
          </w:p>
        </w:tc>
        <w:tc>
          <w:tcPr>
            <w:tcW w:w="2498" w:type="dxa"/>
          </w:tcPr>
          <w:p w14:paraId="165C5D31" w14:textId="77777777" w:rsidR="00766E76" w:rsidRDefault="00766E76" w:rsidP="00142BB1">
            <w:pPr>
              <w:pStyle w:val="TAL"/>
              <w:rPr>
                <w:rFonts w:cs="Arial"/>
                <w:szCs w:val="18"/>
              </w:rPr>
            </w:pPr>
            <w:r>
              <w:t>AbnormalBehaviour</w:t>
            </w:r>
          </w:p>
        </w:tc>
      </w:tr>
      <w:tr w:rsidR="00766E76" w14:paraId="120AE788" w14:textId="77777777" w:rsidTr="00142BB1">
        <w:trPr>
          <w:jc w:val="center"/>
          <w:ins w:id="83" w:author="Huawei" w:date="2025-10-15T17:50:00Z"/>
        </w:trPr>
        <w:tc>
          <w:tcPr>
            <w:tcW w:w="2637" w:type="dxa"/>
          </w:tcPr>
          <w:p w14:paraId="7104AC0A" w14:textId="2FCDFD05" w:rsidR="00766E76" w:rsidRDefault="00766E76" w:rsidP="00142BB1">
            <w:pPr>
              <w:pStyle w:val="TAL"/>
              <w:rPr>
                <w:ins w:id="84" w:author="Huawei" w:date="2025-10-15T17:50:00Z"/>
              </w:rPr>
            </w:pPr>
            <w:ins w:id="85" w:author="Huawei" w:date="2025-10-15T17:50:00Z">
              <w:r w:rsidRPr="002B60F0">
                <w:rPr>
                  <w:lang w:eastAsia="zh-CN"/>
                </w:rPr>
                <w:t>ExtMaxDataBurstVol</w:t>
              </w:r>
            </w:ins>
          </w:p>
        </w:tc>
        <w:tc>
          <w:tcPr>
            <w:tcW w:w="2118" w:type="dxa"/>
          </w:tcPr>
          <w:p w14:paraId="5B48F28B" w14:textId="547D7F95" w:rsidR="00766E76" w:rsidRDefault="00146E91" w:rsidP="00142BB1">
            <w:pPr>
              <w:pStyle w:val="TAL"/>
              <w:rPr>
                <w:ins w:id="86" w:author="Huawei" w:date="2025-10-15T17:50:00Z"/>
              </w:rPr>
            </w:pPr>
            <w:ins w:id="87" w:author="Huawei" w:date="2025-10-15T17:52:00Z">
              <w:r>
                <w:t>3GPP TS 29.571 [8]</w:t>
              </w:r>
            </w:ins>
          </w:p>
        </w:tc>
        <w:tc>
          <w:tcPr>
            <w:tcW w:w="2578" w:type="dxa"/>
          </w:tcPr>
          <w:p w14:paraId="188DA287" w14:textId="5CB54AF5" w:rsidR="00766E76" w:rsidRDefault="00146E91" w:rsidP="00142BB1">
            <w:pPr>
              <w:pStyle w:val="TAL"/>
              <w:rPr>
                <w:ins w:id="88" w:author="Huawei" w:date="2025-10-15T17:50:00Z"/>
              </w:rPr>
            </w:pPr>
            <w:ins w:id="89" w:author="Huawei" w:date="2025-10-15T17:55:00Z">
              <w:r>
                <w:t xml:space="preserve">Represents </w:t>
              </w:r>
            </w:ins>
            <w:ins w:id="90" w:author="Huawei" w:date="2025-10-15T17:56:00Z">
              <w:r>
                <w:t>the M</w:t>
              </w:r>
            </w:ins>
            <w:ins w:id="91" w:author="Huawei" w:date="2025-10-15T17:55:00Z">
              <w:r w:rsidRPr="00F11966">
                <w:rPr>
                  <w:lang w:eastAsia="zh-CN"/>
                </w:rPr>
                <w:t>aximum Data Burst Volume</w:t>
              </w:r>
              <w:r>
                <w:rPr>
                  <w:lang w:eastAsia="zh-CN"/>
                </w:rPr>
                <w:t>.</w:t>
              </w:r>
            </w:ins>
          </w:p>
        </w:tc>
        <w:tc>
          <w:tcPr>
            <w:tcW w:w="2498" w:type="dxa"/>
          </w:tcPr>
          <w:p w14:paraId="0CA0DB54" w14:textId="0645D3F5" w:rsidR="00766E76" w:rsidRDefault="00146E91" w:rsidP="00142BB1">
            <w:pPr>
              <w:pStyle w:val="TAL"/>
              <w:rPr>
                <w:ins w:id="92" w:author="Huawei" w:date="2025-10-15T17:50:00Z"/>
              </w:rPr>
            </w:pPr>
            <w:ins w:id="93" w:author="Huawei" w:date="2025-10-15T17:57:00Z">
              <w:r w:rsidRPr="00753472">
                <w:rPr>
                  <w:rFonts w:hint="eastAsia"/>
                  <w:lang w:eastAsia="zh-CN"/>
                </w:rPr>
                <w:t>Q</w:t>
              </w:r>
              <w:r w:rsidRPr="00753472">
                <w:rPr>
                  <w:lang w:eastAsia="zh-CN"/>
                </w:rPr>
                <w:t>oSPolicyAssist</w:t>
              </w:r>
            </w:ins>
          </w:p>
        </w:tc>
      </w:tr>
      <w:tr w:rsidR="00766E76" w14:paraId="38F8904A" w14:textId="77777777" w:rsidTr="00142BB1">
        <w:trPr>
          <w:jc w:val="center"/>
        </w:trPr>
        <w:tc>
          <w:tcPr>
            <w:tcW w:w="2637" w:type="dxa"/>
          </w:tcPr>
          <w:p w14:paraId="0E7CEA77" w14:textId="77777777" w:rsidR="00766E76" w:rsidRDefault="00766E76" w:rsidP="00142BB1">
            <w:pPr>
              <w:pStyle w:val="TAL"/>
            </w:pPr>
            <w:r>
              <w:t>Float</w:t>
            </w:r>
          </w:p>
        </w:tc>
        <w:tc>
          <w:tcPr>
            <w:tcW w:w="2118" w:type="dxa"/>
          </w:tcPr>
          <w:p w14:paraId="693B9F16" w14:textId="77777777" w:rsidR="00766E76" w:rsidRDefault="00766E76" w:rsidP="00142BB1">
            <w:pPr>
              <w:pStyle w:val="TAL"/>
            </w:pPr>
            <w:r>
              <w:t>3GPP TS 29.571 [8]</w:t>
            </w:r>
          </w:p>
        </w:tc>
        <w:tc>
          <w:tcPr>
            <w:tcW w:w="2578" w:type="dxa"/>
          </w:tcPr>
          <w:p w14:paraId="2F52F040" w14:textId="77777777" w:rsidR="00766E76" w:rsidRDefault="00766E76" w:rsidP="00142BB1">
            <w:pPr>
              <w:pStyle w:val="TAL"/>
            </w:pPr>
            <w:r>
              <w:t>Represents a float.</w:t>
            </w:r>
          </w:p>
        </w:tc>
        <w:tc>
          <w:tcPr>
            <w:tcW w:w="2498" w:type="dxa"/>
          </w:tcPr>
          <w:p w14:paraId="1BD79840" w14:textId="77777777" w:rsidR="00766E76" w:rsidRDefault="00766E76" w:rsidP="00142BB1">
            <w:pPr>
              <w:pStyle w:val="TAL"/>
              <w:rPr>
                <w:rFonts w:cs="Arial"/>
                <w:szCs w:val="18"/>
              </w:rPr>
            </w:pPr>
          </w:p>
        </w:tc>
      </w:tr>
      <w:tr w:rsidR="00766E76" w14:paraId="1140CEB4" w14:textId="77777777" w:rsidTr="00142BB1">
        <w:trPr>
          <w:jc w:val="center"/>
        </w:trPr>
        <w:tc>
          <w:tcPr>
            <w:tcW w:w="2637" w:type="dxa"/>
          </w:tcPr>
          <w:p w14:paraId="32C433D6" w14:textId="77777777" w:rsidR="00766E76" w:rsidRDefault="00766E76" w:rsidP="00142BB1">
            <w:pPr>
              <w:pStyle w:val="TAL"/>
            </w:pPr>
            <w:r>
              <w:t>FlowDescription</w:t>
            </w:r>
          </w:p>
        </w:tc>
        <w:tc>
          <w:tcPr>
            <w:tcW w:w="2118" w:type="dxa"/>
          </w:tcPr>
          <w:p w14:paraId="2C056120" w14:textId="77777777" w:rsidR="00766E76" w:rsidRDefault="00766E76" w:rsidP="00142BB1">
            <w:pPr>
              <w:pStyle w:val="TAL"/>
            </w:pPr>
            <w:r>
              <w:t>3GPP TS 29.514 [21]</w:t>
            </w:r>
          </w:p>
        </w:tc>
        <w:tc>
          <w:tcPr>
            <w:tcW w:w="2578" w:type="dxa"/>
          </w:tcPr>
          <w:p w14:paraId="656BCDEF" w14:textId="77777777" w:rsidR="00766E76" w:rsidRDefault="00766E76" w:rsidP="00142BB1">
            <w:pPr>
              <w:pStyle w:val="TAL"/>
            </w:pPr>
            <w:r>
              <w:t>Represents an IP flow description.</w:t>
            </w:r>
          </w:p>
        </w:tc>
        <w:tc>
          <w:tcPr>
            <w:tcW w:w="2498" w:type="dxa"/>
          </w:tcPr>
          <w:p w14:paraId="73C82456" w14:textId="77777777" w:rsidR="00766E76" w:rsidRDefault="00766E76" w:rsidP="00142BB1">
            <w:pPr>
              <w:pStyle w:val="TAL"/>
              <w:rPr>
                <w:rFonts w:cs="Arial"/>
                <w:szCs w:val="18"/>
              </w:rPr>
            </w:pPr>
            <w:r>
              <w:rPr>
                <w:rFonts w:cs="Arial"/>
                <w:szCs w:val="18"/>
              </w:rPr>
              <w:t>UeCommunication</w:t>
            </w:r>
          </w:p>
          <w:p w14:paraId="6026E144" w14:textId="77777777" w:rsidR="00766E76" w:rsidRDefault="00766E76" w:rsidP="00142BB1">
            <w:pPr>
              <w:pStyle w:val="TAL"/>
              <w:rPr>
                <w:rFonts w:eastAsia="Batang" w:cs="Arial"/>
                <w:szCs w:val="18"/>
              </w:rPr>
            </w:pPr>
            <w:r>
              <w:rPr>
                <w:rFonts w:cs="Arial"/>
                <w:szCs w:val="18"/>
              </w:rPr>
              <w:t>AbnormalBehaviour</w:t>
            </w:r>
          </w:p>
          <w:p w14:paraId="4E9CC871" w14:textId="77777777" w:rsidR="00766E76" w:rsidRDefault="00766E76" w:rsidP="00142BB1">
            <w:pPr>
              <w:pStyle w:val="TAL"/>
              <w:rPr>
                <w:lang w:eastAsia="zh-CN"/>
              </w:rPr>
            </w:pPr>
            <w:r>
              <w:rPr>
                <w:rFonts w:cs="Arial"/>
                <w:szCs w:val="18"/>
              </w:rPr>
              <w:t>PduSesTraffic</w:t>
            </w:r>
          </w:p>
          <w:p w14:paraId="6FC26F9D" w14:textId="77777777" w:rsidR="00766E76" w:rsidRDefault="00766E76" w:rsidP="00142BB1">
            <w:pPr>
              <w:pStyle w:val="TAL"/>
              <w:rPr>
                <w:rFonts w:cs="Arial"/>
                <w:szCs w:val="18"/>
              </w:rPr>
            </w:pPr>
            <w:r>
              <w:rPr>
                <w:lang w:eastAsia="zh-CN"/>
              </w:rPr>
              <w:t>QoSPolicyAssist</w:t>
            </w:r>
          </w:p>
        </w:tc>
      </w:tr>
      <w:tr w:rsidR="00766E76" w14:paraId="42404320" w14:textId="77777777" w:rsidTr="00142BB1">
        <w:trPr>
          <w:jc w:val="center"/>
        </w:trPr>
        <w:tc>
          <w:tcPr>
            <w:tcW w:w="2637" w:type="dxa"/>
          </w:tcPr>
          <w:p w14:paraId="7E467BD2" w14:textId="77777777" w:rsidR="00766E76" w:rsidRDefault="00766E76" w:rsidP="00142BB1">
            <w:pPr>
              <w:pStyle w:val="TAL"/>
            </w:pPr>
            <w:r>
              <w:t>FlowInfo</w:t>
            </w:r>
          </w:p>
        </w:tc>
        <w:tc>
          <w:tcPr>
            <w:tcW w:w="2118" w:type="dxa"/>
          </w:tcPr>
          <w:p w14:paraId="71091C79" w14:textId="77777777" w:rsidR="00766E76" w:rsidRDefault="00766E76" w:rsidP="00142BB1">
            <w:pPr>
              <w:pStyle w:val="TAL"/>
            </w:pPr>
            <w:r>
              <w:t>3GPP TS 29.122 [19]</w:t>
            </w:r>
          </w:p>
        </w:tc>
        <w:tc>
          <w:tcPr>
            <w:tcW w:w="2578" w:type="dxa"/>
          </w:tcPr>
          <w:p w14:paraId="05965176" w14:textId="77777777" w:rsidR="00766E76" w:rsidRDefault="00766E76" w:rsidP="00142BB1">
            <w:pPr>
              <w:pStyle w:val="TAL"/>
            </w:pPr>
            <w:r>
              <w:t>Represents IP flow information.</w:t>
            </w:r>
          </w:p>
        </w:tc>
        <w:tc>
          <w:tcPr>
            <w:tcW w:w="2498" w:type="dxa"/>
          </w:tcPr>
          <w:p w14:paraId="72BFC6F3" w14:textId="77777777" w:rsidR="00766E76" w:rsidRDefault="00766E76" w:rsidP="00142BB1">
            <w:pPr>
              <w:pStyle w:val="TAL"/>
              <w:rPr>
                <w:rFonts w:cs="Arial"/>
                <w:szCs w:val="18"/>
              </w:rPr>
            </w:pPr>
            <w:r>
              <w:t>UserDataCongestionExt</w:t>
            </w:r>
          </w:p>
        </w:tc>
      </w:tr>
      <w:tr w:rsidR="00766E76" w14:paraId="0084FF20" w14:textId="77777777" w:rsidTr="00142BB1">
        <w:trPr>
          <w:jc w:val="center"/>
        </w:trPr>
        <w:tc>
          <w:tcPr>
            <w:tcW w:w="2637" w:type="dxa"/>
          </w:tcPr>
          <w:p w14:paraId="365BFD5D" w14:textId="77777777" w:rsidR="00766E76" w:rsidRDefault="00766E76" w:rsidP="00142BB1">
            <w:pPr>
              <w:pStyle w:val="TAL"/>
            </w:pPr>
            <w:r>
              <w:lastRenderedPageBreak/>
              <w:t>GeographicalArea</w:t>
            </w:r>
          </w:p>
        </w:tc>
        <w:tc>
          <w:tcPr>
            <w:tcW w:w="2118" w:type="dxa"/>
          </w:tcPr>
          <w:p w14:paraId="0213B15B" w14:textId="77777777" w:rsidR="00766E76" w:rsidRDefault="00766E76" w:rsidP="00142BB1">
            <w:pPr>
              <w:pStyle w:val="TAL"/>
            </w:pPr>
            <w:r>
              <w:rPr>
                <w:lang w:eastAsia="en-GB"/>
              </w:rPr>
              <w:t>3GPP TS 29.522</w:t>
            </w:r>
            <w:r>
              <w:t> [32]</w:t>
            </w:r>
          </w:p>
        </w:tc>
        <w:tc>
          <w:tcPr>
            <w:tcW w:w="2578" w:type="dxa"/>
          </w:tcPr>
          <w:p w14:paraId="488797FF" w14:textId="77777777" w:rsidR="00766E76" w:rsidRDefault="00766E76" w:rsidP="00142BB1">
            <w:pPr>
              <w:pStyle w:val="TAL"/>
              <w:rPr>
                <w:rFonts w:cs="Arial"/>
                <w:szCs w:val="18"/>
              </w:rPr>
            </w:pPr>
            <w:r>
              <w:t>Identifies the geographical location.</w:t>
            </w:r>
          </w:p>
        </w:tc>
        <w:tc>
          <w:tcPr>
            <w:tcW w:w="2498" w:type="dxa"/>
          </w:tcPr>
          <w:p w14:paraId="14DEE45D" w14:textId="77777777" w:rsidR="00766E76" w:rsidRDefault="00766E76" w:rsidP="00142BB1">
            <w:pPr>
              <w:pStyle w:val="TAL"/>
            </w:pPr>
            <w:r>
              <w:t>UeMobilityExt2_eNA</w:t>
            </w:r>
          </w:p>
          <w:p w14:paraId="45EB7C48" w14:textId="77777777" w:rsidR="00766E76" w:rsidRDefault="00766E76" w:rsidP="00142BB1">
            <w:pPr>
              <w:pStyle w:val="TAL"/>
              <w:rPr>
                <w:lang w:eastAsia="zh-CN"/>
              </w:rPr>
            </w:pPr>
            <w:r>
              <w:rPr>
                <w:lang w:eastAsia="zh-CN"/>
              </w:rPr>
              <w:t>ServiceExperienceExt2_eNA</w:t>
            </w:r>
          </w:p>
          <w:p w14:paraId="760BAE58" w14:textId="77777777" w:rsidR="00766E76" w:rsidRDefault="00766E76" w:rsidP="00142BB1">
            <w:pPr>
              <w:pStyle w:val="TAL"/>
            </w:pPr>
            <w:r>
              <w:rPr>
                <w:rFonts w:eastAsia="Batang"/>
              </w:rPr>
              <w:t>QoSSustainabilityExt_eNA</w:t>
            </w:r>
          </w:p>
          <w:p w14:paraId="392C5E28" w14:textId="77777777" w:rsidR="00766E76" w:rsidRDefault="00766E76" w:rsidP="00142BB1">
            <w:pPr>
              <w:pStyle w:val="TAL"/>
              <w:rPr>
                <w:lang w:eastAsia="zh-CN"/>
              </w:rPr>
            </w:pPr>
            <w:r>
              <w:rPr>
                <w:rFonts w:cs="Arial"/>
                <w:szCs w:val="18"/>
              </w:rPr>
              <w:t>MovementBehaviour</w:t>
            </w:r>
          </w:p>
          <w:p w14:paraId="7624E57E" w14:textId="77777777" w:rsidR="00766E76" w:rsidRDefault="00766E76" w:rsidP="00142BB1">
            <w:pPr>
              <w:pStyle w:val="TAL"/>
              <w:rPr>
                <w:rFonts w:cs="Arial"/>
                <w:szCs w:val="18"/>
              </w:rPr>
            </w:pPr>
            <w:r>
              <w:rPr>
                <w:lang w:eastAsia="zh-CN"/>
              </w:rPr>
              <w:t>QoSPolicyAssist</w:t>
            </w:r>
          </w:p>
        </w:tc>
      </w:tr>
      <w:tr w:rsidR="00766E76" w14:paraId="2D0A7922" w14:textId="77777777" w:rsidTr="00142BB1">
        <w:trPr>
          <w:jc w:val="center"/>
        </w:trPr>
        <w:tc>
          <w:tcPr>
            <w:tcW w:w="2637" w:type="dxa"/>
          </w:tcPr>
          <w:p w14:paraId="093C14EB" w14:textId="77777777" w:rsidR="00766E76" w:rsidRDefault="00766E76" w:rsidP="00142BB1">
            <w:pPr>
              <w:pStyle w:val="TAL"/>
            </w:pPr>
            <w:r>
              <w:t>GeographicalCoordinates</w:t>
            </w:r>
          </w:p>
        </w:tc>
        <w:tc>
          <w:tcPr>
            <w:tcW w:w="2118" w:type="dxa"/>
          </w:tcPr>
          <w:p w14:paraId="60FB27E1" w14:textId="77777777" w:rsidR="00766E76" w:rsidRDefault="00766E76" w:rsidP="00142BB1">
            <w:pPr>
              <w:pStyle w:val="TAL"/>
            </w:pPr>
            <w:r>
              <w:rPr>
                <w:lang w:eastAsia="en-GB"/>
              </w:rPr>
              <w:t>3GPP TS 29.572</w:t>
            </w:r>
            <w:r>
              <w:t> [30]</w:t>
            </w:r>
          </w:p>
        </w:tc>
        <w:tc>
          <w:tcPr>
            <w:tcW w:w="2578" w:type="dxa"/>
          </w:tcPr>
          <w:p w14:paraId="1E35C409" w14:textId="77777777" w:rsidR="00766E76" w:rsidRDefault="00766E76" w:rsidP="00142BB1">
            <w:pPr>
              <w:pStyle w:val="TAL"/>
              <w:rPr>
                <w:rFonts w:cs="Arial"/>
                <w:szCs w:val="18"/>
              </w:rPr>
            </w:pPr>
            <w:r>
              <w:rPr>
                <w:rFonts w:cs="Arial"/>
                <w:szCs w:val="18"/>
              </w:rPr>
              <w:t>Represents the geographical coordinates.</w:t>
            </w:r>
          </w:p>
        </w:tc>
        <w:tc>
          <w:tcPr>
            <w:tcW w:w="2498" w:type="dxa"/>
          </w:tcPr>
          <w:p w14:paraId="0FAE4E9C" w14:textId="77777777" w:rsidR="00766E76" w:rsidRDefault="00766E76" w:rsidP="00142BB1">
            <w:pPr>
              <w:pStyle w:val="TAL"/>
              <w:rPr>
                <w:rFonts w:cs="Arial"/>
                <w:szCs w:val="18"/>
              </w:rPr>
            </w:pPr>
            <w:r>
              <w:t>MovementBehaviour</w:t>
            </w:r>
          </w:p>
        </w:tc>
      </w:tr>
      <w:tr w:rsidR="00766E76" w14:paraId="14F11DE4" w14:textId="77777777" w:rsidTr="00142BB1">
        <w:trPr>
          <w:jc w:val="center"/>
        </w:trPr>
        <w:tc>
          <w:tcPr>
            <w:tcW w:w="2637" w:type="dxa"/>
          </w:tcPr>
          <w:p w14:paraId="05D5EB9D" w14:textId="77777777" w:rsidR="00766E76" w:rsidRDefault="00766E76" w:rsidP="00142BB1">
            <w:pPr>
              <w:pStyle w:val="TAL"/>
            </w:pPr>
            <w:r>
              <w:t>Gpsi</w:t>
            </w:r>
          </w:p>
        </w:tc>
        <w:tc>
          <w:tcPr>
            <w:tcW w:w="2118" w:type="dxa"/>
          </w:tcPr>
          <w:p w14:paraId="7ABCACD7" w14:textId="77777777" w:rsidR="00766E76" w:rsidRDefault="00766E76" w:rsidP="00142BB1">
            <w:pPr>
              <w:pStyle w:val="TAL"/>
            </w:pPr>
            <w:r>
              <w:t>3GPP TS 29.571 [8]</w:t>
            </w:r>
          </w:p>
        </w:tc>
        <w:tc>
          <w:tcPr>
            <w:tcW w:w="2578" w:type="dxa"/>
          </w:tcPr>
          <w:p w14:paraId="333FA6E6" w14:textId="77777777" w:rsidR="00766E76" w:rsidRDefault="00766E76" w:rsidP="00142BB1">
            <w:pPr>
              <w:pStyle w:val="TAL"/>
              <w:rPr>
                <w:rFonts w:cs="Arial"/>
                <w:szCs w:val="18"/>
              </w:rPr>
            </w:pPr>
            <w:r>
              <w:rPr>
                <w:rFonts w:cs="Arial"/>
                <w:szCs w:val="18"/>
              </w:rPr>
              <w:t>The GPSI for an UE.</w:t>
            </w:r>
          </w:p>
        </w:tc>
        <w:tc>
          <w:tcPr>
            <w:tcW w:w="2498" w:type="dxa"/>
          </w:tcPr>
          <w:p w14:paraId="2BF28386" w14:textId="77777777" w:rsidR="00766E76" w:rsidRDefault="00766E76" w:rsidP="00142BB1">
            <w:pPr>
              <w:pStyle w:val="TAL"/>
              <w:rPr>
                <w:rFonts w:cs="Arial"/>
                <w:szCs w:val="18"/>
              </w:rPr>
            </w:pPr>
            <w:r>
              <w:rPr>
                <w:rFonts w:cs="Arial"/>
                <w:szCs w:val="18"/>
              </w:rPr>
              <w:t>UserDataCongestionExt</w:t>
            </w:r>
          </w:p>
          <w:p w14:paraId="11AC677A" w14:textId="77777777" w:rsidR="00766E76" w:rsidRDefault="00766E76" w:rsidP="00142BB1">
            <w:pPr>
              <w:pStyle w:val="TAL"/>
              <w:rPr>
                <w:lang w:eastAsia="zh-CN"/>
              </w:rPr>
            </w:pPr>
            <w:r>
              <w:rPr>
                <w:lang w:eastAsia="zh-CN"/>
              </w:rPr>
              <w:t>UeMobilityExt_AIML</w:t>
            </w:r>
          </w:p>
          <w:p w14:paraId="1E0A64DA" w14:textId="77777777" w:rsidR="00766E76" w:rsidRDefault="00766E76" w:rsidP="00142BB1">
            <w:pPr>
              <w:pStyle w:val="TAL"/>
              <w:rPr>
                <w:rFonts w:cs="Arial"/>
                <w:szCs w:val="18"/>
                <w:lang w:eastAsia="zh-CN"/>
              </w:rPr>
            </w:pPr>
            <w:r>
              <w:rPr>
                <w:rFonts w:cs="Arial"/>
                <w:szCs w:val="18"/>
                <w:lang w:eastAsia="zh-CN"/>
              </w:rPr>
              <w:t>E2eDataVolTransTime</w:t>
            </w:r>
          </w:p>
          <w:p w14:paraId="0FCBB526" w14:textId="77777777" w:rsidR="00766E76" w:rsidRDefault="00766E76" w:rsidP="00142BB1">
            <w:pPr>
              <w:pStyle w:val="TAL"/>
              <w:rPr>
                <w:rFonts w:cs="Arial"/>
                <w:szCs w:val="18"/>
              </w:rPr>
            </w:pPr>
            <w:r>
              <w:rPr>
                <w:lang w:eastAsia="zh-CN"/>
              </w:rPr>
              <w:t>RelativeProximity</w:t>
            </w:r>
          </w:p>
        </w:tc>
      </w:tr>
      <w:tr w:rsidR="00766E76" w14:paraId="14B65B75" w14:textId="77777777" w:rsidTr="00142BB1">
        <w:trPr>
          <w:jc w:val="center"/>
        </w:trPr>
        <w:tc>
          <w:tcPr>
            <w:tcW w:w="2637" w:type="dxa"/>
          </w:tcPr>
          <w:p w14:paraId="01147851" w14:textId="77777777" w:rsidR="00766E76" w:rsidRDefault="00766E76" w:rsidP="00142BB1">
            <w:pPr>
              <w:pStyle w:val="TAL"/>
            </w:pPr>
            <w:r>
              <w:t>GroupId</w:t>
            </w:r>
          </w:p>
        </w:tc>
        <w:tc>
          <w:tcPr>
            <w:tcW w:w="2118" w:type="dxa"/>
          </w:tcPr>
          <w:p w14:paraId="09586FA8" w14:textId="77777777" w:rsidR="00766E76" w:rsidRDefault="00766E76" w:rsidP="00142BB1">
            <w:pPr>
              <w:pStyle w:val="TAL"/>
            </w:pPr>
            <w:r>
              <w:t>3GPP TS 29.571 [8]</w:t>
            </w:r>
          </w:p>
        </w:tc>
        <w:tc>
          <w:tcPr>
            <w:tcW w:w="2578" w:type="dxa"/>
          </w:tcPr>
          <w:p w14:paraId="20C0244D" w14:textId="77777777" w:rsidR="00766E76" w:rsidRDefault="00766E76" w:rsidP="00142BB1">
            <w:pPr>
              <w:pStyle w:val="TAL"/>
            </w:pPr>
            <w:r>
              <w:rPr>
                <w:rFonts w:cs="Arial"/>
                <w:szCs w:val="18"/>
              </w:rPr>
              <w:t>Identifies a group of UEs.</w:t>
            </w:r>
          </w:p>
        </w:tc>
        <w:tc>
          <w:tcPr>
            <w:tcW w:w="2498" w:type="dxa"/>
          </w:tcPr>
          <w:p w14:paraId="063D59A8" w14:textId="77777777" w:rsidR="00766E76" w:rsidRDefault="00766E76" w:rsidP="00142BB1">
            <w:pPr>
              <w:pStyle w:val="TAL"/>
              <w:rPr>
                <w:rFonts w:cs="Arial"/>
                <w:szCs w:val="18"/>
              </w:rPr>
            </w:pPr>
            <w:r>
              <w:rPr>
                <w:rFonts w:cs="Arial"/>
                <w:szCs w:val="18"/>
              </w:rPr>
              <w:t>UeMobility</w:t>
            </w:r>
          </w:p>
          <w:p w14:paraId="7AA53C49" w14:textId="77777777" w:rsidR="00766E76" w:rsidRDefault="00766E76" w:rsidP="00142BB1">
            <w:pPr>
              <w:pStyle w:val="TAL"/>
              <w:rPr>
                <w:rFonts w:cs="Arial"/>
                <w:szCs w:val="18"/>
              </w:rPr>
            </w:pPr>
            <w:r>
              <w:rPr>
                <w:rFonts w:cs="Arial"/>
                <w:szCs w:val="18"/>
              </w:rPr>
              <w:t xml:space="preserve">UeCommunication NetworkPerformance </w:t>
            </w:r>
          </w:p>
          <w:p w14:paraId="3006B232" w14:textId="77777777" w:rsidR="00766E76" w:rsidRDefault="00766E76" w:rsidP="00142BB1">
            <w:pPr>
              <w:pStyle w:val="TAL"/>
              <w:rPr>
                <w:rFonts w:cs="Arial"/>
                <w:szCs w:val="18"/>
              </w:rPr>
            </w:pPr>
            <w:r>
              <w:rPr>
                <w:rFonts w:cs="Arial"/>
                <w:szCs w:val="18"/>
              </w:rPr>
              <w:t>AbnormalBehaviour</w:t>
            </w:r>
          </w:p>
          <w:p w14:paraId="0BEEF92A" w14:textId="77777777" w:rsidR="00766E76" w:rsidRDefault="00766E76" w:rsidP="00142BB1">
            <w:pPr>
              <w:pStyle w:val="TAL"/>
              <w:rPr>
                <w:rFonts w:cs="Arial"/>
                <w:szCs w:val="18"/>
              </w:rPr>
            </w:pPr>
            <w:r>
              <w:rPr>
                <w:rFonts w:cs="Arial"/>
                <w:szCs w:val="18"/>
              </w:rPr>
              <w:t>ServiceExperience</w:t>
            </w:r>
          </w:p>
          <w:p w14:paraId="69D9814B" w14:textId="77777777" w:rsidR="00766E76" w:rsidRDefault="00766E76" w:rsidP="00142BB1">
            <w:pPr>
              <w:pStyle w:val="TAL"/>
              <w:rPr>
                <w:rFonts w:cs="Arial"/>
                <w:szCs w:val="18"/>
              </w:rPr>
            </w:pPr>
            <w:r>
              <w:rPr>
                <w:rFonts w:cs="Arial"/>
                <w:szCs w:val="18"/>
              </w:rPr>
              <w:t>Dispersion</w:t>
            </w:r>
          </w:p>
          <w:p w14:paraId="58420D8F" w14:textId="77777777" w:rsidR="00766E76" w:rsidRDefault="00766E76" w:rsidP="00142BB1">
            <w:pPr>
              <w:pStyle w:val="TAL"/>
              <w:rPr>
                <w:rFonts w:cs="Arial"/>
                <w:szCs w:val="18"/>
              </w:rPr>
            </w:pPr>
            <w:r>
              <w:rPr>
                <w:rFonts w:cs="Arial"/>
                <w:szCs w:val="18"/>
              </w:rPr>
              <w:t>RedundantTransmissionExp</w:t>
            </w:r>
          </w:p>
          <w:p w14:paraId="790F15B1" w14:textId="77777777" w:rsidR="00766E76" w:rsidRDefault="00766E76" w:rsidP="00142BB1">
            <w:pPr>
              <w:pStyle w:val="TAL"/>
              <w:rPr>
                <w:rFonts w:eastAsia="Batang" w:cs="Arial"/>
                <w:szCs w:val="18"/>
              </w:rPr>
            </w:pPr>
            <w:r>
              <w:rPr>
                <w:rFonts w:cs="Arial"/>
                <w:szCs w:val="18"/>
              </w:rPr>
              <w:t>Wlan</w:t>
            </w:r>
            <w:r>
              <w:rPr>
                <w:rFonts w:cs="Arial"/>
                <w:szCs w:val="18"/>
                <w:lang w:eastAsia="zh-CN"/>
              </w:rPr>
              <w:t>Performance</w:t>
            </w:r>
          </w:p>
          <w:p w14:paraId="52C012F9" w14:textId="77777777" w:rsidR="00766E76" w:rsidRDefault="00766E76" w:rsidP="00142BB1">
            <w:pPr>
              <w:pStyle w:val="TAL"/>
              <w:rPr>
                <w:rFonts w:cs="Arial"/>
                <w:szCs w:val="18"/>
              </w:rPr>
            </w:pPr>
            <w:r>
              <w:rPr>
                <w:rFonts w:cs="Arial"/>
                <w:szCs w:val="18"/>
              </w:rPr>
              <w:t>PduSesTraffic</w:t>
            </w:r>
          </w:p>
          <w:p w14:paraId="2DA4B50C" w14:textId="77777777" w:rsidR="00766E76" w:rsidRDefault="00766E76" w:rsidP="00142BB1">
            <w:pPr>
              <w:pStyle w:val="TAL"/>
              <w:rPr>
                <w:rFonts w:cs="Arial"/>
                <w:szCs w:val="18"/>
              </w:rPr>
            </w:pPr>
            <w:r>
              <w:rPr>
                <w:lang w:eastAsia="zh-CN"/>
              </w:rPr>
              <w:t>RelativeProximity</w:t>
            </w:r>
          </w:p>
          <w:p w14:paraId="22C257FD" w14:textId="77777777" w:rsidR="00766E76" w:rsidRDefault="00766E76" w:rsidP="00142BB1">
            <w:pPr>
              <w:pStyle w:val="TAL"/>
              <w:rPr>
                <w:rFonts w:cs="Arial"/>
                <w:szCs w:val="18"/>
              </w:rPr>
            </w:pPr>
            <w:r>
              <w:t>SignallingStorm</w:t>
            </w:r>
          </w:p>
        </w:tc>
      </w:tr>
      <w:tr w:rsidR="00766E76" w14:paraId="2CB32CDF" w14:textId="77777777" w:rsidTr="00142BB1">
        <w:trPr>
          <w:jc w:val="center"/>
        </w:trPr>
        <w:tc>
          <w:tcPr>
            <w:tcW w:w="2637" w:type="dxa"/>
          </w:tcPr>
          <w:p w14:paraId="32DF431D" w14:textId="77777777" w:rsidR="00766E76" w:rsidRDefault="00766E76" w:rsidP="00142BB1">
            <w:pPr>
              <w:pStyle w:val="TAL"/>
            </w:pPr>
            <w:r>
              <w:t>Ipv4Addr</w:t>
            </w:r>
          </w:p>
        </w:tc>
        <w:tc>
          <w:tcPr>
            <w:tcW w:w="2118" w:type="dxa"/>
          </w:tcPr>
          <w:p w14:paraId="3A1E7E6F" w14:textId="77777777" w:rsidR="00766E76" w:rsidRDefault="00766E76" w:rsidP="00142BB1">
            <w:pPr>
              <w:pStyle w:val="TAL"/>
            </w:pPr>
            <w:r>
              <w:t>3GPP TS 29.571 [8]</w:t>
            </w:r>
          </w:p>
        </w:tc>
        <w:tc>
          <w:tcPr>
            <w:tcW w:w="2578" w:type="dxa"/>
          </w:tcPr>
          <w:p w14:paraId="3EE54C6E" w14:textId="77777777" w:rsidR="00766E76" w:rsidRDefault="00766E76" w:rsidP="00142BB1">
            <w:pPr>
              <w:pStyle w:val="TAL"/>
              <w:rPr>
                <w:rFonts w:cs="Arial"/>
                <w:szCs w:val="18"/>
              </w:rPr>
            </w:pPr>
            <w:r>
              <w:rPr>
                <w:rFonts w:cs="Arial"/>
                <w:szCs w:val="18"/>
              </w:rPr>
              <w:t>Represents an IPv4 address.</w:t>
            </w:r>
          </w:p>
        </w:tc>
        <w:tc>
          <w:tcPr>
            <w:tcW w:w="2498" w:type="dxa"/>
          </w:tcPr>
          <w:p w14:paraId="7DB1E535" w14:textId="77777777" w:rsidR="00766E76" w:rsidRDefault="00766E76" w:rsidP="00142BB1">
            <w:pPr>
              <w:pStyle w:val="TAL"/>
              <w:rPr>
                <w:rFonts w:cs="Arial"/>
                <w:szCs w:val="18"/>
              </w:rPr>
            </w:pPr>
          </w:p>
        </w:tc>
      </w:tr>
      <w:tr w:rsidR="00766E76" w14:paraId="265B9DD6" w14:textId="77777777" w:rsidTr="00142BB1">
        <w:trPr>
          <w:jc w:val="center"/>
        </w:trPr>
        <w:tc>
          <w:tcPr>
            <w:tcW w:w="2637" w:type="dxa"/>
          </w:tcPr>
          <w:p w14:paraId="70CD4259" w14:textId="77777777" w:rsidR="00766E76" w:rsidRDefault="00766E76" w:rsidP="00142BB1">
            <w:pPr>
              <w:pStyle w:val="TAL"/>
            </w:pPr>
            <w:r>
              <w:t>Ipv6Addr</w:t>
            </w:r>
          </w:p>
        </w:tc>
        <w:tc>
          <w:tcPr>
            <w:tcW w:w="2118" w:type="dxa"/>
          </w:tcPr>
          <w:p w14:paraId="0D773A49" w14:textId="77777777" w:rsidR="00766E76" w:rsidRDefault="00766E76" w:rsidP="00142BB1">
            <w:pPr>
              <w:pStyle w:val="TAL"/>
            </w:pPr>
            <w:r>
              <w:t>3GPP TS 29.571 [8]</w:t>
            </w:r>
          </w:p>
        </w:tc>
        <w:tc>
          <w:tcPr>
            <w:tcW w:w="2578" w:type="dxa"/>
          </w:tcPr>
          <w:p w14:paraId="3203B001" w14:textId="77777777" w:rsidR="00766E76" w:rsidRDefault="00766E76" w:rsidP="00142BB1">
            <w:pPr>
              <w:pStyle w:val="TAL"/>
              <w:rPr>
                <w:rFonts w:cs="Arial"/>
                <w:szCs w:val="18"/>
              </w:rPr>
            </w:pPr>
            <w:r>
              <w:rPr>
                <w:rFonts w:cs="Arial"/>
                <w:szCs w:val="18"/>
              </w:rPr>
              <w:t>Represents an IPv6 address.</w:t>
            </w:r>
          </w:p>
        </w:tc>
        <w:tc>
          <w:tcPr>
            <w:tcW w:w="2498" w:type="dxa"/>
          </w:tcPr>
          <w:p w14:paraId="5283D3A7" w14:textId="77777777" w:rsidR="00766E76" w:rsidRDefault="00766E76" w:rsidP="00142BB1">
            <w:pPr>
              <w:pStyle w:val="TAL"/>
              <w:rPr>
                <w:rFonts w:cs="Arial"/>
                <w:szCs w:val="18"/>
              </w:rPr>
            </w:pPr>
          </w:p>
        </w:tc>
      </w:tr>
      <w:tr w:rsidR="00766E76" w14:paraId="7B01C279" w14:textId="77777777" w:rsidTr="00142BB1">
        <w:trPr>
          <w:jc w:val="center"/>
        </w:trPr>
        <w:tc>
          <w:tcPr>
            <w:tcW w:w="2637" w:type="dxa"/>
          </w:tcPr>
          <w:p w14:paraId="23C2F15D" w14:textId="77777777" w:rsidR="00766E76" w:rsidRDefault="00766E76" w:rsidP="00142BB1">
            <w:pPr>
              <w:pStyle w:val="TAL"/>
            </w:pPr>
            <w:r>
              <w:t>LocalOrigin</w:t>
            </w:r>
          </w:p>
        </w:tc>
        <w:tc>
          <w:tcPr>
            <w:tcW w:w="2118" w:type="dxa"/>
          </w:tcPr>
          <w:p w14:paraId="08B22F5E" w14:textId="77777777" w:rsidR="00766E76" w:rsidRDefault="00766E76" w:rsidP="00142BB1">
            <w:pPr>
              <w:pStyle w:val="TAL"/>
            </w:pPr>
            <w:r>
              <w:rPr>
                <w:lang w:eastAsia="en-GB"/>
              </w:rPr>
              <w:t>3GPP TS 29.572</w:t>
            </w:r>
            <w:r>
              <w:t> [30]</w:t>
            </w:r>
          </w:p>
        </w:tc>
        <w:tc>
          <w:tcPr>
            <w:tcW w:w="2578" w:type="dxa"/>
          </w:tcPr>
          <w:p w14:paraId="36CFCD91" w14:textId="77777777" w:rsidR="00766E76" w:rsidRDefault="00766E76" w:rsidP="00142BB1">
            <w:pPr>
              <w:pStyle w:val="TAL"/>
              <w:rPr>
                <w:rFonts w:cs="Arial"/>
                <w:szCs w:val="18"/>
              </w:rPr>
            </w:pPr>
            <w:r>
              <w:rPr>
                <w:rFonts w:cs="Arial"/>
                <w:szCs w:val="18"/>
              </w:rPr>
              <w:t>Represents a reference point for modelling locations in relation to it.</w:t>
            </w:r>
          </w:p>
        </w:tc>
        <w:tc>
          <w:tcPr>
            <w:tcW w:w="2498" w:type="dxa"/>
          </w:tcPr>
          <w:p w14:paraId="5D0DF1CA" w14:textId="77777777" w:rsidR="00766E76" w:rsidRDefault="00766E76" w:rsidP="00142BB1">
            <w:pPr>
              <w:pStyle w:val="TAL"/>
              <w:rPr>
                <w:rFonts w:cs="Arial"/>
                <w:szCs w:val="18"/>
              </w:rPr>
            </w:pPr>
            <w:r>
              <w:rPr>
                <w:rFonts w:cs="Arial"/>
                <w:szCs w:val="18"/>
              </w:rPr>
              <w:t>LocAccuracy</w:t>
            </w:r>
          </w:p>
        </w:tc>
      </w:tr>
      <w:tr w:rsidR="00146E91" w14:paraId="4D0C9209" w14:textId="77777777" w:rsidTr="00142BB1">
        <w:trPr>
          <w:jc w:val="center"/>
          <w:ins w:id="94" w:author="Huawei" w:date="2025-10-15T17:50:00Z"/>
        </w:trPr>
        <w:tc>
          <w:tcPr>
            <w:tcW w:w="2637" w:type="dxa"/>
          </w:tcPr>
          <w:p w14:paraId="084D5191" w14:textId="46384E97" w:rsidR="00146E91" w:rsidRDefault="00146E91" w:rsidP="00142BB1">
            <w:pPr>
              <w:pStyle w:val="TAL"/>
              <w:rPr>
                <w:ins w:id="95" w:author="Huawei" w:date="2025-10-15T17:50:00Z"/>
              </w:rPr>
            </w:pPr>
            <w:ins w:id="96" w:author="Huawei" w:date="2025-10-15T17:50:00Z">
              <w:r w:rsidRPr="00F11966">
                <w:t>MaxDataBurstVol</w:t>
              </w:r>
            </w:ins>
          </w:p>
        </w:tc>
        <w:tc>
          <w:tcPr>
            <w:tcW w:w="2118" w:type="dxa"/>
          </w:tcPr>
          <w:p w14:paraId="193ED7B5" w14:textId="10C0E43C" w:rsidR="00146E91" w:rsidRDefault="00146E91" w:rsidP="00142BB1">
            <w:pPr>
              <w:pStyle w:val="TAL"/>
              <w:rPr>
                <w:ins w:id="97" w:author="Huawei" w:date="2025-10-15T17:50:00Z"/>
                <w:lang w:eastAsia="en-GB"/>
              </w:rPr>
            </w:pPr>
            <w:ins w:id="98" w:author="Huawei" w:date="2025-10-15T17:52:00Z">
              <w:r>
                <w:t>3GPP TS 29.571 [8]</w:t>
              </w:r>
            </w:ins>
          </w:p>
        </w:tc>
        <w:tc>
          <w:tcPr>
            <w:tcW w:w="2578" w:type="dxa"/>
          </w:tcPr>
          <w:p w14:paraId="1AE5FECB" w14:textId="04891FB3" w:rsidR="00146E91" w:rsidRDefault="00146E91" w:rsidP="00142BB1">
            <w:pPr>
              <w:pStyle w:val="TAL"/>
              <w:rPr>
                <w:ins w:id="99" w:author="Huawei" w:date="2025-10-15T17:50:00Z"/>
                <w:rFonts w:cs="Arial"/>
                <w:szCs w:val="18"/>
              </w:rPr>
            </w:pPr>
            <w:ins w:id="100" w:author="Huawei" w:date="2025-10-15T17:56:00Z">
              <w:r>
                <w:t xml:space="preserve">Represents the </w:t>
              </w:r>
            </w:ins>
            <w:ins w:id="101" w:author="Huawei" w:date="2025-10-15T17:54:00Z">
              <w:r w:rsidRPr="00F11966">
                <w:rPr>
                  <w:lang w:eastAsia="zh-CN"/>
                </w:rPr>
                <w:t>Maximum Data Burst Volume</w:t>
              </w:r>
              <w:r>
                <w:rPr>
                  <w:lang w:eastAsia="zh-CN"/>
                </w:rPr>
                <w:t>.</w:t>
              </w:r>
            </w:ins>
          </w:p>
        </w:tc>
        <w:tc>
          <w:tcPr>
            <w:tcW w:w="2498" w:type="dxa"/>
          </w:tcPr>
          <w:p w14:paraId="046C6287" w14:textId="5369CFB8" w:rsidR="00146E91" w:rsidRDefault="00146E91" w:rsidP="00142BB1">
            <w:pPr>
              <w:pStyle w:val="TAL"/>
              <w:rPr>
                <w:ins w:id="102" w:author="Huawei" w:date="2025-10-15T17:50:00Z"/>
                <w:rFonts w:cs="Arial"/>
                <w:szCs w:val="18"/>
              </w:rPr>
            </w:pPr>
            <w:ins w:id="103" w:author="Huawei" w:date="2025-10-15T17:57:00Z">
              <w:r w:rsidRPr="00753472">
                <w:rPr>
                  <w:rFonts w:hint="eastAsia"/>
                  <w:lang w:eastAsia="zh-CN"/>
                </w:rPr>
                <w:t>Q</w:t>
              </w:r>
              <w:r w:rsidRPr="00753472">
                <w:rPr>
                  <w:lang w:eastAsia="zh-CN"/>
                </w:rPr>
                <w:t>oSPolicyAssist</w:t>
              </w:r>
            </w:ins>
          </w:p>
        </w:tc>
      </w:tr>
      <w:tr w:rsidR="00766E76" w14:paraId="02103145" w14:textId="77777777" w:rsidTr="00142BB1">
        <w:trPr>
          <w:jc w:val="center"/>
        </w:trPr>
        <w:tc>
          <w:tcPr>
            <w:tcW w:w="2637" w:type="dxa"/>
          </w:tcPr>
          <w:p w14:paraId="0D8E91F9" w14:textId="77777777" w:rsidR="00766E76" w:rsidRDefault="00766E76" w:rsidP="00142BB1">
            <w:pPr>
              <w:pStyle w:val="TAL"/>
            </w:pPr>
            <w:r>
              <w:t>MLModelAddr</w:t>
            </w:r>
          </w:p>
        </w:tc>
        <w:tc>
          <w:tcPr>
            <w:tcW w:w="2118" w:type="dxa"/>
          </w:tcPr>
          <w:p w14:paraId="3182B43B" w14:textId="77777777" w:rsidR="00766E76" w:rsidRDefault="00766E76" w:rsidP="00142BB1">
            <w:pPr>
              <w:pStyle w:val="TAL"/>
              <w:rPr>
                <w:lang w:eastAsia="en-GB"/>
              </w:rPr>
            </w:pPr>
            <w:r>
              <w:rPr>
                <w:lang w:eastAsia="en-GB"/>
              </w:rPr>
              <w:t>5.4.6.2.8</w:t>
            </w:r>
          </w:p>
        </w:tc>
        <w:tc>
          <w:tcPr>
            <w:tcW w:w="2578" w:type="dxa"/>
          </w:tcPr>
          <w:p w14:paraId="7E490CCD" w14:textId="77777777" w:rsidR="00766E76" w:rsidRDefault="00766E76" w:rsidP="00142BB1">
            <w:pPr>
              <w:pStyle w:val="TAL"/>
              <w:rPr>
                <w:rFonts w:cs="Arial"/>
                <w:szCs w:val="18"/>
              </w:rPr>
            </w:pPr>
            <w:r>
              <w:rPr>
                <w:rFonts w:cs="Arial"/>
                <w:szCs w:val="18"/>
              </w:rPr>
              <w:t xml:space="preserve">Represents the address </w:t>
            </w:r>
            <w:r w:rsidRPr="00872B95">
              <w:rPr>
                <w:rFonts w:cs="Arial"/>
                <w:szCs w:val="18"/>
              </w:rPr>
              <w:t>of the ML Model file</w:t>
            </w:r>
            <w:r>
              <w:rPr>
                <w:rFonts w:cs="Arial"/>
                <w:szCs w:val="18"/>
              </w:rPr>
              <w:t>.</w:t>
            </w:r>
          </w:p>
        </w:tc>
        <w:tc>
          <w:tcPr>
            <w:tcW w:w="2498" w:type="dxa"/>
          </w:tcPr>
          <w:p w14:paraId="537D1EB7" w14:textId="77777777" w:rsidR="00766E76" w:rsidRDefault="00766E76" w:rsidP="00142BB1">
            <w:pPr>
              <w:pStyle w:val="TAL"/>
              <w:rPr>
                <w:rFonts w:cs="Arial"/>
                <w:szCs w:val="18"/>
              </w:rPr>
            </w:pPr>
            <w:r>
              <w:t>AnaSubTransfer</w:t>
            </w:r>
          </w:p>
        </w:tc>
      </w:tr>
      <w:tr w:rsidR="00766E76" w14:paraId="20CF4702" w14:textId="77777777" w:rsidTr="00142BB1">
        <w:trPr>
          <w:jc w:val="center"/>
        </w:trPr>
        <w:tc>
          <w:tcPr>
            <w:tcW w:w="2637" w:type="dxa"/>
          </w:tcPr>
          <w:p w14:paraId="423ECEED" w14:textId="77777777" w:rsidR="00766E76" w:rsidRDefault="00766E76" w:rsidP="00142BB1">
            <w:pPr>
              <w:pStyle w:val="TAL"/>
            </w:pPr>
            <w:r>
              <w:t>NetworkAreaInfo</w:t>
            </w:r>
          </w:p>
        </w:tc>
        <w:tc>
          <w:tcPr>
            <w:tcW w:w="2118" w:type="dxa"/>
          </w:tcPr>
          <w:p w14:paraId="7E95300A" w14:textId="77777777" w:rsidR="00766E76" w:rsidRDefault="00766E76" w:rsidP="00142BB1">
            <w:pPr>
              <w:pStyle w:val="TAL"/>
            </w:pPr>
            <w:r>
              <w:rPr>
                <w:rFonts w:cs="Arial"/>
              </w:rPr>
              <w:t>3GPP TS 29.554 [18]</w:t>
            </w:r>
          </w:p>
        </w:tc>
        <w:tc>
          <w:tcPr>
            <w:tcW w:w="2578" w:type="dxa"/>
          </w:tcPr>
          <w:p w14:paraId="3C60ED96" w14:textId="77777777" w:rsidR="00766E76" w:rsidRDefault="00766E76" w:rsidP="00142BB1">
            <w:pPr>
              <w:pStyle w:val="TAL"/>
            </w:pPr>
            <w:r>
              <w:rPr>
                <w:rFonts w:cs="Arial"/>
                <w:szCs w:val="18"/>
                <w:lang w:eastAsia="zh-CN"/>
              </w:rPr>
              <w:t>Identifies the network area.</w:t>
            </w:r>
          </w:p>
        </w:tc>
        <w:tc>
          <w:tcPr>
            <w:tcW w:w="2498" w:type="dxa"/>
          </w:tcPr>
          <w:p w14:paraId="6D877A5E" w14:textId="77777777" w:rsidR="00766E76" w:rsidRDefault="00766E76" w:rsidP="00142BB1">
            <w:pPr>
              <w:pStyle w:val="TAL"/>
              <w:rPr>
                <w:rFonts w:eastAsia="Batang"/>
              </w:rPr>
            </w:pPr>
            <w:r>
              <w:rPr>
                <w:rFonts w:eastAsia="Batang"/>
              </w:rPr>
              <w:t>ServiceExperience</w:t>
            </w:r>
          </w:p>
          <w:p w14:paraId="016E510D" w14:textId="77777777" w:rsidR="00766E76" w:rsidRDefault="00766E76" w:rsidP="00142BB1">
            <w:pPr>
              <w:pStyle w:val="TAL"/>
              <w:rPr>
                <w:rFonts w:cs="Arial"/>
                <w:szCs w:val="18"/>
              </w:rPr>
            </w:pPr>
            <w:r>
              <w:rPr>
                <w:rFonts w:cs="Arial"/>
                <w:szCs w:val="18"/>
              </w:rPr>
              <w:t>QoSSustainability</w:t>
            </w:r>
          </w:p>
          <w:p w14:paraId="00281E97" w14:textId="77777777" w:rsidR="00766E76" w:rsidRDefault="00766E76" w:rsidP="00142BB1">
            <w:pPr>
              <w:pStyle w:val="TAL"/>
              <w:rPr>
                <w:rFonts w:cs="Arial"/>
                <w:szCs w:val="18"/>
              </w:rPr>
            </w:pPr>
            <w:r>
              <w:rPr>
                <w:rFonts w:cs="Arial"/>
                <w:szCs w:val="18"/>
              </w:rPr>
              <w:t>AbnormalBehaviour</w:t>
            </w:r>
          </w:p>
          <w:p w14:paraId="1E2A498C" w14:textId="77777777" w:rsidR="00766E76" w:rsidRDefault="00766E76" w:rsidP="00142BB1">
            <w:pPr>
              <w:pStyle w:val="TAL"/>
              <w:rPr>
                <w:rFonts w:cs="Arial"/>
                <w:szCs w:val="18"/>
              </w:rPr>
            </w:pPr>
            <w:r>
              <w:rPr>
                <w:rFonts w:cs="Arial"/>
                <w:szCs w:val="18"/>
              </w:rPr>
              <w:t>UeMobility</w:t>
            </w:r>
          </w:p>
          <w:p w14:paraId="575431CC" w14:textId="77777777" w:rsidR="00766E76" w:rsidRDefault="00766E76" w:rsidP="00142BB1">
            <w:pPr>
              <w:pStyle w:val="TAL"/>
              <w:rPr>
                <w:rFonts w:cs="Arial"/>
                <w:szCs w:val="18"/>
              </w:rPr>
            </w:pPr>
            <w:r>
              <w:rPr>
                <w:rFonts w:cs="Arial"/>
                <w:szCs w:val="18"/>
              </w:rPr>
              <w:t>UserDataCongestion</w:t>
            </w:r>
          </w:p>
          <w:p w14:paraId="54073A72" w14:textId="77777777" w:rsidR="00766E76" w:rsidRDefault="00766E76" w:rsidP="00142BB1">
            <w:pPr>
              <w:pStyle w:val="TAL"/>
              <w:rPr>
                <w:rFonts w:cs="Arial"/>
                <w:szCs w:val="18"/>
              </w:rPr>
            </w:pPr>
            <w:r>
              <w:rPr>
                <w:rFonts w:cs="Arial"/>
                <w:szCs w:val="18"/>
              </w:rPr>
              <w:t>NetworkPerformance</w:t>
            </w:r>
            <w:r>
              <w:t xml:space="preserve"> </w:t>
            </w:r>
          </w:p>
          <w:p w14:paraId="345A115D" w14:textId="77777777" w:rsidR="00766E76" w:rsidRDefault="00766E76" w:rsidP="00142BB1">
            <w:pPr>
              <w:pStyle w:val="TAL"/>
            </w:pPr>
            <w:r>
              <w:rPr>
                <w:rFonts w:cs="Arial"/>
                <w:szCs w:val="18"/>
              </w:rPr>
              <w:t>NsiLoadExt</w:t>
            </w:r>
          </w:p>
          <w:p w14:paraId="7E58F07A" w14:textId="77777777" w:rsidR="00766E76" w:rsidRDefault="00766E76" w:rsidP="00142BB1">
            <w:pPr>
              <w:pStyle w:val="TAL"/>
              <w:rPr>
                <w:rFonts w:cs="Arial"/>
              </w:rPr>
            </w:pPr>
            <w:r>
              <w:rPr>
                <w:rFonts w:cs="Arial"/>
              </w:rPr>
              <w:t>NfLoadExt</w:t>
            </w:r>
          </w:p>
          <w:p w14:paraId="350E7467" w14:textId="77777777" w:rsidR="00766E76" w:rsidRDefault="00766E76" w:rsidP="00142BB1">
            <w:pPr>
              <w:pStyle w:val="TAL"/>
              <w:rPr>
                <w:rFonts w:cs="Arial"/>
              </w:rPr>
            </w:pPr>
            <w:r>
              <w:rPr>
                <w:rFonts w:cs="Arial"/>
              </w:rPr>
              <w:t>Dispersion</w:t>
            </w:r>
          </w:p>
          <w:p w14:paraId="06946578" w14:textId="77777777" w:rsidR="00766E76" w:rsidRDefault="00766E76" w:rsidP="00142BB1">
            <w:pPr>
              <w:pStyle w:val="TAL"/>
              <w:rPr>
                <w:rFonts w:cs="Arial"/>
                <w:szCs w:val="18"/>
              </w:rPr>
            </w:pPr>
            <w:r>
              <w:rPr>
                <w:rFonts w:cs="Arial"/>
                <w:szCs w:val="18"/>
              </w:rPr>
              <w:t>RedundantTransmissionExp</w:t>
            </w:r>
          </w:p>
          <w:p w14:paraId="06055C1A" w14:textId="77777777" w:rsidR="00766E76" w:rsidRDefault="00766E76" w:rsidP="00142BB1">
            <w:pPr>
              <w:pStyle w:val="TAL"/>
              <w:rPr>
                <w:rFonts w:cs="Arial"/>
                <w:szCs w:val="18"/>
              </w:rPr>
            </w:pPr>
            <w:r>
              <w:rPr>
                <w:rFonts w:cs="Arial"/>
                <w:szCs w:val="18"/>
              </w:rPr>
              <w:t>Wlan</w:t>
            </w:r>
            <w:r>
              <w:rPr>
                <w:rFonts w:cs="Arial"/>
                <w:szCs w:val="18"/>
                <w:lang w:eastAsia="zh-CN"/>
              </w:rPr>
              <w:t>Performance</w:t>
            </w:r>
          </w:p>
          <w:p w14:paraId="16AB0B11" w14:textId="77777777" w:rsidR="00766E76" w:rsidRDefault="00766E76" w:rsidP="00142BB1">
            <w:pPr>
              <w:pStyle w:val="TAL"/>
              <w:rPr>
                <w:rFonts w:eastAsia="Times New Roman"/>
                <w:lang w:eastAsia="ja-JP"/>
              </w:rPr>
            </w:pPr>
            <w:r>
              <w:rPr>
                <w:rFonts w:eastAsia="Times New Roman"/>
                <w:lang w:eastAsia="ja-JP"/>
              </w:rPr>
              <w:t>UeCommunication</w:t>
            </w:r>
          </w:p>
          <w:p w14:paraId="3AD458CD" w14:textId="77777777" w:rsidR="00766E76" w:rsidRDefault="00766E76" w:rsidP="00142BB1">
            <w:pPr>
              <w:pStyle w:val="TAL"/>
              <w:rPr>
                <w:rFonts w:eastAsia="Batang" w:cs="Arial"/>
                <w:szCs w:val="18"/>
              </w:rPr>
            </w:pPr>
            <w:r>
              <w:rPr>
                <w:rFonts w:eastAsia="Batang"/>
              </w:rPr>
              <w:t>DnPerformance</w:t>
            </w:r>
          </w:p>
          <w:p w14:paraId="7F5F9134" w14:textId="77777777" w:rsidR="00766E76" w:rsidRDefault="00766E76" w:rsidP="00142BB1">
            <w:pPr>
              <w:pStyle w:val="TAL"/>
            </w:pPr>
            <w:r>
              <w:rPr>
                <w:rFonts w:cs="Arial"/>
                <w:szCs w:val="18"/>
              </w:rPr>
              <w:t>PduSesTraffic</w:t>
            </w:r>
          </w:p>
          <w:p w14:paraId="105264D7" w14:textId="77777777" w:rsidR="00766E76" w:rsidRDefault="00766E76" w:rsidP="00142BB1">
            <w:pPr>
              <w:pStyle w:val="TAL"/>
              <w:rPr>
                <w:lang w:eastAsia="zh-CN"/>
              </w:rPr>
            </w:pPr>
            <w:r>
              <w:rPr>
                <w:lang w:eastAsia="zh-CN"/>
              </w:rPr>
              <w:t>E2eDataVolTransTime</w:t>
            </w:r>
          </w:p>
          <w:p w14:paraId="43F343C7" w14:textId="77777777" w:rsidR="00766E76" w:rsidRDefault="00766E76" w:rsidP="00142BB1">
            <w:pPr>
              <w:pStyle w:val="TAL"/>
              <w:rPr>
                <w:rFonts w:cs="Arial"/>
                <w:szCs w:val="18"/>
              </w:rPr>
            </w:pPr>
            <w:r>
              <w:rPr>
                <w:rFonts w:cs="Arial"/>
                <w:szCs w:val="18"/>
              </w:rPr>
              <w:t>MovementBehaviour</w:t>
            </w:r>
          </w:p>
          <w:p w14:paraId="667C018E" w14:textId="77777777" w:rsidR="00766E76" w:rsidRDefault="00766E76" w:rsidP="00142BB1">
            <w:pPr>
              <w:pStyle w:val="TAL"/>
              <w:rPr>
                <w:rFonts w:cs="Arial"/>
                <w:szCs w:val="18"/>
              </w:rPr>
            </w:pPr>
            <w:r>
              <w:rPr>
                <w:lang w:eastAsia="zh-CN"/>
              </w:rPr>
              <w:t>RelativeProximity</w:t>
            </w:r>
          </w:p>
          <w:p w14:paraId="3E54A3BD" w14:textId="77777777" w:rsidR="00766E76" w:rsidRDefault="00766E76" w:rsidP="00142BB1">
            <w:pPr>
              <w:pStyle w:val="TAL"/>
              <w:rPr>
                <w:lang w:eastAsia="zh-CN"/>
              </w:rPr>
            </w:pPr>
            <w:r>
              <w:t>SignallingStorm</w:t>
            </w:r>
          </w:p>
          <w:p w14:paraId="501A6CDD" w14:textId="77777777" w:rsidR="00766E76" w:rsidRDefault="00766E76" w:rsidP="00142BB1">
            <w:pPr>
              <w:pStyle w:val="TAL"/>
              <w:rPr>
                <w:rFonts w:cs="Arial"/>
                <w:szCs w:val="18"/>
              </w:rPr>
            </w:pPr>
            <w:r>
              <w:rPr>
                <w:lang w:eastAsia="zh-CN"/>
              </w:rPr>
              <w:t>QoSPolicyAssist</w:t>
            </w:r>
          </w:p>
        </w:tc>
      </w:tr>
      <w:tr w:rsidR="00766E76" w14:paraId="0F738CA8" w14:textId="77777777" w:rsidTr="00142BB1">
        <w:trPr>
          <w:jc w:val="center"/>
        </w:trPr>
        <w:tc>
          <w:tcPr>
            <w:tcW w:w="2637" w:type="dxa"/>
          </w:tcPr>
          <w:p w14:paraId="4AE3E0B5" w14:textId="77777777" w:rsidR="00766E76" w:rsidRDefault="00766E76" w:rsidP="00142BB1">
            <w:pPr>
              <w:pStyle w:val="TAL"/>
            </w:pPr>
            <w:r>
              <w:t>NfInstanceId</w:t>
            </w:r>
          </w:p>
        </w:tc>
        <w:tc>
          <w:tcPr>
            <w:tcW w:w="2118" w:type="dxa"/>
          </w:tcPr>
          <w:p w14:paraId="23305673" w14:textId="77777777" w:rsidR="00766E76" w:rsidRDefault="00766E76" w:rsidP="00142BB1">
            <w:pPr>
              <w:pStyle w:val="TAL"/>
              <w:rPr>
                <w:rFonts w:cs="Arial"/>
              </w:rPr>
            </w:pPr>
            <w:r>
              <w:rPr>
                <w:rFonts w:cs="Arial"/>
              </w:rPr>
              <w:t>3GPP TS </w:t>
            </w:r>
            <w:r>
              <w:t>29.571 [8]</w:t>
            </w:r>
          </w:p>
        </w:tc>
        <w:tc>
          <w:tcPr>
            <w:tcW w:w="2578" w:type="dxa"/>
          </w:tcPr>
          <w:p w14:paraId="10713353" w14:textId="77777777" w:rsidR="00766E76" w:rsidRDefault="00766E76" w:rsidP="00142BB1">
            <w:pPr>
              <w:pStyle w:val="TAL"/>
              <w:rPr>
                <w:rFonts w:cs="Arial"/>
                <w:szCs w:val="18"/>
                <w:lang w:eastAsia="zh-CN"/>
              </w:rPr>
            </w:pPr>
            <w:r>
              <w:t>Identifies an NF instance.</w:t>
            </w:r>
          </w:p>
        </w:tc>
        <w:tc>
          <w:tcPr>
            <w:tcW w:w="2498" w:type="dxa"/>
          </w:tcPr>
          <w:p w14:paraId="61CABDCF" w14:textId="77777777" w:rsidR="00766E76" w:rsidRDefault="00766E76" w:rsidP="00142BB1">
            <w:pPr>
              <w:pStyle w:val="TAL"/>
            </w:pPr>
            <w:r>
              <w:t>NfLoad</w:t>
            </w:r>
          </w:p>
          <w:p w14:paraId="39E0930E" w14:textId="77777777" w:rsidR="00766E76" w:rsidRDefault="00766E76" w:rsidP="00142BB1">
            <w:pPr>
              <w:pStyle w:val="TAL"/>
              <w:rPr>
                <w:rFonts w:cs="Arial"/>
                <w:szCs w:val="18"/>
              </w:rPr>
            </w:pPr>
            <w:r>
              <w:t>Aggregation</w:t>
            </w:r>
          </w:p>
          <w:p w14:paraId="7776464A" w14:textId="77777777" w:rsidR="00766E76" w:rsidRDefault="00766E76" w:rsidP="00142BB1">
            <w:pPr>
              <w:pStyle w:val="TAL"/>
              <w:rPr>
                <w:rFonts w:eastAsia="Batang"/>
              </w:rPr>
            </w:pPr>
            <w:r>
              <w:t>SignallingStorm</w:t>
            </w:r>
          </w:p>
        </w:tc>
      </w:tr>
      <w:tr w:rsidR="00766E76" w14:paraId="342120E3" w14:textId="77777777" w:rsidTr="00142BB1">
        <w:trPr>
          <w:jc w:val="center"/>
        </w:trPr>
        <w:tc>
          <w:tcPr>
            <w:tcW w:w="2637" w:type="dxa"/>
          </w:tcPr>
          <w:p w14:paraId="5EE7C19A" w14:textId="77777777" w:rsidR="00766E76" w:rsidRDefault="00766E76" w:rsidP="00142BB1">
            <w:pPr>
              <w:pStyle w:val="TAL"/>
            </w:pPr>
            <w:r>
              <w:t>NfSetId</w:t>
            </w:r>
          </w:p>
        </w:tc>
        <w:tc>
          <w:tcPr>
            <w:tcW w:w="2118" w:type="dxa"/>
          </w:tcPr>
          <w:p w14:paraId="7BFB101A" w14:textId="77777777" w:rsidR="00766E76" w:rsidRDefault="00766E76" w:rsidP="00142BB1">
            <w:pPr>
              <w:pStyle w:val="TAL"/>
              <w:rPr>
                <w:rFonts w:cs="Arial"/>
              </w:rPr>
            </w:pPr>
            <w:r>
              <w:rPr>
                <w:rFonts w:cs="Arial"/>
              </w:rPr>
              <w:t>3GPP TS </w:t>
            </w:r>
            <w:r>
              <w:t>29.571 [8]</w:t>
            </w:r>
          </w:p>
        </w:tc>
        <w:tc>
          <w:tcPr>
            <w:tcW w:w="2578" w:type="dxa"/>
          </w:tcPr>
          <w:p w14:paraId="69A5A982" w14:textId="77777777" w:rsidR="00766E76" w:rsidRDefault="00766E76" w:rsidP="00142BB1">
            <w:pPr>
              <w:pStyle w:val="TAL"/>
              <w:rPr>
                <w:rFonts w:cs="Arial"/>
                <w:szCs w:val="18"/>
                <w:lang w:eastAsia="zh-CN"/>
              </w:rPr>
            </w:pPr>
            <w:r>
              <w:t>Identifies an NF Set instance.</w:t>
            </w:r>
          </w:p>
        </w:tc>
        <w:tc>
          <w:tcPr>
            <w:tcW w:w="2498" w:type="dxa"/>
          </w:tcPr>
          <w:p w14:paraId="1364C801" w14:textId="77777777" w:rsidR="00766E76" w:rsidRDefault="00766E76" w:rsidP="00142BB1">
            <w:pPr>
              <w:pStyle w:val="TAL"/>
              <w:rPr>
                <w:rFonts w:cs="Arial"/>
                <w:szCs w:val="18"/>
              </w:rPr>
            </w:pPr>
            <w:r>
              <w:t>NfLoad</w:t>
            </w:r>
          </w:p>
          <w:p w14:paraId="1C5997CC" w14:textId="77777777" w:rsidR="00766E76" w:rsidRDefault="00766E76" w:rsidP="00142BB1">
            <w:pPr>
              <w:pStyle w:val="TAL"/>
              <w:rPr>
                <w:rFonts w:eastAsia="Batang"/>
              </w:rPr>
            </w:pPr>
            <w:r>
              <w:t>SignallingStorm</w:t>
            </w:r>
          </w:p>
        </w:tc>
      </w:tr>
      <w:tr w:rsidR="00766E76" w14:paraId="3FC8BD63" w14:textId="77777777" w:rsidTr="00142BB1">
        <w:trPr>
          <w:jc w:val="center"/>
        </w:trPr>
        <w:tc>
          <w:tcPr>
            <w:tcW w:w="2637" w:type="dxa"/>
          </w:tcPr>
          <w:p w14:paraId="75F76BA5" w14:textId="77777777" w:rsidR="00766E76" w:rsidRDefault="00766E76" w:rsidP="00142BB1">
            <w:pPr>
              <w:pStyle w:val="TAL"/>
            </w:pPr>
            <w:r>
              <w:t>NFType</w:t>
            </w:r>
          </w:p>
        </w:tc>
        <w:tc>
          <w:tcPr>
            <w:tcW w:w="2118" w:type="dxa"/>
          </w:tcPr>
          <w:p w14:paraId="2FE98836" w14:textId="77777777" w:rsidR="00766E76" w:rsidRDefault="00766E76" w:rsidP="00142BB1">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2D1B4F6B" w14:textId="77777777" w:rsidR="00766E76" w:rsidRDefault="00766E76" w:rsidP="00142BB1">
            <w:pPr>
              <w:pStyle w:val="TAL"/>
              <w:rPr>
                <w:rFonts w:cs="Arial"/>
                <w:szCs w:val="18"/>
                <w:lang w:eastAsia="zh-CN"/>
              </w:rPr>
            </w:pPr>
            <w:r>
              <w:t>Indentifies a type of NF.</w:t>
            </w:r>
          </w:p>
        </w:tc>
        <w:tc>
          <w:tcPr>
            <w:tcW w:w="2498" w:type="dxa"/>
          </w:tcPr>
          <w:p w14:paraId="0BC28082" w14:textId="77777777" w:rsidR="00766E76" w:rsidRDefault="00766E76" w:rsidP="00142BB1">
            <w:pPr>
              <w:pStyle w:val="TAL"/>
              <w:rPr>
                <w:rFonts w:eastAsia="Batang"/>
              </w:rPr>
            </w:pPr>
            <w:r>
              <w:t>NfLoad</w:t>
            </w:r>
          </w:p>
        </w:tc>
      </w:tr>
      <w:tr w:rsidR="00766E76" w14:paraId="0E5C7401" w14:textId="77777777" w:rsidTr="00142BB1">
        <w:trPr>
          <w:jc w:val="center"/>
        </w:trPr>
        <w:tc>
          <w:tcPr>
            <w:tcW w:w="2637" w:type="dxa"/>
          </w:tcPr>
          <w:p w14:paraId="131667B8" w14:textId="77777777" w:rsidR="00766E76" w:rsidRDefault="00766E76" w:rsidP="00142BB1">
            <w:pPr>
              <w:pStyle w:val="TAL"/>
            </w:pPr>
            <w:r>
              <w:t>NsiId</w:t>
            </w:r>
          </w:p>
        </w:tc>
        <w:tc>
          <w:tcPr>
            <w:tcW w:w="2118" w:type="dxa"/>
          </w:tcPr>
          <w:p w14:paraId="5D95AEC5" w14:textId="77777777" w:rsidR="00766E76" w:rsidRDefault="00766E76" w:rsidP="00142BB1">
            <w:pPr>
              <w:pStyle w:val="TAL"/>
              <w:rPr>
                <w:rFonts w:cs="Arial"/>
                <w:szCs w:val="18"/>
              </w:rPr>
            </w:pPr>
            <w:r>
              <w:rPr>
                <w:rFonts w:cs="Arial"/>
                <w:szCs w:val="18"/>
              </w:rPr>
              <w:t>3GPP TS 29.531 [24]</w:t>
            </w:r>
          </w:p>
        </w:tc>
        <w:tc>
          <w:tcPr>
            <w:tcW w:w="2578" w:type="dxa"/>
          </w:tcPr>
          <w:p w14:paraId="525EACDB" w14:textId="77777777" w:rsidR="00766E76" w:rsidRDefault="00766E76" w:rsidP="00142BB1">
            <w:pPr>
              <w:pStyle w:val="TAL"/>
            </w:pPr>
            <w:r>
              <w:t>Identifies a Network Slice Instance.</w:t>
            </w:r>
          </w:p>
        </w:tc>
        <w:tc>
          <w:tcPr>
            <w:tcW w:w="2498" w:type="dxa"/>
          </w:tcPr>
          <w:p w14:paraId="151A3FFA" w14:textId="77777777" w:rsidR="00766E76" w:rsidRDefault="00766E76" w:rsidP="00142BB1">
            <w:pPr>
              <w:pStyle w:val="TAL"/>
            </w:pPr>
            <w:r>
              <w:t>ServiceExperience</w:t>
            </w:r>
          </w:p>
          <w:p w14:paraId="2B151B4F" w14:textId="77777777" w:rsidR="00766E76" w:rsidRDefault="00766E76" w:rsidP="00142BB1">
            <w:pPr>
              <w:pStyle w:val="TAL"/>
            </w:pPr>
            <w:r>
              <w:t>NsiLoad</w:t>
            </w:r>
          </w:p>
          <w:p w14:paraId="63C57618" w14:textId="77777777" w:rsidR="00766E76" w:rsidRDefault="00766E76" w:rsidP="00142BB1">
            <w:pPr>
              <w:pStyle w:val="TAL"/>
            </w:pPr>
            <w:r>
              <w:rPr>
                <w:rFonts w:eastAsia="Batang"/>
              </w:rPr>
              <w:t>DnPerformance</w:t>
            </w:r>
          </w:p>
          <w:p w14:paraId="2950731A" w14:textId="77777777" w:rsidR="00766E76" w:rsidRDefault="00766E76" w:rsidP="00142BB1">
            <w:pPr>
              <w:pStyle w:val="TAL"/>
            </w:pPr>
            <w:r>
              <w:rPr>
                <w:lang w:eastAsia="zh-CN"/>
              </w:rPr>
              <w:t>QoSPolicyAssist</w:t>
            </w:r>
          </w:p>
        </w:tc>
      </w:tr>
      <w:tr w:rsidR="00766E76" w14:paraId="555EC9AA" w14:textId="77777777" w:rsidTr="00142BB1">
        <w:trPr>
          <w:jc w:val="center"/>
        </w:trPr>
        <w:tc>
          <w:tcPr>
            <w:tcW w:w="2637" w:type="dxa"/>
          </w:tcPr>
          <w:p w14:paraId="0BDB0FC0" w14:textId="77777777" w:rsidR="00766E76" w:rsidRDefault="00766E76" w:rsidP="00142BB1">
            <w:pPr>
              <w:pStyle w:val="TAL"/>
            </w:pPr>
            <w:r>
              <w:t>PacketDelBudget</w:t>
            </w:r>
          </w:p>
        </w:tc>
        <w:tc>
          <w:tcPr>
            <w:tcW w:w="2118" w:type="dxa"/>
          </w:tcPr>
          <w:p w14:paraId="6DF7F3DE" w14:textId="77777777" w:rsidR="00766E76" w:rsidRDefault="00766E76" w:rsidP="00142BB1">
            <w:pPr>
              <w:pStyle w:val="TAL"/>
            </w:pPr>
            <w:r>
              <w:t>3GPP TS 29.571 [8]</w:t>
            </w:r>
          </w:p>
        </w:tc>
        <w:tc>
          <w:tcPr>
            <w:tcW w:w="2578" w:type="dxa"/>
          </w:tcPr>
          <w:p w14:paraId="5C53718D" w14:textId="77777777" w:rsidR="00766E76" w:rsidRDefault="00766E76" w:rsidP="00142BB1">
            <w:pPr>
              <w:pStyle w:val="TAL"/>
            </w:pPr>
            <w:r>
              <w:t>Represents the packet delay budget.</w:t>
            </w:r>
          </w:p>
        </w:tc>
        <w:tc>
          <w:tcPr>
            <w:tcW w:w="2498" w:type="dxa"/>
          </w:tcPr>
          <w:p w14:paraId="08380944" w14:textId="77777777" w:rsidR="00766E76" w:rsidRDefault="00766E76" w:rsidP="00142BB1">
            <w:pPr>
              <w:pStyle w:val="TAL"/>
            </w:pPr>
            <w:r>
              <w:t>QoSSustainability</w:t>
            </w:r>
          </w:p>
          <w:p w14:paraId="68C81D6A" w14:textId="77777777" w:rsidR="00766E76" w:rsidRDefault="00766E76" w:rsidP="00142BB1">
            <w:pPr>
              <w:pStyle w:val="TAL"/>
              <w:rPr>
                <w:rFonts w:eastAsia="Batang"/>
              </w:rPr>
            </w:pPr>
            <w:r>
              <w:rPr>
                <w:rFonts w:eastAsia="Batang"/>
              </w:rPr>
              <w:t>DnPerformance</w:t>
            </w:r>
          </w:p>
          <w:p w14:paraId="601D4FAF" w14:textId="77777777" w:rsidR="00766E76" w:rsidRDefault="00766E76" w:rsidP="00142BB1">
            <w:pPr>
              <w:pStyle w:val="TAL"/>
              <w:rPr>
                <w:lang w:eastAsia="zh-CN"/>
              </w:rPr>
            </w:pPr>
            <w:r>
              <w:t>RedundantTransExpExt</w:t>
            </w:r>
            <w:r>
              <w:rPr>
                <w:lang w:eastAsia="zh-CN"/>
              </w:rPr>
              <w:t>_eNA</w:t>
            </w:r>
          </w:p>
          <w:p w14:paraId="5F86E728" w14:textId="77777777" w:rsidR="00766E76" w:rsidRDefault="00766E76" w:rsidP="00142BB1">
            <w:pPr>
              <w:pStyle w:val="TAL"/>
            </w:pPr>
            <w:r>
              <w:rPr>
                <w:lang w:eastAsia="zh-CN"/>
              </w:rPr>
              <w:t>QoSPolicyAssist</w:t>
            </w:r>
          </w:p>
        </w:tc>
      </w:tr>
      <w:tr w:rsidR="00766E76" w14:paraId="17FB5980" w14:textId="77777777" w:rsidTr="00142BB1">
        <w:trPr>
          <w:jc w:val="center"/>
        </w:trPr>
        <w:tc>
          <w:tcPr>
            <w:tcW w:w="2637" w:type="dxa"/>
          </w:tcPr>
          <w:p w14:paraId="306B5A52" w14:textId="77777777" w:rsidR="00766E76" w:rsidRDefault="00766E76" w:rsidP="00142BB1">
            <w:pPr>
              <w:pStyle w:val="TAL"/>
            </w:pPr>
            <w:r>
              <w:t>PacketErrRate</w:t>
            </w:r>
          </w:p>
        </w:tc>
        <w:tc>
          <w:tcPr>
            <w:tcW w:w="2118" w:type="dxa"/>
          </w:tcPr>
          <w:p w14:paraId="2174D448" w14:textId="77777777" w:rsidR="00766E76" w:rsidRDefault="00766E76" w:rsidP="00142BB1">
            <w:pPr>
              <w:pStyle w:val="TAL"/>
            </w:pPr>
            <w:r>
              <w:t>3GPP TS 29.571 [8]</w:t>
            </w:r>
          </w:p>
        </w:tc>
        <w:tc>
          <w:tcPr>
            <w:tcW w:w="2578" w:type="dxa"/>
          </w:tcPr>
          <w:p w14:paraId="1A00957E" w14:textId="77777777" w:rsidR="00766E76" w:rsidRDefault="00766E76" w:rsidP="00142BB1">
            <w:pPr>
              <w:pStyle w:val="TAL"/>
            </w:pPr>
            <w:r>
              <w:t>Represents the packet error rate.</w:t>
            </w:r>
          </w:p>
        </w:tc>
        <w:tc>
          <w:tcPr>
            <w:tcW w:w="2498" w:type="dxa"/>
          </w:tcPr>
          <w:p w14:paraId="2373B341" w14:textId="77777777" w:rsidR="00766E76" w:rsidRDefault="00766E76" w:rsidP="00142BB1">
            <w:pPr>
              <w:pStyle w:val="TAL"/>
              <w:rPr>
                <w:lang w:eastAsia="zh-CN"/>
              </w:rPr>
            </w:pPr>
            <w:r>
              <w:t>QoSSustainability</w:t>
            </w:r>
          </w:p>
          <w:p w14:paraId="28B08C19" w14:textId="77777777" w:rsidR="00766E76" w:rsidRDefault="00766E76" w:rsidP="00142BB1">
            <w:pPr>
              <w:pStyle w:val="TAL"/>
            </w:pPr>
            <w:r>
              <w:rPr>
                <w:lang w:eastAsia="zh-CN"/>
              </w:rPr>
              <w:t>QoSPolicyAssist</w:t>
            </w:r>
          </w:p>
        </w:tc>
      </w:tr>
      <w:tr w:rsidR="00766E76" w14:paraId="511B6934" w14:textId="77777777" w:rsidTr="00142BB1">
        <w:trPr>
          <w:jc w:val="center"/>
        </w:trPr>
        <w:tc>
          <w:tcPr>
            <w:tcW w:w="2637" w:type="dxa"/>
          </w:tcPr>
          <w:p w14:paraId="20A542BE" w14:textId="77777777" w:rsidR="00766E76" w:rsidRDefault="00766E76" w:rsidP="00142BB1">
            <w:pPr>
              <w:pStyle w:val="TAL"/>
            </w:pPr>
            <w:r>
              <w:lastRenderedPageBreak/>
              <w:t>PacketLossRate</w:t>
            </w:r>
          </w:p>
        </w:tc>
        <w:tc>
          <w:tcPr>
            <w:tcW w:w="2118" w:type="dxa"/>
          </w:tcPr>
          <w:p w14:paraId="7EFE322F" w14:textId="77777777" w:rsidR="00766E76" w:rsidRDefault="00766E76" w:rsidP="00142BB1">
            <w:pPr>
              <w:pStyle w:val="TAL"/>
            </w:pPr>
            <w:r>
              <w:rPr>
                <w:rFonts w:cs="Arial"/>
              </w:rPr>
              <w:t>3GPP TS 29.517 [22]</w:t>
            </w:r>
          </w:p>
        </w:tc>
        <w:tc>
          <w:tcPr>
            <w:tcW w:w="2578" w:type="dxa"/>
          </w:tcPr>
          <w:p w14:paraId="78D839FE" w14:textId="77777777" w:rsidR="00766E76" w:rsidRDefault="00766E76" w:rsidP="00142BB1">
            <w:pPr>
              <w:pStyle w:val="TAL"/>
            </w:pPr>
            <w:r>
              <w:rPr>
                <w:lang w:eastAsia="zh-CN"/>
              </w:rPr>
              <w:t>Indicates Packet Loss Rate.</w:t>
            </w:r>
          </w:p>
        </w:tc>
        <w:tc>
          <w:tcPr>
            <w:tcW w:w="2498" w:type="dxa"/>
          </w:tcPr>
          <w:p w14:paraId="1A35CE78" w14:textId="77777777" w:rsidR="00766E76" w:rsidRDefault="00766E76" w:rsidP="00142BB1">
            <w:pPr>
              <w:pStyle w:val="TAL"/>
            </w:pPr>
            <w:r>
              <w:rPr>
                <w:lang w:eastAsia="zh-CN"/>
              </w:rPr>
              <w:t>Dn</w:t>
            </w:r>
            <w:r>
              <w:t>Performance</w:t>
            </w:r>
          </w:p>
          <w:p w14:paraId="1D3E9B8D" w14:textId="77777777" w:rsidR="00766E76" w:rsidRDefault="00766E76" w:rsidP="00142BB1">
            <w:pPr>
              <w:pStyle w:val="TAL"/>
              <w:rPr>
                <w:lang w:eastAsia="zh-CN"/>
              </w:rPr>
            </w:pPr>
            <w:r>
              <w:t>RedundantTransExpExt</w:t>
            </w:r>
            <w:r>
              <w:rPr>
                <w:lang w:eastAsia="zh-CN"/>
              </w:rPr>
              <w:t>_eNA</w:t>
            </w:r>
          </w:p>
          <w:p w14:paraId="05E22E6B" w14:textId="77777777" w:rsidR="00766E76" w:rsidRDefault="00766E76" w:rsidP="00142BB1">
            <w:pPr>
              <w:pStyle w:val="TAL"/>
            </w:pPr>
            <w:r>
              <w:rPr>
                <w:lang w:eastAsia="zh-CN"/>
              </w:rPr>
              <w:t>QoSPolicyAssist</w:t>
            </w:r>
          </w:p>
        </w:tc>
      </w:tr>
      <w:tr w:rsidR="00766E76" w14:paraId="6C804AD0" w14:textId="77777777" w:rsidTr="00142BB1">
        <w:trPr>
          <w:jc w:val="center"/>
        </w:trPr>
        <w:tc>
          <w:tcPr>
            <w:tcW w:w="2637" w:type="dxa"/>
          </w:tcPr>
          <w:p w14:paraId="239FE1C9" w14:textId="77777777" w:rsidR="00766E76" w:rsidRDefault="00766E76" w:rsidP="00142BB1">
            <w:pPr>
              <w:pStyle w:val="TAL"/>
            </w:pPr>
            <w:r>
              <w:t>PduSessionId</w:t>
            </w:r>
          </w:p>
        </w:tc>
        <w:tc>
          <w:tcPr>
            <w:tcW w:w="2118" w:type="dxa"/>
          </w:tcPr>
          <w:p w14:paraId="47A59317" w14:textId="77777777" w:rsidR="00766E76" w:rsidRDefault="00766E76" w:rsidP="00142BB1">
            <w:pPr>
              <w:pStyle w:val="TAL"/>
              <w:rPr>
                <w:rFonts w:cs="Arial"/>
              </w:rPr>
            </w:pPr>
            <w:r>
              <w:rPr>
                <w:rFonts w:cs="Arial" w:hint="eastAsia"/>
                <w:lang w:eastAsia="ja-JP"/>
              </w:rPr>
              <w:t>3</w:t>
            </w:r>
            <w:r>
              <w:rPr>
                <w:rFonts w:cs="Arial"/>
              </w:rPr>
              <w:t>GPP </w:t>
            </w:r>
            <w:r>
              <w:t>TS 29.571 [8]</w:t>
            </w:r>
          </w:p>
        </w:tc>
        <w:tc>
          <w:tcPr>
            <w:tcW w:w="2578" w:type="dxa"/>
          </w:tcPr>
          <w:p w14:paraId="3608C69A" w14:textId="77777777" w:rsidR="00766E76" w:rsidRDefault="00766E76" w:rsidP="00142BB1">
            <w:pPr>
              <w:pStyle w:val="TAL"/>
              <w:rPr>
                <w:lang w:eastAsia="zh-CN"/>
              </w:rPr>
            </w:pPr>
            <w:r>
              <w:t>Identifies PDU Session</w:t>
            </w:r>
          </w:p>
        </w:tc>
        <w:tc>
          <w:tcPr>
            <w:tcW w:w="2498" w:type="dxa"/>
          </w:tcPr>
          <w:p w14:paraId="09B7D558" w14:textId="77777777" w:rsidR="00766E76" w:rsidRDefault="00766E76" w:rsidP="00142BB1">
            <w:pPr>
              <w:pStyle w:val="TAL"/>
              <w:rPr>
                <w:lang w:eastAsia="zh-CN"/>
              </w:rPr>
            </w:pPr>
          </w:p>
        </w:tc>
      </w:tr>
      <w:tr w:rsidR="00766E76" w14:paraId="071B91CC" w14:textId="77777777" w:rsidTr="00142BB1">
        <w:trPr>
          <w:jc w:val="center"/>
        </w:trPr>
        <w:tc>
          <w:tcPr>
            <w:tcW w:w="2637" w:type="dxa"/>
          </w:tcPr>
          <w:p w14:paraId="10C2F019" w14:textId="77777777" w:rsidR="00766E76" w:rsidRDefault="00766E76" w:rsidP="00142BB1">
            <w:pPr>
              <w:pStyle w:val="TAL"/>
            </w:pPr>
            <w:r>
              <w:t>PduSessionType</w:t>
            </w:r>
          </w:p>
        </w:tc>
        <w:tc>
          <w:tcPr>
            <w:tcW w:w="2118" w:type="dxa"/>
          </w:tcPr>
          <w:p w14:paraId="21819D2A" w14:textId="77777777" w:rsidR="00766E76" w:rsidRDefault="00766E76" w:rsidP="00142BB1">
            <w:pPr>
              <w:pStyle w:val="TAL"/>
              <w:rPr>
                <w:rFonts w:cs="Arial"/>
                <w:lang w:eastAsia="ja-JP"/>
              </w:rPr>
            </w:pPr>
            <w:r>
              <w:rPr>
                <w:rFonts w:cs="Arial" w:hint="eastAsia"/>
                <w:lang w:eastAsia="ja-JP"/>
              </w:rPr>
              <w:t>3</w:t>
            </w:r>
            <w:r>
              <w:rPr>
                <w:rFonts w:cs="Arial"/>
              </w:rPr>
              <w:t>GPP </w:t>
            </w:r>
            <w:r>
              <w:t>TS 29.571 [8]</w:t>
            </w:r>
          </w:p>
        </w:tc>
        <w:tc>
          <w:tcPr>
            <w:tcW w:w="2578" w:type="dxa"/>
          </w:tcPr>
          <w:p w14:paraId="047722F0" w14:textId="77777777" w:rsidR="00766E76" w:rsidRDefault="00766E76" w:rsidP="00142BB1">
            <w:pPr>
              <w:pStyle w:val="TAL"/>
            </w:pPr>
            <w:r>
              <w:t>Identifies the PDU Session Type.</w:t>
            </w:r>
          </w:p>
        </w:tc>
        <w:tc>
          <w:tcPr>
            <w:tcW w:w="2498" w:type="dxa"/>
          </w:tcPr>
          <w:p w14:paraId="6983FA05" w14:textId="77777777" w:rsidR="00766E76" w:rsidRDefault="00766E76" w:rsidP="00142BB1">
            <w:pPr>
              <w:pStyle w:val="TAL"/>
              <w:rPr>
                <w:lang w:eastAsia="zh-CN"/>
              </w:rPr>
            </w:pPr>
            <w:r>
              <w:rPr>
                <w:lang w:eastAsia="zh-CN"/>
              </w:rPr>
              <w:t>ServiceExperienceExt2_eNA</w:t>
            </w:r>
          </w:p>
        </w:tc>
      </w:tr>
      <w:tr w:rsidR="00766E76" w14:paraId="5C5106EA" w14:textId="77777777" w:rsidTr="00142BB1">
        <w:trPr>
          <w:jc w:val="center"/>
        </w:trPr>
        <w:tc>
          <w:tcPr>
            <w:tcW w:w="2637" w:type="dxa"/>
          </w:tcPr>
          <w:p w14:paraId="47B4FBE0" w14:textId="77777777" w:rsidR="00766E76" w:rsidRDefault="00766E76" w:rsidP="00142BB1">
            <w:pPr>
              <w:pStyle w:val="TAL"/>
            </w:pPr>
            <w:r>
              <w:t>PlmnIdNid</w:t>
            </w:r>
          </w:p>
        </w:tc>
        <w:tc>
          <w:tcPr>
            <w:tcW w:w="2118" w:type="dxa"/>
          </w:tcPr>
          <w:p w14:paraId="052FA622" w14:textId="77777777" w:rsidR="00766E76" w:rsidRDefault="00766E76" w:rsidP="00142BB1">
            <w:pPr>
              <w:pStyle w:val="TAL"/>
              <w:rPr>
                <w:rFonts w:cs="Arial"/>
                <w:lang w:eastAsia="ja-JP"/>
              </w:rPr>
            </w:pPr>
            <w:r>
              <w:rPr>
                <w:rFonts w:cs="Arial" w:hint="eastAsia"/>
                <w:lang w:eastAsia="ja-JP"/>
              </w:rPr>
              <w:t>3</w:t>
            </w:r>
            <w:r>
              <w:rPr>
                <w:rFonts w:cs="Arial"/>
              </w:rPr>
              <w:t>GPP </w:t>
            </w:r>
            <w:r>
              <w:t>TS 29.571 [8]</w:t>
            </w:r>
          </w:p>
        </w:tc>
        <w:tc>
          <w:tcPr>
            <w:tcW w:w="2578" w:type="dxa"/>
          </w:tcPr>
          <w:p w14:paraId="10050D18" w14:textId="77777777" w:rsidR="00766E76" w:rsidRDefault="00766E76" w:rsidP="00142BB1">
            <w:pPr>
              <w:pStyle w:val="TAL"/>
            </w:pPr>
            <w:r>
              <w:t>PLMN identifier.</w:t>
            </w:r>
          </w:p>
        </w:tc>
        <w:tc>
          <w:tcPr>
            <w:tcW w:w="2498" w:type="dxa"/>
          </w:tcPr>
          <w:p w14:paraId="2CD401AD" w14:textId="77777777" w:rsidR="00766E76" w:rsidRDefault="00766E76" w:rsidP="00142BB1">
            <w:pPr>
              <w:pStyle w:val="TAL"/>
              <w:rPr>
                <w:lang w:eastAsia="zh-CN"/>
              </w:rPr>
            </w:pPr>
            <w:r>
              <w:rPr>
                <w:lang w:eastAsia="zh-CN"/>
              </w:rPr>
              <w:t>RoamingAnalytics</w:t>
            </w:r>
          </w:p>
        </w:tc>
      </w:tr>
      <w:tr w:rsidR="00766E76" w14:paraId="42EAE2DE" w14:textId="77777777" w:rsidTr="00142BB1">
        <w:trPr>
          <w:jc w:val="center"/>
        </w:trPr>
        <w:tc>
          <w:tcPr>
            <w:tcW w:w="2637" w:type="dxa"/>
          </w:tcPr>
          <w:p w14:paraId="2B831A46" w14:textId="77777777" w:rsidR="00766E76" w:rsidRDefault="00766E76" w:rsidP="00142BB1">
            <w:pPr>
              <w:pStyle w:val="TAL"/>
            </w:pPr>
            <w:r>
              <w:t>Point</w:t>
            </w:r>
          </w:p>
        </w:tc>
        <w:tc>
          <w:tcPr>
            <w:tcW w:w="2118" w:type="dxa"/>
          </w:tcPr>
          <w:p w14:paraId="5F93AC0C" w14:textId="77777777" w:rsidR="00766E76" w:rsidRDefault="00766E76" w:rsidP="00142BB1">
            <w:pPr>
              <w:pStyle w:val="TAL"/>
              <w:rPr>
                <w:rFonts w:cs="Arial"/>
                <w:lang w:eastAsia="ja-JP"/>
              </w:rPr>
            </w:pPr>
            <w:r>
              <w:rPr>
                <w:lang w:eastAsia="en-GB"/>
              </w:rPr>
              <w:t>3GPP TS 29.572</w:t>
            </w:r>
            <w:r>
              <w:t> [30]</w:t>
            </w:r>
          </w:p>
        </w:tc>
        <w:tc>
          <w:tcPr>
            <w:tcW w:w="2578" w:type="dxa"/>
          </w:tcPr>
          <w:p w14:paraId="3F3C202D" w14:textId="77777777" w:rsidR="00766E76" w:rsidRDefault="00766E76" w:rsidP="00142BB1">
            <w:pPr>
              <w:pStyle w:val="TAL"/>
            </w:pPr>
            <w:r>
              <w:t>Represents a location in geographical co-ordinates.</w:t>
            </w:r>
          </w:p>
        </w:tc>
        <w:tc>
          <w:tcPr>
            <w:tcW w:w="2498" w:type="dxa"/>
          </w:tcPr>
          <w:p w14:paraId="00AB33B2" w14:textId="77777777" w:rsidR="00766E76" w:rsidRDefault="00766E76" w:rsidP="00142BB1">
            <w:pPr>
              <w:pStyle w:val="TAL"/>
              <w:rPr>
                <w:lang w:eastAsia="zh-CN"/>
              </w:rPr>
            </w:pPr>
            <w:r>
              <w:rPr>
                <w:lang w:eastAsia="zh-CN"/>
              </w:rPr>
              <w:t>LocAccuracy</w:t>
            </w:r>
          </w:p>
        </w:tc>
      </w:tr>
      <w:tr w:rsidR="00766E76" w14:paraId="6AE16AB0" w14:textId="77777777" w:rsidTr="00142BB1">
        <w:trPr>
          <w:jc w:val="center"/>
        </w:trPr>
        <w:tc>
          <w:tcPr>
            <w:tcW w:w="2637" w:type="dxa"/>
          </w:tcPr>
          <w:p w14:paraId="480E491F" w14:textId="77777777" w:rsidR="00766E76" w:rsidRDefault="00766E76" w:rsidP="00142BB1">
            <w:pPr>
              <w:pStyle w:val="TAL"/>
            </w:pPr>
            <w:r>
              <w:t>PointAltitude</w:t>
            </w:r>
          </w:p>
        </w:tc>
        <w:tc>
          <w:tcPr>
            <w:tcW w:w="2118" w:type="dxa"/>
          </w:tcPr>
          <w:p w14:paraId="671813D5" w14:textId="77777777" w:rsidR="00766E76" w:rsidRDefault="00766E76" w:rsidP="00142BB1">
            <w:pPr>
              <w:pStyle w:val="TAL"/>
              <w:rPr>
                <w:rFonts w:cs="Arial"/>
                <w:lang w:eastAsia="ja-JP"/>
              </w:rPr>
            </w:pPr>
            <w:r>
              <w:rPr>
                <w:lang w:eastAsia="en-GB"/>
              </w:rPr>
              <w:t>3GPP TS 29.572</w:t>
            </w:r>
            <w:r>
              <w:t> [30]</w:t>
            </w:r>
          </w:p>
        </w:tc>
        <w:tc>
          <w:tcPr>
            <w:tcW w:w="2578" w:type="dxa"/>
          </w:tcPr>
          <w:p w14:paraId="21BDCFF6" w14:textId="77777777" w:rsidR="00766E76" w:rsidRDefault="00766E76" w:rsidP="00142BB1">
            <w:pPr>
              <w:pStyle w:val="TAL"/>
            </w:pPr>
            <w:r>
              <w:t>Represents a location including an altitude in geographical co-ordinates.</w:t>
            </w:r>
          </w:p>
        </w:tc>
        <w:tc>
          <w:tcPr>
            <w:tcW w:w="2498" w:type="dxa"/>
          </w:tcPr>
          <w:p w14:paraId="09DFD455" w14:textId="77777777" w:rsidR="00766E76" w:rsidRDefault="00766E76" w:rsidP="00142BB1">
            <w:pPr>
              <w:pStyle w:val="TAL"/>
              <w:rPr>
                <w:lang w:eastAsia="zh-CN"/>
              </w:rPr>
            </w:pPr>
            <w:r>
              <w:rPr>
                <w:lang w:eastAsia="zh-CN"/>
              </w:rPr>
              <w:t>LocAccuracy</w:t>
            </w:r>
          </w:p>
        </w:tc>
      </w:tr>
      <w:tr w:rsidR="00766E76" w14:paraId="1A261A86" w14:textId="77777777" w:rsidTr="00142BB1">
        <w:trPr>
          <w:jc w:val="center"/>
        </w:trPr>
        <w:tc>
          <w:tcPr>
            <w:tcW w:w="2637" w:type="dxa"/>
          </w:tcPr>
          <w:p w14:paraId="64C6C969" w14:textId="77777777" w:rsidR="00766E76" w:rsidRPr="000E754F" w:rsidRDefault="00766E76" w:rsidP="00142BB1">
            <w:pPr>
              <w:pStyle w:val="TAL"/>
            </w:pPr>
            <w:r w:rsidRPr="000E754F">
              <w:t>PointAltitudeUncertainty</w:t>
            </w:r>
          </w:p>
        </w:tc>
        <w:tc>
          <w:tcPr>
            <w:tcW w:w="2118" w:type="dxa"/>
          </w:tcPr>
          <w:p w14:paraId="3929BB81" w14:textId="77777777" w:rsidR="00766E76" w:rsidRDefault="00766E76" w:rsidP="00142BB1">
            <w:pPr>
              <w:pStyle w:val="TAL"/>
              <w:rPr>
                <w:lang w:eastAsia="en-GB"/>
              </w:rPr>
            </w:pPr>
            <w:r>
              <w:rPr>
                <w:lang w:eastAsia="en-GB"/>
              </w:rPr>
              <w:t>3GPP TS 29.572 [30]</w:t>
            </w:r>
          </w:p>
        </w:tc>
        <w:tc>
          <w:tcPr>
            <w:tcW w:w="2578" w:type="dxa"/>
          </w:tcPr>
          <w:p w14:paraId="110B0F18" w14:textId="77777777" w:rsidR="00766E76" w:rsidRPr="000E754F" w:rsidRDefault="00766E76" w:rsidP="00142BB1">
            <w:pPr>
              <w:pStyle w:val="TAL"/>
            </w:pPr>
            <w:r w:rsidRPr="000E754F">
              <w:t>Ellipsoid point with altitude and uncertainty ellipsoid</w:t>
            </w:r>
            <w:r>
              <w:t>.</w:t>
            </w:r>
          </w:p>
        </w:tc>
        <w:tc>
          <w:tcPr>
            <w:tcW w:w="2498" w:type="dxa"/>
          </w:tcPr>
          <w:p w14:paraId="704ECD47" w14:textId="77777777" w:rsidR="00766E76" w:rsidRPr="000E754F" w:rsidRDefault="00766E76" w:rsidP="00142BB1">
            <w:pPr>
              <w:pStyle w:val="TAL"/>
              <w:rPr>
                <w:lang w:eastAsia="zh-CN"/>
              </w:rPr>
            </w:pPr>
            <w:r w:rsidRPr="000E754F">
              <w:rPr>
                <w:lang w:eastAsia="zh-CN"/>
              </w:rPr>
              <w:t>RelativeProximityExt</w:t>
            </w:r>
          </w:p>
        </w:tc>
      </w:tr>
      <w:tr w:rsidR="00766E76" w14:paraId="3C551FE8" w14:textId="77777777" w:rsidTr="00142BB1">
        <w:trPr>
          <w:jc w:val="center"/>
        </w:trPr>
        <w:tc>
          <w:tcPr>
            <w:tcW w:w="2637" w:type="dxa"/>
          </w:tcPr>
          <w:p w14:paraId="42D458BA" w14:textId="77777777" w:rsidR="00766E76" w:rsidRDefault="00766E76" w:rsidP="00142BB1">
            <w:pPr>
              <w:pStyle w:val="TAL"/>
            </w:pPr>
            <w:r>
              <w:t>PositioningMethod</w:t>
            </w:r>
          </w:p>
        </w:tc>
        <w:tc>
          <w:tcPr>
            <w:tcW w:w="2118" w:type="dxa"/>
          </w:tcPr>
          <w:p w14:paraId="675CAD70" w14:textId="77777777" w:rsidR="00766E76" w:rsidRDefault="00766E76" w:rsidP="00142BB1">
            <w:pPr>
              <w:pStyle w:val="TAL"/>
              <w:rPr>
                <w:rFonts w:cs="Arial"/>
                <w:lang w:eastAsia="ja-JP"/>
              </w:rPr>
            </w:pPr>
            <w:r>
              <w:rPr>
                <w:lang w:eastAsia="en-GB"/>
              </w:rPr>
              <w:t>3GPP TS 29.572</w:t>
            </w:r>
            <w:r>
              <w:t> [30]</w:t>
            </w:r>
          </w:p>
        </w:tc>
        <w:tc>
          <w:tcPr>
            <w:tcW w:w="2578" w:type="dxa"/>
          </w:tcPr>
          <w:p w14:paraId="697681AB" w14:textId="77777777" w:rsidR="00766E76" w:rsidRDefault="00766E76" w:rsidP="00142BB1">
            <w:pPr>
              <w:pStyle w:val="TAL"/>
            </w:pPr>
            <w:r>
              <w:t>Represents a positioning method.</w:t>
            </w:r>
          </w:p>
        </w:tc>
        <w:tc>
          <w:tcPr>
            <w:tcW w:w="2498" w:type="dxa"/>
          </w:tcPr>
          <w:p w14:paraId="0259711D" w14:textId="77777777" w:rsidR="00766E76" w:rsidRDefault="00766E76" w:rsidP="00142BB1">
            <w:pPr>
              <w:pStyle w:val="TAL"/>
              <w:rPr>
                <w:lang w:eastAsia="zh-CN"/>
              </w:rPr>
            </w:pPr>
            <w:r>
              <w:rPr>
                <w:lang w:eastAsia="zh-CN"/>
              </w:rPr>
              <w:t>LocAccuracy</w:t>
            </w:r>
          </w:p>
        </w:tc>
      </w:tr>
      <w:tr w:rsidR="00766E76" w14:paraId="72D08A92" w14:textId="77777777" w:rsidTr="00142BB1">
        <w:trPr>
          <w:jc w:val="center"/>
        </w:trPr>
        <w:tc>
          <w:tcPr>
            <w:tcW w:w="2637" w:type="dxa"/>
          </w:tcPr>
          <w:p w14:paraId="28B5CDDE" w14:textId="77777777" w:rsidR="00766E76" w:rsidRDefault="00766E76" w:rsidP="00142BB1">
            <w:pPr>
              <w:pStyle w:val="TAL"/>
            </w:pPr>
            <w:r>
              <w:t>ProblemDetails</w:t>
            </w:r>
          </w:p>
        </w:tc>
        <w:tc>
          <w:tcPr>
            <w:tcW w:w="2118" w:type="dxa"/>
          </w:tcPr>
          <w:p w14:paraId="61A78C2C" w14:textId="77777777" w:rsidR="00766E76" w:rsidRDefault="00766E76" w:rsidP="00142BB1">
            <w:pPr>
              <w:pStyle w:val="TAL"/>
            </w:pPr>
            <w:r>
              <w:rPr>
                <w:rFonts w:cs="Arial"/>
              </w:rPr>
              <w:t>3GPP TS 29.571 [8]</w:t>
            </w:r>
          </w:p>
        </w:tc>
        <w:tc>
          <w:tcPr>
            <w:tcW w:w="2578" w:type="dxa"/>
          </w:tcPr>
          <w:p w14:paraId="73B95B9B" w14:textId="77777777" w:rsidR="00766E76" w:rsidRDefault="00766E76" w:rsidP="00142BB1">
            <w:pPr>
              <w:pStyle w:val="TAL"/>
              <w:rPr>
                <w:rFonts w:cs="Arial"/>
                <w:szCs w:val="18"/>
              </w:rPr>
            </w:pPr>
            <w:r>
              <w:rPr>
                <w:rFonts w:cs="Arial"/>
                <w:szCs w:val="18"/>
                <w:lang w:eastAsia="zh-CN"/>
              </w:rPr>
              <w:t>Used in error responses to provide more detailed information about an error.</w:t>
            </w:r>
          </w:p>
        </w:tc>
        <w:tc>
          <w:tcPr>
            <w:tcW w:w="2498" w:type="dxa"/>
          </w:tcPr>
          <w:p w14:paraId="28FC5188" w14:textId="77777777" w:rsidR="00766E76" w:rsidRDefault="00766E76" w:rsidP="00142BB1">
            <w:pPr>
              <w:pStyle w:val="TAL"/>
              <w:rPr>
                <w:rFonts w:cs="Arial"/>
                <w:szCs w:val="18"/>
              </w:rPr>
            </w:pPr>
          </w:p>
        </w:tc>
      </w:tr>
      <w:tr w:rsidR="00766E76" w14:paraId="46511CC9" w14:textId="77777777" w:rsidTr="00142BB1">
        <w:trPr>
          <w:jc w:val="center"/>
        </w:trPr>
        <w:tc>
          <w:tcPr>
            <w:tcW w:w="2637" w:type="dxa"/>
          </w:tcPr>
          <w:p w14:paraId="4560FDC6" w14:textId="77777777" w:rsidR="00766E76" w:rsidRDefault="00766E76" w:rsidP="00142BB1">
            <w:pPr>
              <w:pStyle w:val="TAL"/>
            </w:pPr>
            <w:r>
              <w:t>ProcessingInstruction</w:t>
            </w:r>
          </w:p>
        </w:tc>
        <w:tc>
          <w:tcPr>
            <w:tcW w:w="2118" w:type="dxa"/>
          </w:tcPr>
          <w:p w14:paraId="34F45CC9" w14:textId="77777777" w:rsidR="00766E76" w:rsidRDefault="00766E76" w:rsidP="00142BB1">
            <w:pPr>
              <w:pStyle w:val="TAL"/>
              <w:rPr>
                <w:rFonts w:cs="Arial"/>
              </w:rPr>
            </w:pPr>
            <w:r>
              <w:t>3GPP TS 29.574 [26]</w:t>
            </w:r>
          </w:p>
        </w:tc>
        <w:tc>
          <w:tcPr>
            <w:tcW w:w="2578" w:type="dxa"/>
          </w:tcPr>
          <w:p w14:paraId="1D986C47" w14:textId="77777777" w:rsidR="00766E76" w:rsidRDefault="00766E76" w:rsidP="00142BB1">
            <w:pPr>
              <w:pStyle w:val="TAL"/>
              <w:rPr>
                <w:rFonts w:cs="Arial"/>
                <w:szCs w:val="18"/>
                <w:lang w:eastAsia="zh-CN"/>
              </w:rPr>
            </w:pPr>
            <w:r>
              <w:rPr>
                <w:lang w:eastAsia="zh-CN"/>
              </w:rPr>
              <w:t>Processing Instruction.</w:t>
            </w:r>
          </w:p>
        </w:tc>
        <w:tc>
          <w:tcPr>
            <w:tcW w:w="2498" w:type="dxa"/>
          </w:tcPr>
          <w:p w14:paraId="7B7EB0CA" w14:textId="77777777" w:rsidR="00766E76" w:rsidRDefault="00766E76" w:rsidP="00142BB1">
            <w:pPr>
              <w:pStyle w:val="TAL"/>
              <w:rPr>
                <w:rFonts w:cs="Arial"/>
                <w:szCs w:val="18"/>
              </w:rPr>
            </w:pPr>
            <w:r>
              <w:rPr>
                <w:lang w:eastAsia="zh-CN"/>
              </w:rPr>
              <w:t>EnAggregation</w:t>
            </w:r>
          </w:p>
        </w:tc>
      </w:tr>
      <w:tr w:rsidR="00766E76" w14:paraId="7FA036D6" w14:textId="77777777" w:rsidTr="00142BB1">
        <w:trPr>
          <w:jc w:val="center"/>
        </w:trPr>
        <w:tc>
          <w:tcPr>
            <w:tcW w:w="2637" w:type="dxa"/>
          </w:tcPr>
          <w:p w14:paraId="30CA17F9" w14:textId="77777777" w:rsidR="00766E76" w:rsidRDefault="00766E76" w:rsidP="00142BB1">
            <w:pPr>
              <w:pStyle w:val="TAL"/>
            </w:pPr>
            <w:r>
              <w:t>QosResourceType</w:t>
            </w:r>
          </w:p>
        </w:tc>
        <w:tc>
          <w:tcPr>
            <w:tcW w:w="2118" w:type="dxa"/>
          </w:tcPr>
          <w:p w14:paraId="540673D6" w14:textId="77777777" w:rsidR="00766E76" w:rsidRDefault="00766E76" w:rsidP="00142BB1">
            <w:pPr>
              <w:pStyle w:val="TAL"/>
            </w:pPr>
            <w:r>
              <w:t>3GPP TS 29.571 [8]</w:t>
            </w:r>
          </w:p>
        </w:tc>
        <w:tc>
          <w:tcPr>
            <w:tcW w:w="2578" w:type="dxa"/>
          </w:tcPr>
          <w:p w14:paraId="1696C46B" w14:textId="77777777" w:rsidR="00766E76" w:rsidRDefault="00766E76" w:rsidP="00142BB1">
            <w:pPr>
              <w:pStyle w:val="TAL"/>
            </w:pPr>
            <w:r>
              <w:t>Identifies the resource type in QoS characteristics.</w:t>
            </w:r>
          </w:p>
        </w:tc>
        <w:tc>
          <w:tcPr>
            <w:tcW w:w="2498" w:type="dxa"/>
          </w:tcPr>
          <w:p w14:paraId="30F9F106" w14:textId="77777777" w:rsidR="00766E76" w:rsidRDefault="00766E76" w:rsidP="00142BB1">
            <w:pPr>
              <w:pStyle w:val="TAL"/>
            </w:pPr>
            <w:r>
              <w:t>QoSSustainability</w:t>
            </w:r>
          </w:p>
        </w:tc>
      </w:tr>
      <w:tr w:rsidR="00766E76" w14:paraId="2C19F28D" w14:textId="77777777" w:rsidTr="00142BB1">
        <w:trPr>
          <w:jc w:val="center"/>
        </w:trPr>
        <w:tc>
          <w:tcPr>
            <w:tcW w:w="2637" w:type="dxa"/>
          </w:tcPr>
          <w:p w14:paraId="4064B0C5" w14:textId="77777777" w:rsidR="00766E76" w:rsidRDefault="00766E76" w:rsidP="00142BB1">
            <w:pPr>
              <w:pStyle w:val="TAL"/>
            </w:pPr>
            <w:r>
              <w:t>RangeDirection</w:t>
            </w:r>
          </w:p>
        </w:tc>
        <w:tc>
          <w:tcPr>
            <w:tcW w:w="2118" w:type="dxa"/>
          </w:tcPr>
          <w:p w14:paraId="71DE474F" w14:textId="77777777" w:rsidR="00766E76" w:rsidRDefault="00766E76" w:rsidP="00142BB1">
            <w:pPr>
              <w:pStyle w:val="TAL"/>
            </w:pPr>
            <w:r>
              <w:t>3GPP TS 29.572 [30]</w:t>
            </w:r>
          </w:p>
        </w:tc>
        <w:tc>
          <w:tcPr>
            <w:tcW w:w="2578" w:type="dxa"/>
          </w:tcPr>
          <w:p w14:paraId="7762A86B" w14:textId="77777777" w:rsidR="00766E76" w:rsidRPr="000E754F" w:rsidRDefault="00766E76" w:rsidP="00142BB1">
            <w:pPr>
              <w:pStyle w:val="TAL"/>
            </w:pPr>
            <w:r w:rsidRPr="000E754F">
              <w:t>Represents the distance and direction between two points.</w:t>
            </w:r>
          </w:p>
        </w:tc>
        <w:tc>
          <w:tcPr>
            <w:tcW w:w="2498" w:type="dxa"/>
          </w:tcPr>
          <w:p w14:paraId="1EE4017E" w14:textId="77777777" w:rsidR="00766E76" w:rsidRPr="000E754F" w:rsidRDefault="00766E76" w:rsidP="00142BB1">
            <w:pPr>
              <w:pStyle w:val="TAL"/>
            </w:pPr>
            <w:r w:rsidRPr="000E754F">
              <w:t>RelativeProximityExt</w:t>
            </w:r>
          </w:p>
        </w:tc>
      </w:tr>
      <w:tr w:rsidR="00766E76" w14:paraId="0CB257B8" w14:textId="77777777" w:rsidTr="00142BB1">
        <w:trPr>
          <w:jc w:val="center"/>
        </w:trPr>
        <w:tc>
          <w:tcPr>
            <w:tcW w:w="2637" w:type="dxa"/>
          </w:tcPr>
          <w:p w14:paraId="7A7AD267" w14:textId="77777777" w:rsidR="00766E76" w:rsidRDefault="00766E76" w:rsidP="00142BB1">
            <w:pPr>
              <w:pStyle w:val="TAL"/>
            </w:pPr>
            <w:r>
              <w:t>RatType</w:t>
            </w:r>
          </w:p>
        </w:tc>
        <w:tc>
          <w:tcPr>
            <w:tcW w:w="2118" w:type="dxa"/>
          </w:tcPr>
          <w:p w14:paraId="54E6A8AF" w14:textId="77777777" w:rsidR="00766E76" w:rsidRDefault="00766E76" w:rsidP="00142BB1">
            <w:pPr>
              <w:pStyle w:val="TAL"/>
            </w:pPr>
            <w:r>
              <w:t>3GPP TS 29.571 [8]</w:t>
            </w:r>
          </w:p>
        </w:tc>
        <w:tc>
          <w:tcPr>
            <w:tcW w:w="2578" w:type="dxa"/>
          </w:tcPr>
          <w:p w14:paraId="2FE237BD" w14:textId="77777777" w:rsidR="00766E76" w:rsidRDefault="00766E76" w:rsidP="00142BB1">
            <w:pPr>
              <w:pStyle w:val="TAL"/>
            </w:pPr>
            <w:r>
              <w:rPr>
                <w:rFonts w:hint="eastAsia"/>
              </w:rPr>
              <w:t>I</w:t>
            </w:r>
            <w:r>
              <w:t>dentifies the RAT type.</w:t>
            </w:r>
          </w:p>
        </w:tc>
        <w:tc>
          <w:tcPr>
            <w:tcW w:w="2498" w:type="dxa"/>
          </w:tcPr>
          <w:p w14:paraId="1481124C" w14:textId="77777777" w:rsidR="00766E76" w:rsidRDefault="00766E76" w:rsidP="00142BB1">
            <w:pPr>
              <w:pStyle w:val="TAL"/>
            </w:pPr>
            <w:r>
              <w:t>ServiceExperienceExt</w:t>
            </w:r>
          </w:p>
          <w:p w14:paraId="36A7AFC6" w14:textId="77777777" w:rsidR="00766E76" w:rsidRDefault="00766E76" w:rsidP="00142BB1">
            <w:pPr>
              <w:pStyle w:val="TAL"/>
              <w:rPr>
                <w:lang w:eastAsia="zh-CN"/>
              </w:rPr>
            </w:pPr>
            <w:r>
              <w:t>E2eDataVolTransTime</w:t>
            </w:r>
          </w:p>
          <w:p w14:paraId="5A0F0151" w14:textId="77777777" w:rsidR="00766E76" w:rsidRDefault="00766E76" w:rsidP="00142BB1">
            <w:pPr>
              <w:pStyle w:val="TAL"/>
            </w:pPr>
            <w:r>
              <w:rPr>
                <w:lang w:eastAsia="zh-CN"/>
              </w:rPr>
              <w:t>QoSPolicyAssist</w:t>
            </w:r>
          </w:p>
        </w:tc>
      </w:tr>
      <w:tr w:rsidR="00766E76" w14:paraId="1966AA25" w14:textId="77777777" w:rsidTr="00142BB1">
        <w:trPr>
          <w:jc w:val="center"/>
        </w:trPr>
        <w:tc>
          <w:tcPr>
            <w:tcW w:w="2637" w:type="dxa"/>
          </w:tcPr>
          <w:p w14:paraId="30DBF8C6" w14:textId="77777777" w:rsidR="00766E76" w:rsidRDefault="00766E76" w:rsidP="00142BB1">
            <w:pPr>
              <w:pStyle w:val="TAL"/>
            </w:pPr>
            <w:r>
              <w:t>RedirectResponse</w:t>
            </w:r>
          </w:p>
        </w:tc>
        <w:tc>
          <w:tcPr>
            <w:tcW w:w="2118" w:type="dxa"/>
          </w:tcPr>
          <w:p w14:paraId="01E38FFC" w14:textId="77777777" w:rsidR="00766E76" w:rsidRDefault="00766E76" w:rsidP="00142BB1">
            <w:pPr>
              <w:pStyle w:val="TAL"/>
            </w:pPr>
            <w:r>
              <w:t>3GPP TS 29.571 [8]</w:t>
            </w:r>
          </w:p>
        </w:tc>
        <w:tc>
          <w:tcPr>
            <w:tcW w:w="2578" w:type="dxa"/>
          </w:tcPr>
          <w:p w14:paraId="1217780A" w14:textId="77777777" w:rsidR="00766E76" w:rsidRDefault="00766E76" w:rsidP="00142BB1">
            <w:pPr>
              <w:pStyle w:val="TAL"/>
            </w:pPr>
            <w:r>
              <w:t>Contains redirection related information.</w:t>
            </w:r>
          </w:p>
        </w:tc>
        <w:tc>
          <w:tcPr>
            <w:tcW w:w="2498" w:type="dxa"/>
          </w:tcPr>
          <w:p w14:paraId="2964C1AC" w14:textId="77777777" w:rsidR="00766E76" w:rsidRDefault="00766E76" w:rsidP="00142BB1">
            <w:pPr>
              <w:pStyle w:val="TAL"/>
            </w:pPr>
            <w:r>
              <w:t>ES3XX</w:t>
            </w:r>
          </w:p>
        </w:tc>
      </w:tr>
      <w:tr w:rsidR="00766E76" w14:paraId="2FA946CC" w14:textId="77777777" w:rsidTr="00142BB1">
        <w:trPr>
          <w:jc w:val="center"/>
        </w:trPr>
        <w:tc>
          <w:tcPr>
            <w:tcW w:w="2637" w:type="dxa"/>
          </w:tcPr>
          <w:p w14:paraId="129A0BEF" w14:textId="77777777" w:rsidR="00766E76" w:rsidRDefault="00766E76" w:rsidP="00142BB1">
            <w:pPr>
              <w:pStyle w:val="TAL"/>
            </w:pPr>
            <w:r>
              <w:t>RelativeCartesianLocation</w:t>
            </w:r>
          </w:p>
        </w:tc>
        <w:tc>
          <w:tcPr>
            <w:tcW w:w="2118" w:type="dxa"/>
          </w:tcPr>
          <w:p w14:paraId="3AC89608" w14:textId="77777777" w:rsidR="00766E76" w:rsidRDefault="00766E76" w:rsidP="00142BB1">
            <w:pPr>
              <w:pStyle w:val="TAL"/>
            </w:pPr>
            <w:r>
              <w:rPr>
                <w:lang w:eastAsia="en-GB"/>
              </w:rPr>
              <w:t>3GPP TS 29.572</w:t>
            </w:r>
            <w:r>
              <w:t> [30]</w:t>
            </w:r>
          </w:p>
        </w:tc>
        <w:tc>
          <w:tcPr>
            <w:tcW w:w="2578" w:type="dxa"/>
          </w:tcPr>
          <w:p w14:paraId="3C309250" w14:textId="77777777" w:rsidR="00766E76" w:rsidRDefault="00766E76" w:rsidP="00142BB1">
            <w:pPr>
              <w:pStyle w:val="TAL"/>
            </w:pPr>
            <w:r>
              <w:t>Represents distances from a reference point.</w:t>
            </w:r>
          </w:p>
        </w:tc>
        <w:tc>
          <w:tcPr>
            <w:tcW w:w="2498" w:type="dxa"/>
          </w:tcPr>
          <w:p w14:paraId="2E69E5FF" w14:textId="77777777" w:rsidR="00766E76" w:rsidRDefault="00766E76" w:rsidP="00142BB1">
            <w:pPr>
              <w:pStyle w:val="TAL"/>
            </w:pPr>
            <w:r>
              <w:rPr>
                <w:lang w:eastAsia="zh-CN"/>
              </w:rPr>
              <w:t>LocAccuracy</w:t>
            </w:r>
          </w:p>
        </w:tc>
      </w:tr>
      <w:tr w:rsidR="00766E76" w14:paraId="586BB94E" w14:textId="77777777" w:rsidTr="00142BB1">
        <w:trPr>
          <w:jc w:val="center"/>
        </w:trPr>
        <w:tc>
          <w:tcPr>
            <w:tcW w:w="2637" w:type="dxa"/>
          </w:tcPr>
          <w:p w14:paraId="0C0DCDD0" w14:textId="77777777" w:rsidR="00766E76" w:rsidRDefault="00766E76" w:rsidP="00142BB1">
            <w:pPr>
              <w:pStyle w:val="TAL"/>
            </w:pPr>
            <w:r>
              <w:t>ReportingInformation</w:t>
            </w:r>
          </w:p>
        </w:tc>
        <w:tc>
          <w:tcPr>
            <w:tcW w:w="2118" w:type="dxa"/>
          </w:tcPr>
          <w:p w14:paraId="089D65E7" w14:textId="77777777" w:rsidR="00766E76" w:rsidRDefault="00766E76" w:rsidP="00142BB1">
            <w:pPr>
              <w:pStyle w:val="TAL"/>
            </w:pPr>
            <w:r>
              <w:t>3GPP TS 29.523 [20]</w:t>
            </w:r>
          </w:p>
        </w:tc>
        <w:tc>
          <w:tcPr>
            <w:tcW w:w="2578" w:type="dxa"/>
          </w:tcPr>
          <w:p w14:paraId="195B1162" w14:textId="77777777" w:rsidR="00766E76" w:rsidRDefault="00766E76" w:rsidP="00142BB1">
            <w:pPr>
              <w:pStyle w:val="TAL"/>
            </w:pPr>
            <w:r>
              <w:t>Represents the type of reporting the subscription requires.</w:t>
            </w:r>
          </w:p>
        </w:tc>
        <w:tc>
          <w:tcPr>
            <w:tcW w:w="2498" w:type="dxa"/>
          </w:tcPr>
          <w:p w14:paraId="55B6947F" w14:textId="77777777" w:rsidR="00766E76" w:rsidRDefault="00766E76" w:rsidP="00142BB1">
            <w:pPr>
              <w:pStyle w:val="TAL"/>
            </w:pPr>
          </w:p>
        </w:tc>
      </w:tr>
      <w:tr w:rsidR="00766E76" w14:paraId="07E3A351" w14:textId="77777777" w:rsidTr="00142BB1">
        <w:trPr>
          <w:jc w:val="center"/>
        </w:trPr>
        <w:tc>
          <w:tcPr>
            <w:tcW w:w="2637" w:type="dxa"/>
          </w:tcPr>
          <w:p w14:paraId="37B0D820" w14:textId="77777777" w:rsidR="00766E76" w:rsidRDefault="00766E76" w:rsidP="00142BB1">
            <w:pPr>
              <w:pStyle w:val="TAL"/>
            </w:pPr>
            <w:r>
              <w:t>SamplingRatio</w:t>
            </w:r>
          </w:p>
        </w:tc>
        <w:tc>
          <w:tcPr>
            <w:tcW w:w="2118" w:type="dxa"/>
          </w:tcPr>
          <w:p w14:paraId="166027F5" w14:textId="77777777" w:rsidR="00766E76" w:rsidRDefault="00766E76" w:rsidP="00142BB1">
            <w:pPr>
              <w:pStyle w:val="TAL"/>
            </w:pPr>
            <w:r>
              <w:t>3GPP TS 29.571 [8]</w:t>
            </w:r>
          </w:p>
        </w:tc>
        <w:tc>
          <w:tcPr>
            <w:tcW w:w="2578" w:type="dxa"/>
          </w:tcPr>
          <w:p w14:paraId="01E99DCD" w14:textId="77777777" w:rsidR="00766E76" w:rsidRDefault="00766E76" w:rsidP="00142BB1">
            <w:pPr>
              <w:pStyle w:val="TAL"/>
              <w:rPr>
                <w:rFonts w:cs="Arial"/>
                <w:szCs w:val="18"/>
                <w:lang w:eastAsia="zh-CN"/>
              </w:rPr>
            </w:pPr>
            <w:r>
              <w:rPr>
                <w:rFonts w:cs="Arial"/>
                <w:szCs w:val="18"/>
                <w:lang w:eastAsia="zh-CN"/>
              </w:rPr>
              <w:t>Represents the sampling ratio.</w:t>
            </w:r>
          </w:p>
        </w:tc>
        <w:tc>
          <w:tcPr>
            <w:tcW w:w="2498" w:type="dxa"/>
          </w:tcPr>
          <w:p w14:paraId="7A5772FF" w14:textId="77777777" w:rsidR="00766E76" w:rsidRDefault="00766E76" w:rsidP="00142BB1">
            <w:pPr>
              <w:pStyle w:val="TAL"/>
              <w:rPr>
                <w:rFonts w:cs="Arial"/>
                <w:szCs w:val="18"/>
              </w:rPr>
            </w:pPr>
          </w:p>
        </w:tc>
      </w:tr>
      <w:tr w:rsidR="00766E76" w14:paraId="0D09949E" w14:textId="77777777" w:rsidTr="00142BB1">
        <w:trPr>
          <w:jc w:val="center"/>
        </w:trPr>
        <w:tc>
          <w:tcPr>
            <w:tcW w:w="2637" w:type="dxa"/>
          </w:tcPr>
          <w:p w14:paraId="42FD1C96" w14:textId="77777777" w:rsidR="00766E76" w:rsidRDefault="00766E76" w:rsidP="00142BB1">
            <w:pPr>
              <w:pStyle w:val="TAL"/>
            </w:pPr>
            <w:r>
              <w:t>ScheduledCommunicationTime</w:t>
            </w:r>
          </w:p>
        </w:tc>
        <w:tc>
          <w:tcPr>
            <w:tcW w:w="2118" w:type="dxa"/>
          </w:tcPr>
          <w:p w14:paraId="033E8F3F" w14:textId="77777777" w:rsidR="00766E76" w:rsidRDefault="00766E76" w:rsidP="00142BB1">
            <w:pPr>
              <w:pStyle w:val="TAL"/>
              <w:rPr>
                <w:rFonts w:cs="Arial"/>
              </w:rPr>
            </w:pPr>
            <w:r>
              <w:t>3GPP TS 29.122 [19]</w:t>
            </w:r>
          </w:p>
        </w:tc>
        <w:tc>
          <w:tcPr>
            <w:tcW w:w="2578" w:type="dxa"/>
          </w:tcPr>
          <w:p w14:paraId="120A14D1" w14:textId="77777777" w:rsidR="00766E76" w:rsidRDefault="00766E76" w:rsidP="00142BB1">
            <w:pPr>
              <w:pStyle w:val="TAL"/>
              <w:rPr>
                <w:rFonts w:cs="Arial"/>
                <w:szCs w:val="18"/>
                <w:lang w:eastAsia="zh-CN"/>
              </w:rPr>
            </w:pPr>
            <w:r>
              <w:rPr>
                <w:rFonts w:cs="Arial"/>
                <w:szCs w:val="18"/>
                <w:lang w:eastAsia="zh-CN"/>
              </w:rPr>
              <w:t>Represents the scheduled communication time information.</w:t>
            </w:r>
          </w:p>
        </w:tc>
        <w:tc>
          <w:tcPr>
            <w:tcW w:w="2498" w:type="dxa"/>
          </w:tcPr>
          <w:p w14:paraId="27CD60DC" w14:textId="77777777" w:rsidR="00766E76" w:rsidRDefault="00766E76" w:rsidP="00142BB1">
            <w:pPr>
              <w:pStyle w:val="TAL"/>
              <w:rPr>
                <w:rFonts w:cs="Arial"/>
                <w:szCs w:val="18"/>
              </w:rPr>
            </w:pPr>
            <w:r>
              <w:rPr>
                <w:rFonts w:cs="Arial"/>
                <w:szCs w:val="18"/>
              </w:rPr>
              <w:t>UeMobility UeCommunication</w:t>
            </w:r>
          </w:p>
        </w:tc>
      </w:tr>
      <w:tr w:rsidR="00766E76" w14:paraId="60070FED" w14:textId="77777777" w:rsidTr="00142BB1">
        <w:trPr>
          <w:jc w:val="center"/>
        </w:trPr>
        <w:tc>
          <w:tcPr>
            <w:tcW w:w="2637" w:type="dxa"/>
          </w:tcPr>
          <w:p w14:paraId="439729D2" w14:textId="77777777" w:rsidR="00766E76" w:rsidRDefault="00766E76" w:rsidP="00142BB1">
            <w:pPr>
              <w:pStyle w:val="TAL"/>
            </w:pPr>
            <w:r>
              <w:t>SmcceInfo</w:t>
            </w:r>
          </w:p>
        </w:tc>
        <w:tc>
          <w:tcPr>
            <w:tcW w:w="2118" w:type="dxa"/>
          </w:tcPr>
          <w:p w14:paraId="192C2E84" w14:textId="77777777" w:rsidR="00766E76" w:rsidRDefault="00766E76" w:rsidP="00142BB1">
            <w:pPr>
              <w:pStyle w:val="TAL"/>
            </w:pPr>
            <w:r>
              <w:rPr>
                <w:rFonts w:hint="eastAsia"/>
                <w:lang w:eastAsia="ko-KR"/>
              </w:rPr>
              <w:t>5.2.6.2.12</w:t>
            </w:r>
          </w:p>
        </w:tc>
        <w:tc>
          <w:tcPr>
            <w:tcW w:w="2578" w:type="dxa"/>
          </w:tcPr>
          <w:p w14:paraId="4F012D88" w14:textId="77777777" w:rsidR="00766E76" w:rsidRDefault="00766E76" w:rsidP="00142BB1">
            <w:pPr>
              <w:pStyle w:val="TAL"/>
              <w:rPr>
                <w:rFonts w:cs="Arial"/>
                <w:szCs w:val="18"/>
                <w:lang w:eastAsia="zh-CN"/>
              </w:rPr>
            </w:pPr>
            <w:r>
              <w:rPr>
                <w:lang w:val="en-US"/>
              </w:rPr>
              <w:t>Represents the analytics of Session Management Congestion Control Experience information.</w:t>
            </w:r>
          </w:p>
        </w:tc>
        <w:tc>
          <w:tcPr>
            <w:tcW w:w="2498" w:type="dxa"/>
          </w:tcPr>
          <w:p w14:paraId="7B3CA15B" w14:textId="77777777" w:rsidR="00766E76" w:rsidRDefault="00766E76" w:rsidP="00142BB1">
            <w:pPr>
              <w:pStyle w:val="TAL"/>
              <w:rPr>
                <w:rFonts w:cs="Arial"/>
                <w:szCs w:val="18"/>
              </w:rPr>
            </w:pPr>
            <w:r>
              <w:rPr>
                <w:rFonts w:hint="eastAsia"/>
                <w:lang w:eastAsia="zh-CN"/>
              </w:rPr>
              <w:t>S</w:t>
            </w:r>
            <w:r>
              <w:rPr>
                <w:lang w:eastAsia="zh-CN"/>
              </w:rPr>
              <w:t>MCCE</w:t>
            </w:r>
          </w:p>
        </w:tc>
      </w:tr>
      <w:tr w:rsidR="00766E76" w14:paraId="4FBEC4AB" w14:textId="77777777" w:rsidTr="00142BB1">
        <w:trPr>
          <w:jc w:val="center"/>
        </w:trPr>
        <w:tc>
          <w:tcPr>
            <w:tcW w:w="2637" w:type="dxa"/>
          </w:tcPr>
          <w:p w14:paraId="09FAD849" w14:textId="77777777" w:rsidR="00766E76" w:rsidRDefault="00766E76" w:rsidP="00142BB1">
            <w:pPr>
              <w:pStyle w:val="TAL"/>
            </w:pPr>
            <w:r>
              <w:t>Snssai</w:t>
            </w:r>
          </w:p>
        </w:tc>
        <w:tc>
          <w:tcPr>
            <w:tcW w:w="2118" w:type="dxa"/>
          </w:tcPr>
          <w:p w14:paraId="77480C2F" w14:textId="77777777" w:rsidR="00766E76" w:rsidRDefault="00766E76" w:rsidP="00142BB1">
            <w:pPr>
              <w:pStyle w:val="TAL"/>
            </w:pPr>
            <w:r>
              <w:t>3GPP TS 29.571 [8]</w:t>
            </w:r>
          </w:p>
        </w:tc>
        <w:tc>
          <w:tcPr>
            <w:tcW w:w="2578" w:type="dxa"/>
          </w:tcPr>
          <w:p w14:paraId="22085299" w14:textId="77777777" w:rsidR="00766E76" w:rsidRDefault="00766E76" w:rsidP="00142BB1">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3455843C" w14:textId="77777777" w:rsidR="00766E76" w:rsidRDefault="00766E76" w:rsidP="00142BB1">
            <w:pPr>
              <w:pStyle w:val="TAL"/>
              <w:rPr>
                <w:rFonts w:cs="Arial"/>
                <w:szCs w:val="18"/>
              </w:rPr>
            </w:pPr>
          </w:p>
        </w:tc>
      </w:tr>
      <w:tr w:rsidR="00766E76" w14:paraId="4D2DE09C" w14:textId="77777777" w:rsidTr="00142BB1">
        <w:trPr>
          <w:jc w:val="center"/>
        </w:trPr>
        <w:tc>
          <w:tcPr>
            <w:tcW w:w="2637" w:type="dxa"/>
          </w:tcPr>
          <w:p w14:paraId="648BA9E9" w14:textId="77777777" w:rsidR="00766E76" w:rsidRDefault="00766E76" w:rsidP="00142BB1">
            <w:pPr>
              <w:pStyle w:val="TAL"/>
            </w:pPr>
            <w:r>
              <w:t>SscMode</w:t>
            </w:r>
          </w:p>
        </w:tc>
        <w:tc>
          <w:tcPr>
            <w:tcW w:w="2118" w:type="dxa"/>
          </w:tcPr>
          <w:p w14:paraId="5D024F05" w14:textId="77777777" w:rsidR="00766E76" w:rsidRDefault="00766E76" w:rsidP="00142BB1">
            <w:pPr>
              <w:pStyle w:val="TAL"/>
            </w:pPr>
            <w:r>
              <w:t>3GPP TS 29.571 [8]</w:t>
            </w:r>
          </w:p>
        </w:tc>
        <w:tc>
          <w:tcPr>
            <w:tcW w:w="2578" w:type="dxa"/>
          </w:tcPr>
          <w:p w14:paraId="3C9E6AED" w14:textId="77777777" w:rsidR="00766E76" w:rsidRDefault="00766E76" w:rsidP="00142BB1">
            <w:pPr>
              <w:pStyle w:val="TAL"/>
              <w:rPr>
                <w:rFonts w:cs="Arial"/>
                <w:szCs w:val="18"/>
              </w:rPr>
            </w:pPr>
            <w:r>
              <w:rPr>
                <w:rFonts w:cs="Arial"/>
                <w:szCs w:val="18"/>
              </w:rPr>
              <w:t>Identifies te SSC Mode of the PDU Session.</w:t>
            </w:r>
          </w:p>
        </w:tc>
        <w:tc>
          <w:tcPr>
            <w:tcW w:w="2498" w:type="dxa"/>
          </w:tcPr>
          <w:p w14:paraId="2478E675" w14:textId="77777777" w:rsidR="00766E76" w:rsidRDefault="00766E76" w:rsidP="00142BB1">
            <w:pPr>
              <w:pStyle w:val="TAL"/>
              <w:rPr>
                <w:rFonts w:cs="Arial"/>
                <w:szCs w:val="18"/>
              </w:rPr>
            </w:pPr>
            <w:r>
              <w:rPr>
                <w:rFonts w:cs="Arial"/>
                <w:szCs w:val="18"/>
              </w:rPr>
              <w:t>ServiceExperienceExt2_eNA</w:t>
            </w:r>
          </w:p>
        </w:tc>
      </w:tr>
      <w:tr w:rsidR="00766E76" w14:paraId="47AEC389" w14:textId="77777777" w:rsidTr="00142BB1">
        <w:trPr>
          <w:jc w:val="center"/>
        </w:trPr>
        <w:tc>
          <w:tcPr>
            <w:tcW w:w="2637" w:type="dxa"/>
          </w:tcPr>
          <w:p w14:paraId="740E8CCC" w14:textId="77777777" w:rsidR="00766E76" w:rsidRDefault="00766E76" w:rsidP="00142BB1">
            <w:pPr>
              <w:pStyle w:val="TAL"/>
            </w:pPr>
            <w:r>
              <w:t>Supi</w:t>
            </w:r>
          </w:p>
        </w:tc>
        <w:tc>
          <w:tcPr>
            <w:tcW w:w="2118" w:type="dxa"/>
          </w:tcPr>
          <w:p w14:paraId="6D3C5CED" w14:textId="77777777" w:rsidR="00766E76" w:rsidRDefault="00766E76" w:rsidP="00142BB1">
            <w:pPr>
              <w:pStyle w:val="TAL"/>
            </w:pPr>
            <w:r>
              <w:t>3GPP TS 29.571 [8]</w:t>
            </w:r>
          </w:p>
        </w:tc>
        <w:tc>
          <w:tcPr>
            <w:tcW w:w="2578" w:type="dxa"/>
          </w:tcPr>
          <w:p w14:paraId="3FC5E2D0" w14:textId="77777777" w:rsidR="00766E76" w:rsidRDefault="00766E76" w:rsidP="00142BB1">
            <w:pPr>
              <w:pStyle w:val="TAL"/>
              <w:rPr>
                <w:rFonts w:cs="Arial"/>
                <w:szCs w:val="18"/>
              </w:rPr>
            </w:pPr>
            <w:r>
              <w:rPr>
                <w:rFonts w:cs="Arial"/>
                <w:szCs w:val="18"/>
              </w:rPr>
              <w:t>The SUPI for an UE.</w:t>
            </w:r>
          </w:p>
        </w:tc>
        <w:tc>
          <w:tcPr>
            <w:tcW w:w="2498" w:type="dxa"/>
          </w:tcPr>
          <w:p w14:paraId="259B2300" w14:textId="77777777" w:rsidR="00766E76" w:rsidRDefault="00766E76" w:rsidP="00142BB1">
            <w:pPr>
              <w:pStyle w:val="TAL"/>
            </w:pPr>
            <w:r>
              <w:t>ServiceExperience,</w:t>
            </w:r>
          </w:p>
          <w:p w14:paraId="4B9A7DE2" w14:textId="77777777" w:rsidR="00766E76" w:rsidRDefault="00766E76" w:rsidP="00142BB1">
            <w:pPr>
              <w:pStyle w:val="TAL"/>
            </w:pPr>
            <w:r>
              <w:t>NfLoad</w:t>
            </w:r>
          </w:p>
          <w:p w14:paraId="00DC1A80" w14:textId="77777777" w:rsidR="00766E76" w:rsidRDefault="00766E76" w:rsidP="00142BB1">
            <w:pPr>
              <w:pStyle w:val="TAL"/>
            </w:pPr>
            <w:r>
              <w:t>NetworkPerformance,</w:t>
            </w:r>
          </w:p>
          <w:p w14:paraId="16F15A59" w14:textId="77777777" w:rsidR="00766E76" w:rsidRDefault="00766E76" w:rsidP="00142BB1">
            <w:pPr>
              <w:pStyle w:val="TAL"/>
            </w:pPr>
            <w:r>
              <w:t>UserDataCongestion</w:t>
            </w:r>
          </w:p>
          <w:p w14:paraId="4423C480" w14:textId="77777777" w:rsidR="00766E76" w:rsidRDefault="00766E76" w:rsidP="00142BB1">
            <w:pPr>
              <w:pStyle w:val="TAL"/>
            </w:pPr>
            <w:r>
              <w:t>UeMobility</w:t>
            </w:r>
          </w:p>
          <w:p w14:paraId="2B36425F" w14:textId="77777777" w:rsidR="00766E76" w:rsidRDefault="00766E76" w:rsidP="00142BB1">
            <w:pPr>
              <w:pStyle w:val="TAL"/>
            </w:pPr>
            <w:r>
              <w:t>UeCommunication</w:t>
            </w:r>
          </w:p>
          <w:p w14:paraId="5B9D0CD4" w14:textId="77777777" w:rsidR="00766E76" w:rsidRDefault="00766E76" w:rsidP="00142BB1">
            <w:pPr>
              <w:pStyle w:val="TAL"/>
            </w:pPr>
            <w:r>
              <w:t>AbnormalBehaviour</w:t>
            </w:r>
          </w:p>
          <w:p w14:paraId="33020472" w14:textId="77777777" w:rsidR="00766E76" w:rsidRDefault="00766E76" w:rsidP="00142BB1">
            <w:pPr>
              <w:pStyle w:val="TAL"/>
            </w:pPr>
            <w:r>
              <w:t>Dispersion</w:t>
            </w:r>
          </w:p>
          <w:p w14:paraId="6F7164AD" w14:textId="77777777" w:rsidR="00766E76" w:rsidRDefault="00766E76" w:rsidP="00142BB1">
            <w:pPr>
              <w:pStyle w:val="TAL"/>
            </w:pPr>
            <w:r>
              <w:t>RedundantTransmissionExp</w:t>
            </w:r>
          </w:p>
          <w:p w14:paraId="6C3023D3" w14:textId="77777777" w:rsidR="00766E76" w:rsidRDefault="00766E76" w:rsidP="00142BB1">
            <w:pPr>
              <w:pStyle w:val="TAL"/>
              <w:rPr>
                <w:rFonts w:eastAsia="Batang" w:cs="Arial"/>
                <w:szCs w:val="18"/>
              </w:rPr>
            </w:pPr>
            <w:r>
              <w:t>WlanPerformance</w:t>
            </w:r>
          </w:p>
          <w:p w14:paraId="0DDB53E9" w14:textId="77777777" w:rsidR="00766E76" w:rsidRDefault="00766E76" w:rsidP="00142BB1">
            <w:pPr>
              <w:pStyle w:val="TAL"/>
              <w:rPr>
                <w:rFonts w:cs="Arial"/>
                <w:szCs w:val="18"/>
              </w:rPr>
            </w:pPr>
            <w:r>
              <w:rPr>
                <w:rFonts w:cs="Arial"/>
                <w:szCs w:val="18"/>
              </w:rPr>
              <w:t>PduSesTraffic</w:t>
            </w:r>
          </w:p>
          <w:p w14:paraId="322EC7AB" w14:textId="77777777" w:rsidR="00766E76" w:rsidRDefault="00766E76" w:rsidP="00142BB1">
            <w:pPr>
              <w:pStyle w:val="TAL"/>
            </w:pPr>
            <w:r>
              <w:rPr>
                <w:lang w:eastAsia="zh-CN"/>
              </w:rPr>
              <w:t>RelativeProximity</w:t>
            </w:r>
          </w:p>
        </w:tc>
      </w:tr>
      <w:tr w:rsidR="00766E76" w14:paraId="0869FD87" w14:textId="77777777" w:rsidTr="00142BB1">
        <w:trPr>
          <w:jc w:val="center"/>
        </w:trPr>
        <w:tc>
          <w:tcPr>
            <w:tcW w:w="2637" w:type="dxa"/>
          </w:tcPr>
          <w:p w14:paraId="16904580" w14:textId="77777777" w:rsidR="00766E76" w:rsidRDefault="00766E76" w:rsidP="00142BB1">
            <w:pPr>
              <w:pStyle w:val="TAL"/>
            </w:pPr>
            <w:r>
              <w:t>SupportedFeatures</w:t>
            </w:r>
          </w:p>
        </w:tc>
        <w:tc>
          <w:tcPr>
            <w:tcW w:w="2118" w:type="dxa"/>
          </w:tcPr>
          <w:p w14:paraId="37C6F41A" w14:textId="77777777" w:rsidR="00766E76" w:rsidRDefault="00766E76" w:rsidP="00142BB1">
            <w:pPr>
              <w:pStyle w:val="TAL"/>
            </w:pPr>
            <w:r>
              <w:t>3GPP TS 29.571 [8]</w:t>
            </w:r>
          </w:p>
        </w:tc>
        <w:tc>
          <w:tcPr>
            <w:tcW w:w="2578" w:type="dxa"/>
          </w:tcPr>
          <w:p w14:paraId="668F508D" w14:textId="77777777" w:rsidR="00766E76" w:rsidRDefault="00766E76" w:rsidP="00142BB1">
            <w:pPr>
              <w:pStyle w:val="TAL"/>
            </w:pPr>
            <w:r>
              <w:t>Used to negotiate the applicability of the optional features defined in table 5.1.8-1.</w:t>
            </w:r>
          </w:p>
        </w:tc>
        <w:tc>
          <w:tcPr>
            <w:tcW w:w="2498" w:type="dxa"/>
          </w:tcPr>
          <w:p w14:paraId="23121986" w14:textId="77777777" w:rsidR="00766E76" w:rsidRDefault="00766E76" w:rsidP="00142BB1">
            <w:pPr>
              <w:pStyle w:val="TAL"/>
            </w:pPr>
          </w:p>
        </w:tc>
      </w:tr>
      <w:tr w:rsidR="00766E76" w14:paraId="0B87FAB2" w14:textId="77777777" w:rsidTr="00142BB1">
        <w:trPr>
          <w:jc w:val="center"/>
        </w:trPr>
        <w:tc>
          <w:tcPr>
            <w:tcW w:w="2637" w:type="dxa"/>
          </w:tcPr>
          <w:p w14:paraId="652FE155" w14:textId="77777777" w:rsidR="00766E76" w:rsidRDefault="00766E76" w:rsidP="00142BB1">
            <w:pPr>
              <w:pStyle w:val="TAL"/>
            </w:pPr>
            <w:r>
              <w:t>SvcExperience</w:t>
            </w:r>
          </w:p>
        </w:tc>
        <w:tc>
          <w:tcPr>
            <w:tcW w:w="2118" w:type="dxa"/>
          </w:tcPr>
          <w:p w14:paraId="78E46A0B" w14:textId="77777777" w:rsidR="00766E76" w:rsidRDefault="00766E76" w:rsidP="00142BB1">
            <w:pPr>
              <w:pStyle w:val="TAL"/>
            </w:pPr>
            <w:r>
              <w:t>3GPP TS 29.517 [22]</w:t>
            </w:r>
          </w:p>
        </w:tc>
        <w:tc>
          <w:tcPr>
            <w:tcW w:w="2578" w:type="dxa"/>
          </w:tcPr>
          <w:p w14:paraId="6DC524F9" w14:textId="77777777" w:rsidR="00766E76" w:rsidRDefault="00766E76" w:rsidP="00142BB1">
            <w:pPr>
              <w:pStyle w:val="TAL"/>
            </w:pPr>
            <w:r>
              <w:t>Represents the service experience information.</w:t>
            </w:r>
          </w:p>
        </w:tc>
        <w:tc>
          <w:tcPr>
            <w:tcW w:w="2498" w:type="dxa"/>
          </w:tcPr>
          <w:p w14:paraId="3F2863C3" w14:textId="77777777" w:rsidR="00766E76" w:rsidRDefault="00766E76" w:rsidP="00142BB1">
            <w:pPr>
              <w:pStyle w:val="TAL"/>
            </w:pPr>
            <w:r>
              <w:t>ServiceExperience</w:t>
            </w:r>
          </w:p>
        </w:tc>
      </w:tr>
      <w:tr w:rsidR="00766E76" w14:paraId="120ED7B2" w14:textId="77777777" w:rsidTr="00142BB1">
        <w:trPr>
          <w:jc w:val="center"/>
        </w:trPr>
        <w:tc>
          <w:tcPr>
            <w:tcW w:w="2637" w:type="dxa"/>
          </w:tcPr>
          <w:p w14:paraId="7AA943BF" w14:textId="77777777" w:rsidR="00766E76" w:rsidRDefault="00766E76" w:rsidP="00142BB1">
            <w:pPr>
              <w:pStyle w:val="TAL"/>
            </w:pPr>
            <w:r>
              <w:t>Tai</w:t>
            </w:r>
          </w:p>
        </w:tc>
        <w:tc>
          <w:tcPr>
            <w:tcW w:w="2118" w:type="dxa"/>
          </w:tcPr>
          <w:p w14:paraId="4A98E25C" w14:textId="77777777" w:rsidR="00766E76" w:rsidRDefault="00766E76" w:rsidP="00142BB1">
            <w:pPr>
              <w:pStyle w:val="TAL"/>
            </w:pPr>
            <w:r>
              <w:t>3GPP TS 29.571 [8]</w:t>
            </w:r>
          </w:p>
        </w:tc>
        <w:tc>
          <w:tcPr>
            <w:tcW w:w="2578" w:type="dxa"/>
          </w:tcPr>
          <w:p w14:paraId="6630B385" w14:textId="77777777" w:rsidR="00766E76" w:rsidRDefault="00766E76" w:rsidP="00142BB1">
            <w:pPr>
              <w:pStyle w:val="TAL"/>
            </w:pPr>
            <w:r>
              <w:t>Tracking Area Information.</w:t>
            </w:r>
          </w:p>
        </w:tc>
        <w:tc>
          <w:tcPr>
            <w:tcW w:w="2498" w:type="dxa"/>
          </w:tcPr>
          <w:p w14:paraId="7563D5D2" w14:textId="77777777" w:rsidR="00766E76" w:rsidRDefault="00766E76" w:rsidP="00142BB1">
            <w:pPr>
              <w:pStyle w:val="TAL"/>
              <w:rPr>
                <w:rFonts w:cs="Arial"/>
                <w:szCs w:val="18"/>
              </w:rPr>
            </w:pPr>
            <w:r>
              <w:t>AnaSubTransfer</w:t>
            </w:r>
          </w:p>
        </w:tc>
      </w:tr>
      <w:tr w:rsidR="00766E76" w14:paraId="0B826845" w14:textId="77777777" w:rsidTr="00142BB1">
        <w:trPr>
          <w:jc w:val="center"/>
        </w:trPr>
        <w:tc>
          <w:tcPr>
            <w:tcW w:w="2637" w:type="dxa"/>
          </w:tcPr>
          <w:p w14:paraId="5E758B9F" w14:textId="77777777" w:rsidR="00766E76" w:rsidRDefault="00766E76" w:rsidP="00142BB1">
            <w:pPr>
              <w:pStyle w:val="TAL"/>
            </w:pPr>
            <w:r>
              <w:t>TimeWindow</w:t>
            </w:r>
          </w:p>
        </w:tc>
        <w:tc>
          <w:tcPr>
            <w:tcW w:w="2118" w:type="dxa"/>
          </w:tcPr>
          <w:p w14:paraId="5E7A494C" w14:textId="77777777" w:rsidR="00766E76" w:rsidRDefault="00766E76" w:rsidP="00142BB1">
            <w:pPr>
              <w:pStyle w:val="TAL"/>
            </w:pPr>
            <w:r>
              <w:t>3GPP TS 29.122 [19]</w:t>
            </w:r>
          </w:p>
        </w:tc>
        <w:tc>
          <w:tcPr>
            <w:tcW w:w="2578" w:type="dxa"/>
          </w:tcPr>
          <w:p w14:paraId="145AD017" w14:textId="77777777" w:rsidR="00766E76" w:rsidRDefault="00766E76" w:rsidP="00142BB1">
            <w:pPr>
              <w:pStyle w:val="TAL"/>
            </w:pPr>
            <w:r>
              <w:t>Represents a time window.</w:t>
            </w:r>
          </w:p>
        </w:tc>
        <w:tc>
          <w:tcPr>
            <w:tcW w:w="2498" w:type="dxa"/>
          </w:tcPr>
          <w:p w14:paraId="7AEDAFE9" w14:textId="77777777" w:rsidR="00766E76" w:rsidRDefault="00766E76" w:rsidP="00142BB1">
            <w:pPr>
              <w:pStyle w:val="TAL"/>
              <w:rPr>
                <w:rFonts w:cs="Arial"/>
                <w:szCs w:val="18"/>
              </w:rPr>
            </w:pPr>
          </w:p>
        </w:tc>
      </w:tr>
      <w:tr w:rsidR="00766E76" w14:paraId="0FA96537" w14:textId="77777777" w:rsidTr="00142BB1">
        <w:trPr>
          <w:jc w:val="center"/>
        </w:trPr>
        <w:tc>
          <w:tcPr>
            <w:tcW w:w="2637" w:type="dxa"/>
          </w:tcPr>
          <w:p w14:paraId="24E6E4D4" w14:textId="77777777" w:rsidR="00766E76" w:rsidRDefault="00766E76" w:rsidP="00142BB1">
            <w:pPr>
              <w:pStyle w:val="TAL"/>
            </w:pPr>
            <w:r>
              <w:lastRenderedPageBreak/>
              <w:t>Uinteger</w:t>
            </w:r>
          </w:p>
        </w:tc>
        <w:tc>
          <w:tcPr>
            <w:tcW w:w="2118" w:type="dxa"/>
          </w:tcPr>
          <w:p w14:paraId="48E5509D" w14:textId="77777777" w:rsidR="00766E76" w:rsidRDefault="00766E76" w:rsidP="00142BB1">
            <w:pPr>
              <w:pStyle w:val="TAL"/>
            </w:pPr>
            <w:r>
              <w:t>3GPP TS 29.571 [8]</w:t>
            </w:r>
          </w:p>
        </w:tc>
        <w:tc>
          <w:tcPr>
            <w:tcW w:w="2578" w:type="dxa"/>
          </w:tcPr>
          <w:p w14:paraId="20526856" w14:textId="77777777" w:rsidR="00766E76" w:rsidRDefault="00766E76" w:rsidP="00142BB1">
            <w:pPr>
              <w:pStyle w:val="TAL"/>
            </w:pPr>
            <w:r>
              <w:t>Unsigned Integer, i.e. only value 0 and integers above 0 are permissible.</w:t>
            </w:r>
          </w:p>
        </w:tc>
        <w:tc>
          <w:tcPr>
            <w:tcW w:w="2498" w:type="dxa"/>
          </w:tcPr>
          <w:p w14:paraId="147961CB" w14:textId="77777777" w:rsidR="00766E76" w:rsidRDefault="00766E76" w:rsidP="00142BB1">
            <w:pPr>
              <w:pStyle w:val="TAL"/>
              <w:rPr>
                <w:rFonts w:cs="Arial"/>
                <w:szCs w:val="18"/>
              </w:rPr>
            </w:pPr>
          </w:p>
        </w:tc>
      </w:tr>
      <w:tr w:rsidR="00766E76" w14:paraId="58EEBC8C" w14:textId="77777777" w:rsidTr="00142BB1">
        <w:trPr>
          <w:jc w:val="center"/>
        </w:trPr>
        <w:tc>
          <w:tcPr>
            <w:tcW w:w="2637" w:type="dxa"/>
          </w:tcPr>
          <w:p w14:paraId="709CB8DB" w14:textId="77777777" w:rsidR="00766E76" w:rsidRDefault="00766E76" w:rsidP="00142BB1">
            <w:pPr>
              <w:pStyle w:val="TAL"/>
            </w:pPr>
            <w:r>
              <w:t>UpfInformation</w:t>
            </w:r>
          </w:p>
        </w:tc>
        <w:tc>
          <w:tcPr>
            <w:tcW w:w="2118" w:type="dxa"/>
          </w:tcPr>
          <w:p w14:paraId="476CAD82" w14:textId="77777777" w:rsidR="00766E76" w:rsidRDefault="00766E76" w:rsidP="00142BB1">
            <w:pPr>
              <w:pStyle w:val="TAL"/>
            </w:pPr>
            <w:r>
              <w:t>3GPP TS 29.508 [</w:t>
            </w:r>
            <w:r>
              <w:rPr>
                <w:lang w:eastAsia="zh-CN"/>
              </w:rPr>
              <w:t>29</w:t>
            </w:r>
            <w:r>
              <w:t>]</w:t>
            </w:r>
          </w:p>
        </w:tc>
        <w:tc>
          <w:tcPr>
            <w:tcW w:w="2578" w:type="dxa"/>
          </w:tcPr>
          <w:p w14:paraId="2F49291F" w14:textId="77777777" w:rsidR="00766E76" w:rsidRDefault="00766E76" w:rsidP="00142BB1">
            <w:pPr>
              <w:pStyle w:val="TAL"/>
            </w:pPr>
            <w:r>
              <w:rPr>
                <w:rFonts w:cs="Arial"/>
                <w:szCs w:val="18"/>
                <w:lang w:eastAsia="zh-CN"/>
              </w:rPr>
              <w:t xml:space="preserve">The </w:t>
            </w:r>
            <w:r>
              <w:rPr>
                <w:lang w:eastAsia="zh-CN"/>
              </w:rPr>
              <w:t>information of the UPF serving the UE.</w:t>
            </w:r>
          </w:p>
        </w:tc>
        <w:tc>
          <w:tcPr>
            <w:tcW w:w="2498" w:type="dxa"/>
          </w:tcPr>
          <w:p w14:paraId="24BB5C63" w14:textId="77777777" w:rsidR="00766E76" w:rsidRDefault="00766E76" w:rsidP="00142BB1">
            <w:pPr>
              <w:pStyle w:val="TAL"/>
              <w:rPr>
                <w:rFonts w:cs="Arial"/>
                <w:szCs w:val="18"/>
                <w:lang w:eastAsia="zh-CN"/>
              </w:rPr>
            </w:pPr>
            <w:r>
              <w:rPr>
                <w:rFonts w:cs="Arial"/>
                <w:szCs w:val="18"/>
                <w:lang w:eastAsia="zh-CN"/>
              </w:rPr>
              <w:t>ServiceExperienceExt</w:t>
            </w:r>
          </w:p>
          <w:p w14:paraId="42D3F870" w14:textId="77777777" w:rsidR="00766E76" w:rsidRDefault="00766E76" w:rsidP="00142BB1">
            <w:pPr>
              <w:pStyle w:val="TAL"/>
              <w:rPr>
                <w:rFonts w:cs="Arial"/>
                <w:szCs w:val="18"/>
              </w:rPr>
            </w:pPr>
            <w:r>
              <w:rPr>
                <w:lang w:eastAsia="zh-CN"/>
              </w:rPr>
              <w:t>DnPerformance</w:t>
            </w:r>
          </w:p>
        </w:tc>
      </w:tr>
      <w:tr w:rsidR="00766E76" w14:paraId="34E4D69C" w14:textId="77777777" w:rsidTr="00142BB1">
        <w:trPr>
          <w:jc w:val="center"/>
        </w:trPr>
        <w:tc>
          <w:tcPr>
            <w:tcW w:w="2637" w:type="dxa"/>
          </w:tcPr>
          <w:p w14:paraId="59C43B39" w14:textId="77777777" w:rsidR="00766E76" w:rsidRDefault="00766E76" w:rsidP="00142BB1">
            <w:pPr>
              <w:pStyle w:val="TAL"/>
            </w:pPr>
            <w:r>
              <w:t>Uri</w:t>
            </w:r>
          </w:p>
        </w:tc>
        <w:tc>
          <w:tcPr>
            <w:tcW w:w="2118" w:type="dxa"/>
          </w:tcPr>
          <w:p w14:paraId="5820D6EB" w14:textId="77777777" w:rsidR="00766E76" w:rsidRDefault="00766E76" w:rsidP="00142BB1">
            <w:pPr>
              <w:pStyle w:val="TAL"/>
            </w:pPr>
            <w:r>
              <w:t>3GPP TS 29.571 [8]</w:t>
            </w:r>
          </w:p>
        </w:tc>
        <w:tc>
          <w:tcPr>
            <w:tcW w:w="2578" w:type="dxa"/>
          </w:tcPr>
          <w:p w14:paraId="7EE1CDB5" w14:textId="77777777" w:rsidR="00766E76" w:rsidRDefault="00766E76" w:rsidP="00142BB1">
            <w:pPr>
              <w:pStyle w:val="TAL"/>
            </w:pPr>
            <w:r>
              <w:t>Represents a URI.</w:t>
            </w:r>
          </w:p>
        </w:tc>
        <w:tc>
          <w:tcPr>
            <w:tcW w:w="2498" w:type="dxa"/>
          </w:tcPr>
          <w:p w14:paraId="379D9EE0" w14:textId="77777777" w:rsidR="00766E76" w:rsidRDefault="00766E76" w:rsidP="00142BB1">
            <w:pPr>
              <w:pStyle w:val="TAL"/>
              <w:rPr>
                <w:rFonts w:cs="Arial"/>
                <w:szCs w:val="18"/>
              </w:rPr>
            </w:pPr>
          </w:p>
        </w:tc>
      </w:tr>
      <w:tr w:rsidR="00766E76" w14:paraId="542DF261" w14:textId="77777777" w:rsidTr="00142BB1">
        <w:trPr>
          <w:jc w:val="center"/>
        </w:trPr>
        <w:tc>
          <w:tcPr>
            <w:tcW w:w="2637" w:type="dxa"/>
          </w:tcPr>
          <w:p w14:paraId="4A09F357" w14:textId="77777777" w:rsidR="00766E76" w:rsidRDefault="00766E76" w:rsidP="00142BB1">
            <w:pPr>
              <w:pStyle w:val="TAL"/>
            </w:pPr>
            <w:r>
              <w:t>UserLocation</w:t>
            </w:r>
          </w:p>
        </w:tc>
        <w:tc>
          <w:tcPr>
            <w:tcW w:w="2118" w:type="dxa"/>
          </w:tcPr>
          <w:p w14:paraId="7AC9342F" w14:textId="77777777" w:rsidR="00766E76" w:rsidRDefault="00766E76" w:rsidP="00142BB1">
            <w:pPr>
              <w:pStyle w:val="TAL"/>
            </w:pPr>
            <w:r>
              <w:t>3GPP TS 29.571 [8]</w:t>
            </w:r>
          </w:p>
        </w:tc>
        <w:tc>
          <w:tcPr>
            <w:tcW w:w="2578" w:type="dxa"/>
          </w:tcPr>
          <w:p w14:paraId="13E3D847" w14:textId="77777777" w:rsidR="00766E76" w:rsidRDefault="00766E76" w:rsidP="00142BB1">
            <w:pPr>
              <w:pStyle w:val="TAL"/>
            </w:pPr>
            <w:r>
              <w:t>Represents user location information.</w:t>
            </w:r>
          </w:p>
        </w:tc>
        <w:tc>
          <w:tcPr>
            <w:tcW w:w="2498" w:type="dxa"/>
          </w:tcPr>
          <w:p w14:paraId="26ECD02B" w14:textId="77777777" w:rsidR="00766E76" w:rsidRDefault="00766E76" w:rsidP="00142BB1">
            <w:pPr>
              <w:pStyle w:val="TAL"/>
            </w:pPr>
            <w:r>
              <w:rPr>
                <w:rFonts w:cs="Arial"/>
                <w:szCs w:val="18"/>
              </w:rPr>
              <w:t>UeMobility</w:t>
            </w:r>
          </w:p>
          <w:p w14:paraId="65FADA2F" w14:textId="77777777" w:rsidR="00766E76" w:rsidRDefault="00766E76" w:rsidP="00142BB1">
            <w:pPr>
              <w:pStyle w:val="TAL"/>
            </w:pPr>
            <w:r>
              <w:t>Dispersion</w:t>
            </w:r>
          </w:p>
          <w:p w14:paraId="639131BC" w14:textId="77777777" w:rsidR="00766E76" w:rsidRDefault="00766E76" w:rsidP="00142BB1">
            <w:pPr>
              <w:pStyle w:val="TAL"/>
              <w:rPr>
                <w:rFonts w:cs="Arial"/>
                <w:szCs w:val="18"/>
              </w:rPr>
            </w:pPr>
            <w:r w:rsidRPr="00FF0D56">
              <w:rPr>
                <w:rFonts w:cs="Arial"/>
                <w:szCs w:val="18"/>
              </w:rPr>
              <w:t>E2eDataVolTransTime</w:t>
            </w:r>
          </w:p>
        </w:tc>
      </w:tr>
      <w:tr w:rsidR="00766E76" w14:paraId="70461381" w14:textId="77777777" w:rsidTr="00142BB1">
        <w:trPr>
          <w:jc w:val="center"/>
        </w:trPr>
        <w:tc>
          <w:tcPr>
            <w:tcW w:w="2637" w:type="dxa"/>
          </w:tcPr>
          <w:p w14:paraId="01B86176" w14:textId="77777777" w:rsidR="00766E76" w:rsidRDefault="00766E76" w:rsidP="00142BB1">
            <w:pPr>
              <w:pStyle w:val="TAL"/>
            </w:pPr>
            <w:r>
              <w:t>VelocityEstimate</w:t>
            </w:r>
          </w:p>
        </w:tc>
        <w:tc>
          <w:tcPr>
            <w:tcW w:w="2118" w:type="dxa"/>
          </w:tcPr>
          <w:p w14:paraId="197FA6C3" w14:textId="77777777" w:rsidR="00766E76" w:rsidRDefault="00766E76" w:rsidP="00142BB1">
            <w:pPr>
              <w:pStyle w:val="TAL"/>
            </w:pPr>
            <w:r>
              <w:rPr>
                <w:lang w:eastAsia="en-GB"/>
              </w:rPr>
              <w:t>3GPP TS 29.572</w:t>
            </w:r>
            <w:r>
              <w:t> [30]</w:t>
            </w:r>
          </w:p>
        </w:tc>
        <w:tc>
          <w:tcPr>
            <w:tcW w:w="2578" w:type="dxa"/>
          </w:tcPr>
          <w:p w14:paraId="512D57D7" w14:textId="77777777" w:rsidR="00766E76" w:rsidRDefault="00766E76" w:rsidP="00142BB1">
            <w:pPr>
              <w:pStyle w:val="TAL"/>
            </w:pPr>
            <w:r>
              <w:t>Velocity estimate</w:t>
            </w:r>
          </w:p>
        </w:tc>
        <w:tc>
          <w:tcPr>
            <w:tcW w:w="2498" w:type="dxa"/>
          </w:tcPr>
          <w:p w14:paraId="538FAB25" w14:textId="77777777" w:rsidR="00766E76" w:rsidRDefault="00766E76" w:rsidP="00142BB1">
            <w:pPr>
              <w:pStyle w:val="TAL"/>
              <w:rPr>
                <w:rFonts w:cs="Arial"/>
                <w:szCs w:val="18"/>
              </w:rPr>
            </w:pPr>
            <w:r>
              <w:rPr>
                <w:rFonts w:eastAsia="Batang"/>
              </w:rPr>
              <w:t>QoSSustainabilityExt_eNA</w:t>
            </w:r>
          </w:p>
          <w:p w14:paraId="49A594B1" w14:textId="77777777" w:rsidR="00766E76" w:rsidRDefault="00766E76" w:rsidP="00142BB1">
            <w:pPr>
              <w:pStyle w:val="TAL"/>
              <w:rPr>
                <w:rFonts w:cs="Arial"/>
                <w:szCs w:val="18"/>
              </w:rPr>
            </w:pPr>
            <w:r>
              <w:rPr>
                <w:lang w:eastAsia="zh-CN"/>
              </w:rPr>
              <w:t>RelativeProximity</w:t>
            </w:r>
          </w:p>
        </w:tc>
      </w:tr>
      <w:tr w:rsidR="00766E76" w14:paraId="78F55D24" w14:textId="77777777" w:rsidTr="00142BB1">
        <w:trPr>
          <w:jc w:val="center"/>
        </w:trPr>
        <w:tc>
          <w:tcPr>
            <w:tcW w:w="2637" w:type="dxa"/>
          </w:tcPr>
          <w:p w14:paraId="4B672776" w14:textId="77777777" w:rsidR="00766E76" w:rsidRDefault="00766E76" w:rsidP="00142BB1">
            <w:pPr>
              <w:pStyle w:val="TAL"/>
            </w:pPr>
            <w:r>
              <w:t>Volume</w:t>
            </w:r>
          </w:p>
        </w:tc>
        <w:tc>
          <w:tcPr>
            <w:tcW w:w="2118" w:type="dxa"/>
          </w:tcPr>
          <w:p w14:paraId="4F61AD69" w14:textId="77777777" w:rsidR="00766E76" w:rsidRDefault="00766E76" w:rsidP="00142BB1">
            <w:pPr>
              <w:pStyle w:val="TAL"/>
            </w:pPr>
            <w:r>
              <w:t>3GPP TS 29.122 [19]</w:t>
            </w:r>
          </w:p>
        </w:tc>
        <w:tc>
          <w:tcPr>
            <w:tcW w:w="2578" w:type="dxa"/>
          </w:tcPr>
          <w:p w14:paraId="71468349" w14:textId="77777777" w:rsidR="00766E76" w:rsidRDefault="00766E76" w:rsidP="00142BB1">
            <w:pPr>
              <w:pStyle w:val="TAL"/>
            </w:pPr>
            <w:r>
              <w:t>Represents a data volume.</w:t>
            </w:r>
          </w:p>
        </w:tc>
        <w:tc>
          <w:tcPr>
            <w:tcW w:w="2498" w:type="dxa"/>
          </w:tcPr>
          <w:p w14:paraId="3927882C" w14:textId="77777777" w:rsidR="00766E76" w:rsidRDefault="00766E76" w:rsidP="00142BB1">
            <w:pPr>
              <w:pStyle w:val="TAL"/>
              <w:rPr>
                <w:rFonts w:cs="Arial"/>
                <w:szCs w:val="18"/>
              </w:rPr>
            </w:pPr>
            <w:r>
              <w:rPr>
                <w:rFonts w:cs="Arial"/>
                <w:szCs w:val="18"/>
              </w:rPr>
              <w:t>UeCommunication</w:t>
            </w:r>
          </w:p>
          <w:p w14:paraId="3C9FD52E" w14:textId="77777777" w:rsidR="00766E76" w:rsidRDefault="00766E76" w:rsidP="00142BB1">
            <w:pPr>
              <w:pStyle w:val="TAL"/>
              <w:rPr>
                <w:rFonts w:cs="Arial"/>
                <w:szCs w:val="18"/>
              </w:rPr>
            </w:pPr>
            <w:r>
              <w:rPr>
                <w:rFonts w:cs="Arial"/>
                <w:szCs w:val="18"/>
              </w:rPr>
              <w:t>AbnormalBehaviour</w:t>
            </w:r>
          </w:p>
          <w:p w14:paraId="5AC20D57" w14:textId="77777777" w:rsidR="00766E76" w:rsidRDefault="00766E76" w:rsidP="00142BB1">
            <w:pPr>
              <w:pStyle w:val="TAL"/>
              <w:rPr>
                <w:rFonts w:cs="Arial"/>
                <w:szCs w:val="18"/>
              </w:rPr>
            </w:pPr>
            <w:r>
              <w:rPr>
                <w:rFonts w:cs="Arial"/>
                <w:szCs w:val="18"/>
              </w:rPr>
              <w:t>Dispersion</w:t>
            </w:r>
          </w:p>
          <w:p w14:paraId="6186B552" w14:textId="77777777" w:rsidR="00766E76" w:rsidRDefault="00766E76" w:rsidP="00142BB1">
            <w:pPr>
              <w:pStyle w:val="TAL"/>
              <w:rPr>
                <w:rFonts w:eastAsia="Batang" w:cs="Arial"/>
                <w:szCs w:val="18"/>
              </w:rPr>
            </w:pPr>
            <w:r>
              <w:rPr>
                <w:rFonts w:cs="Arial"/>
                <w:szCs w:val="18"/>
              </w:rPr>
              <w:t>Wlan</w:t>
            </w:r>
            <w:r>
              <w:rPr>
                <w:rFonts w:cs="Arial"/>
                <w:szCs w:val="18"/>
                <w:lang w:eastAsia="zh-CN"/>
              </w:rPr>
              <w:t>Performance</w:t>
            </w:r>
          </w:p>
          <w:p w14:paraId="07E6E827" w14:textId="77777777" w:rsidR="00766E76" w:rsidRDefault="00766E76" w:rsidP="00142BB1">
            <w:pPr>
              <w:pStyle w:val="TAL"/>
              <w:rPr>
                <w:rFonts w:cs="Arial"/>
                <w:szCs w:val="18"/>
              </w:rPr>
            </w:pPr>
            <w:r>
              <w:rPr>
                <w:rFonts w:cs="Arial"/>
                <w:szCs w:val="18"/>
              </w:rPr>
              <w:t>PduSesTraffic</w:t>
            </w:r>
          </w:p>
          <w:p w14:paraId="4064E015" w14:textId="77777777" w:rsidR="00766E76" w:rsidRDefault="00766E76" w:rsidP="00142BB1">
            <w:pPr>
              <w:pStyle w:val="TAL"/>
              <w:rPr>
                <w:rFonts w:cs="Arial"/>
                <w:szCs w:val="18"/>
              </w:rPr>
            </w:pPr>
            <w:r>
              <w:rPr>
                <w:rFonts w:cs="Arial"/>
                <w:szCs w:val="18"/>
              </w:rPr>
              <w:t>E2eDataVolTransTime</w:t>
            </w:r>
          </w:p>
        </w:tc>
      </w:tr>
    </w:tbl>
    <w:p w14:paraId="78033446" w14:textId="77777777" w:rsidR="00766E76" w:rsidRDefault="00766E76" w:rsidP="00766E76">
      <w:pPr>
        <w:rPr>
          <w:noProof/>
          <w:lang w:eastAsia="zh-CN"/>
        </w:rPr>
      </w:pPr>
    </w:p>
    <w:p w14:paraId="2E0BFE23" w14:textId="77777777" w:rsidR="00766E76" w:rsidRPr="00B61815" w:rsidRDefault="00766E76" w:rsidP="00766E7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bookmarkEnd w:id="71"/>
    <w:bookmarkEnd w:id="72"/>
    <w:bookmarkEnd w:id="73"/>
    <w:bookmarkEnd w:id="74"/>
    <w:p w14:paraId="520375AD" w14:textId="77777777" w:rsidR="00631096" w:rsidRDefault="00631096" w:rsidP="00631096">
      <w:pPr>
        <w:pStyle w:val="50"/>
      </w:pPr>
      <w:r>
        <w:lastRenderedPageBreak/>
        <w:t>5.1.6.2.117</w:t>
      </w:r>
      <w:r>
        <w:tab/>
        <w:t>Type QosPara</w:t>
      </w:r>
      <w:bookmarkEnd w:id="75"/>
      <w:bookmarkEnd w:id="76"/>
      <w:bookmarkEnd w:id="77"/>
      <w:bookmarkEnd w:id="78"/>
    </w:p>
    <w:p w14:paraId="69C63FBE" w14:textId="77777777" w:rsidR="00631096" w:rsidRDefault="00631096" w:rsidP="00631096">
      <w:pPr>
        <w:pStyle w:val="TH"/>
      </w:pPr>
      <w:r>
        <w:t>Table 5.1.6.2.117-1: Definition of type QosPara</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631096" w14:paraId="31769C5D" w14:textId="77777777" w:rsidTr="00142BB1">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75884A51" w14:textId="77777777" w:rsidR="00631096" w:rsidRDefault="00631096" w:rsidP="00142BB1">
            <w:pPr>
              <w:pStyle w:val="TAH"/>
              <w:ind w:left="400" w:hanging="400"/>
            </w:pPr>
            <w:r>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0897EDA8" w14:textId="77777777" w:rsidR="00631096" w:rsidRDefault="00631096" w:rsidP="00142BB1">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4784EC9F" w14:textId="77777777" w:rsidR="00631096" w:rsidRDefault="00631096" w:rsidP="00142BB1">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51765824" w14:textId="77777777" w:rsidR="00631096" w:rsidRDefault="00631096" w:rsidP="00142BB1">
            <w:pPr>
              <w:pStyle w:val="TAH"/>
              <w:ind w:left="400" w:hanging="400"/>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442048C0" w14:textId="77777777" w:rsidR="00631096" w:rsidRDefault="00631096" w:rsidP="00142BB1">
            <w:pPr>
              <w:pStyle w:val="TAH"/>
              <w:ind w:left="400" w:hanging="400"/>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2593C844" w14:textId="77777777" w:rsidR="00631096" w:rsidRDefault="00631096" w:rsidP="00142BB1">
            <w:pPr>
              <w:pStyle w:val="TAH"/>
              <w:ind w:left="400" w:hanging="400"/>
            </w:pPr>
            <w:r>
              <w:t>Applicability</w:t>
            </w:r>
          </w:p>
        </w:tc>
      </w:tr>
      <w:tr w:rsidR="00631096" w14:paraId="602A9DD3" w14:textId="77777777" w:rsidTr="00142BB1">
        <w:trPr>
          <w:jc w:val="center"/>
        </w:trPr>
        <w:tc>
          <w:tcPr>
            <w:tcW w:w="1552" w:type="dxa"/>
            <w:tcBorders>
              <w:top w:val="single" w:sz="6" w:space="0" w:color="auto"/>
              <w:left w:val="single" w:sz="6" w:space="0" w:color="auto"/>
              <w:bottom w:val="single" w:sz="6" w:space="0" w:color="auto"/>
              <w:right w:val="single" w:sz="6" w:space="0" w:color="auto"/>
            </w:tcBorders>
          </w:tcPr>
          <w:p w14:paraId="2E597673" w14:textId="77777777" w:rsidR="00631096" w:rsidRDefault="00631096" w:rsidP="00142BB1">
            <w:pPr>
              <w:pStyle w:val="TAL"/>
              <w:rPr>
                <w:lang w:eastAsia="zh-CN"/>
              </w:rPr>
            </w:pPr>
            <w:r>
              <w:rPr>
                <w:rFonts w:hint="eastAsia"/>
                <w:lang w:eastAsia="zh-CN"/>
              </w:rPr>
              <w:t>q</w:t>
            </w:r>
            <w:r>
              <w:rPr>
                <w:lang w:eastAsia="zh-CN"/>
              </w:rPr>
              <w:t>osParamSetId</w:t>
            </w:r>
          </w:p>
        </w:tc>
        <w:tc>
          <w:tcPr>
            <w:tcW w:w="1752" w:type="dxa"/>
            <w:tcBorders>
              <w:top w:val="single" w:sz="6" w:space="0" w:color="auto"/>
              <w:left w:val="single" w:sz="6" w:space="0" w:color="auto"/>
              <w:bottom w:val="single" w:sz="6" w:space="0" w:color="auto"/>
              <w:right w:val="single" w:sz="6" w:space="0" w:color="auto"/>
            </w:tcBorders>
          </w:tcPr>
          <w:p w14:paraId="3921EB60" w14:textId="77777777" w:rsidR="00631096" w:rsidRDefault="00631096" w:rsidP="00142BB1">
            <w:pPr>
              <w:pStyle w:val="TAL"/>
              <w:rPr>
                <w:lang w:eastAsia="zh-CN"/>
              </w:rPr>
            </w:pPr>
            <w:r>
              <w:rPr>
                <w:rFonts w:hint="eastAsia"/>
                <w:lang w:eastAsia="zh-CN"/>
              </w:rPr>
              <w:t>s</w:t>
            </w:r>
            <w:r>
              <w:rPr>
                <w:lang w:eastAsia="zh-CN"/>
              </w:rPr>
              <w:t>tring</w:t>
            </w:r>
          </w:p>
        </w:tc>
        <w:tc>
          <w:tcPr>
            <w:tcW w:w="424" w:type="dxa"/>
            <w:tcBorders>
              <w:top w:val="single" w:sz="6" w:space="0" w:color="auto"/>
              <w:left w:val="single" w:sz="6" w:space="0" w:color="auto"/>
              <w:bottom w:val="single" w:sz="6" w:space="0" w:color="auto"/>
              <w:right w:val="single" w:sz="6" w:space="0" w:color="auto"/>
            </w:tcBorders>
          </w:tcPr>
          <w:p w14:paraId="654F944B" w14:textId="77777777" w:rsidR="00631096" w:rsidRDefault="00631096" w:rsidP="00142BB1">
            <w:pPr>
              <w:pStyle w:val="TAC"/>
              <w:rPr>
                <w:lang w:eastAsia="zh-CN"/>
              </w:rPr>
            </w:pPr>
            <w:r>
              <w:rPr>
                <w:lang w:eastAsia="zh-CN"/>
              </w:rPr>
              <w:t>C</w:t>
            </w:r>
          </w:p>
        </w:tc>
        <w:tc>
          <w:tcPr>
            <w:tcW w:w="1130" w:type="dxa"/>
            <w:tcBorders>
              <w:top w:val="single" w:sz="6" w:space="0" w:color="auto"/>
              <w:left w:val="single" w:sz="6" w:space="0" w:color="auto"/>
              <w:bottom w:val="single" w:sz="6" w:space="0" w:color="auto"/>
              <w:right w:val="single" w:sz="6" w:space="0" w:color="auto"/>
            </w:tcBorders>
          </w:tcPr>
          <w:p w14:paraId="38F8F9F5" w14:textId="77777777" w:rsidR="00631096" w:rsidRDefault="00631096" w:rsidP="00142BB1">
            <w:pPr>
              <w:pStyle w:val="TAL"/>
              <w:jc w:val="center"/>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4299F762" w14:textId="77777777" w:rsidR="00631096" w:rsidRDefault="00631096" w:rsidP="00142BB1">
            <w:pPr>
              <w:pStyle w:val="TAL"/>
            </w:pPr>
            <w:r w:rsidRPr="002C3E8D">
              <w:t>QoS parameter set</w:t>
            </w:r>
            <w:r>
              <w:t xml:space="preserve"> identifier which can be used to identify a set of QoS parameters.</w:t>
            </w:r>
          </w:p>
          <w:p w14:paraId="27B43A1A" w14:textId="77777777" w:rsidR="00631096" w:rsidRDefault="00631096" w:rsidP="00142BB1">
            <w:pPr>
              <w:pStyle w:val="TAL"/>
            </w:pPr>
          </w:p>
          <w:p w14:paraId="4825C692" w14:textId="77777777" w:rsidR="00631096" w:rsidRPr="00C03F7D" w:rsidRDefault="00631096" w:rsidP="00142BB1">
            <w:pPr>
              <w:pStyle w:val="TAL"/>
            </w:pPr>
            <w:r>
              <w:rPr>
                <w:rFonts w:cs="Arial"/>
                <w:szCs w:val="18"/>
                <w:lang w:eastAsia="zh-CN"/>
              </w:rPr>
              <w:t>Shall be provided in the report when the “qosParamSetId” attribute is included in the request message.</w:t>
            </w:r>
          </w:p>
        </w:tc>
        <w:tc>
          <w:tcPr>
            <w:tcW w:w="1837" w:type="dxa"/>
            <w:tcBorders>
              <w:top w:val="single" w:sz="6" w:space="0" w:color="auto"/>
              <w:left w:val="single" w:sz="6" w:space="0" w:color="auto"/>
              <w:bottom w:val="single" w:sz="6" w:space="0" w:color="auto"/>
              <w:right w:val="single" w:sz="6" w:space="0" w:color="auto"/>
            </w:tcBorders>
          </w:tcPr>
          <w:p w14:paraId="6C3FA1AF" w14:textId="77777777" w:rsidR="00631096" w:rsidRDefault="00631096" w:rsidP="00142BB1">
            <w:pPr>
              <w:pStyle w:val="TAL"/>
              <w:rPr>
                <w:rFonts w:cs="Arial"/>
                <w:szCs w:val="18"/>
              </w:rPr>
            </w:pPr>
          </w:p>
        </w:tc>
      </w:tr>
      <w:tr w:rsidR="00631096" w14:paraId="7C970EBE" w14:textId="77777777" w:rsidTr="00142BB1">
        <w:trPr>
          <w:jc w:val="center"/>
        </w:trPr>
        <w:tc>
          <w:tcPr>
            <w:tcW w:w="1552" w:type="dxa"/>
            <w:tcBorders>
              <w:top w:val="single" w:sz="6" w:space="0" w:color="auto"/>
              <w:left w:val="single" w:sz="6" w:space="0" w:color="auto"/>
              <w:bottom w:val="single" w:sz="6" w:space="0" w:color="auto"/>
              <w:right w:val="single" w:sz="6" w:space="0" w:color="auto"/>
            </w:tcBorders>
          </w:tcPr>
          <w:p w14:paraId="5DF58D2E" w14:textId="77777777" w:rsidR="00631096" w:rsidRDefault="00631096" w:rsidP="00142BB1">
            <w:pPr>
              <w:pStyle w:val="TAL"/>
              <w:rPr>
                <w:lang w:eastAsia="zh-CN"/>
              </w:rPr>
            </w:pPr>
            <w:r>
              <w:rPr>
                <w:rFonts w:hint="eastAsia"/>
                <w:lang w:eastAsia="zh-CN"/>
              </w:rPr>
              <w:t>5</w:t>
            </w:r>
            <w:r>
              <w:rPr>
                <w:lang w:eastAsia="zh-CN"/>
              </w:rPr>
              <w:t>qi</w:t>
            </w:r>
          </w:p>
        </w:tc>
        <w:tc>
          <w:tcPr>
            <w:tcW w:w="1752" w:type="dxa"/>
            <w:tcBorders>
              <w:top w:val="single" w:sz="6" w:space="0" w:color="auto"/>
              <w:left w:val="single" w:sz="6" w:space="0" w:color="auto"/>
              <w:bottom w:val="single" w:sz="6" w:space="0" w:color="auto"/>
              <w:right w:val="single" w:sz="6" w:space="0" w:color="auto"/>
            </w:tcBorders>
          </w:tcPr>
          <w:p w14:paraId="3035FC46" w14:textId="77777777" w:rsidR="00631096" w:rsidRDefault="00631096" w:rsidP="00142BB1">
            <w:pPr>
              <w:pStyle w:val="TAL"/>
              <w:rPr>
                <w:lang w:eastAsia="zh-CN"/>
              </w:rPr>
            </w:pPr>
            <w:r>
              <w:t>5Qi</w:t>
            </w:r>
          </w:p>
        </w:tc>
        <w:tc>
          <w:tcPr>
            <w:tcW w:w="424" w:type="dxa"/>
            <w:tcBorders>
              <w:top w:val="single" w:sz="6" w:space="0" w:color="auto"/>
              <w:left w:val="single" w:sz="6" w:space="0" w:color="auto"/>
              <w:bottom w:val="single" w:sz="6" w:space="0" w:color="auto"/>
              <w:right w:val="single" w:sz="6" w:space="0" w:color="auto"/>
            </w:tcBorders>
          </w:tcPr>
          <w:p w14:paraId="221BC5C0" w14:textId="77777777" w:rsidR="00631096" w:rsidRDefault="00631096" w:rsidP="00142BB1">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1E7E12B2" w14:textId="77777777" w:rsidR="00631096" w:rsidRDefault="00631096" w:rsidP="00142BB1">
            <w:pPr>
              <w:pStyle w:val="TAL"/>
              <w:jc w:val="center"/>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659FF620" w14:textId="77777777" w:rsidR="00631096" w:rsidRDefault="00631096" w:rsidP="00142BB1">
            <w:pPr>
              <w:pStyle w:val="TAL"/>
            </w:pPr>
            <w:r>
              <w:t>The</w:t>
            </w:r>
            <w:r w:rsidRPr="003059F4">
              <w:t xml:space="preserve"> 5G QoS Identifier.</w:t>
            </w:r>
          </w:p>
          <w:p w14:paraId="44B2240F" w14:textId="77777777" w:rsidR="00631096" w:rsidRDefault="00631096" w:rsidP="00142BB1">
            <w:pPr>
              <w:pStyle w:val="TAL"/>
              <w:rPr>
                <w:rFonts w:cs="Arial"/>
                <w:szCs w:val="18"/>
                <w:lang w:eastAsia="zh-CN"/>
              </w:rPr>
            </w:pPr>
            <w:r>
              <w:t>(NOTE</w:t>
            </w:r>
            <w:r w:rsidRPr="003B6502">
              <w:t> 1</w:t>
            </w:r>
            <w:r>
              <w:t>)</w:t>
            </w:r>
          </w:p>
        </w:tc>
        <w:tc>
          <w:tcPr>
            <w:tcW w:w="1837" w:type="dxa"/>
            <w:tcBorders>
              <w:top w:val="single" w:sz="6" w:space="0" w:color="auto"/>
              <w:left w:val="single" w:sz="6" w:space="0" w:color="auto"/>
              <w:bottom w:val="single" w:sz="6" w:space="0" w:color="auto"/>
              <w:right w:val="single" w:sz="6" w:space="0" w:color="auto"/>
            </w:tcBorders>
          </w:tcPr>
          <w:p w14:paraId="011E25A6" w14:textId="77777777" w:rsidR="00631096" w:rsidRDefault="00631096" w:rsidP="00142BB1">
            <w:pPr>
              <w:pStyle w:val="TAL"/>
              <w:rPr>
                <w:rFonts w:cs="Arial"/>
                <w:szCs w:val="18"/>
              </w:rPr>
            </w:pPr>
          </w:p>
        </w:tc>
      </w:tr>
      <w:tr w:rsidR="00631096" w14:paraId="6DDCA315" w14:textId="77777777" w:rsidTr="00142BB1">
        <w:trPr>
          <w:jc w:val="center"/>
        </w:trPr>
        <w:tc>
          <w:tcPr>
            <w:tcW w:w="1552" w:type="dxa"/>
            <w:tcBorders>
              <w:top w:val="single" w:sz="6" w:space="0" w:color="auto"/>
              <w:left w:val="single" w:sz="6" w:space="0" w:color="auto"/>
              <w:bottom w:val="single" w:sz="6" w:space="0" w:color="auto"/>
              <w:right w:val="single" w:sz="6" w:space="0" w:color="auto"/>
            </w:tcBorders>
          </w:tcPr>
          <w:p w14:paraId="4A1D8D21" w14:textId="77777777" w:rsidR="00631096" w:rsidRDefault="00631096" w:rsidP="00142BB1">
            <w:pPr>
              <w:pStyle w:val="TAL"/>
              <w:rPr>
                <w:lang w:eastAsia="zh-CN"/>
              </w:rPr>
            </w:pPr>
            <w:r>
              <w:rPr>
                <w:lang w:eastAsia="zh-CN"/>
              </w:rPr>
              <w:t>priorityLvl</w:t>
            </w:r>
          </w:p>
        </w:tc>
        <w:tc>
          <w:tcPr>
            <w:tcW w:w="1752" w:type="dxa"/>
            <w:tcBorders>
              <w:top w:val="single" w:sz="6" w:space="0" w:color="auto"/>
              <w:left w:val="single" w:sz="6" w:space="0" w:color="auto"/>
              <w:bottom w:val="single" w:sz="6" w:space="0" w:color="auto"/>
              <w:right w:val="single" w:sz="6" w:space="0" w:color="auto"/>
            </w:tcBorders>
          </w:tcPr>
          <w:p w14:paraId="6ABC04FA" w14:textId="77777777" w:rsidR="00631096" w:rsidRDefault="00631096" w:rsidP="00142BB1">
            <w:pPr>
              <w:pStyle w:val="TAL"/>
              <w:rPr>
                <w:lang w:eastAsia="zh-CN"/>
              </w:rPr>
            </w:pPr>
            <w:r w:rsidRPr="00F11966">
              <w:t>5QiPriorityLevel</w:t>
            </w:r>
          </w:p>
        </w:tc>
        <w:tc>
          <w:tcPr>
            <w:tcW w:w="424" w:type="dxa"/>
            <w:tcBorders>
              <w:top w:val="single" w:sz="6" w:space="0" w:color="auto"/>
              <w:left w:val="single" w:sz="6" w:space="0" w:color="auto"/>
              <w:bottom w:val="single" w:sz="6" w:space="0" w:color="auto"/>
              <w:right w:val="single" w:sz="6" w:space="0" w:color="auto"/>
            </w:tcBorders>
          </w:tcPr>
          <w:p w14:paraId="4A17CA6E" w14:textId="77777777" w:rsidR="00631096" w:rsidRDefault="00631096" w:rsidP="00142BB1">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0DBDAF1D" w14:textId="77777777" w:rsidR="00631096" w:rsidRDefault="00631096" w:rsidP="00142BB1">
            <w:pPr>
              <w:pStyle w:val="TAL"/>
              <w:jc w:val="center"/>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40F39426" w14:textId="77777777" w:rsidR="00631096" w:rsidRPr="0076721C" w:rsidRDefault="00631096" w:rsidP="00142BB1">
            <w:pPr>
              <w:pStyle w:val="TAL"/>
              <w:rPr>
                <w:rFonts w:eastAsia="等线"/>
                <w:lang w:eastAsia="zh-CN"/>
              </w:rPr>
            </w:pPr>
            <w:r>
              <w:t>The</w:t>
            </w:r>
            <w:r w:rsidRPr="003059F4">
              <w:t xml:space="preserve"> 5QI Priority Level.</w:t>
            </w:r>
          </w:p>
        </w:tc>
        <w:tc>
          <w:tcPr>
            <w:tcW w:w="1837" w:type="dxa"/>
            <w:tcBorders>
              <w:top w:val="single" w:sz="6" w:space="0" w:color="auto"/>
              <w:left w:val="single" w:sz="6" w:space="0" w:color="auto"/>
              <w:bottom w:val="single" w:sz="6" w:space="0" w:color="auto"/>
              <w:right w:val="single" w:sz="6" w:space="0" w:color="auto"/>
            </w:tcBorders>
          </w:tcPr>
          <w:p w14:paraId="5B873A83" w14:textId="77777777" w:rsidR="00631096" w:rsidRDefault="00631096" w:rsidP="00142BB1">
            <w:pPr>
              <w:pStyle w:val="TAL"/>
              <w:rPr>
                <w:rFonts w:cs="Arial"/>
                <w:szCs w:val="18"/>
              </w:rPr>
            </w:pPr>
          </w:p>
        </w:tc>
      </w:tr>
      <w:tr w:rsidR="00631096" w14:paraId="46C5331D" w14:textId="77777777" w:rsidTr="00142BB1">
        <w:trPr>
          <w:jc w:val="center"/>
        </w:trPr>
        <w:tc>
          <w:tcPr>
            <w:tcW w:w="1552" w:type="dxa"/>
            <w:tcBorders>
              <w:top w:val="single" w:sz="6" w:space="0" w:color="auto"/>
              <w:left w:val="single" w:sz="6" w:space="0" w:color="auto"/>
              <w:bottom w:val="single" w:sz="6" w:space="0" w:color="auto"/>
              <w:right w:val="single" w:sz="6" w:space="0" w:color="auto"/>
            </w:tcBorders>
          </w:tcPr>
          <w:p w14:paraId="44694142" w14:textId="77777777" w:rsidR="00631096" w:rsidRDefault="00631096" w:rsidP="00142BB1">
            <w:pPr>
              <w:pStyle w:val="TAL"/>
              <w:rPr>
                <w:lang w:eastAsia="zh-CN"/>
              </w:rPr>
            </w:pPr>
            <w:r>
              <w:rPr>
                <w:rFonts w:hint="eastAsia"/>
                <w:lang w:eastAsia="zh-CN"/>
              </w:rPr>
              <w:t>r</w:t>
            </w:r>
            <w:r>
              <w:rPr>
                <w:lang w:eastAsia="zh-CN"/>
              </w:rPr>
              <w:t>scType</w:t>
            </w:r>
          </w:p>
        </w:tc>
        <w:tc>
          <w:tcPr>
            <w:tcW w:w="1752" w:type="dxa"/>
            <w:tcBorders>
              <w:top w:val="single" w:sz="6" w:space="0" w:color="auto"/>
              <w:left w:val="single" w:sz="6" w:space="0" w:color="auto"/>
              <w:bottom w:val="single" w:sz="6" w:space="0" w:color="auto"/>
              <w:right w:val="single" w:sz="6" w:space="0" w:color="auto"/>
            </w:tcBorders>
          </w:tcPr>
          <w:p w14:paraId="14F958B8" w14:textId="77777777" w:rsidR="00631096" w:rsidRDefault="00631096" w:rsidP="00142BB1">
            <w:pPr>
              <w:pStyle w:val="TAL"/>
              <w:rPr>
                <w:lang w:eastAsia="zh-CN"/>
              </w:rPr>
            </w:pPr>
            <w:r w:rsidRPr="00F11966">
              <w:t>QosResourceType</w:t>
            </w:r>
          </w:p>
        </w:tc>
        <w:tc>
          <w:tcPr>
            <w:tcW w:w="424" w:type="dxa"/>
            <w:tcBorders>
              <w:top w:val="single" w:sz="6" w:space="0" w:color="auto"/>
              <w:left w:val="single" w:sz="6" w:space="0" w:color="auto"/>
              <w:bottom w:val="single" w:sz="6" w:space="0" w:color="auto"/>
              <w:right w:val="single" w:sz="6" w:space="0" w:color="auto"/>
            </w:tcBorders>
          </w:tcPr>
          <w:p w14:paraId="3CCD5938" w14:textId="77777777" w:rsidR="00631096" w:rsidRDefault="00631096" w:rsidP="00142BB1">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2CE49309" w14:textId="77777777" w:rsidR="00631096" w:rsidRDefault="00631096" w:rsidP="00142BB1">
            <w:pPr>
              <w:pStyle w:val="TAL"/>
              <w:jc w:val="center"/>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57E98401" w14:textId="77777777" w:rsidR="00631096" w:rsidRDefault="00631096" w:rsidP="00142BB1">
            <w:pPr>
              <w:pStyle w:val="TAL"/>
              <w:rPr>
                <w:rFonts w:cs="Arial"/>
                <w:szCs w:val="18"/>
              </w:rPr>
            </w:pPr>
            <w:r>
              <w:rPr>
                <w:noProof/>
                <w:szCs w:val="18"/>
              </w:rPr>
              <w:t>T</w:t>
            </w:r>
            <w:r w:rsidRPr="00F11966">
              <w:rPr>
                <w:noProof/>
                <w:szCs w:val="18"/>
              </w:rPr>
              <w:t>he 5QI resource type.</w:t>
            </w:r>
          </w:p>
        </w:tc>
        <w:tc>
          <w:tcPr>
            <w:tcW w:w="1837" w:type="dxa"/>
            <w:tcBorders>
              <w:top w:val="single" w:sz="6" w:space="0" w:color="auto"/>
              <w:left w:val="single" w:sz="6" w:space="0" w:color="auto"/>
              <w:bottom w:val="single" w:sz="6" w:space="0" w:color="auto"/>
              <w:right w:val="single" w:sz="6" w:space="0" w:color="auto"/>
            </w:tcBorders>
          </w:tcPr>
          <w:p w14:paraId="3479FBFF" w14:textId="77777777" w:rsidR="00631096" w:rsidRDefault="00631096" w:rsidP="00142BB1">
            <w:pPr>
              <w:pStyle w:val="TAL"/>
              <w:rPr>
                <w:rFonts w:cs="Arial"/>
                <w:szCs w:val="18"/>
              </w:rPr>
            </w:pPr>
          </w:p>
        </w:tc>
      </w:tr>
      <w:tr w:rsidR="00631096" w14:paraId="6C9A9419" w14:textId="77777777" w:rsidTr="00142BB1">
        <w:trPr>
          <w:jc w:val="center"/>
        </w:trPr>
        <w:tc>
          <w:tcPr>
            <w:tcW w:w="1552" w:type="dxa"/>
            <w:tcBorders>
              <w:top w:val="single" w:sz="6" w:space="0" w:color="auto"/>
              <w:left w:val="single" w:sz="6" w:space="0" w:color="auto"/>
              <w:bottom w:val="single" w:sz="6" w:space="0" w:color="auto"/>
              <w:right w:val="single" w:sz="6" w:space="0" w:color="auto"/>
            </w:tcBorders>
          </w:tcPr>
          <w:p w14:paraId="1646B255" w14:textId="77777777" w:rsidR="00631096" w:rsidRDefault="00631096" w:rsidP="00142BB1">
            <w:pPr>
              <w:pStyle w:val="TAL"/>
              <w:rPr>
                <w:lang w:eastAsia="zh-CN"/>
              </w:rPr>
            </w:pPr>
            <w:r>
              <w:rPr>
                <w:rFonts w:hint="eastAsia"/>
                <w:lang w:eastAsia="zh-CN"/>
              </w:rPr>
              <w:t>p</w:t>
            </w:r>
            <w:r>
              <w:rPr>
                <w:lang w:eastAsia="zh-CN"/>
              </w:rPr>
              <w:t>db</w:t>
            </w:r>
          </w:p>
        </w:tc>
        <w:tc>
          <w:tcPr>
            <w:tcW w:w="1752" w:type="dxa"/>
            <w:tcBorders>
              <w:top w:val="single" w:sz="6" w:space="0" w:color="auto"/>
              <w:left w:val="single" w:sz="6" w:space="0" w:color="auto"/>
              <w:bottom w:val="single" w:sz="6" w:space="0" w:color="auto"/>
              <w:right w:val="single" w:sz="6" w:space="0" w:color="auto"/>
            </w:tcBorders>
          </w:tcPr>
          <w:p w14:paraId="313435B4" w14:textId="77777777" w:rsidR="00631096" w:rsidRDefault="00631096" w:rsidP="00142BB1">
            <w:pPr>
              <w:pStyle w:val="TAL"/>
              <w:rPr>
                <w:lang w:eastAsia="zh-CN"/>
              </w:rPr>
            </w:pPr>
            <w:r w:rsidRPr="00F9618C">
              <w:rPr>
                <w:lang w:eastAsia="zh-CN"/>
              </w:rPr>
              <w:t>PacketDelBudget</w:t>
            </w:r>
          </w:p>
        </w:tc>
        <w:tc>
          <w:tcPr>
            <w:tcW w:w="424" w:type="dxa"/>
            <w:tcBorders>
              <w:top w:val="single" w:sz="6" w:space="0" w:color="auto"/>
              <w:left w:val="single" w:sz="6" w:space="0" w:color="auto"/>
              <w:bottom w:val="single" w:sz="6" w:space="0" w:color="auto"/>
              <w:right w:val="single" w:sz="6" w:space="0" w:color="auto"/>
            </w:tcBorders>
          </w:tcPr>
          <w:p w14:paraId="3AFD1787" w14:textId="77777777" w:rsidR="00631096" w:rsidRDefault="00631096" w:rsidP="00142BB1">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1A7C676B" w14:textId="77777777" w:rsidR="00631096" w:rsidRDefault="00631096" w:rsidP="00142BB1">
            <w:pPr>
              <w:pStyle w:val="TAL"/>
              <w:jc w:val="center"/>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31983163" w14:textId="77777777" w:rsidR="00631096" w:rsidRDefault="00631096" w:rsidP="00142BB1">
            <w:pPr>
              <w:pStyle w:val="TAL"/>
              <w:rPr>
                <w:rFonts w:cs="Arial"/>
                <w:szCs w:val="18"/>
              </w:rPr>
            </w:pPr>
            <w:r>
              <w:rPr>
                <w:noProof/>
                <w:szCs w:val="18"/>
              </w:rPr>
              <w:t>T</w:t>
            </w:r>
            <w:r w:rsidRPr="00F11966">
              <w:rPr>
                <w:noProof/>
                <w:szCs w:val="18"/>
              </w:rPr>
              <w:t>he packet delay budget.</w:t>
            </w:r>
          </w:p>
        </w:tc>
        <w:tc>
          <w:tcPr>
            <w:tcW w:w="1837" w:type="dxa"/>
            <w:tcBorders>
              <w:top w:val="single" w:sz="6" w:space="0" w:color="auto"/>
              <w:left w:val="single" w:sz="6" w:space="0" w:color="auto"/>
              <w:bottom w:val="single" w:sz="6" w:space="0" w:color="auto"/>
              <w:right w:val="single" w:sz="6" w:space="0" w:color="auto"/>
            </w:tcBorders>
          </w:tcPr>
          <w:p w14:paraId="36AB81AD" w14:textId="77777777" w:rsidR="00631096" w:rsidRDefault="00631096" w:rsidP="00142BB1">
            <w:pPr>
              <w:pStyle w:val="TAL"/>
              <w:rPr>
                <w:rFonts w:cs="Arial"/>
                <w:szCs w:val="18"/>
              </w:rPr>
            </w:pPr>
          </w:p>
        </w:tc>
      </w:tr>
      <w:tr w:rsidR="00631096" w14:paraId="0FCEDFAD" w14:textId="77777777" w:rsidTr="00142BB1">
        <w:trPr>
          <w:jc w:val="center"/>
        </w:trPr>
        <w:tc>
          <w:tcPr>
            <w:tcW w:w="1552" w:type="dxa"/>
            <w:tcBorders>
              <w:top w:val="single" w:sz="6" w:space="0" w:color="auto"/>
              <w:left w:val="single" w:sz="6" w:space="0" w:color="auto"/>
              <w:bottom w:val="single" w:sz="6" w:space="0" w:color="auto"/>
              <w:right w:val="single" w:sz="6" w:space="0" w:color="auto"/>
            </w:tcBorders>
          </w:tcPr>
          <w:p w14:paraId="01308383" w14:textId="77777777" w:rsidR="00631096" w:rsidRDefault="00631096" w:rsidP="00142BB1">
            <w:pPr>
              <w:pStyle w:val="TAL"/>
              <w:rPr>
                <w:lang w:eastAsia="zh-CN"/>
              </w:rPr>
            </w:pPr>
            <w:r>
              <w:rPr>
                <w:rFonts w:hint="eastAsia"/>
                <w:lang w:eastAsia="zh-CN"/>
              </w:rPr>
              <w:t>p</w:t>
            </w:r>
            <w:r>
              <w:rPr>
                <w:lang w:eastAsia="zh-CN"/>
              </w:rPr>
              <w:t>er</w:t>
            </w:r>
          </w:p>
        </w:tc>
        <w:tc>
          <w:tcPr>
            <w:tcW w:w="1752" w:type="dxa"/>
            <w:tcBorders>
              <w:top w:val="single" w:sz="6" w:space="0" w:color="auto"/>
              <w:left w:val="single" w:sz="6" w:space="0" w:color="auto"/>
              <w:bottom w:val="single" w:sz="6" w:space="0" w:color="auto"/>
              <w:right w:val="single" w:sz="6" w:space="0" w:color="auto"/>
            </w:tcBorders>
          </w:tcPr>
          <w:p w14:paraId="3D31F8F4" w14:textId="77777777" w:rsidR="00631096" w:rsidRDefault="00631096" w:rsidP="00142BB1">
            <w:pPr>
              <w:pStyle w:val="TAL"/>
              <w:rPr>
                <w:lang w:eastAsia="zh-CN"/>
              </w:rPr>
            </w:pPr>
            <w:r w:rsidRPr="00F9618C">
              <w:t>PacketErrRate</w:t>
            </w:r>
          </w:p>
        </w:tc>
        <w:tc>
          <w:tcPr>
            <w:tcW w:w="424" w:type="dxa"/>
            <w:tcBorders>
              <w:top w:val="single" w:sz="6" w:space="0" w:color="auto"/>
              <w:left w:val="single" w:sz="6" w:space="0" w:color="auto"/>
              <w:bottom w:val="single" w:sz="6" w:space="0" w:color="auto"/>
              <w:right w:val="single" w:sz="6" w:space="0" w:color="auto"/>
            </w:tcBorders>
          </w:tcPr>
          <w:p w14:paraId="4128839B" w14:textId="77777777" w:rsidR="00631096" w:rsidRDefault="00631096" w:rsidP="00142BB1">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4A4DA3E1" w14:textId="77777777" w:rsidR="00631096" w:rsidRDefault="00631096" w:rsidP="00142BB1">
            <w:pPr>
              <w:pStyle w:val="TAL"/>
              <w:jc w:val="center"/>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1F94CF06" w14:textId="77777777" w:rsidR="00631096" w:rsidRDefault="00631096" w:rsidP="00142BB1">
            <w:pPr>
              <w:pStyle w:val="TAL"/>
              <w:rPr>
                <w:rFonts w:cs="Arial"/>
                <w:szCs w:val="18"/>
              </w:rPr>
            </w:pPr>
            <w:r>
              <w:rPr>
                <w:noProof/>
                <w:szCs w:val="18"/>
              </w:rPr>
              <w:t>T</w:t>
            </w:r>
            <w:r w:rsidRPr="00F11966">
              <w:rPr>
                <w:noProof/>
                <w:szCs w:val="18"/>
              </w:rPr>
              <w:t>he packet error rate</w:t>
            </w:r>
            <w:r>
              <w:rPr>
                <w:noProof/>
                <w:szCs w:val="18"/>
              </w:rPr>
              <w:t>.</w:t>
            </w:r>
          </w:p>
        </w:tc>
        <w:tc>
          <w:tcPr>
            <w:tcW w:w="1837" w:type="dxa"/>
            <w:tcBorders>
              <w:top w:val="single" w:sz="6" w:space="0" w:color="auto"/>
              <w:left w:val="single" w:sz="6" w:space="0" w:color="auto"/>
              <w:bottom w:val="single" w:sz="6" w:space="0" w:color="auto"/>
              <w:right w:val="single" w:sz="6" w:space="0" w:color="auto"/>
            </w:tcBorders>
          </w:tcPr>
          <w:p w14:paraId="2AD6DC51" w14:textId="77777777" w:rsidR="00631096" w:rsidRDefault="00631096" w:rsidP="00142BB1">
            <w:pPr>
              <w:pStyle w:val="TAL"/>
              <w:rPr>
                <w:rFonts w:cs="Arial"/>
                <w:szCs w:val="18"/>
              </w:rPr>
            </w:pPr>
          </w:p>
        </w:tc>
      </w:tr>
      <w:tr w:rsidR="00631096" w14:paraId="1A2DF212" w14:textId="77777777" w:rsidTr="00142BB1">
        <w:trPr>
          <w:jc w:val="center"/>
        </w:trPr>
        <w:tc>
          <w:tcPr>
            <w:tcW w:w="1552" w:type="dxa"/>
            <w:tcBorders>
              <w:top w:val="single" w:sz="6" w:space="0" w:color="auto"/>
              <w:left w:val="single" w:sz="6" w:space="0" w:color="auto"/>
              <w:bottom w:val="single" w:sz="6" w:space="0" w:color="auto"/>
              <w:right w:val="single" w:sz="6" w:space="0" w:color="auto"/>
            </w:tcBorders>
          </w:tcPr>
          <w:p w14:paraId="0E67B7EF" w14:textId="77777777" w:rsidR="00631096" w:rsidRDefault="00631096" w:rsidP="00142BB1">
            <w:pPr>
              <w:pStyle w:val="TAL"/>
              <w:rPr>
                <w:lang w:eastAsia="zh-CN"/>
              </w:rPr>
            </w:pPr>
            <w:r>
              <w:rPr>
                <w:lang w:eastAsia="zh-CN"/>
              </w:rPr>
              <w:t>gbrUl</w:t>
            </w:r>
          </w:p>
        </w:tc>
        <w:tc>
          <w:tcPr>
            <w:tcW w:w="1752" w:type="dxa"/>
            <w:tcBorders>
              <w:top w:val="single" w:sz="6" w:space="0" w:color="auto"/>
              <w:left w:val="single" w:sz="6" w:space="0" w:color="auto"/>
              <w:bottom w:val="single" w:sz="6" w:space="0" w:color="auto"/>
              <w:right w:val="single" w:sz="6" w:space="0" w:color="auto"/>
            </w:tcBorders>
          </w:tcPr>
          <w:p w14:paraId="3C07F543" w14:textId="77777777" w:rsidR="00631096" w:rsidRDefault="00631096" w:rsidP="00142BB1">
            <w:pPr>
              <w:pStyle w:val="TAL"/>
              <w:rPr>
                <w:lang w:eastAsia="zh-CN"/>
              </w:rPr>
            </w:pPr>
            <w:r w:rsidRPr="00AB313D">
              <w:t>BitRate</w:t>
            </w:r>
          </w:p>
        </w:tc>
        <w:tc>
          <w:tcPr>
            <w:tcW w:w="424" w:type="dxa"/>
            <w:tcBorders>
              <w:top w:val="single" w:sz="6" w:space="0" w:color="auto"/>
              <w:left w:val="single" w:sz="6" w:space="0" w:color="auto"/>
              <w:bottom w:val="single" w:sz="6" w:space="0" w:color="auto"/>
              <w:right w:val="single" w:sz="6" w:space="0" w:color="auto"/>
            </w:tcBorders>
          </w:tcPr>
          <w:p w14:paraId="1858CFFA" w14:textId="77777777" w:rsidR="00631096" w:rsidRDefault="00631096" w:rsidP="00142BB1">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222F6BFC" w14:textId="77777777" w:rsidR="00631096" w:rsidRDefault="00631096" w:rsidP="00142BB1">
            <w:pPr>
              <w:pStyle w:val="TAL"/>
              <w:jc w:val="center"/>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104E64F0" w14:textId="77777777" w:rsidR="00631096" w:rsidRDefault="00631096" w:rsidP="00142BB1">
            <w:pPr>
              <w:pStyle w:val="TAL"/>
            </w:pPr>
            <w:r>
              <w:t>The Guaranteed Bit Rate for UL.</w:t>
            </w:r>
          </w:p>
          <w:p w14:paraId="2A82FC1E" w14:textId="77777777" w:rsidR="00631096" w:rsidRDefault="00631096" w:rsidP="00142BB1">
            <w:pPr>
              <w:pStyle w:val="TAL"/>
              <w:rPr>
                <w:rFonts w:cs="Arial"/>
                <w:szCs w:val="18"/>
              </w:rPr>
            </w:pPr>
            <w:r>
              <w:t>(NOTE 2)</w:t>
            </w:r>
          </w:p>
        </w:tc>
        <w:tc>
          <w:tcPr>
            <w:tcW w:w="1837" w:type="dxa"/>
            <w:tcBorders>
              <w:top w:val="single" w:sz="6" w:space="0" w:color="auto"/>
              <w:left w:val="single" w:sz="6" w:space="0" w:color="auto"/>
              <w:bottom w:val="single" w:sz="6" w:space="0" w:color="auto"/>
              <w:right w:val="single" w:sz="6" w:space="0" w:color="auto"/>
            </w:tcBorders>
          </w:tcPr>
          <w:p w14:paraId="7E0ED5D3" w14:textId="77777777" w:rsidR="00631096" w:rsidRDefault="00631096" w:rsidP="00142BB1">
            <w:pPr>
              <w:pStyle w:val="TAL"/>
              <w:rPr>
                <w:rFonts w:cs="Arial"/>
                <w:szCs w:val="18"/>
              </w:rPr>
            </w:pPr>
          </w:p>
        </w:tc>
      </w:tr>
      <w:tr w:rsidR="00631096" w14:paraId="0CAC1D80" w14:textId="77777777" w:rsidTr="00142BB1">
        <w:trPr>
          <w:jc w:val="center"/>
        </w:trPr>
        <w:tc>
          <w:tcPr>
            <w:tcW w:w="1552" w:type="dxa"/>
            <w:tcBorders>
              <w:top w:val="single" w:sz="6" w:space="0" w:color="auto"/>
              <w:left w:val="single" w:sz="6" w:space="0" w:color="auto"/>
              <w:bottom w:val="single" w:sz="6" w:space="0" w:color="auto"/>
              <w:right w:val="single" w:sz="6" w:space="0" w:color="auto"/>
            </w:tcBorders>
          </w:tcPr>
          <w:p w14:paraId="6FAC5E19" w14:textId="77777777" w:rsidR="00631096" w:rsidRDefault="00631096" w:rsidP="00142BB1">
            <w:pPr>
              <w:pStyle w:val="TAL"/>
              <w:rPr>
                <w:lang w:eastAsia="zh-CN"/>
              </w:rPr>
            </w:pPr>
            <w:r>
              <w:rPr>
                <w:lang w:eastAsia="zh-CN"/>
              </w:rPr>
              <w:t>gbrDl</w:t>
            </w:r>
          </w:p>
        </w:tc>
        <w:tc>
          <w:tcPr>
            <w:tcW w:w="1752" w:type="dxa"/>
            <w:tcBorders>
              <w:top w:val="single" w:sz="6" w:space="0" w:color="auto"/>
              <w:left w:val="single" w:sz="6" w:space="0" w:color="auto"/>
              <w:bottom w:val="single" w:sz="6" w:space="0" w:color="auto"/>
              <w:right w:val="single" w:sz="6" w:space="0" w:color="auto"/>
            </w:tcBorders>
          </w:tcPr>
          <w:p w14:paraId="42A2E2D0" w14:textId="77777777" w:rsidR="00631096" w:rsidRDefault="00631096" w:rsidP="00142BB1">
            <w:pPr>
              <w:pStyle w:val="TAL"/>
              <w:rPr>
                <w:lang w:eastAsia="zh-CN"/>
              </w:rPr>
            </w:pPr>
            <w:r w:rsidRPr="00AB313D">
              <w:t>BitRate</w:t>
            </w:r>
          </w:p>
        </w:tc>
        <w:tc>
          <w:tcPr>
            <w:tcW w:w="424" w:type="dxa"/>
            <w:tcBorders>
              <w:top w:val="single" w:sz="6" w:space="0" w:color="auto"/>
              <w:left w:val="single" w:sz="6" w:space="0" w:color="auto"/>
              <w:bottom w:val="single" w:sz="6" w:space="0" w:color="auto"/>
              <w:right w:val="single" w:sz="6" w:space="0" w:color="auto"/>
            </w:tcBorders>
          </w:tcPr>
          <w:p w14:paraId="7DE4179B" w14:textId="77777777" w:rsidR="00631096" w:rsidRDefault="00631096" w:rsidP="00142BB1">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326A918A" w14:textId="77777777" w:rsidR="00631096" w:rsidRDefault="00631096" w:rsidP="00142BB1">
            <w:pPr>
              <w:pStyle w:val="TAL"/>
              <w:jc w:val="center"/>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3D5E3B44" w14:textId="77777777" w:rsidR="00631096" w:rsidRDefault="00631096" w:rsidP="00142BB1">
            <w:pPr>
              <w:pStyle w:val="TAL"/>
            </w:pPr>
            <w:r>
              <w:t>The Guaranteed Bit Rate for DL.</w:t>
            </w:r>
          </w:p>
          <w:p w14:paraId="63147B44" w14:textId="77777777" w:rsidR="00631096" w:rsidRDefault="00631096" w:rsidP="00142BB1">
            <w:pPr>
              <w:pStyle w:val="TAL"/>
              <w:rPr>
                <w:rFonts w:cs="Arial"/>
                <w:szCs w:val="18"/>
              </w:rPr>
            </w:pPr>
            <w:r>
              <w:t>(NOTE 2)</w:t>
            </w:r>
          </w:p>
        </w:tc>
        <w:tc>
          <w:tcPr>
            <w:tcW w:w="1837" w:type="dxa"/>
            <w:tcBorders>
              <w:top w:val="single" w:sz="6" w:space="0" w:color="auto"/>
              <w:left w:val="single" w:sz="6" w:space="0" w:color="auto"/>
              <w:bottom w:val="single" w:sz="6" w:space="0" w:color="auto"/>
              <w:right w:val="single" w:sz="6" w:space="0" w:color="auto"/>
            </w:tcBorders>
          </w:tcPr>
          <w:p w14:paraId="23C9B832" w14:textId="77777777" w:rsidR="00631096" w:rsidRDefault="00631096" w:rsidP="00142BB1">
            <w:pPr>
              <w:pStyle w:val="TAL"/>
              <w:rPr>
                <w:rFonts w:cs="Arial"/>
                <w:szCs w:val="18"/>
              </w:rPr>
            </w:pPr>
          </w:p>
        </w:tc>
      </w:tr>
      <w:tr w:rsidR="00631096" w14:paraId="6AD37EE1" w14:textId="77777777" w:rsidTr="00142BB1">
        <w:trPr>
          <w:jc w:val="center"/>
        </w:trPr>
        <w:tc>
          <w:tcPr>
            <w:tcW w:w="1552" w:type="dxa"/>
            <w:tcBorders>
              <w:top w:val="single" w:sz="6" w:space="0" w:color="auto"/>
              <w:left w:val="single" w:sz="6" w:space="0" w:color="auto"/>
              <w:bottom w:val="single" w:sz="6" w:space="0" w:color="auto"/>
              <w:right w:val="single" w:sz="6" w:space="0" w:color="auto"/>
            </w:tcBorders>
          </w:tcPr>
          <w:p w14:paraId="41F467FB" w14:textId="77777777" w:rsidR="00631096" w:rsidRDefault="00631096" w:rsidP="00142BB1">
            <w:pPr>
              <w:pStyle w:val="TAL"/>
              <w:rPr>
                <w:lang w:eastAsia="zh-CN"/>
              </w:rPr>
            </w:pPr>
            <w:r>
              <w:rPr>
                <w:lang w:eastAsia="zh-CN"/>
              </w:rPr>
              <w:t>mbrUl</w:t>
            </w:r>
          </w:p>
        </w:tc>
        <w:tc>
          <w:tcPr>
            <w:tcW w:w="1752" w:type="dxa"/>
            <w:tcBorders>
              <w:top w:val="single" w:sz="6" w:space="0" w:color="auto"/>
              <w:left w:val="single" w:sz="6" w:space="0" w:color="auto"/>
              <w:bottom w:val="single" w:sz="6" w:space="0" w:color="auto"/>
              <w:right w:val="single" w:sz="6" w:space="0" w:color="auto"/>
            </w:tcBorders>
          </w:tcPr>
          <w:p w14:paraId="5845CFAA" w14:textId="77777777" w:rsidR="00631096" w:rsidRDefault="00631096" w:rsidP="00142BB1">
            <w:pPr>
              <w:pStyle w:val="TAL"/>
              <w:rPr>
                <w:lang w:eastAsia="zh-CN"/>
              </w:rPr>
            </w:pPr>
            <w:r w:rsidRPr="00AB313D">
              <w:t>BitRate</w:t>
            </w:r>
          </w:p>
        </w:tc>
        <w:tc>
          <w:tcPr>
            <w:tcW w:w="424" w:type="dxa"/>
            <w:tcBorders>
              <w:top w:val="single" w:sz="6" w:space="0" w:color="auto"/>
              <w:left w:val="single" w:sz="6" w:space="0" w:color="auto"/>
              <w:bottom w:val="single" w:sz="6" w:space="0" w:color="auto"/>
              <w:right w:val="single" w:sz="6" w:space="0" w:color="auto"/>
            </w:tcBorders>
          </w:tcPr>
          <w:p w14:paraId="093C918A" w14:textId="77777777" w:rsidR="00631096" w:rsidRDefault="00631096" w:rsidP="00142BB1">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73A81A5F" w14:textId="77777777" w:rsidR="00631096" w:rsidRDefault="00631096" w:rsidP="00142BB1">
            <w:pPr>
              <w:pStyle w:val="TAL"/>
              <w:jc w:val="center"/>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1308940B" w14:textId="77777777" w:rsidR="00631096" w:rsidRDefault="00631096" w:rsidP="00142BB1">
            <w:pPr>
              <w:pStyle w:val="TAL"/>
            </w:pPr>
            <w:r>
              <w:t>The Maximum Bit Rate for UL.</w:t>
            </w:r>
          </w:p>
          <w:p w14:paraId="4B242244" w14:textId="77777777" w:rsidR="00631096" w:rsidRDefault="00631096" w:rsidP="00142BB1">
            <w:pPr>
              <w:pStyle w:val="TAL"/>
              <w:rPr>
                <w:rFonts w:cs="Arial"/>
                <w:szCs w:val="18"/>
              </w:rPr>
            </w:pPr>
            <w:r>
              <w:t>(NOTE 2)</w:t>
            </w:r>
          </w:p>
        </w:tc>
        <w:tc>
          <w:tcPr>
            <w:tcW w:w="1837" w:type="dxa"/>
            <w:tcBorders>
              <w:top w:val="single" w:sz="6" w:space="0" w:color="auto"/>
              <w:left w:val="single" w:sz="6" w:space="0" w:color="auto"/>
              <w:bottom w:val="single" w:sz="6" w:space="0" w:color="auto"/>
              <w:right w:val="single" w:sz="6" w:space="0" w:color="auto"/>
            </w:tcBorders>
          </w:tcPr>
          <w:p w14:paraId="4443745A" w14:textId="77777777" w:rsidR="00631096" w:rsidRDefault="00631096" w:rsidP="00142BB1">
            <w:pPr>
              <w:pStyle w:val="TAL"/>
              <w:rPr>
                <w:rFonts w:cs="Arial"/>
                <w:szCs w:val="18"/>
              </w:rPr>
            </w:pPr>
          </w:p>
        </w:tc>
      </w:tr>
      <w:tr w:rsidR="00631096" w14:paraId="4F5D2B99" w14:textId="77777777" w:rsidTr="00142BB1">
        <w:trPr>
          <w:jc w:val="center"/>
        </w:trPr>
        <w:tc>
          <w:tcPr>
            <w:tcW w:w="1552" w:type="dxa"/>
            <w:tcBorders>
              <w:top w:val="single" w:sz="6" w:space="0" w:color="auto"/>
              <w:left w:val="single" w:sz="6" w:space="0" w:color="auto"/>
              <w:bottom w:val="single" w:sz="6" w:space="0" w:color="auto"/>
              <w:right w:val="single" w:sz="6" w:space="0" w:color="auto"/>
            </w:tcBorders>
          </w:tcPr>
          <w:p w14:paraId="4EB763F1" w14:textId="77777777" w:rsidR="00631096" w:rsidRDefault="00631096" w:rsidP="00142BB1">
            <w:pPr>
              <w:pStyle w:val="TAL"/>
              <w:rPr>
                <w:lang w:eastAsia="zh-CN"/>
              </w:rPr>
            </w:pPr>
            <w:r>
              <w:rPr>
                <w:lang w:eastAsia="zh-CN"/>
              </w:rPr>
              <w:t>mbrDl</w:t>
            </w:r>
          </w:p>
        </w:tc>
        <w:tc>
          <w:tcPr>
            <w:tcW w:w="1752" w:type="dxa"/>
            <w:tcBorders>
              <w:top w:val="single" w:sz="6" w:space="0" w:color="auto"/>
              <w:left w:val="single" w:sz="6" w:space="0" w:color="auto"/>
              <w:bottom w:val="single" w:sz="6" w:space="0" w:color="auto"/>
              <w:right w:val="single" w:sz="6" w:space="0" w:color="auto"/>
            </w:tcBorders>
          </w:tcPr>
          <w:p w14:paraId="6C81E519" w14:textId="77777777" w:rsidR="00631096" w:rsidRDefault="00631096" w:rsidP="00142BB1">
            <w:pPr>
              <w:pStyle w:val="TAL"/>
              <w:rPr>
                <w:lang w:eastAsia="zh-CN"/>
              </w:rPr>
            </w:pPr>
            <w:r w:rsidRPr="00AB313D">
              <w:t>BitRate</w:t>
            </w:r>
          </w:p>
        </w:tc>
        <w:tc>
          <w:tcPr>
            <w:tcW w:w="424" w:type="dxa"/>
            <w:tcBorders>
              <w:top w:val="single" w:sz="6" w:space="0" w:color="auto"/>
              <w:left w:val="single" w:sz="6" w:space="0" w:color="auto"/>
              <w:bottom w:val="single" w:sz="6" w:space="0" w:color="auto"/>
              <w:right w:val="single" w:sz="6" w:space="0" w:color="auto"/>
            </w:tcBorders>
          </w:tcPr>
          <w:p w14:paraId="4E3ED409" w14:textId="77777777" w:rsidR="00631096" w:rsidRDefault="00631096" w:rsidP="00142BB1">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5B594319" w14:textId="77777777" w:rsidR="00631096" w:rsidRDefault="00631096" w:rsidP="00142BB1">
            <w:pPr>
              <w:pStyle w:val="TAL"/>
              <w:jc w:val="center"/>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0A6FEA28" w14:textId="77777777" w:rsidR="00631096" w:rsidRDefault="00631096" w:rsidP="00142BB1">
            <w:pPr>
              <w:pStyle w:val="TAL"/>
            </w:pPr>
            <w:r>
              <w:t>The Maximum Bit Rate for DL.</w:t>
            </w:r>
          </w:p>
          <w:p w14:paraId="0276AC5E" w14:textId="77777777" w:rsidR="00631096" w:rsidRDefault="00631096" w:rsidP="00142BB1">
            <w:pPr>
              <w:pStyle w:val="TAL"/>
              <w:rPr>
                <w:rFonts w:cs="Arial"/>
                <w:szCs w:val="18"/>
              </w:rPr>
            </w:pPr>
            <w:r>
              <w:t>(NOTE 2)</w:t>
            </w:r>
          </w:p>
        </w:tc>
        <w:tc>
          <w:tcPr>
            <w:tcW w:w="1837" w:type="dxa"/>
            <w:tcBorders>
              <w:top w:val="single" w:sz="6" w:space="0" w:color="auto"/>
              <w:left w:val="single" w:sz="6" w:space="0" w:color="auto"/>
              <w:bottom w:val="single" w:sz="6" w:space="0" w:color="auto"/>
              <w:right w:val="single" w:sz="6" w:space="0" w:color="auto"/>
            </w:tcBorders>
          </w:tcPr>
          <w:p w14:paraId="1DBF4F98" w14:textId="77777777" w:rsidR="00631096" w:rsidRDefault="00631096" w:rsidP="00142BB1">
            <w:pPr>
              <w:pStyle w:val="TAL"/>
              <w:rPr>
                <w:rFonts w:cs="Arial"/>
                <w:szCs w:val="18"/>
              </w:rPr>
            </w:pPr>
          </w:p>
        </w:tc>
      </w:tr>
      <w:tr w:rsidR="00631096" w14:paraId="6026B0C8" w14:textId="77777777" w:rsidTr="00142BB1">
        <w:trPr>
          <w:jc w:val="center"/>
        </w:trPr>
        <w:tc>
          <w:tcPr>
            <w:tcW w:w="1552" w:type="dxa"/>
            <w:tcBorders>
              <w:top w:val="single" w:sz="6" w:space="0" w:color="auto"/>
              <w:left w:val="single" w:sz="6" w:space="0" w:color="auto"/>
              <w:bottom w:val="single" w:sz="6" w:space="0" w:color="auto"/>
              <w:right w:val="single" w:sz="6" w:space="0" w:color="auto"/>
            </w:tcBorders>
          </w:tcPr>
          <w:p w14:paraId="445E71F6" w14:textId="77777777" w:rsidR="00631096" w:rsidRDefault="00631096" w:rsidP="00142BB1">
            <w:pPr>
              <w:pStyle w:val="TAL"/>
              <w:rPr>
                <w:lang w:eastAsia="zh-CN"/>
              </w:rPr>
            </w:pPr>
            <w:r>
              <w:rPr>
                <w:lang w:eastAsia="zh-CN"/>
              </w:rPr>
              <w:t>maxPlrUl</w:t>
            </w:r>
          </w:p>
        </w:tc>
        <w:tc>
          <w:tcPr>
            <w:tcW w:w="1752" w:type="dxa"/>
            <w:tcBorders>
              <w:top w:val="single" w:sz="6" w:space="0" w:color="auto"/>
              <w:left w:val="single" w:sz="6" w:space="0" w:color="auto"/>
              <w:bottom w:val="single" w:sz="6" w:space="0" w:color="auto"/>
              <w:right w:val="single" w:sz="6" w:space="0" w:color="auto"/>
            </w:tcBorders>
          </w:tcPr>
          <w:p w14:paraId="7646BAFD" w14:textId="77777777" w:rsidR="00631096" w:rsidRDefault="00631096" w:rsidP="00142BB1">
            <w:pPr>
              <w:pStyle w:val="TAL"/>
              <w:rPr>
                <w:lang w:eastAsia="zh-CN"/>
              </w:rPr>
            </w:pPr>
            <w:r w:rsidRPr="00F11966">
              <w:t>PacketLossRate</w:t>
            </w:r>
          </w:p>
        </w:tc>
        <w:tc>
          <w:tcPr>
            <w:tcW w:w="424" w:type="dxa"/>
            <w:tcBorders>
              <w:top w:val="single" w:sz="6" w:space="0" w:color="auto"/>
              <w:left w:val="single" w:sz="6" w:space="0" w:color="auto"/>
              <w:bottom w:val="single" w:sz="6" w:space="0" w:color="auto"/>
              <w:right w:val="single" w:sz="6" w:space="0" w:color="auto"/>
            </w:tcBorders>
          </w:tcPr>
          <w:p w14:paraId="128066D6" w14:textId="77777777" w:rsidR="00631096" w:rsidRDefault="00631096" w:rsidP="00142BB1">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62F5DB02" w14:textId="77777777" w:rsidR="00631096" w:rsidRDefault="00631096" w:rsidP="00142BB1">
            <w:pPr>
              <w:pStyle w:val="TAL"/>
              <w:jc w:val="center"/>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0CDFCF92" w14:textId="77777777" w:rsidR="00631096" w:rsidRDefault="00631096" w:rsidP="00142BB1">
            <w:pPr>
              <w:pStyle w:val="TAL"/>
              <w:rPr>
                <w:rFonts w:cs="Arial"/>
                <w:szCs w:val="18"/>
                <w:lang w:eastAsia="zh-CN"/>
              </w:rPr>
            </w:pPr>
            <w:r>
              <w:rPr>
                <w:rFonts w:cs="Arial"/>
                <w:szCs w:val="18"/>
                <w:lang w:eastAsia="zh-CN"/>
              </w:rPr>
              <w:t xml:space="preserve">The </w:t>
            </w:r>
            <w:r>
              <w:t>Maximum Packet Loss Rate for UL.</w:t>
            </w:r>
          </w:p>
        </w:tc>
        <w:tc>
          <w:tcPr>
            <w:tcW w:w="1837" w:type="dxa"/>
            <w:tcBorders>
              <w:top w:val="single" w:sz="6" w:space="0" w:color="auto"/>
              <w:left w:val="single" w:sz="6" w:space="0" w:color="auto"/>
              <w:bottom w:val="single" w:sz="6" w:space="0" w:color="auto"/>
              <w:right w:val="single" w:sz="6" w:space="0" w:color="auto"/>
            </w:tcBorders>
          </w:tcPr>
          <w:p w14:paraId="012AC07A" w14:textId="77777777" w:rsidR="00631096" w:rsidRDefault="00631096" w:rsidP="00142BB1">
            <w:pPr>
              <w:pStyle w:val="TAL"/>
              <w:rPr>
                <w:rFonts w:cs="Arial"/>
                <w:szCs w:val="18"/>
              </w:rPr>
            </w:pPr>
          </w:p>
        </w:tc>
      </w:tr>
      <w:tr w:rsidR="00631096" w14:paraId="5C75A405" w14:textId="77777777" w:rsidTr="00142BB1">
        <w:trPr>
          <w:jc w:val="center"/>
        </w:trPr>
        <w:tc>
          <w:tcPr>
            <w:tcW w:w="1552" w:type="dxa"/>
            <w:tcBorders>
              <w:top w:val="single" w:sz="6" w:space="0" w:color="auto"/>
              <w:left w:val="single" w:sz="6" w:space="0" w:color="auto"/>
              <w:bottom w:val="single" w:sz="6" w:space="0" w:color="auto"/>
              <w:right w:val="single" w:sz="6" w:space="0" w:color="auto"/>
            </w:tcBorders>
          </w:tcPr>
          <w:p w14:paraId="4758C5CB" w14:textId="77777777" w:rsidR="00631096" w:rsidRDefault="00631096" w:rsidP="00142BB1">
            <w:pPr>
              <w:pStyle w:val="TAL"/>
              <w:rPr>
                <w:lang w:eastAsia="zh-CN"/>
              </w:rPr>
            </w:pPr>
            <w:r>
              <w:rPr>
                <w:lang w:eastAsia="zh-CN"/>
              </w:rPr>
              <w:t>maxPlrDl</w:t>
            </w:r>
          </w:p>
        </w:tc>
        <w:tc>
          <w:tcPr>
            <w:tcW w:w="1752" w:type="dxa"/>
            <w:tcBorders>
              <w:top w:val="single" w:sz="6" w:space="0" w:color="auto"/>
              <w:left w:val="single" w:sz="6" w:space="0" w:color="auto"/>
              <w:bottom w:val="single" w:sz="6" w:space="0" w:color="auto"/>
              <w:right w:val="single" w:sz="6" w:space="0" w:color="auto"/>
            </w:tcBorders>
          </w:tcPr>
          <w:p w14:paraId="33A8D995" w14:textId="77777777" w:rsidR="00631096" w:rsidRPr="00F11966" w:rsidRDefault="00631096" w:rsidP="00142BB1">
            <w:pPr>
              <w:pStyle w:val="TAL"/>
            </w:pPr>
            <w:r w:rsidRPr="00F11966">
              <w:t>PacketLossRate</w:t>
            </w:r>
          </w:p>
        </w:tc>
        <w:tc>
          <w:tcPr>
            <w:tcW w:w="424" w:type="dxa"/>
            <w:tcBorders>
              <w:top w:val="single" w:sz="6" w:space="0" w:color="auto"/>
              <w:left w:val="single" w:sz="6" w:space="0" w:color="auto"/>
              <w:bottom w:val="single" w:sz="6" w:space="0" w:color="auto"/>
              <w:right w:val="single" w:sz="6" w:space="0" w:color="auto"/>
            </w:tcBorders>
          </w:tcPr>
          <w:p w14:paraId="6FB004FD" w14:textId="77777777" w:rsidR="00631096" w:rsidRDefault="00631096" w:rsidP="00142BB1">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4EBC5246" w14:textId="77777777" w:rsidR="00631096" w:rsidRDefault="00631096" w:rsidP="00142BB1">
            <w:pPr>
              <w:pStyle w:val="TAL"/>
              <w:jc w:val="center"/>
            </w:pPr>
            <w:r>
              <w:t>0..1</w:t>
            </w:r>
          </w:p>
        </w:tc>
        <w:tc>
          <w:tcPr>
            <w:tcW w:w="2845" w:type="dxa"/>
            <w:tcBorders>
              <w:top w:val="single" w:sz="6" w:space="0" w:color="auto"/>
              <w:left w:val="single" w:sz="6" w:space="0" w:color="auto"/>
              <w:bottom w:val="single" w:sz="6" w:space="0" w:color="auto"/>
              <w:right w:val="single" w:sz="6" w:space="0" w:color="auto"/>
            </w:tcBorders>
          </w:tcPr>
          <w:p w14:paraId="29AD24B8" w14:textId="77777777" w:rsidR="00631096" w:rsidRDefault="00631096" w:rsidP="00142BB1">
            <w:pPr>
              <w:pStyle w:val="TAL"/>
              <w:rPr>
                <w:rFonts w:cs="Arial"/>
                <w:szCs w:val="18"/>
                <w:lang w:eastAsia="zh-CN"/>
              </w:rPr>
            </w:pPr>
            <w:r>
              <w:rPr>
                <w:rFonts w:cs="Arial"/>
                <w:szCs w:val="18"/>
                <w:lang w:eastAsia="zh-CN"/>
              </w:rPr>
              <w:t xml:space="preserve">The </w:t>
            </w:r>
            <w:r>
              <w:t>Maximum Packet Loss Rate for DL.</w:t>
            </w:r>
          </w:p>
        </w:tc>
        <w:tc>
          <w:tcPr>
            <w:tcW w:w="1837" w:type="dxa"/>
            <w:tcBorders>
              <w:top w:val="single" w:sz="6" w:space="0" w:color="auto"/>
              <w:left w:val="single" w:sz="6" w:space="0" w:color="auto"/>
              <w:bottom w:val="single" w:sz="6" w:space="0" w:color="auto"/>
              <w:right w:val="single" w:sz="6" w:space="0" w:color="auto"/>
            </w:tcBorders>
          </w:tcPr>
          <w:p w14:paraId="72665FC9" w14:textId="77777777" w:rsidR="00631096" w:rsidRDefault="00631096" w:rsidP="00142BB1">
            <w:pPr>
              <w:pStyle w:val="TAL"/>
              <w:rPr>
                <w:rFonts w:cs="Arial"/>
                <w:szCs w:val="18"/>
              </w:rPr>
            </w:pPr>
          </w:p>
        </w:tc>
      </w:tr>
      <w:tr w:rsidR="00631096" w14:paraId="7EB30963" w14:textId="77777777" w:rsidTr="00142BB1">
        <w:trPr>
          <w:jc w:val="center"/>
        </w:trPr>
        <w:tc>
          <w:tcPr>
            <w:tcW w:w="1552" w:type="dxa"/>
            <w:tcBorders>
              <w:top w:val="single" w:sz="6" w:space="0" w:color="auto"/>
              <w:left w:val="single" w:sz="6" w:space="0" w:color="auto"/>
              <w:bottom w:val="single" w:sz="6" w:space="0" w:color="auto"/>
              <w:right w:val="single" w:sz="6" w:space="0" w:color="auto"/>
            </w:tcBorders>
          </w:tcPr>
          <w:p w14:paraId="2822335A" w14:textId="77777777" w:rsidR="00631096" w:rsidRDefault="00631096" w:rsidP="00142BB1">
            <w:pPr>
              <w:pStyle w:val="TAL"/>
              <w:rPr>
                <w:lang w:eastAsia="zh-CN"/>
              </w:rPr>
            </w:pPr>
            <w:r>
              <w:rPr>
                <w:rFonts w:hint="eastAsia"/>
                <w:lang w:eastAsia="zh-CN"/>
              </w:rPr>
              <w:t>a</w:t>
            </w:r>
            <w:r>
              <w:rPr>
                <w:lang w:eastAsia="zh-CN"/>
              </w:rPr>
              <w:t>vgWin</w:t>
            </w:r>
          </w:p>
        </w:tc>
        <w:tc>
          <w:tcPr>
            <w:tcW w:w="1752" w:type="dxa"/>
            <w:tcBorders>
              <w:top w:val="single" w:sz="6" w:space="0" w:color="auto"/>
              <w:left w:val="single" w:sz="6" w:space="0" w:color="auto"/>
              <w:bottom w:val="single" w:sz="6" w:space="0" w:color="auto"/>
              <w:right w:val="single" w:sz="6" w:space="0" w:color="auto"/>
            </w:tcBorders>
          </w:tcPr>
          <w:p w14:paraId="4318CDE0" w14:textId="77777777" w:rsidR="00631096" w:rsidRDefault="00631096" w:rsidP="00142BB1">
            <w:pPr>
              <w:pStyle w:val="TAL"/>
              <w:rPr>
                <w:lang w:eastAsia="zh-CN"/>
              </w:rPr>
            </w:pPr>
            <w:r w:rsidRPr="00F11966">
              <w:t>AverWindow</w:t>
            </w:r>
          </w:p>
        </w:tc>
        <w:tc>
          <w:tcPr>
            <w:tcW w:w="424" w:type="dxa"/>
            <w:tcBorders>
              <w:top w:val="single" w:sz="6" w:space="0" w:color="auto"/>
              <w:left w:val="single" w:sz="6" w:space="0" w:color="auto"/>
              <w:bottom w:val="single" w:sz="6" w:space="0" w:color="auto"/>
              <w:right w:val="single" w:sz="6" w:space="0" w:color="auto"/>
            </w:tcBorders>
          </w:tcPr>
          <w:p w14:paraId="299EDD79" w14:textId="77777777" w:rsidR="00631096" w:rsidRDefault="00631096" w:rsidP="00142BB1">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4EA32F4B" w14:textId="77777777" w:rsidR="00631096" w:rsidRDefault="00631096" w:rsidP="00142BB1">
            <w:pPr>
              <w:pStyle w:val="TAL"/>
              <w:jc w:val="center"/>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56BD4B7D" w14:textId="77777777" w:rsidR="00631096" w:rsidRDefault="00631096" w:rsidP="00142BB1">
            <w:pPr>
              <w:pStyle w:val="TAL"/>
              <w:rPr>
                <w:ins w:id="104" w:author="Huawei" w:date="2025-10-15T17:43:00Z"/>
                <w:noProof/>
                <w:szCs w:val="18"/>
              </w:rPr>
            </w:pPr>
            <w:r>
              <w:rPr>
                <w:rFonts w:cs="Arial"/>
                <w:szCs w:val="18"/>
                <w:lang w:eastAsia="zh-CN"/>
              </w:rPr>
              <w:t xml:space="preserve">The </w:t>
            </w:r>
            <w:r w:rsidRPr="00F11966">
              <w:rPr>
                <w:noProof/>
                <w:szCs w:val="18"/>
              </w:rPr>
              <w:t>averaging window</w:t>
            </w:r>
            <w:r>
              <w:rPr>
                <w:noProof/>
                <w:szCs w:val="18"/>
              </w:rPr>
              <w:t>.</w:t>
            </w:r>
          </w:p>
          <w:p w14:paraId="655A1CE5" w14:textId="25A95C8C" w:rsidR="00766E76" w:rsidRDefault="00766E76" w:rsidP="00142BB1">
            <w:pPr>
              <w:pStyle w:val="TAL"/>
              <w:rPr>
                <w:rFonts w:cs="Arial"/>
                <w:szCs w:val="18"/>
              </w:rPr>
            </w:pPr>
          </w:p>
        </w:tc>
        <w:tc>
          <w:tcPr>
            <w:tcW w:w="1837" w:type="dxa"/>
            <w:tcBorders>
              <w:top w:val="single" w:sz="6" w:space="0" w:color="auto"/>
              <w:left w:val="single" w:sz="6" w:space="0" w:color="auto"/>
              <w:bottom w:val="single" w:sz="6" w:space="0" w:color="auto"/>
              <w:right w:val="single" w:sz="6" w:space="0" w:color="auto"/>
            </w:tcBorders>
          </w:tcPr>
          <w:p w14:paraId="4D13766D" w14:textId="77777777" w:rsidR="00631096" w:rsidRDefault="00631096" w:rsidP="00142BB1">
            <w:pPr>
              <w:pStyle w:val="TAL"/>
              <w:rPr>
                <w:rFonts w:cs="Arial"/>
                <w:szCs w:val="18"/>
              </w:rPr>
            </w:pPr>
          </w:p>
        </w:tc>
      </w:tr>
      <w:tr w:rsidR="00631096" w14:paraId="590FFE3A" w14:textId="77777777" w:rsidTr="00142BB1">
        <w:trPr>
          <w:jc w:val="center"/>
        </w:trPr>
        <w:tc>
          <w:tcPr>
            <w:tcW w:w="1552" w:type="dxa"/>
            <w:tcBorders>
              <w:top w:val="single" w:sz="6" w:space="0" w:color="auto"/>
              <w:left w:val="single" w:sz="6" w:space="0" w:color="auto"/>
              <w:bottom w:val="single" w:sz="6" w:space="0" w:color="auto"/>
              <w:right w:val="single" w:sz="6" w:space="0" w:color="auto"/>
            </w:tcBorders>
          </w:tcPr>
          <w:p w14:paraId="357C1A58" w14:textId="77777777" w:rsidR="00631096" w:rsidRDefault="00631096" w:rsidP="00142BB1">
            <w:pPr>
              <w:pStyle w:val="TAL"/>
              <w:rPr>
                <w:lang w:eastAsia="zh-CN"/>
              </w:rPr>
            </w:pPr>
            <w:r>
              <w:rPr>
                <w:rFonts w:hint="eastAsia"/>
                <w:lang w:eastAsia="zh-CN"/>
              </w:rPr>
              <w:t>m</w:t>
            </w:r>
            <w:r>
              <w:rPr>
                <w:lang w:eastAsia="zh-CN"/>
              </w:rPr>
              <w:t>axDataBurstVol</w:t>
            </w:r>
          </w:p>
        </w:tc>
        <w:tc>
          <w:tcPr>
            <w:tcW w:w="1752" w:type="dxa"/>
            <w:tcBorders>
              <w:top w:val="single" w:sz="6" w:space="0" w:color="auto"/>
              <w:left w:val="single" w:sz="6" w:space="0" w:color="auto"/>
              <w:bottom w:val="single" w:sz="6" w:space="0" w:color="auto"/>
              <w:right w:val="single" w:sz="6" w:space="0" w:color="auto"/>
            </w:tcBorders>
          </w:tcPr>
          <w:p w14:paraId="750B73B6" w14:textId="77777777" w:rsidR="00631096" w:rsidRDefault="00631096" w:rsidP="00142BB1">
            <w:pPr>
              <w:pStyle w:val="TAL"/>
              <w:rPr>
                <w:lang w:eastAsia="zh-CN"/>
              </w:rPr>
            </w:pPr>
            <w:r w:rsidRPr="00F11966">
              <w:t>MaxDataBurstVol</w:t>
            </w:r>
          </w:p>
        </w:tc>
        <w:tc>
          <w:tcPr>
            <w:tcW w:w="424" w:type="dxa"/>
            <w:tcBorders>
              <w:top w:val="single" w:sz="6" w:space="0" w:color="auto"/>
              <w:left w:val="single" w:sz="6" w:space="0" w:color="auto"/>
              <w:bottom w:val="single" w:sz="6" w:space="0" w:color="auto"/>
              <w:right w:val="single" w:sz="6" w:space="0" w:color="auto"/>
            </w:tcBorders>
          </w:tcPr>
          <w:p w14:paraId="536313D6" w14:textId="77777777" w:rsidR="00631096" w:rsidRDefault="00631096" w:rsidP="00142BB1">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1AFCE95D" w14:textId="77777777" w:rsidR="00631096" w:rsidRDefault="00631096" w:rsidP="00142BB1">
            <w:pPr>
              <w:pStyle w:val="TAL"/>
              <w:jc w:val="center"/>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3771C2EB" w14:textId="77777777" w:rsidR="00631096" w:rsidRDefault="00766E76" w:rsidP="00142BB1">
            <w:pPr>
              <w:pStyle w:val="TAL"/>
              <w:rPr>
                <w:ins w:id="105" w:author="Huawei" w:date="2025-10-15T17:44:00Z"/>
                <w:noProof/>
                <w:szCs w:val="18"/>
              </w:rPr>
            </w:pPr>
            <w:ins w:id="106" w:author="Huawei" w:date="2025-10-15T17:44:00Z">
              <w:r w:rsidRPr="002B60F0">
                <w:rPr>
                  <w:szCs w:val="18"/>
                </w:rPr>
                <w:t>Unsigned integer indicating</w:t>
              </w:r>
              <w:r>
                <w:rPr>
                  <w:szCs w:val="18"/>
                </w:rPr>
                <w:t xml:space="preserve"> </w:t>
              </w:r>
            </w:ins>
            <w:del w:id="107" w:author="Huawei" w:date="2025-10-15T17:44:00Z">
              <w:r w:rsidR="00631096" w:rsidDel="00766E76">
                <w:rPr>
                  <w:rFonts w:cs="Arial"/>
                  <w:szCs w:val="18"/>
                  <w:lang w:eastAsia="zh-CN"/>
                </w:rPr>
                <w:delText>T</w:delText>
              </w:r>
            </w:del>
            <w:ins w:id="108" w:author="Huawei" w:date="2025-10-15T17:44:00Z">
              <w:r>
                <w:rPr>
                  <w:rFonts w:cs="Arial"/>
                  <w:szCs w:val="18"/>
                  <w:lang w:eastAsia="zh-CN"/>
                </w:rPr>
                <w:t>t</w:t>
              </w:r>
            </w:ins>
            <w:r w:rsidR="00631096">
              <w:rPr>
                <w:rFonts w:cs="Arial"/>
                <w:szCs w:val="18"/>
                <w:lang w:eastAsia="zh-CN"/>
              </w:rPr>
              <w:t xml:space="preserve">he </w:t>
            </w:r>
            <w:r w:rsidR="00631096" w:rsidRPr="00F11966">
              <w:rPr>
                <w:noProof/>
                <w:szCs w:val="18"/>
              </w:rPr>
              <w:t>maximum data burst volume</w:t>
            </w:r>
            <w:r w:rsidR="00631096">
              <w:rPr>
                <w:noProof/>
                <w:szCs w:val="18"/>
              </w:rPr>
              <w:t>.</w:t>
            </w:r>
          </w:p>
          <w:p w14:paraId="602F2D34" w14:textId="77777777" w:rsidR="00766E76" w:rsidRDefault="00766E76" w:rsidP="00142BB1">
            <w:pPr>
              <w:pStyle w:val="TAL"/>
              <w:rPr>
                <w:ins w:id="109" w:author="Huawei" w:date="2025-10-15T17:44:00Z"/>
                <w:noProof/>
                <w:szCs w:val="18"/>
              </w:rPr>
            </w:pPr>
          </w:p>
          <w:p w14:paraId="5324CBCC" w14:textId="77777777" w:rsidR="00766E76" w:rsidRDefault="00766E76" w:rsidP="00142BB1">
            <w:pPr>
              <w:pStyle w:val="TAL"/>
              <w:rPr>
                <w:ins w:id="110" w:author="Huawei" w:date="2025-11-06T15:28:00Z"/>
              </w:rPr>
            </w:pPr>
            <w:ins w:id="111" w:author="Huawei" w:date="2025-10-15T17:44:00Z">
              <w:r w:rsidRPr="00F11966">
                <w:t>Minimum = 1. Maximum = 4095.</w:t>
              </w:r>
            </w:ins>
          </w:p>
          <w:p w14:paraId="7391487C" w14:textId="7A523156" w:rsidR="00510360" w:rsidRDefault="0075596A" w:rsidP="00510360">
            <w:pPr>
              <w:pStyle w:val="TAL"/>
              <w:rPr>
                <w:rFonts w:cs="Arial"/>
                <w:szCs w:val="18"/>
              </w:rPr>
            </w:pPr>
            <w:ins w:id="112" w:author="Huawei-rev" w:date="2025-11-06T15:34:00Z">
              <w:r>
                <w:rPr>
                  <w:rFonts w:hint="eastAsia"/>
                  <w:lang w:eastAsia="zh-CN"/>
                </w:rPr>
                <w:t>(</w:t>
              </w:r>
              <w:r>
                <w:rPr>
                  <w:lang w:eastAsia="zh-CN"/>
                </w:rPr>
                <w:t>NOTE</w:t>
              </w:r>
              <w:r>
                <w:rPr>
                  <w:lang w:val="en-US" w:eastAsia="zh-CN"/>
                </w:rPr>
                <w:t> 3</w:t>
              </w:r>
              <w:r>
                <w:rPr>
                  <w:rFonts w:hint="eastAsia"/>
                  <w:lang w:eastAsia="zh-CN"/>
                </w:rPr>
                <w:t>)</w:t>
              </w:r>
            </w:ins>
          </w:p>
        </w:tc>
        <w:tc>
          <w:tcPr>
            <w:tcW w:w="1837" w:type="dxa"/>
            <w:tcBorders>
              <w:top w:val="single" w:sz="6" w:space="0" w:color="auto"/>
              <w:left w:val="single" w:sz="6" w:space="0" w:color="auto"/>
              <w:bottom w:val="single" w:sz="6" w:space="0" w:color="auto"/>
              <w:right w:val="single" w:sz="6" w:space="0" w:color="auto"/>
            </w:tcBorders>
          </w:tcPr>
          <w:p w14:paraId="2796A3A0" w14:textId="77777777" w:rsidR="00631096" w:rsidRDefault="00631096" w:rsidP="00142BB1">
            <w:pPr>
              <w:pStyle w:val="TAL"/>
              <w:rPr>
                <w:rFonts w:cs="Arial"/>
                <w:szCs w:val="18"/>
              </w:rPr>
            </w:pPr>
          </w:p>
        </w:tc>
      </w:tr>
      <w:tr w:rsidR="00631096" w14:paraId="27A85D55" w14:textId="77777777" w:rsidTr="00142BB1">
        <w:trPr>
          <w:jc w:val="center"/>
          <w:ins w:id="113" w:author="Huawei" w:date="2025-09-30T10:55:00Z"/>
        </w:trPr>
        <w:tc>
          <w:tcPr>
            <w:tcW w:w="1552" w:type="dxa"/>
            <w:tcBorders>
              <w:top w:val="single" w:sz="6" w:space="0" w:color="auto"/>
              <w:left w:val="single" w:sz="6" w:space="0" w:color="auto"/>
              <w:bottom w:val="single" w:sz="6" w:space="0" w:color="auto"/>
              <w:right w:val="single" w:sz="6" w:space="0" w:color="auto"/>
            </w:tcBorders>
          </w:tcPr>
          <w:p w14:paraId="78C90D70" w14:textId="6AFC6760" w:rsidR="00631096" w:rsidRDefault="00631096" w:rsidP="00631096">
            <w:pPr>
              <w:pStyle w:val="TAL"/>
              <w:rPr>
                <w:ins w:id="114" w:author="Huawei" w:date="2025-09-30T10:55:00Z"/>
                <w:lang w:eastAsia="zh-CN"/>
              </w:rPr>
            </w:pPr>
            <w:ins w:id="115" w:author="Huawei" w:date="2025-09-30T10:55:00Z">
              <w:r w:rsidRPr="002B60F0">
                <w:t>extMaxDataBurstVol</w:t>
              </w:r>
            </w:ins>
          </w:p>
        </w:tc>
        <w:tc>
          <w:tcPr>
            <w:tcW w:w="1752" w:type="dxa"/>
            <w:tcBorders>
              <w:top w:val="single" w:sz="6" w:space="0" w:color="auto"/>
              <w:left w:val="single" w:sz="6" w:space="0" w:color="auto"/>
              <w:bottom w:val="single" w:sz="6" w:space="0" w:color="auto"/>
              <w:right w:val="single" w:sz="6" w:space="0" w:color="auto"/>
            </w:tcBorders>
          </w:tcPr>
          <w:p w14:paraId="54156784" w14:textId="731B7455" w:rsidR="00631096" w:rsidRPr="00F11966" w:rsidRDefault="00631096" w:rsidP="00631096">
            <w:pPr>
              <w:pStyle w:val="TAL"/>
              <w:rPr>
                <w:ins w:id="116" w:author="Huawei" w:date="2025-09-30T10:55:00Z"/>
              </w:rPr>
            </w:pPr>
            <w:ins w:id="117" w:author="Huawei" w:date="2025-09-30T10:55:00Z">
              <w:r w:rsidRPr="002B60F0">
                <w:rPr>
                  <w:lang w:eastAsia="zh-CN"/>
                </w:rPr>
                <w:t>ExtMaxDataBurstVol</w:t>
              </w:r>
            </w:ins>
          </w:p>
        </w:tc>
        <w:tc>
          <w:tcPr>
            <w:tcW w:w="424" w:type="dxa"/>
            <w:tcBorders>
              <w:top w:val="single" w:sz="6" w:space="0" w:color="auto"/>
              <w:left w:val="single" w:sz="6" w:space="0" w:color="auto"/>
              <w:bottom w:val="single" w:sz="6" w:space="0" w:color="auto"/>
              <w:right w:val="single" w:sz="6" w:space="0" w:color="auto"/>
            </w:tcBorders>
          </w:tcPr>
          <w:p w14:paraId="54310719" w14:textId="31497C80" w:rsidR="00631096" w:rsidRDefault="00631096" w:rsidP="00631096">
            <w:pPr>
              <w:pStyle w:val="TAC"/>
              <w:rPr>
                <w:ins w:id="118" w:author="Huawei" w:date="2025-09-30T10:55:00Z"/>
              </w:rPr>
            </w:pPr>
            <w:ins w:id="119" w:author="Huawei" w:date="2025-09-30T10:55:00Z">
              <w:r w:rsidRPr="002B60F0">
                <w:rPr>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77EA233E" w14:textId="6B3A098C" w:rsidR="00631096" w:rsidRDefault="00631096" w:rsidP="00631096">
            <w:pPr>
              <w:pStyle w:val="TAL"/>
              <w:jc w:val="center"/>
              <w:rPr>
                <w:ins w:id="120" w:author="Huawei" w:date="2025-09-30T10:55:00Z"/>
              </w:rPr>
            </w:pPr>
            <w:ins w:id="121" w:author="Huawei" w:date="2025-09-30T10:55:00Z">
              <w:r w:rsidRPr="002B60F0">
                <w:rPr>
                  <w:lang w:eastAsia="zh-CN"/>
                </w:rPr>
                <w:t>0..1</w:t>
              </w:r>
            </w:ins>
          </w:p>
        </w:tc>
        <w:tc>
          <w:tcPr>
            <w:tcW w:w="2845" w:type="dxa"/>
            <w:tcBorders>
              <w:top w:val="single" w:sz="6" w:space="0" w:color="auto"/>
              <w:left w:val="single" w:sz="6" w:space="0" w:color="auto"/>
              <w:bottom w:val="single" w:sz="6" w:space="0" w:color="auto"/>
              <w:right w:val="single" w:sz="6" w:space="0" w:color="auto"/>
            </w:tcBorders>
          </w:tcPr>
          <w:p w14:paraId="48EA76F0" w14:textId="77777777" w:rsidR="00631096" w:rsidRDefault="00631096" w:rsidP="00631096">
            <w:pPr>
              <w:pStyle w:val="TAL"/>
              <w:rPr>
                <w:ins w:id="122" w:author="Huawei" w:date="2025-09-30T11:01:00Z"/>
                <w:szCs w:val="18"/>
              </w:rPr>
            </w:pPr>
            <w:ins w:id="123" w:author="Huawei" w:date="2025-09-30T10:55:00Z">
              <w:r w:rsidRPr="002B60F0">
                <w:rPr>
                  <w:szCs w:val="18"/>
                </w:rPr>
                <w:t>Unsigned integer indicating</w:t>
              </w:r>
              <w:r>
                <w:rPr>
                  <w:szCs w:val="18"/>
                </w:rPr>
                <w:t xml:space="preserve"> the maximum data burst volume.</w:t>
              </w:r>
            </w:ins>
          </w:p>
          <w:p w14:paraId="20B09270" w14:textId="77777777" w:rsidR="00631096" w:rsidRDefault="00631096" w:rsidP="00631096">
            <w:pPr>
              <w:pStyle w:val="TAL"/>
              <w:rPr>
                <w:ins w:id="124" w:author="Huawei" w:date="2025-09-30T11:01:00Z"/>
                <w:szCs w:val="18"/>
              </w:rPr>
            </w:pPr>
          </w:p>
          <w:p w14:paraId="61D7CEFD" w14:textId="77777777" w:rsidR="00631096" w:rsidRDefault="00631096" w:rsidP="00631096">
            <w:pPr>
              <w:pStyle w:val="TAL"/>
              <w:rPr>
                <w:ins w:id="125" w:author="Huawei" w:date="2025-11-06T15:28:00Z"/>
              </w:rPr>
            </w:pPr>
            <w:ins w:id="126" w:author="Huawei" w:date="2025-09-30T11:01:00Z">
              <w:r w:rsidRPr="00F9618C">
                <w:t>Minimum = 4096, Maximum = 2000000.</w:t>
              </w:r>
            </w:ins>
          </w:p>
          <w:p w14:paraId="6C570791" w14:textId="665F8A86" w:rsidR="00510360" w:rsidRDefault="0075596A" w:rsidP="00631096">
            <w:pPr>
              <w:pStyle w:val="TAL"/>
              <w:rPr>
                <w:ins w:id="127" w:author="Huawei" w:date="2025-09-30T10:55:00Z"/>
                <w:rFonts w:cs="Arial"/>
                <w:szCs w:val="18"/>
                <w:lang w:eastAsia="zh-CN"/>
              </w:rPr>
            </w:pPr>
            <w:ins w:id="128" w:author="Huawei-rev" w:date="2025-11-06T15:34:00Z">
              <w:r>
                <w:rPr>
                  <w:rFonts w:hint="eastAsia"/>
                  <w:lang w:eastAsia="zh-CN"/>
                </w:rPr>
                <w:t>(</w:t>
              </w:r>
              <w:r>
                <w:rPr>
                  <w:lang w:eastAsia="zh-CN"/>
                </w:rPr>
                <w:t>NOTE</w:t>
              </w:r>
              <w:r>
                <w:rPr>
                  <w:lang w:val="en-US" w:eastAsia="zh-CN"/>
                </w:rPr>
                <w:t> 3</w:t>
              </w:r>
              <w:r>
                <w:rPr>
                  <w:rFonts w:hint="eastAsia"/>
                  <w:lang w:eastAsia="zh-CN"/>
                </w:rPr>
                <w:t>)</w:t>
              </w:r>
            </w:ins>
          </w:p>
        </w:tc>
        <w:tc>
          <w:tcPr>
            <w:tcW w:w="1837" w:type="dxa"/>
            <w:tcBorders>
              <w:top w:val="single" w:sz="6" w:space="0" w:color="auto"/>
              <w:left w:val="single" w:sz="6" w:space="0" w:color="auto"/>
              <w:bottom w:val="single" w:sz="6" w:space="0" w:color="auto"/>
              <w:right w:val="single" w:sz="6" w:space="0" w:color="auto"/>
            </w:tcBorders>
          </w:tcPr>
          <w:p w14:paraId="61CA443A" w14:textId="77777777" w:rsidR="00631096" w:rsidRDefault="00631096" w:rsidP="00631096">
            <w:pPr>
              <w:pStyle w:val="TAL"/>
              <w:rPr>
                <w:ins w:id="129" w:author="Huawei" w:date="2025-09-30T10:55:00Z"/>
                <w:rFonts w:cs="Arial"/>
                <w:szCs w:val="18"/>
              </w:rPr>
            </w:pPr>
          </w:p>
        </w:tc>
      </w:tr>
      <w:tr w:rsidR="00631096" w14:paraId="08F627F5" w14:textId="77777777" w:rsidTr="00142BB1">
        <w:trPr>
          <w:trHeight w:val="230"/>
          <w:jc w:val="center"/>
        </w:trPr>
        <w:tc>
          <w:tcPr>
            <w:tcW w:w="9540" w:type="dxa"/>
            <w:gridSpan w:val="6"/>
            <w:tcBorders>
              <w:top w:val="single" w:sz="6" w:space="0" w:color="auto"/>
              <w:left w:val="single" w:sz="6" w:space="0" w:color="auto"/>
              <w:bottom w:val="single" w:sz="6" w:space="0" w:color="auto"/>
              <w:right w:val="single" w:sz="6" w:space="0" w:color="auto"/>
            </w:tcBorders>
          </w:tcPr>
          <w:p w14:paraId="5598CD63" w14:textId="77777777" w:rsidR="00631096" w:rsidRDefault="00631096" w:rsidP="00631096">
            <w:pPr>
              <w:pStyle w:val="TAN"/>
            </w:pPr>
            <w:r>
              <w:t>NOTE 1:</w:t>
            </w:r>
            <w:r>
              <w:tab/>
              <w:t>The "</w:t>
            </w:r>
            <w:r>
              <w:rPr>
                <w:rFonts w:hint="eastAsia"/>
                <w:lang w:eastAsia="zh-CN"/>
              </w:rPr>
              <w:t>5</w:t>
            </w:r>
            <w:r>
              <w:rPr>
                <w:lang w:eastAsia="zh-CN"/>
              </w:rPr>
              <w:t>qi</w:t>
            </w:r>
            <w:r>
              <w:t>"</w:t>
            </w:r>
            <w:r>
              <w:rPr>
                <w:lang w:eastAsia="zh-CN"/>
              </w:rPr>
              <w:t xml:space="preserve"> attribute may be present for </w:t>
            </w:r>
            <w:r>
              <w:t>standardized or pre-configured</w:t>
            </w:r>
            <w:r w:rsidRPr="0019272F">
              <w:t xml:space="preserve"> QoS parameters and QoS </w:t>
            </w:r>
            <w:r>
              <w:t>c</w:t>
            </w:r>
            <w:r w:rsidRPr="0019272F">
              <w:t>haracteristics</w:t>
            </w:r>
            <w:r>
              <w:t>.</w:t>
            </w:r>
          </w:p>
          <w:p w14:paraId="0BF08F0C" w14:textId="77777777" w:rsidR="00631096" w:rsidRDefault="00631096" w:rsidP="00631096">
            <w:pPr>
              <w:pStyle w:val="TAN"/>
              <w:rPr>
                <w:ins w:id="130" w:author="Huawei" w:date="2025-11-06T15:28:00Z"/>
              </w:rPr>
            </w:pPr>
            <w:r>
              <w:t>NOTE 2:</w:t>
            </w:r>
            <w:r>
              <w:tab/>
              <w:t xml:space="preserve">These </w:t>
            </w:r>
            <w:r>
              <w:rPr>
                <w:lang w:eastAsia="zh-CN"/>
              </w:rPr>
              <w:t xml:space="preserve">attributes may be present for a </w:t>
            </w:r>
            <w:r w:rsidRPr="0019272F">
              <w:t>GBR</w:t>
            </w:r>
            <w:r>
              <w:t xml:space="preserve"> resource type.</w:t>
            </w:r>
          </w:p>
          <w:p w14:paraId="620C3265" w14:textId="07B206F2" w:rsidR="00510360" w:rsidRPr="00F855CB" w:rsidRDefault="0075596A" w:rsidP="00510360">
            <w:pPr>
              <w:pStyle w:val="TAN"/>
            </w:pPr>
            <w:ins w:id="131" w:author="Huawei-rev" w:date="2025-11-06T15:34:00Z">
              <w:r>
                <w:t>NOTE 3:</w:t>
              </w:r>
              <w:r>
                <w:tab/>
                <w:t xml:space="preserve">These </w:t>
              </w:r>
              <w:r>
                <w:rPr>
                  <w:lang w:eastAsia="zh-CN"/>
                </w:rPr>
                <w:t xml:space="preserve">attributes may only be present for a </w:t>
              </w:r>
              <w:r w:rsidRPr="00C108C7">
                <w:t>Delay-critical GBR</w:t>
              </w:r>
              <w:r w:rsidRPr="0019272F">
                <w:t xml:space="preserve"> </w:t>
              </w:r>
              <w:r>
                <w:t>resource type</w:t>
              </w:r>
              <w:r w:rsidRPr="00C108C7">
                <w:rPr>
                  <w:rFonts w:hint="eastAsia"/>
                  <w:lang w:eastAsia="zh-CN"/>
                </w:rPr>
                <w:t xml:space="preserve"> identified by the </w:t>
              </w:r>
              <w:r>
                <w:t xml:space="preserve">"appIds" </w:t>
              </w:r>
              <w:r>
                <w:rPr>
                  <w:rFonts w:hint="eastAsia"/>
                  <w:lang w:eastAsia="zh-CN"/>
                </w:rPr>
                <w:t>or</w:t>
              </w:r>
              <w:r>
                <w:t xml:space="preserve"> "fDescs" attribute provided in the request.</w:t>
              </w:r>
            </w:ins>
          </w:p>
        </w:tc>
      </w:tr>
    </w:tbl>
    <w:p w14:paraId="1F3992D0" w14:textId="77777777" w:rsidR="00414586" w:rsidRPr="00631096" w:rsidRDefault="00414586" w:rsidP="00414586"/>
    <w:p w14:paraId="61958835" w14:textId="77777777" w:rsidR="00414586" w:rsidRPr="00B61815" w:rsidRDefault="00414586" w:rsidP="004145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5DBD8D5" w14:textId="77777777" w:rsidR="00631096" w:rsidRDefault="00631096" w:rsidP="00631096">
      <w:pPr>
        <w:pStyle w:val="1"/>
        <w:rPr>
          <w:lang w:val="en-US" w:eastAsia="zh-CN"/>
        </w:rPr>
      </w:pPr>
      <w:bookmarkStart w:id="132" w:name="_Toc34266366"/>
      <w:bookmarkStart w:id="133" w:name="_Toc59018019"/>
      <w:bookmarkStart w:id="134" w:name="_Toc114134057"/>
      <w:bookmarkStart w:id="135" w:name="_Toc112951378"/>
      <w:bookmarkStart w:id="136" w:name="_Toc98233868"/>
      <w:bookmarkStart w:id="137" w:name="_Toc83233236"/>
      <w:bookmarkStart w:id="138" w:name="_Toc120702558"/>
      <w:bookmarkStart w:id="139" w:name="_Toc51762982"/>
      <w:bookmarkStart w:id="140" w:name="_Toc66231887"/>
      <w:bookmarkStart w:id="141" w:name="_Toc70550752"/>
      <w:bookmarkStart w:id="142" w:name="_Toc28012880"/>
      <w:bookmarkStart w:id="143" w:name="_Toc56641051"/>
      <w:bookmarkStart w:id="144" w:name="_Toc43563581"/>
      <w:bookmarkStart w:id="145" w:name="_Toc113031918"/>
      <w:bookmarkStart w:id="146" w:name="_Toc36102537"/>
      <w:bookmarkStart w:id="147" w:name="_Toc45134130"/>
      <w:bookmarkStart w:id="148" w:name="_Toc94064466"/>
      <w:bookmarkStart w:id="149" w:name="_Toc85553165"/>
      <w:bookmarkStart w:id="150" w:name="_Toc85557264"/>
      <w:bookmarkStart w:id="151" w:name="_Toc68169048"/>
      <w:bookmarkStart w:id="152" w:name="_Toc90656059"/>
      <w:bookmarkStart w:id="153" w:name="_Toc138754551"/>
      <w:bookmarkStart w:id="154" w:name="_Toc145706049"/>
      <w:bookmarkStart w:id="155" w:name="_Toc148523022"/>
      <w:bookmarkStart w:id="156" w:name="_Toc104539255"/>
      <w:bookmarkStart w:id="157" w:name="_Toc101244649"/>
      <w:bookmarkStart w:id="158" w:name="_Toc88667774"/>
      <w:bookmarkStart w:id="159" w:name="_Toc136562717"/>
      <w:bookmarkStart w:id="160" w:name="_Toc50032062"/>
      <w:bookmarkStart w:id="161" w:name="_Toc164921287"/>
      <w:bookmarkStart w:id="162" w:name="_Toc170120829"/>
      <w:bookmarkStart w:id="163" w:name="_Toc175859074"/>
      <w:bookmarkStart w:id="164" w:name="_Toc175860149"/>
      <w:bookmarkStart w:id="165" w:name="_Toc180606439"/>
      <w:bookmarkStart w:id="166" w:name="_Toc185517700"/>
      <w:bookmarkStart w:id="167" w:name="_Toc191576752"/>
      <w:bookmarkStart w:id="168" w:name="_Toc191577492"/>
      <w:bookmarkStart w:id="169" w:name="_Toc192880562"/>
      <w:bookmarkStart w:id="170" w:name="_Toc195815451"/>
      <w:bookmarkStart w:id="171" w:name="_Toc200962167"/>
      <w:bookmarkStart w:id="172" w:name="_Toc207837977"/>
      <w:bookmarkStart w:id="173" w:name="_Toc209479580"/>
      <w:bookmarkStart w:id="174" w:name="_Toc153363942"/>
      <w:bookmarkEnd w:id="79"/>
      <w:bookmarkEnd w:id="80"/>
      <w:bookmarkEnd w:id="81"/>
      <w:r>
        <w:t>A.2</w:t>
      </w:r>
      <w:r>
        <w:tab/>
      </w:r>
      <w:r>
        <w:rPr>
          <w:lang w:val="en-US" w:eastAsia="zh-CN"/>
        </w:rPr>
        <w:t>Nnwdaf_EventsSubscription API</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1E1A362D" w14:textId="77777777" w:rsidR="00631096" w:rsidRDefault="00631096" w:rsidP="00631096">
      <w:pPr>
        <w:pStyle w:val="PL"/>
      </w:pPr>
      <w:r>
        <w:t>openapi: 3.0.0</w:t>
      </w:r>
    </w:p>
    <w:p w14:paraId="6E9D2B2B" w14:textId="77777777" w:rsidR="00631096" w:rsidRDefault="00631096" w:rsidP="00631096">
      <w:pPr>
        <w:pStyle w:val="PL"/>
      </w:pPr>
    </w:p>
    <w:p w14:paraId="1E8E141F" w14:textId="77777777" w:rsidR="00631096" w:rsidRDefault="00631096" w:rsidP="00631096">
      <w:pPr>
        <w:pStyle w:val="PL"/>
      </w:pPr>
      <w:r>
        <w:t>info:</w:t>
      </w:r>
    </w:p>
    <w:p w14:paraId="4BA6BAB5" w14:textId="77777777" w:rsidR="00631096" w:rsidRDefault="00631096" w:rsidP="00631096">
      <w:pPr>
        <w:pStyle w:val="PL"/>
      </w:pPr>
      <w:r>
        <w:t xml:space="preserve">  version: 1.4.0-alpha.4</w:t>
      </w:r>
    </w:p>
    <w:p w14:paraId="56559C9A" w14:textId="77777777" w:rsidR="00631096" w:rsidRDefault="00631096" w:rsidP="00631096">
      <w:pPr>
        <w:pStyle w:val="PL"/>
      </w:pPr>
      <w:r>
        <w:t xml:space="preserve">  title: Nnwdaf_EventsSubscription</w:t>
      </w:r>
    </w:p>
    <w:p w14:paraId="2D659A89" w14:textId="77777777" w:rsidR="00631096" w:rsidRDefault="00631096" w:rsidP="00631096">
      <w:pPr>
        <w:pStyle w:val="PL"/>
      </w:pPr>
      <w:r>
        <w:t xml:space="preserve">  description: |</w:t>
      </w:r>
    </w:p>
    <w:p w14:paraId="2DE64466" w14:textId="77777777" w:rsidR="00631096" w:rsidRDefault="00631096" w:rsidP="00631096">
      <w:pPr>
        <w:pStyle w:val="PL"/>
      </w:pPr>
      <w:r>
        <w:t xml:space="preserve">    Nnwdaf_EventsSubscription Service API.  </w:t>
      </w:r>
    </w:p>
    <w:p w14:paraId="75DAD398" w14:textId="77777777" w:rsidR="00631096" w:rsidRDefault="00631096" w:rsidP="00631096">
      <w:pPr>
        <w:pStyle w:val="PL"/>
      </w:pPr>
      <w:r>
        <w:t xml:space="preserve">    © 2025, 3GPP Organizational Partners (ARIB, ATIS, CCSA, ETSI, TSDSI, TTA, TTC).  </w:t>
      </w:r>
    </w:p>
    <w:p w14:paraId="66F4668D" w14:textId="77777777" w:rsidR="00631096" w:rsidRDefault="00631096" w:rsidP="00631096">
      <w:pPr>
        <w:pStyle w:val="PL"/>
      </w:pPr>
      <w:r>
        <w:t xml:space="preserve">    All rights reserved.</w:t>
      </w:r>
    </w:p>
    <w:p w14:paraId="490F24A3" w14:textId="77777777" w:rsidR="00631096" w:rsidRDefault="00631096" w:rsidP="00631096">
      <w:pPr>
        <w:pStyle w:val="PL"/>
      </w:pPr>
    </w:p>
    <w:p w14:paraId="64FD4CE4" w14:textId="77777777" w:rsidR="00631096" w:rsidRDefault="00631096" w:rsidP="00631096">
      <w:pPr>
        <w:pStyle w:val="PL"/>
        <w:rPr>
          <w:rFonts w:eastAsia="等线"/>
        </w:rPr>
      </w:pPr>
      <w:r>
        <w:rPr>
          <w:rFonts w:eastAsia="等线"/>
        </w:rPr>
        <w:t>externalDocs:</w:t>
      </w:r>
    </w:p>
    <w:p w14:paraId="647BB233" w14:textId="77777777" w:rsidR="00631096" w:rsidRDefault="00631096" w:rsidP="00631096">
      <w:pPr>
        <w:pStyle w:val="PL"/>
        <w:rPr>
          <w:rFonts w:eastAsia="等线"/>
        </w:rPr>
      </w:pPr>
      <w:r>
        <w:rPr>
          <w:rFonts w:eastAsia="等线"/>
        </w:rPr>
        <w:lastRenderedPageBreak/>
        <w:t xml:space="preserve">  description: 3GPP TS 29.520 V19.</w:t>
      </w:r>
      <w:r>
        <w:rPr>
          <w:rFonts w:eastAsia="等线"/>
          <w:lang w:eastAsia="zh-CN"/>
        </w:rPr>
        <w:t>4</w:t>
      </w:r>
      <w:r>
        <w:rPr>
          <w:rFonts w:eastAsia="等线"/>
        </w:rPr>
        <w:t>.0; 5G System; Network Data Analytics Services.</w:t>
      </w:r>
    </w:p>
    <w:p w14:paraId="78703387" w14:textId="77777777" w:rsidR="00631096" w:rsidRDefault="00631096" w:rsidP="00631096">
      <w:pPr>
        <w:pStyle w:val="PL"/>
      </w:pPr>
      <w:r>
        <w:rPr>
          <w:rFonts w:eastAsia="等线"/>
        </w:rPr>
        <w:t xml:space="preserve">  url: 'http</w:t>
      </w:r>
      <w:r>
        <w:rPr>
          <w:rFonts w:eastAsia="等线" w:hint="eastAsia"/>
          <w:lang w:eastAsia="zh-CN"/>
        </w:rPr>
        <w:t>s</w:t>
      </w:r>
      <w:r>
        <w:rPr>
          <w:rFonts w:eastAsia="等线"/>
        </w:rPr>
        <w:t>://www.3gpp.org/ftp/Specs/archive/29_series/29.520/'</w:t>
      </w:r>
    </w:p>
    <w:p w14:paraId="0375BC8E" w14:textId="77777777" w:rsidR="00631096" w:rsidRDefault="00631096" w:rsidP="00631096">
      <w:pPr>
        <w:pStyle w:val="PL"/>
        <w:rPr>
          <w:rFonts w:eastAsia="等线"/>
          <w:lang w:val="en-US"/>
        </w:rPr>
      </w:pPr>
    </w:p>
    <w:p w14:paraId="56CF4676" w14:textId="77777777" w:rsidR="00631096" w:rsidRDefault="00631096" w:rsidP="00631096">
      <w:pPr>
        <w:pStyle w:val="PL"/>
        <w:rPr>
          <w:rFonts w:eastAsia="等线"/>
          <w:lang w:val="en-US"/>
        </w:rPr>
      </w:pPr>
      <w:r>
        <w:rPr>
          <w:rFonts w:eastAsia="等线"/>
          <w:lang w:val="en-US"/>
        </w:rPr>
        <w:t>security:</w:t>
      </w:r>
    </w:p>
    <w:p w14:paraId="68CF0384" w14:textId="77777777" w:rsidR="00631096" w:rsidRDefault="00631096" w:rsidP="00631096">
      <w:pPr>
        <w:pStyle w:val="PL"/>
        <w:rPr>
          <w:rFonts w:eastAsia="等线"/>
          <w:lang w:val="en-US"/>
        </w:rPr>
      </w:pPr>
      <w:r>
        <w:rPr>
          <w:rFonts w:eastAsia="等线"/>
          <w:lang w:val="en-US"/>
        </w:rPr>
        <w:t xml:space="preserve">  - {}</w:t>
      </w:r>
    </w:p>
    <w:p w14:paraId="68C6D94F" w14:textId="77777777" w:rsidR="00631096" w:rsidRDefault="00631096" w:rsidP="00631096">
      <w:pPr>
        <w:pStyle w:val="PL"/>
        <w:rPr>
          <w:rFonts w:eastAsia="等线"/>
          <w:lang w:val="en-US"/>
        </w:rPr>
      </w:pPr>
      <w:r>
        <w:rPr>
          <w:rFonts w:eastAsia="等线"/>
          <w:lang w:val="en-US"/>
        </w:rPr>
        <w:t xml:space="preserve">  - oAuth2ClientCredentials:</w:t>
      </w:r>
    </w:p>
    <w:p w14:paraId="2F8B9D4B" w14:textId="77777777" w:rsidR="00631096" w:rsidRDefault="00631096" w:rsidP="00631096">
      <w:pPr>
        <w:pStyle w:val="PL"/>
        <w:rPr>
          <w:rFonts w:eastAsia="等线"/>
          <w:lang w:val="en-US"/>
        </w:rPr>
      </w:pPr>
      <w:r>
        <w:rPr>
          <w:rFonts w:eastAsia="等线"/>
          <w:lang w:val="en-US"/>
        </w:rPr>
        <w:t xml:space="preserve">    - </w:t>
      </w:r>
      <w:r>
        <w:rPr>
          <w:rFonts w:eastAsia="等线"/>
        </w:rPr>
        <w:t>nnwdaf-eventssubscription</w:t>
      </w:r>
    </w:p>
    <w:p w14:paraId="1A1E07D0" w14:textId="77777777" w:rsidR="00631096" w:rsidRDefault="00631096" w:rsidP="00631096">
      <w:pPr>
        <w:pStyle w:val="PL"/>
      </w:pPr>
    </w:p>
    <w:p w14:paraId="0D1E6792" w14:textId="77777777" w:rsidR="00631096" w:rsidRDefault="00631096" w:rsidP="00631096">
      <w:pPr>
        <w:pStyle w:val="PL"/>
      </w:pPr>
      <w:r>
        <w:t>servers:</w:t>
      </w:r>
    </w:p>
    <w:p w14:paraId="6277F792" w14:textId="77777777" w:rsidR="00631096" w:rsidRDefault="00631096" w:rsidP="00631096">
      <w:pPr>
        <w:pStyle w:val="PL"/>
      </w:pPr>
      <w:r>
        <w:t xml:space="preserve">  - url: '{apiRoot}/nnwdaf-eventssubscription/v1'</w:t>
      </w:r>
    </w:p>
    <w:p w14:paraId="2F618A56" w14:textId="77777777" w:rsidR="00631096" w:rsidRDefault="00631096" w:rsidP="00631096">
      <w:pPr>
        <w:pStyle w:val="PL"/>
      </w:pPr>
      <w:r>
        <w:t xml:space="preserve">    variables:</w:t>
      </w:r>
    </w:p>
    <w:p w14:paraId="4C04C71B" w14:textId="77777777" w:rsidR="00631096" w:rsidRDefault="00631096" w:rsidP="00631096">
      <w:pPr>
        <w:pStyle w:val="PL"/>
      </w:pPr>
      <w:r>
        <w:t xml:space="preserve">      apiRoot:</w:t>
      </w:r>
    </w:p>
    <w:p w14:paraId="6E5723AF" w14:textId="77777777" w:rsidR="00631096" w:rsidRDefault="00631096" w:rsidP="00631096">
      <w:pPr>
        <w:pStyle w:val="PL"/>
      </w:pPr>
      <w:r>
        <w:t xml:space="preserve">        default: https://example.com</w:t>
      </w:r>
    </w:p>
    <w:p w14:paraId="2000D85A" w14:textId="77777777" w:rsidR="00631096" w:rsidRDefault="00631096" w:rsidP="00631096">
      <w:pPr>
        <w:pStyle w:val="PL"/>
      </w:pPr>
      <w:r>
        <w:t xml:space="preserve">        description: apiRoot as defined in clause 4.4 of 3GPP TS 29.501.</w:t>
      </w:r>
    </w:p>
    <w:p w14:paraId="5B78BE33" w14:textId="77777777" w:rsidR="00631096" w:rsidRDefault="00631096" w:rsidP="00631096">
      <w:pPr>
        <w:pStyle w:val="PL"/>
      </w:pPr>
    </w:p>
    <w:p w14:paraId="42258BA2" w14:textId="77777777" w:rsidR="00631096" w:rsidRDefault="00631096" w:rsidP="00631096">
      <w:pPr>
        <w:pStyle w:val="PL"/>
      </w:pPr>
      <w:r>
        <w:t>paths:</w:t>
      </w:r>
    </w:p>
    <w:p w14:paraId="356AAF47" w14:textId="77777777" w:rsidR="00631096" w:rsidRDefault="00631096" w:rsidP="00631096">
      <w:pPr>
        <w:pStyle w:val="PL"/>
      </w:pPr>
      <w:r>
        <w:t xml:space="preserve">  /subscriptions:</w:t>
      </w:r>
    </w:p>
    <w:p w14:paraId="58D30012" w14:textId="77777777" w:rsidR="00631096" w:rsidRDefault="00631096" w:rsidP="00631096">
      <w:pPr>
        <w:pStyle w:val="PL"/>
      </w:pPr>
      <w:r>
        <w:t xml:space="preserve">    post:</w:t>
      </w:r>
    </w:p>
    <w:p w14:paraId="31B6A51B" w14:textId="77777777" w:rsidR="00631096" w:rsidRDefault="00631096" w:rsidP="00631096">
      <w:pPr>
        <w:pStyle w:val="PL"/>
      </w:pPr>
      <w:r>
        <w:t xml:space="preserve">      summary: Create a new Individual NWDAF Events Subscription</w:t>
      </w:r>
    </w:p>
    <w:p w14:paraId="46E8CC3C" w14:textId="77777777" w:rsidR="00631096" w:rsidRDefault="00631096" w:rsidP="00631096">
      <w:pPr>
        <w:pStyle w:val="PL"/>
      </w:pPr>
      <w:r>
        <w:t xml:space="preserve">      operationId: CreateNWDAFEventsSubscription</w:t>
      </w:r>
    </w:p>
    <w:p w14:paraId="6BEFE1F3" w14:textId="77777777" w:rsidR="00631096" w:rsidRDefault="00631096" w:rsidP="00631096">
      <w:pPr>
        <w:pStyle w:val="PL"/>
      </w:pPr>
      <w:r>
        <w:t xml:space="preserve">      tags:</w:t>
      </w:r>
    </w:p>
    <w:p w14:paraId="6CBC2468" w14:textId="77777777" w:rsidR="00631096" w:rsidRDefault="00631096" w:rsidP="00631096">
      <w:pPr>
        <w:pStyle w:val="PL"/>
      </w:pPr>
      <w:r>
        <w:t xml:space="preserve">        - NWDAF Events Subscriptions (Collection)</w:t>
      </w:r>
    </w:p>
    <w:p w14:paraId="08CD90D0" w14:textId="77777777" w:rsidR="00631096" w:rsidRDefault="00631096" w:rsidP="00631096">
      <w:pPr>
        <w:pStyle w:val="PL"/>
      </w:pPr>
      <w:r>
        <w:t xml:space="preserve">      requestBody:</w:t>
      </w:r>
    </w:p>
    <w:p w14:paraId="513925BF" w14:textId="77777777" w:rsidR="00631096" w:rsidRDefault="00631096" w:rsidP="00631096">
      <w:pPr>
        <w:pStyle w:val="PL"/>
      </w:pPr>
      <w:r>
        <w:t xml:space="preserve">        required: true</w:t>
      </w:r>
    </w:p>
    <w:p w14:paraId="1869F458" w14:textId="77777777" w:rsidR="00631096" w:rsidRDefault="00631096" w:rsidP="00631096">
      <w:pPr>
        <w:pStyle w:val="PL"/>
      </w:pPr>
      <w:r>
        <w:t xml:space="preserve">        content:</w:t>
      </w:r>
    </w:p>
    <w:p w14:paraId="33CF9349" w14:textId="77777777" w:rsidR="00631096" w:rsidRDefault="00631096" w:rsidP="00631096">
      <w:pPr>
        <w:pStyle w:val="PL"/>
      </w:pPr>
      <w:r>
        <w:t xml:space="preserve">          application/json:</w:t>
      </w:r>
    </w:p>
    <w:p w14:paraId="3D521DA7" w14:textId="77777777" w:rsidR="00631096" w:rsidRDefault="00631096" w:rsidP="00631096">
      <w:pPr>
        <w:pStyle w:val="PL"/>
      </w:pPr>
      <w:r>
        <w:t xml:space="preserve">            schema:</w:t>
      </w:r>
    </w:p>
    <w:p w14:paraId="12486A1C" w14:textId="77777777" w:rsidR="00631096" w:rsidRDefault="00631096" w:rsidP="00631096">
      <w:pPr>
        <w:pStyle w:val="PL"/>
      </w:pPr>
      <w:r>
        <w:t xml:space="preserve">              $ref: '#/components/schemas/NnwdafEventsSubscription'</w:t>
      </w:r>
    </w:p>
    <w:p w14:paraId="7F1B70DC" w14:textId="77777777" w:rsidR="00631096" w:rsidRDefault="00631096" w:rsidP="00631096">
      <w:pPr>
        <w:pStyle w:val="PL"/>
      </w:pPr>
      <w:r>
        <w:t xml:space="preserve">      responses:</w:t>
      </w:r>
    </w:p>
    <w:p w14:paraId="5AC5AD11" w14:textId="77777777" w:rsidR="00631096" w:rsidRDefault="00631096" w:rsidP="00631096">
      <w:pPr>
        <w:pStyle w:val="PL"/>
      </w:pPr>
      <w:r>
        <w:t xml:space="preserve">        '201':</w:t>
      </w:r>
    </w:p>
    <w:p w14:paraId="6C8D5CD5" w14:textId="77777777" w:rsidR="00631096" w:rsidRDefault="00631096" w:rsidP="00631096">
      <w:pPr>
        <w:pStyle w:val="PL"/>
      </w:pPr>
      <w:r>
        <w:t xml:space="preserve">          description: Create a new Individual NWDAF Event Subscription resource.</w:t>
      </w:r>
    </w:p>
    <w:p w14:paraId="062F5AA8" w14:textId="77777777" w:rsidR="00631096" w:rsidRDefault="00631096" w:rsidP="00631096">
      <w:pPr>
        <w:pStyle w:val="PL"/>
        <w:rPr>
          <w:rFonts w:eastAsia="等线"/>
        </w:rPr>
      </w:pPr>
      <w:r>
        <w:rPr>
          <w:rFonts w:eastAsia="等线"/>
        </w:rPr>
        <w:t xml:space="preserve">          headers:</w:t>
      </w:r>
    </w:p>
    <w:p w14:paraId="61B59B7F" w14:textId="77777777" w:rsidR="00631096" w:rsidRDefault="00631096" w:rsidP="00631096">
      <w:pPr>
        <w:pStyle w:val="PL"/>
        <w:rPr>
          <w:rFonts w:eastAsia="等线"/>
        </w:rPr>
      </w:pPr>
      <w:r>
        <w:rPr>
          <w:rFonts w:eastAsia="等线"/>
        </w:rPr>
        <w:t xml:space="preserve">            Location:</w:t>
      </w:r>
    </w:p>
    <w:p w14:paraId="0F1B4762" w14:textId="77777777" w:rsidR="00631096" w:rsidRDefault="00631096" w:rsidP="00631096">
      <w:pPr>
        <w:pStyle w:val="PL"/>
        <w:rPr>
          <w:rFonts w:eastAsia="等线"/>
        </w:rPr>
      </w:pPr>
      <w:r>
        <w:rPr>
          <w:rFonts w:eastAsia="等线"/>
        </w:rPr>
        <w:t xml:space="preserve">              description: &gt;</w:t>
      </w:r>
    </w:p>
    <w:p w14:paraId="248E31D3" w14:textId="77777777" w:rsidR="00631096" w:rsidRDefault="00631096" w:rsidP="00631096">
      <w:pPr>
        <w:pStyle w:val="PL"/>
        <w:rPr>
          <w:rFonts w:eastAsia="等线"/>
        </w:rPr>
      </w:pPr>
      <w:r>
        <w:rPr>
          <w:rFonts w:eastAsia="等线"/>
        </w:rPr>
        <w:t xml:space="preserve">                Contains the URI of the newly created resource, according to the structure</w:t>
      </w:r>
    </w:p>
    <w:p w14:paraId="7E1A4078" w14:textId="77777777" w:rsidR="00631096" w:rsidRDefault="00631096" w:rsidP="00631096">
      <w:pPr>
        <w:pStyle w:val="PL"/>
        <w:rPr>
          <w:rFonts w:eastAsia="等线"/>
        </w:rPr>
      </w:pPr>
      <w:r>
        <w:rPr>
          <w:rFonts w:eastAsia="等线"/>
        </w:rPr>
        <w:t xml:space="preserve">                {apiRoot}/nnwdaf-eventssubscription/&lt;apiVersion&gt;/subscriptions/{subscriptionId}</w:t>
      </w:r>
    </w:p>
    <w:p w14:paraId="50282D1C" w14:textId="77777777" w:rsidR="00631096" w:rsidRDefault="00631096" w:rsidP="00631096">
      <w:pPr>
        <w:pStyle w:val="PL"/>
        <w:rPr>
          <w:rFonts w:eastAsia="等线"/>
        </w:rPr>
      </w:pPr>
      <w:r>
        <w:rPr>
          <w:rFonts w:eastAsia="等线"/>
        </w:rPr>
        <w:t xml:space="preserve">              required: true</w:t>
      </w:r>
    </w:p>
    <w:p w14:paraId="30576C35" w14:textId="77777777" w:rsidR="00631096" w:rsidRDefault="00631096" w:rsidP="00631096">
      <w:pPr>
        <w:pStyle w:val="PL"/>
        <w:rPr>
          <w:rFonts w:eastAsia="等线"/>
        </w:rPr>
      </w:pPr>
      <w:r>
        <w:rPr>
          <w:rFonts w:eastAsia="等线"/>
        </w:rPr>
        <w:t xml:space="preserve">              schema:</w:t>
      </w:r>
    </w:p>
    <w:p w14:paraId="24DEE959" w14:textId="77777777" w:rsidR="00631096" w:rsidRDefault="00631096" w:rsidP="00631096">
      <w:pPr>
        <w:pStyle w:val="PL"/>
        <w:rPr>
          <w:rFonts w:eastAsia="等线"/>
        </w:rPr>
      </w:pPr>
      <w:r>
        <w:rPr>
          <w:rFonts w:eastAsia="等线"/>
        </w:rPr>
        <w:t xml:space="preserve">                type: string</w:t>
      </w:r>
    </w:p>
    <w:p w14:paraId="16AAC8BC" w14:textId="77777777" w:rsidR="00631096" w:rsidRDefault="00631096" w:rsidP="00631096">
      <w:pPr>
        <w:pStyle w:val="PL"/>
      </w:pPr>
      <w:r>
        <w:t xml:space="preserve">          content:</w:t>
      </w:r>
    </w:p>
    <w:p w14:paraId="30E3A020" w14:textId="77777777" w:rsidR="00631096" w:rsidRDefault="00631096" w:rsidP="00631096">
      <w:pPr>
        <w:pStyle w:val="PL"/>
      </w:pPr>
      <w:r>
        <w:t xml:space="preserve">            application/json:</w:t>
      </w:r>
    </w:p>
    <w:p w14:paraId="2782BE93" w14:textId="77777777" w:rsidR="00631096" w:rsidRDefault="00631096" w:rsidP="00631096">
      <w:pPr>
        <w:pStyle w:val="PL"/>
      </w:pPr>
      <w:r>
        <w:t xml:space="preserve">              schema:</w:t>
      </w:r>
    </w:p>
    <w:p w14:paraId="5DD5C3CC" w14:textId="77777777" w:rsidR="00631096" w:rsidRDefault="00631096" w:rsidP="00631096">
      <w:pPr>
        <w:pStyle w:val="PL"/>
      </w:pPr>
      <w:r>
        <w:t xml:space="preserve">                $ref: '#/components/schemas/NnwdafEventsSubscription'</w:t>
      </w:r>
    </w:p>
    <w:p w14:paraId="6CC5645D" w14:textId="77777777" w:rsidR="00631096" w:rsidRDefault="00631096" w:rsidP="00631096">
      <w:pPr>
        <w:pStyle w:val="PL"/>
      </w:pPr>
      <w:r>
        <w:t xml:space="preserve">        '400':</w:t>
      </w:r>
    </w:p>
    <w:p w14:paraId="6BA83C44" w14:textId="77777777" w:rsidR="00631096" w:rsidRDefault="00631096" w:rsidP="00631096">
      <w:pPr>
        <w:pStyle w:val="PL"/>
      </w:pPr>
      <w:r>
        <w:t xml:space="preserve">          $ref: 'TS29571_CommonData.yaml#/components/responses/400'</w:t>
      </w:r>
    </w:p>
    <w:p w14:paraId="301CFFE7" w14:textId="77777777" w:rsidR="00631096" w:rsidRDefault="00631096" w:rsidP="00631096">
      <w:pPr>
        <w:pStyle w:val="PL"/>
      </w:pPr>
      <w:r>
        <w:t xml:space="preserve">        '401':</w:t>
      </w:r>
    </w:p>
    <w:p w14:paraId="63921CDA" w14:textId="77777777" w:rsidR="00631096" w:rsidRDefault="00631096" w:rsidP="00631096">
      <w:pPr>
        <w:pStyle w:val="PL"/>
      </w:pPr>
      <w:r>
        <w:t xml:space="preserve">          $ref: 'TS29571_CommonData.yaml#/components/responses/401'</w:t>
      </w:r>
    </w:p>
    <w:p w14:paraId="7769D286" w14:textId="77777777" w:rsidR="00631096" w:rsidRDefault="00631096" w:rsidP="00631096">
      <w:pPr>
        <w:pStyle w:val="PL"/>
        <w:rPr>
          <w:rFonts w:eastAsia="等线"/>
        </w:rPr>
      </w:pPr>
      <w:r>
        <w:rPr>
          <w:rFonts w:eastAsia="等线"/>
        </w:rPr>
        <w:t xml:space="preserve">        '403':</w:t>
      </w:r>
    </w:p>
    <w:p w14:paraId="31BE5E22" w14:textId="77777777" w:rsidR="00631096" w:rsidRDefault="00631096" w:rsidP="00631096">
      <w:pPr>
        <w:pStyle w:val="PL"/>
        <w:rPr>
          <w:rFonts w:eastAsia="等线"/>
        </w:rPr>
      </w:pPr>
      <w:r>
        <w:rPr>
          <w:rFonts w:eastAsia="等线"/>
        </w:rPr>
        <w:t xml:space="preserve">          $ref: 'TS29571_CommonData.yaml#/components/responses/403'</w:t>
      </w:r>
    </w:p>
    <w:p w14:paraId="6F2E1724" w14:textId="77777777" w:rsidR="00631096" w:rsidRDefault="00631096" w:rsidP="00631096">
      <w:pPr>
        <w:pStyle w:val="PL"/>
      </w:pPr>
      <w:r>
        <w:t xml:space="preserve">        '404':</w:t>
      </w:r>
    </w:p>
    <w:p w14:paraId="563AA348" w14:textId="77777777" w:rsidR="00631096" w:rsidRDefault="00631096" w:rsidP="00631096">
      <w:pPr>
        <w:pStyle w:val="PL"/>
      </w:pPr>
      <w:r>
        <w:t xml:space="preserve">          $ref: 'TS29571_CommonData.yaml#/components/responses/404'</w:t>
      </w:r>
    </w:p>
    <w:p w14:paraId="2296EDE1" w14:textId="77777777" w:rsidR="00631096" w:rsidRDefault="00631096" w:rsidP="00631096">
      <w:pPr>
        <w:pStyle w:val="PL"/>
      </w:pPr>
      <w:r>
        <w:t xml:space="preserve">        '411':</w:t>
      </w:r>
    </w:p>
    <w:p w14:paraId="133099B9" w14:textId="77777777" w:rsidR="00631096" w:rsidRDefault="00631096" w:rsidP="00631096">
      <w:pPr>
        <w:pStyle w:val="PL"/>
      </w:pPr>
      <w:r>
        <w:t xml:space="preserve">          $ref: 'TS29571_CommonData.yaml#/components/responses/411'</w:t>
      </w:r>
    </w:p>
    <w:p w14:paraId="4A85FE89" w14:textId="77777777" w:rsidR="00631096" w:rsidRDefault="00631096" w:rsidP="00631096">
      <w:pPr>
        <w:pStyle w:val="PL"/>
      </w:pPr>
      <w:r>
        <w:t xml:space="preserve">        '413':</w:t>
      </w:r>
    </w:p>
    <w:p w14:paraId="1182ADAE" w14:textId="77777777" w:rsidR="00631096" w:rsidRDefault="00631096" w:rsidP="00631096">
      <w:pPr>
        <w:pStyle w:val="PL"/>
      </w:pPr>
      <w:r>
        <w:t xml:space="preserve">          $ref: 'TS29571_CommonData.yaml#/components/responses/413'</w:t>
      </w:r>
    </w:p>
    <w:p w14:paraId="5D4DB2DE" w14:textId="77777777" w:rsidR="00631096" w:rsidRDefault="00631096" w:rsidP="00631096">
      <w:pPr>
        <w:pStyle w:val="PL"/>
      </w:pPr>
      <w:r>
        <w:t xml:space="preserve">        '415':</w:t>
      </w:r>
    </w:p>
    <w:p w14:paraId="08D3D381" w14:textId="77777777" w:rsidR="00631096" w:rsidRDefault="00631096" w:rsidP="00631096">
      <w:pPr>
        <w:pStyle w:val="PL"/>
      </w:pPr>
      <w:r>
        <w:t xml:space="preserve">          $ref: 'TS29571_CommonData.yaml#/components/responses/415'</w:t>
      </w:r>
    </w:p>
    <w:p w14:paraId="4165C212" w14:textId="77777777" w:rsidR="00631096" w:rsidRDefault="00631096" w:rsidP="00631096">
      <w:pPr>
        <w:pStyle w:val="PL"/>
        <w:rPr>
          <w:rFonts w:eastAsia="等线"/>
        </w:rPr>
      </w:pPr>
      <w:r>
        <w:rPr>
          <w:rFonts w:eastAsia="等线"/>
        </w:rPr>
        <w:t xml:space="preserve">        '429':</w:t>
      </w:r>
    </w:p>
    <w:p w14:paraId="77D30DF1" w14:textId="77777777" w:rsidR="00631096" w:rsidRDefault="00631096" w:rsidP="00631096">
      <w:pPr>
        <w:pStyle w:val="PL"/>
        <w:rPr>
          <w:rFonts w:eastAsia="等线"/>
        </w:rPr>
      </w:pPr>
      <w:r>
        <w:rPr>
          <w:rFonts w:eastAsia="等线"/>
        </w:rPr>
        <w:t xml:space="preserve">          $ref: 'TS29571_CommonData.yaml#/components/responses/429'</w:t>
      </w:r>
    </w:p>
    <w:p w14:paraId="76CADBD8" w14:textId="77777777" w:rsidR="00631096" w:rsidRDefault="00631096" w:rsidP="00631096">
      <w:pPr>
        <w:pStyle w:val="PL"/>
      </w:pPr>
      <w:r>
        <w:t xml:space="preserve">        '500':</w:t>
      </w:r>
    </w:p>
    <w:p w14:paraId="5F60F310" w14:textId="77777777" w:rsidR="00631096" w:rsidRDefault="00631096" w:rsidP="00631096">
      <w:pPr>
        <w:pStyle w:val="PL"/>
      </w:pPr>
      <w:r>
        <w:t xml:space="preserve">          $ref: 'TS29571_CommonData.yaml#/components/responses/500'</w:t>
      </w:r>
    </w:p>
    <w:p w14:paraId="2559A7EC" w14:textId="77777777" w:rsidR="00631096" w:rsidRDefault="00631096" w:rsidP="00631096">
      <w:pPr>
        <w:pStyle w:val="PL"/>
      </w:pPr>
      <w:r>
        <w:t xml:space="preserve">        '502':</w:t>
      </w:r>
    </w:p>
    <w:p w14:paraId="7B8BCCEA" w14:textId="77777777" w:rsidR="00631096" w:rsidRDefault="00631096" w:rsidP="00631096">
      <w:pPr>
        <w:pStyle w:val="PL"/>
      </w:pPr>
      <w:r>
        <w:t xml:space="preserve">          $ref: 'TS29571_CommonData.yaml#/components/responses/502'</w:t>
      </w:r>
    </w:p>
    <w:p w14:paraId="3D413873" w14:textId="77777777" w:rsidR="00631096" w:rsidRDefault="00631096" w:rsidP="00631096">
      <w:pPr>
        <w:pStyle w:val="PL"/>
      </w:pPr>
      <w:r>
        <w:t xml:space="preserve">        '503':</w:t>
      </w:r>
    </w:p>
    <w:p w14:paraId="0A1F6EF8" w14:textId="77777777" w:rsidR="00631096" w:rsidRDefault="00631096" w:rsidP="00631096">
      <w:pPr>
        <w:pStyle w:val="PL"/>
      </w:pPr>
      <w:r>
        <w:t xml:space="preserve">          $ref: 'TS29571_CommonData.yaml#/components/responses/503'</w:t>
      </w:r>
    </w:p>
    <w:p w14:paraId="72F0D5BD" w14:textId="77777777" w:rsidR="00631096" w:rsidRDefault="00631096" w:rsidP="00631096">
      <w:pPr>
        <w:pStyle w:val="PL"/>
      </w:pPr>
      <w:r>
        <w:t xml:space="preserve">        default:</w:t>
      </w:r>
    </w:p>
    <w:p w14:paraId="1C44B5F7" w14:textId="77777777" w:rsidR="00631096" w:rsidRDefault="00631096" w:rsidP="00631096">
      <w:pPr>
        <w:pStyle w:val="PL"/>
      </w:pPr>
      <w:r>
        <w:t xml:space="preserve">          $ref: 'TS29571_CommonData.yaml#/components/responses/default'</w:t>
      </w:r>
    </w:p>
    <w:p w14:paraId="1305736A" w14:textId="77777777" w:rsidR="00631096" w:rsidRDefault="00631096" w:rsidP="00631096">
      <w:pPr>
        <w:pStyle w:val="PL"/>
      </w:pPr>
      <w:r>
        <w:t xml:space="preserve">      callbacks:</w:t>
      </w:r>
    </w:p>
    <w:p w14:paraId="53296334" w14:textId="77777777" w:rsidR="00631096" w:rsidRDefault="00631096" w:rsidP="00631096">
      <w:pPr>
        <w:pStyle w:val="PL"/>
      </w:pPr>
      <w:r>
        <w:t xml:space="preserve">        myNotification:</w:t>
      </w:r>
    </w:p>
    <w:p w14:paraId="75CF967B" w14:textId="77777777" w:rsidR="00631096" w:rsidRDefault="00631096" w:rsidP="00631096">
      <w:pPr>
        <w:pStyle w:val="PL"/>
      </w:pPr>
      <w:r>
        <w:t xml:space="preserve">          '{$request.body#/notificationURI}': </w:t>
      </w:r>
    </w:p>
    <w:p w14:paraId="37CCEFA9" w14:textId="77777777" w:rsidR="00631096" w:rsidRDefault="00631096" w:rsidP="00631096">
      <w:pPr>
        <w:pStyle w:val="PL"/>
      </w:pPr>
      <w:r>
        <w:t xml:space="preserve">            post:</w:t>
      </w:r>
    </w:p>
    <w:p w14:paraId="4C12ED5A" w14:textId="77777777" w:rsidR="00631096" w:rsidRDefault="00631096" w:rsidP="00631096">
      <w:pPr>
        <w:pStyle w:val="PL"/>
      </w:pPr>
      <w:r>
        <w:t xml:space="preserve">              requestBody:</w:t>
      </w:r>
    </w:p>
    <w:p w14:paraId="0D287010" w14:textId="77777777" w:rsidR="00631096" w:rsidRDefault="00631096" w:rsidP="00631096">
      <w:pPr>
        <w:pStyle w:val="PL"/>
      </w:pPr>
      <w:r>
        <w:t xml:space="preserve">                required: true</w:t>
      </w:r>
    </w:p>
    <w:p w14:paraId="635FCB89" w14:textId="77777777" w:rsidR="00631096" w:rsidRDefault="00631096" w:rsidP="00631096">
      <w:pPr>
        <w:pStyle w:val="PL"/>
      </w:pPr>
      <w:r>
        <w:t xml:space="preserve">                content:</w:t>
      </w:r>
    </w:p>
    <w:p w14:paraId="6D1029AC" w14:textId="77777777" w:rsidR="00631096" w:rsidRDefault="00631096" w:rsidP="00631096">
      <w:pPr>
        <w:pStyle w:val="PL"/>
      </w:pPr>
      <w:r>
        <w:t xml:space="preserve">                  application/json:</w:t>
      </w:r>
    </w:p>
    <w:p w14:paraId="201BA2B3" w14:textId="77777777" w:rsidR="00631096" w:rsidRDefault="00631096" w:rsidP="00631096">
      <w:pPr>
        <w:pStyle w:val="PL"/>
      </w:pPr>
      <w:r>
        <w:t xml:space="preserve">                    schema:</w:t>
      </w:r>
    </w:p>
    <w:p w14:paraId="5F3D6034" w14:textId="77777777" w:rsidR="00631096" w:rsidRDefault="00631096" w:rsidP="00631096">
      <w:pPr>
        <w:pStyle w:val="PL"/>
      </w:pPr>
      <w:r>
        <w:t xml:space="preserve">                      type: array</w:t>
      </w:r>
    </w:p>
    <w:p w14:paraId="50A0870D" w14:textId="77777777" w:rsidR="00631096" w:rsidRDefault="00631096" w:rsidP="00631096">
      <w:pPr>
        <w:pStyle w:val="PL"/>
      </w:pPr>
      <w:r>
        <w:t xml:space="preserve">                      items:</w:t>
      </w:r>
    </w:p>
    <w:p w14:paraId="3969E799" w14:textId="77777777" w:rsidR="00631096" w:rsidRDefault="00631096" w:rsidP="00631096">
      <w:pPr>
        <w:pStyle w:val="PL"/>
      </w:pPr>
      <w:r>
        <w:lastRenderedPageBreak/>
        <w:t xml:space="preserve">                        $ref: '#/components/schemas/NnwdafEventsSubscriptionNotification'</w:t>
      </w:r>
    </w:p>
    <w:p w14:paraId="2EE6A54F" w14:textId="77777777" w:rsidR="00631096" w:rsidRDefault="00631096" w:rsidP="00631096">
      <w:pPr>
        <w:pStyle w:val="PL"/>
      </w:pPr>
      <w:r>
        <w:t xml:space="preserve">                      minItems: 1</w:t>
      </w:r>
    </w:p>
    <w:p w14:paraId="6160A189" w14:textId="77777777" w:rsidR="00631096" w:rsidRDefault="00631096" w:rsidP="00631096">
      <w:pPr>
        <w:pStyle w:val="PL"/>
      </w:pPr>
      <w:r>
        <w:t xml:space="preserve">              responses:</w:t>
      </w:r>
    </w:p>
    <w:p w14:paraId="5321FCCE" w14:textId="77777777" w:rsidR="00631096" w:rsidRDefault="00631096" w:rsidP="00631096">
      <w:pPr>
        <w:pStyle w:val="PL"/>
      </w:pPr>
      <w:r>
        <w:t xml:space="preserve">                '204':</w:t>
      </w:r>
    </w:p>
    <w:p w14:paraId="59EC4439" w14:textId="77777777" w:rsidR="00631096" w:rsidRDefault="00631096" w:rsidP="00631096">
      <w:pPr>
        <w:pStyle w:val="PL"/>
      </w:pPr>
      <w:r>
        <w:t xml:space="preserve">                  description: The receipt of the Notification is acknowledged.</w:t>
      </w:r>
    </w:p>
    <w:p w14:paraId="5802334B" w14:textId="77777777" w:rsidR="00631096" w:rsidRDefault="00631096" w:rsidP="00631096">
      <w:pPr>
        <w:pStyle w:val="PL"/>
      </w:pPr>
      <w:r>
        <w:t xml:space="preserve">                '307':</w:t>
      </w:r>
    </w:p>
    <w:p w14:paraId="6776B65C" w14:textId="77777777" w:rsidR="00631096" w:rsidRDefault="00631096" w:rsidP="00631096">
      <w:pPr>
        <w:pStyle w:val="PL"/>
      </w:pPr>
      <w:r>
        <w:t xml:space="preserve">                  $ref: 'TS29571_CommonData.yaml#/components/responses/307'</w:t>
      </w:r>
    </w:p>
    <w:p w14:paraId="503ED9C3" w14:textId="77777777" w:rsidR="00631096" w:rsidRDefault="00631096" w:rsidP="00631096">
      <w:pPr>
        <w:pStyle w:val="PL"/>
      </w:pPr>
      <w:r>
        <w:t xml:space="preserve">                '308':</w:t>
      </w:r>
    </w:p>
    <w:p w14:paraId="1634EEBA" w14:textId="77777777" w:rsidR="00631096" w:rsidRDefault="00631096" w:rsidP="00631096">
      <w:pPr>
        <w:pStyle w:val="PL"/>
      </w:pPr>
      <w:r>
        <w:t xml:space="preserve">                  $ref: 'TS29571_CommonData.yaml#/components/responses/308'</w:t>
      </w:r>
    </w:p>
    <w:p w14:paraId="07B703BB" w14:textId="77777777" w:rsidR="00631096" w:rsidRDefault="00631096" w:rsidP="00631096">
      <w:pPr>
        <w:pStyle w:val="PL"/>
      </w:pPr>
      <w:r>
        <w:t xml:space="preserve">                '400':</w:t>
      </w:r>
    </w:p>
    <w:p w14:paraId="1316CC37" w14:textId="77777777" w:rsidR="00631096" w:rsidRDefault="00631096" w:rsidP="00631096">
      <w:pPr>
        <w:pStyle w:val="PL"/>
      </w:pPr>
      <w:r>
        <w:t xml:space="preserve">                  $ref: 'TS29571_CommonData.yaml#/components/responses/400'</w:t>
      </w:r>
    </w:p>
    <w:p w14:paraId="6CA5250E" w14:textId="77777777" w:rsidR="00631096" w:rsidRDefault="00631096" w:rsidP="00631096">
      <w:pPr>
        <w:pStyle w:val="PL"/>
      </w:pPr>
      <w:r>
        <w:t xml:space="preserve">                '401':</w:t>
      </w:r>
    </w:p>
    <w:p w14:paraId="168B8A71" w14:textId="77777777" w:rsidR="00631096" w:rsidRDefault="00631096" w:rsidP="00631096">
      <w:pPr>
        <w:pStyle w:val="PL"/>
      </w:pPr>
      <w:r>
        <w:t xml:space="preserve">                  $ref: 'TS29571_CommonData.yaml#/components/responses/401'</w:t>
      </w:r>
    </w:p>
    <w:p w14:paraId="024ACA60" w14:textId="77777777" w:rsidR="00631096" w:rsidRDefault="00631096" w:rsidP="00631096">
      <w:pPr>
        <w:pStyle w:val="PL"/>
        <w:rPr>
          <w:rFonts w:eastAsia="等线"/>
        </w:rPr>
      </w:pPr>
      <w:r>
        <w:rPr>
          <w:rFonts w:eastAsia="等线"/>
        </w:rPr>
        <w:t xml:space="preserve">                '403':</w:t>
      </w:r>
    </w:p>
    <w:p w14:paraId="0A4276A2" w14:textId="77777777" w:rsidR="00631096" w:rsidRDefault="00631096" w:rsidP="00631096">
      <w:pPr>
        <w:pStyle w:val="PL"/>
        <w:rPr>
          <w:rFonts w:eastAsia="等线"/>
        </w:rPr>
      </w:pPr>
      <w:r>
        <w:rPr>
          <w:rFonts w:eastAsia="等线"/>
        </w:rPr>
        <w:t xml:space="preserve">                  $ref: 'TS29571_CommonData.yaml#/components/responses/403'</w:t>
      </w:r>
    </w:p>
    <w:p w14:paraId="32CDC958" w14:textId="77777777" w:rsidR="00631096" w:rsidRDefault="00631096" w:rsidP="00631096">
      <w:pPr>
        <w:pStyle w:val="PL"/>
      </w:pPr>
      <w:r>
        <w:t xml:space="preserve">                '404':</w:t>
      </w:r>
    </w:p>
    <w:p w14:paraId="1BB2110C" w14:textId="77777777" w:rsidR="00631096" w:rsidRDefault="00631096" w:rsidP="00631096">
      <w:pPr>
        <w:pStyle w:val="PL"/>
      </w:pPr>
      <w:r>
        <w:t xml:space="preserve">                  $ref: 'TS29571_CommonData.yaml#/components/responses/404'</w:t>
      </w:r>
    </w:p>
    <w:p w14:paraId="1944CD05" w14:textId="77777777" w:rsidR="00631096" w:rsidRDefault="00631096" w:rsidP="00631096">
      <w:pPr>
        <w:pStyle w:val="PL"/>
      </w:pPr>
      <w:r>
        <w:t xml:space="preserve">                '411':</w:t>
      </w:r>
    </w:p>
    <w:p w14:paraId="7F79F7DD" w14:textId="77777777" w:rsidR="00631096" w:rsidRDefault="00631096" w:rsidP="00631096">
      <w:pPr>
        <w:pStyle w:val="PL"/>
      </w:pPr>
      <w:r>
        <w:t xml:space="preserve">                  $ref: 'TS29571_CommonData.yaml#/components/responses/411'</w:t>
      </w:r>
    </w:p>
    <w:p w14:paraId="0526E6F1" w14:textId="77777777" w:rsidR="00631096" w:rsidRDefault="00631096" w:rsidP="00631096">
      <w:pPr>
        <w:pStyle w:val="PL"/>
      </w:pPr>
      <w:r>
        <w:t xml:space="preserve">                '413':</w:t>
      </w:r>
    </w:p>
    <w:p w14:paraId="40765AFB" w14:textId="77777777" w:rsidR="00631096" w:rsidRDefault="00631096" w:rsidP="00631096">
      <w:pPr>
        <w:pStyle w:val="PL"/>
      </w:pPr>
      <w:r>
        <w:t xml:space="preserve">                  $ref: 'TS29571_CommonData.yaml#/components/responses/413'</w:t>
      </w:r>
    </w:p>
    <w:p w14:paraId="178D2834" w14:textId="77777777" w:rsidR="00631096" w:rsidRDefault="00631096" w:rsidP="00631096">
      <w:pPr>
        <w:pStyle w:val="PL"/>
      </w:pPr>
      <w:r>
        <w:t xml:space="preserve">                '415':</w:t>
      </w:r>
    </w:p>
    <w:p w14:paraId="1D4BFE47" w14:textId="77777777" w:rsidR="00631096" w:rsidRDefault="00631096" w:rsidP="00631096">
      <w:pPr>
        <w:pStyle w:val="PL"/>
      </w:pPr>
      <w:r>
        <w:t xml:space="preserve">                  $ref: 'TS29571_CommonData.yaml#/components/responses/415'</w:t>
      </w:r>
    </w:p>
    <w:p w14:paraId="0766A3CB" w14:textId="77777777" w:rsidR="00631096" w:rsidRDefault="00631096" w:rsidP="00631096">
      <w:pPr>
        <w:pStyle w:val="PL"/>
        <w:rPr>
          <w:rFonts w:eastAsia="等线"/>
        </w:rPr>
      </w:pPr>
      <w:r>
        <w:rPr>
          <w:rFonts w:eastAsia="等线"/>
        </w:rPr>
        <w:t xml:space="preserve">                '429':</w:t>
      </w:r>
    </w:p>
    <w:p w14:paraId="07A6467E" w14:textId="77777777" w:rsidR="00631096" w:rsidRDefault="00631096" w:rsidP="00631096">
      <w:pPr>
        <w:pStyle w:val="PL"/>
        <w:rPr>
          <w:rFonts w:eastAsia="等线"/>
        </w:rPr>
      </w:pPr>
      <w:r>
        <w:rPr>
          <w:rFonts w:eastAsia="等线"/>
        </w:rPr>
        <w:t xml:space="preserve">                  $ref: 'TS29571_CommonData.yaml#/components/responses/429'</w:t>
      </w:r>
    </w:p>
    <w:p w14:paraId="10EAF58A" w14:textId="77777777" w:rsidR="00631096" w:rsidRDefault="00631096" w:rsidP="00631096">
      <w:pPr>
        <w:pStyle w:val="PL"/>
      </w:pPr>
      <w:r>
        <w:t xml:space="preserve">                '500':</w:t>
      </w:r>
    </w:p>
    <w:p w14:paraId="20DA7797" w14:textId="77777777" w:rsidR="00631096" w:rsidRDefault="00631096" w:rsidP="00631096">
      <w:pPr>
        <w:pStyle w:val="PL"/>
      </w:pPr>
      <w:r>
        <w:t xml:space="preserve">                  $ref: 'TS29571_CommonData.yaml#/components/responses/500'</w:t>
      </w:r>
    </w:p>
    <w:p w14:paraId="782AA821" w14:textId="77777777" w:rsidR="00631096" w:rsidRDefault="00631096" w:rsidP="00631096">
      <w:pPr>
        <w:pStyle w:val="PL"/>
      </w:pPr>
      <w:r>
        <w:t xml:space="preserve">                '502':</w:t>
      </w:r>
    </w:p>
    <w:p w14:paraId="1780F6BF" w14:textId="77777777" w:rsidR="00631096" w:rsidRDefault="00631096" w:rsidP="00631096">
      <w:pPr>
        <w:pStyle w:val="PL"/>
      </w:pPr>
      <w:r>
        <w:t xml:space="preserve">                  $ref: 'TS29571_CommonData.yaml#/components/responses/502'</w:t>
      </w:r>
    </w:p>
    <w:p w14:paraId="4986C17F" w14:textId="77777777" w:rsidR="00631096" w:rsidRDefault="00631096" w:rsidP="00631096">
      <w:pPr>
        <w:pStyle w:val="PL"/>
      </w:pPr>
      <w:r>
        <w:t xml:space="preserve">                '503':</w:t>
      </w:r>
    </w:p>
    <w:p w14:paraId="51BA033F" w14:textId="77777777" w:rsidR="00631096" w:rsidRDefault="00631096" w:rsidP="00631096">
      <w:pPr>
        <w:pStyle w:val="PL"/>
      </w:pPr>
      <w:r>
        <w:t xml:space="preserve">                  $ref: 'TS29571_CommonData.yaml#/components/responses/503'</w:t>
      </w:r>
    </w:p>
    <w:p w14:paraId="681B671E" w14:textId="77777777" w:rsidR="00631096" w:rsidRDefault="00631096" w:rsidP="00631096">
      <w:pPr>
        <w:pStyle w:val="PL"/>
      </w:pPr>
      <w:r>
        <w:t xml:space="preserve">                default:</w:t>
      </w:r>
    </w:p>
    <w:p w14:paraId="7E4FE4ED" w14:textId="77777777" w:rsidR="00631096" w:rsidRDefault="00631096" w:rsidP="00631096">
      <w:pPr>
        <w:pStyle w:val="PL"/>
      </w:pPr>
      <w:r>
        <w:t xml:space="preserve">                  $ref: 'TS29571_CommonData.yaml#/components/responses/default'</w:t>
      </w:r>
    </w:p>
    <w:p w14:paraId="5A0E620A" w14:textId="77777777" w:rsidR="00631096" w:rsidRDefault="00631096" w:rsidP="00631096">
      <w:pPr>
        <w:pStyle w:val="PL"/>
      </w:pPr>
    </w:p>
    <w:p w14:paraId="74D402E7" w14:textId="77777777" w:rsidR="00631096" w:rsidRDefault="00631096" w:rsidP="00631096">
      <w:pPr>
        <w:pStyle w:val="PL"/>
      </w:pPr>
      <w:r>
        <w:t xml:space="preserve">  /subscriptions/{subscriptionId}:</w:t>
      </w:r>
    </w:p>
    <w:p w14:paraId="04805FFE" w14:textId="77777777" w:rsidR="00631096" w:rsidRDefault="00631096" w:rsidP="00631096">
      <w:pPr>
        <w:pStyle w:val="PL"/>
      </w:pPr>
      <w:r>
        <w:t xml:space="preserve">    delete:</w:t>
      </w:r>
    </w:p>
    <w:p w14:paraId="4BEF415B" w14:textId="77777777" w:rsidR="00631096" w:rsidRDefault="00631096" w:rsidP="00631096">
      <w:pPr>
        <w:pStyle w:val="PL"/>
      </w:pPr>
      <w:r>
        <w:t xml:space="preserve">      summary: Delete an existing Individual NWDAF Events Subscription</w:t>
      </w:r>
    </w:p>
    <w:p w14:paraId="34AB0EBC" w14:textId="77777777" w:rsidR="00631096" w:rsidRDefault="00631096" w:rsidP="00631096">
      <w:pPr>
        <w:pStyle w:val="PL"/>
      </w:pPr>
      <w:r>
        <w:t xml:space="preserve">      operationId: DeleteNWDAFEventsSubscription</w:t>
      </w:r>
    </w:p>
    <w:p w14:paraId="21611180" w14:textId="77777777" w:rsidR="00631096" w:rsidRDefault="00631096" w:rsidP="00631096">
      <w:pPr>
        <w:pStyle w:val="PL"/>
      </w:pPr>
      <w:r>
        <w:t xml:space="preserve">      tags:</w:t>
      </w:r>
    </w:p>
    <w:p w14:paraId="23E90EC1" w14:textId="77777777" w:rsidR="00631096" w:rsidRDefault="00631096" w:rsidP="00631096">
      <w:pPr>
        <w:pStyle w:val="PL"/>
      </w:pPr>
      <w:r>
        <w:t xml:space="preserve">        - Individual NWDAF Events Subscription (Document)</w:t>
      </w:r>
    </w:p>
    <w:p w14:paraId="3EE7BEE1" w14:textId="77777777" w:rsidR="00631096" w:rsidRDefault="00631096" w:rsidP="00631096">
      <w:pPr>
        <w:pStyle w:val="PL"/>
      </w:pPr>
      <w:r>
        <w:t xml:space="preserve">      parameters:</w:t>
      </w:r>
    </w:p>
    <w:p w14:paraId="5B92A37D" w14:textId="77777777" w:rsidR="00631096" w:rsidRDefault="00631096" w:rsidP="00631096">
      <w:pPr>
        <w:pStyle w:val="PL"/>
      </w:pPr>
      <w:r>
        <w:t xml:space="preserve">        - name: subscriptionId</w:t>
      </w:r>
    </w:p>
    <w:p w14:paraId="2396E5E0" w14:textId="77777777" w:rsidR="00631096" w:rsidRDefault="00631096" w:rsidP="00631096">
      <w:pPr>
        <w:pStyle w:val="PL"/>
      </w:pPr>
      <w:r>
        <w:t xml:space="preserve">          in: path</w:t>
      </w:r>
    </w:p>
    <w:p w14:paraId="6EFD98B1" w14:textId="77777777" w:rsidR="00631096" w:rsidRDefault="00631096" w:rsidP="00631096">
      <w:pPr>
        <w:pStyle w:val="PL"/>
      </w:pPr>
      <w:r>
        <w:t xml:space="preserve">          description: String identifying a subscription to the Nnwdaf_EventsSubscription Service</w:t>
      </w:r>
    </w:p>
    <w:p w14:paraId="11D7A1BC" w14:textId="77777777" w:rsidR="00631096" w:rsidRDefault="00631096" w:rsidP="00631096">
      <w:pPr>
        <w:pStyle w:val="PL"/>
      </w:pPr>
      <w:r>
        <w:t xml:space="preserve">          required: true</w:t>
      </w:r>
    </w:p>
    <w:p w14:paraId="18645E46" w14:textId="77777777" w:rsidR="00631096" w:rsidRDefault="00631096" w:rsidP="00631096">
      <w:pPr>
        <w:pStyle w:val="PL"/>
      </w:pPr>
      <w:r>
        <w:t xml:space="preserve">          schema:</w:t>
      </w:r>
    </w:p>
    <w:p w14:paraId="5D816703" w14:textId="77777777" w:rsidR="00631096" w:rsidRDefault="00631096" w:rsidP="00631096">
      <w:pPr>
        <w:pStyle w:val="PL"/>
      </w:pPr>
      <w:r>
        <w:t xml:space="preserve">            type: string</w:t>
      </w:r>
    </w:p>
    <w:p w14:paraId="4859D826" w14:textId="77777777" w:rsidR="00631096" w:rsidRDefault="00631096" w:rsidP="00631096">
      <w:pPr>
        <w:pStyle w:val="PL"/>
      </w:pPr>
      <w:r>
        <w:t xml:space="preserve">      responses:</w:t>
      </w:r>
    </w:p>
    <w:p w14:paraId="39C5FF86" w14:textId="77777777" w:rsidR="00631096" w:rsidRDefault="00631096" w:rsidP="00631096">
      <w:pPr>
        <w:pStyle w:val="PL"/>
      </w:pPr>
      <w:r>
        <w:t xml:space="preserve">        '204':</w:t>
      </w:r>
    </w:p>
    <w:p w14:paraId="7BE889B9" w14:textId="77777777" w:rsidR="00631096" w:rsidRDefault="00631096" w:rsidP="00631096">
      <w:pPr>
        <w:pStyle w:val="PL"/>
      </w:pPr>
      <w:r>
        <w:t xml:space="preserve">          description: &gt;</w:t>
      </w:r>
    </w:p>
    <w:p w14:paraId="22F87A71" w14:textId="77777777" w:rsidR="00631096" w:rsidRDefault="00631096" w:rsidP="00631096">
      <w:pPr>
        <w:pStyle w:val="PL"/>
      </w:pPr>
      <w:r>
        <w:t xml:space="preserve">            No Content. The Individual NWDAF Event Subscription resource matching the subscriptionId</w:t>
      </w:r>
    </w:p>
    <w:p w14:paraId="317DFAD2" w14:textId="77777777" w:rsidR="00631096" w:rsidRDefault="00631096" w:rsidP="00631096">
      <w:pPr>
        <w:pStyle w:val="PL"/>
      </w:pPr>
      <w:r>
        <w:t xml:space="preserve">            was deleted.</w:t>
      </w:r>
    </w:p>
    <w:p w14:paraId="490C25DA" w14:textId="77777777" w:rsidR="00631096" w:rsidRDefault="00631096" w:rsidP="00631096">
      <w:pPr>
        <w:pStyle w:val="PL"/>
      </w:pPr>
      <w:r>
        <w:t xml:space="preserve">        '307':</w:t>
      </w:r>
    </w:p>
    <w:p w14:paraId="7214F4AF" w14:textId="77777777" w:rsidR="00631096" w:rsidRDefault="00631096" w:rsidP="00631096">
      <w:pPr>
        <w:pStyle w:val="PL"/>
      </w:pPr>
      <w:r>
        <w:t xml:space="preserve">          $ref: 'TS29571_CommonData.yaml#/components/responses/307'</w:t>
      </w:r>
    </w:p>
    <w:p w14:paraId="28FBCB45" w14:textId="77777777" w:rsidR="00631096" w:rsidRDefault="00631096" w:rsidP="00631096">
      <w:pPr>
        <w:pStyle w:val="PL"/>
      </w:pPr>
      <w:r>
        <w:t xml:space="preserve">        '308':</w:t>
      </w:r>
    </w:p>
    <w:p w14:paraId="5EB1ECE8" w14:textId="77777777" w:rsidR="00631096" w:rsidRDefault="00631096" w:rsidP="00631096">
      <w:pPr>
        <w:pStyle w:val="PL"/>
      </w:pPr>
      <w:r>
        <w:t xml:space="preserve">          $ref: 'TS29571_CommonData.yaml#/components/responses/308'</w:t>
      </w:r>
    </w:p>
    <w:p w14:paraId="6ADA6E20" w14:textId="77777777" w:rsidR="00631096" w:rsidRDefault="00631096" w:rsidP="00631096">
      <w:pPr>
        <w:pStyle w:val="PL"/>
      </w:pPr>
      <w:r>
        <w:t xml:space="preserve">        '400':</w:t>
      </w:r>
    </w:p>
    <w:p w14:paraId="58BFA667" w14:textId="77777777" w:rsidR="00631096" w:rsidRDefault="00631096" w:rsidP="00631096">
      <w:pPr>
        <w:pStyle w:val="PL"/>
      </w:pPr>
      <w:r>
        <w:t xml:space="preserve">          $ref: 'TS29571_CommonData.yaml#/components/responses/400'</w:t>
      </w:r>
    </w:p>
    <w:p w14:paraId="4B5FA318" w14:textId="77777777" w:rsidR="00631096" w:rsidRDefault="00631096" w:rsidP="00631096">
      <w:pPr>
        <w:pStyle w:val="PL"/>
      </w:pPr>
      <w:r>
        <w:t xml:space="preserve">        '401':</w:t>
      </w:r>
    </w:p>
    <w:p w14:paraId="2F00BC37" w14:textId="77777777" w:rsidR="00631096" w:rsidRDefault="00631096" w:rsidP="00631096">
      <w:pPr>
        <w:pStyle w:val="PL"/>
      </w:pPr>
      <w:r>
        <w:t xml:space="preserve">          $ref: 'TS29571_CommonData.yaml#/components/responses/401'</w:t>
      </w:r>
    </w:p>
    <w:p w14:paraId="4A41646B" w14:textId="77777777" w:rsidR="00631096" w:rsidRDefault="00631096" w:rsidP="00631096">
      <w:pPr>
        <w:pStyle w:val="PL"/>
        <w:rPr>
          <w:rFonts w:eastAsia="等线"/>
        </w:rPr>
      </w:pPr>
      <w:r>
        <w:rPr>
          <w:rFonts w:eastAsia="等线"/>
        </w:rPr>
        <w:t xml:space="preserve">        '403':</w:t>
      </w:r>
    </w:p>
    <w:p w14:paraId="49B63FED" w14:textId="77777777" w:rsidR="00631096" w:rsidRDefault="00631096" w:rsidP="00631096">
      <w:pPr>
        <w:pStyle w:val="PL"/>
        <w:rPr>
          <w:rFonts w:eastAsia="等线"/>
        </w:rPr>
      </w:pPr>
      <w:r>
        <w:rPr>
          <w:rFonts w:eastAsia="等线"/>
        </w:rPr>
        <w:t xml:space="preserve">          $ref: 'TS29571_CommonData.yaml#/components/responses/403'</w:t>
      </w:r>
    </w:p>
    <w:p w14:paraId="6FBF45E1" w14:textId="77777777" w:rsidR="00631096" w:rsidRDefault="00631096" w:rsidP="00631096">
      <w:pPr>
        <w:pStyle w:val="PL"/>
      </w:pPr>
      <w:r>
        <w:t xml:space="preserve">        '404':</w:t>
      </w:r>
    </w:p>
    <w:p w14:paraId="17E8C054" w14:textId="77777777" w:rsidR="00631096" w:rsidRDefault="00631096" w:rsidP="00631096">
      <w:pPr>
        <w:pStyle w:val="PL"/>
        <w:rPr>
          <w:rFonts w:eastAsia="等线"/>
        </w:rPr>
      </w:pPr>
      <w:r>
        <w:rPr>
          <w:rFonts w:eastAsia="等线"/>
        </w:rPr>
        <w:t xml:space="preserve">          $ref: 'TS29571_CommonData.yaml#/components/responses/404'</w:t>
      </w:r>
    </w:p>
    <w:p w14:paraId="57270618" w14:textId="77777777" w:rsidR="00631096" w:rsidRDefault="00631096" w:rsidP="00631096">
      <w:pPr>
        <w:pStyle w:val="PL"/>
        <w:rPr>
          <w:rFonts w:eastAsia="等线"/>
        </w:rPr>
      </w:pPr>
      <w:r>
        <w:rPr>
          <w:rFonts w:eastAsia="等线"/>
        </w:rPr>
        <w:t xml:space="preserve">        '429':</w:t>
      </w:r>
    </w:p>
    <w:p w14:paraId="0F21ADAC" w14:textId="77777777" w:rsidR="00631096" w:rsidRDefault="00631096" w:rsidP="00631096">
      <w:pPr>
        <w:pStyle w:val="PL"/>
        <w:rPr>
          <w:rFonts w:eastAsia="等线"/>
        </w:rPr>
      </w:pPr>
      <w:r>
        <w:rPr>
          <w:rFonts w:eastAsia="等线"/>
        </w:rPr>
        <w:t xml:space="preserve">          $ref: 'TS29571_CommonData.yaml#/components/responses/429'</w:t>
      </w:r>
    </w:p>
    <w:p w14:paraId="1A1068FE" w14:textId="77777777" w:rsidR="00631096" w:rsidRDefault="00631096" w:rsidP="00631096">
      <w:pPr>
        <w:pStyle w:val="PL"/>
      </w:pPr>
      <w:r>
        <w:t xml:space="preserve">        '500':</w:t>
      </w:r>
    </w:p>
    <w:p w14:paraId="02989305" w14:textId="77777777" w:rsidR="00631096" w:rsidRDefault="00631096" w:rsidP="00631096">
      <w:pPr>
        <w:pStyle w:val="PL"/>
      </w:pPr>
      <w:r>
        <w:t xml:space="preserve">          $ref: 'TS29571_CommonData.yaml#/components/responses/500'</w:t>
      </w:r>
    </w:p>
    <w:p w14:paraId="324CE9E1" w14:textId="77777777" w:rsidR="00631096" w:rsidRDefault="00631096" w:rsidP="00631096">
      <w:pPr>
        <w:pStyle w:val="PL"/>
      </w:pPr>
      <w:r>
        <w:t xml:space="preserve">        '501':</w:t>
      </w:r>
    </w:p>
    <w:p w14:paraId="4BB52605" w14:textId="77777777" w:rsidR="00631096" w:rsidRDefault="00631096" w:rsidP="00631096">
      <w:pPr>
        <w:pStyle w:val="PL"/>
      </w:pPr>
      <w:r>
        <w:t xml:space="preserve">          $ref: 'TS29571_CommonData.yaml#/components/responses/501'</w:t>
      </w:r>
    </w:p>
    <w:p w14:paraId="7F807105" w14:textId="77777777" w:rsidR="00631096" w:rsidRDefault="00631096" w:rsidP="00631096">
      <w:pPr>
        <w:pStyle w:val="PL"/>
      </w:pPr>
      <w:r>
        <w:t xml:space="preserve">        '502':</w:t>
      </w:r>
    </w:p>
    <w:p w14:paraId="7D7CB989" w14:textId="77777777" w:rsidR="00631096" w:rsidRDefault="00631096" w:rsidP="00631096">
      <w:pPr>
        <w:pStyle w:val="PL"/>
      </w:pPr>
      <w:r>
        <w:t xml:space="preserve">          $ref: 'TS29571_CommonData.yaml#/components/responses/502'</w:t>
      </w:r>
    </w:p>
    <w:p w14:paraId="34E6AC30" w14:textId="77777777" w:rsidR="00631096" w:rsidRDefault="00631096" w:rsidP="00631096">
      <w:pPr>
        <w:pStyle w:val="PL"/>
      </w:pPr>
      <w:r>
        <w:t xml:space="preserve">        '503':</w:t>
      </w:r>
    </w:p>
    <w:p w14:paraId="10688B2D" w14:textId="77777777" w:rsidR="00631096" w:rsidRDefault="00631096" w:rsidP="00631096">
      <w:pPr>
        <w:pStyle w:val="PL"/>
      </w:pPr>
      <w:r>
        <w:t xml:space="preserve">          $ref: 'TS29571_CommonData.yaml#/components/responses/503'</w:t>
      </w:r>
    </w:p>
    <w:p w14:paraId="15AFF9BE" w14:textId="77777777" w:rsidR="00631096" w:rsidRDefault="00631096" w:rsidP="00631096">
      <w:pPr>
        <w:pStyle w:val="PL"/>
      </w:pPr>
      <w:r>
        <w:t xml:space="preserve">        default:</w:t>
      </w:r>
    </w:p>
    <w:p w14:paraId="1B0CB0F0" w14:textId="77777777" w:rsidR="00631096" w:rsidRDefault="00631096" w:rsidP="00631096">
      <w:pPr>
        <w:pStyle w:val="PL"/>
      </w:pPr>
      <w:r>
        <w:t xml:space="preserve">          $ref: 'TS29571_CommonData.yaml#/components/responses/default'</w:t>
      </w:r>
    </w:p>
    <w:p w14:paraId="50ECA288" w14:textId="77777777" w:rsidR="00631096" w:rsidRDefault="00631096" w:rsidP="00631096">
      <w:pPr>
        <w:pStyle w:val="PL"/>
      </w:pPr>
      <w:r>
        <w:t xml:space="preserve">    put:</w:t>
      </w:r>
    </w:p>
    <w:p w14:paraId="21240FDA" w14:textId="77777777" w:rsidR="00631096" w:rsidRDefault="00631096" w:rsidP="00631096">
      <w:pPr>
        <w:pStyle w:val="PL"/>
      </w:pPr>
      <w:r>
        <w:t xml:space="preserve">      summary: Update an existing Individual NWDAF Events Subscription</w:t>
      </w:r>
    </w:p>
    <w:p w14:paraId="7F80ECDE" w14:textId="77777777" w:rsidR="00631096" w:rsidRDefault="00631096" w:rsidP="00631096">
      <w:pPr>
        <w:pStyle w:val="PL"/>
      </w:pPr>
      <w:r>
        <w:lastRenderedPageBreak/>
        <w:t xml:space="preserve">      operationId: UpdateNWDAFEventsSubscription</w:t>
      </w:r>
    </w:p>
    <w:p w14:paraId="100BF637" w14:textId="77777777" w:rsidR="00631096" w:rsidRDefault="00631096" w:rsidP="00631096">
      <w:pPr>
        <w:pStyle w:val="PL"/>
      </w:pPr>
      <w:r>
        <w:t xml:space="preserve">      tags:</w:t>
      </w:r>
    </w:p>
    <w:p w14:paraId="35F14F4F" w14:textId="77777777" w:rsidR="00631096" w:rsidRDefault="00631096" w:rsidP="00631096">
      <w:pPr>
        <w:pStyle w:val="PL"/>
      </w:pPr>
      <w:r>
        <w:t xml:space="preserve">        - Individual NWDAF Events Subscription (Document)</w:t>
      </w:r>
    </w:p>
    <w:p w14:paraId="057C4D70" w14:textId="77777777" w:rsidR="00631096" w:rsidRDefault="00631096" w:rsidP="00631096">
      <w:pPr>
        <w:pStyle w:val="PL"/>
      </w:pPr>
      <w:r>
        <w:t xml:space="preserve">      requestBody:</w:t>
      </w:r>
    </w:p>
    <w:p w14:paraId="0CB37CF6" w14:textId="77777777" w:rsidR="00631096" w:rsidRDefault="00631096" w:rsidP="00631096">
      <w:pPr>
        <w:pStyle w:val="PL"/>
      </w:pPr>
      <w:r>
        <w:t xml:space="preserve">        required: true</w:t>
      </w:r>
    </w:p>
    <w:p w14:paraId="5CCD907A" w14:textId="77777777" w:rsidR="00631096" w:rsidRDefault="00631096" w:rsidP="00631096">
      <w:pPr>
        <w:pStyle w:val="PL"/>
      </w:pPr>
      <w:r>
        <w:t xml:space="preserve">        content:</w:t>
      </w:r>
    </w:p>
    <w:p w14:paraId="552C917A" w14:textId="77777777" w:rsidR="00631096" w:rsidRDefault="00631096" w:rsidP="00631096">
      <w:pPr>
        <w:pStyle w:val="PL"/>
      </w:pPr>
      <w:r>
        <w:t xml:space="preserve">          application/json:</w:t>
      </w:r>
    </w:p>
    <w:p w14:paraId="29D5EA83" w14:textId="77777777" w:rsidR="00631096" w:rsidRDefault="00631096" w:rsidP="00631096">
      <w:pPr>
        <w:pStyle w:val="PL"/>
      </w:pPr>
      <w:r>
        <w:t xml:space="preserve">            schema:</w:t>
      </w:r>
    </w:p>
    <w:p w14:paraId="0E925A5E" w14:textId="77777777" w:rsidR="00631096" w:rsidRDefault="00631096" w:rsidP="00631096">
      <w:pPr>
        <w:pStyle w:val="PL"/>
      </w:pPr>
      <w:r>
        <w:t xml:space="preserve">              $ref: '#/components/schemas/NnwdafEventsSubscription'</w:t>
      </w:r>
    </w:p>
    <w:p w14:paraId="1FA17329" w14:textId="77777777" w:rsidR="00631096" w:rsidRDefault="00631096" w:rsidP="00631096">
      <w:pPr>
        <w:pStyle w:val="PL"/>
      </w:pPr>
      <w:r>
        <w:t xml:space="preserve">      parameters:</w:t>
      </w:r>
    </w:p>
    <w:p w14:paraId="0FCBA96A" w14:textId="77777777" w:rsidR="00631096" w:rsidRDefault="00631096" w:rsidP="00631096">
      <w:pPr>
        <w:pStyle w:val="PL"/>
      </w:pPr>
      <w:r>
        <w:t xml:space="preserve">        - name: subscriptionId</w:t>
      </w:r>
    </w:p>
    <w:p w14:paraId="132EFFDB" w14:textId="77777777" w:rsidR="00631096" w:rsidRDefault="00631096" w:rsidP="00631096">
      <w:pPr>
        <w:pStyle w:val="PL"/>
      </w:pPr>
      <w:r>
        <w:t xml:space="preserve">          in: path</w:t>
      </w:r>
    </w:p>
    <w:p w14:paraId="0D1A3ED1" w14:textId="77777777" w:rsidR="00631096" w:rsidRDefault="00631096" w:rsidP="00631096">
      <w:pPr>
        <w:pStyle w:val="PL"/>
      </w:pPr>
      <w:r>
        <w:t xml:space="preserve">          description: String identifying a subscription to the Nnwdaf_EventsSubscription Service.</w:t>
      </w:r>
    </w:p>
    <w:p w14:paraId="42E88BA0" w14:textId="77777777" w:rsidR="00631096" w:rsidRDefault="00631096" w:rsidP="00631096">
      <w:pPr>
        <w:pStyle w:val="PL"/>
      </w:pPr>
      <w:r>
        <w:t xml:space="preserve">          required: true</w:t>
      </w:r>
    </w:p>
    <w:p w14:paraId="6E415FB3" w14:textId="77777777" w:rsidR="00631096" w:rsidRDefault="00631096" w:rsidP="00631096">
      <w:pPr>
        <w:pStyle w:val="PL"/>
      </w:pPr>
      <w:r>
        <w:t xml:space="preserve">          schema:</w:t>
      </w:r>
    </w:p>
    <w:p w14:paraId="5D01496A" w14:textId="77777777" w:rsidR="00631096" w:rsidRDefault="00631096" w:rsidP="00631096">
      <w:pPr>
        <w:pStyle w:val="PL"/>
      </w:pPr>
      <w:r>
        <w:t xml:space="preserve">            type: string</w:t>
      </w:r>
    </w:p>
    <w:p w14:paraId="156A5D39" w14:textId="77777777" w:rsidR="00631096" w:rsidRDefault="00631096" w:rsidP="00631096">
      <w:pPr>
        <w:pStyle w:val="PL"/>
      </w:pPr>
      <w:r>
        <w:t xml:space="preserve">      responses:</w:t>
      </w:r>
    </w:p>
    <w:p w14:paraId="2C8714E5" w14:textId="77777777" w:rsidR="00631096" w:rsidRDefault="00631096" w:rsidP="00631096">
      <w:pPr>
        <w:pStyle w:val="PL"/>
      </w:pPr>
      <w:r>
        <w:t xml:space="preserve">        '200':</w:t>
      </w:r>
    </w:p>
    <w:p w14:paraId="55397014" w14:textId="77777777" w:rsidR="00631096" w:rsidRDefault="00631096" w:rsidP="00631096">
      <w:pPr>
        <w:pStyle w:val="PL"/>
      </w:pPr>
      <w:r>
        <w:t xml:space="preserve">          description: &gt;</w:t>
      </w:r>
    </w:p>
    <w:p w14:paraId="178D95C5" w14:textId="77777777" w:rsidR="00631096" w:rsidRDefault="00631096" w:rsidP="00631096">
      <w:pPr>
        <w:pStyle w:val="PL"/>
      </w:pPr>
      <w:r>
        <w:t xml:space="preserve">            The Individual NWDAF Event Subscription resource was modified successfully and a</w:t>
      </w:r>
    </w:p>
    <w:p w14:paraId="2DB76CA0" w14:textId="77777777" w:rsidR="00631096" w:rsidRDefault="00631096" w:rsidP="00631096">
      <w:pPr>
        <w:pStyle w:val="PL"/>
      </w:pPr>
      <w:r>
        <w:t xml:space="preserve">            representation of that resource is returned.</w:t>
      </w:r>
    </w:p>
    <w:p w14:paraId="70CF0998" w14:textId="77777777" w:rsidR="00631096" w:rsidRDefault="00631096" w:rsidP="00631096">
      <w:pPr>
        <w:pStyle w:val="PL"/>
      </w:pPr>
      <w:r>
        <w:t xml:space="preserve">          content:</w:t>
      </w:r>
    </w:p>
    <w:p w14:paraId="51AFF365" w14:textId="77777777" w:rsidR="00631096" w:rsidRDefault="00631096" w:rsidP="00631096">
      <w:pPr>
        <w:pStyle w:val="PL"/>
      </w:pPr>
      <w:r>
        <w:t xml:space="preserve">            application/json:</w:t>
      </w:r>
    </w:p>
    <w:p w14:paraId="6619482D" w14:textId="77777777" w:rsidR="00631096" w:rsidRDefault="00631096" w:rsidP="00631096">
      <w:pPr>
        <w:pStyle w:val="PL"/>
      </w:pPr>
      <w:r>
        <w:t xml:space="preserve">              schema:</w:t>
      </w:r>
    </w:p>
    <w:p w14:paraId="72F2C20F" w14:textId="77777777" w:rsidR="00631096" w:rsidRDefault="00631096" w:rsidP="00631096">
      <w:pPr>
        <w:pStyle w:val="PL"/>
      </w:pPr>
      <w:r>
        <w:t xml:space="preserve">                $ref: '#/components/schemas/NnwdafEventsSubscription'</w:t>
      </w:r>
    </w:p>
    <w:p w14:paraId="660B9FE0" w14:textId="77777777" w:rsidR="00631096" w:rsidRDefault="00631096" w:rsidP="00631096">
      <w:pPr>
        <w:pStyle w:val="PL"/>
      </w:pPr>
      <w:r>
        <w:t xml:space="preserve">        '204':</w:t>
      </w:r>
    </w:p>
    <w:p w14:paraId="670139E7" w14:textId="77777777" w:rsidR="00631096" w:rsidRDefault="00631096" w:rsidP="00631096">
      <w:pPr>
        <w:pStyle w:val="PL"/>
      </w:pPr>
      <w:r>
        <w:t xml:space="preserve">          description: The Individual NWDAF Event Subscription resource was modified successfully.</w:t>
      </w:r>
    </w:p>
    <w:p w14:paraId="3517317A" w14:textId="77777777" w:rsidR="00631096" w:rsidRDefault="00631096" w:rsidP="00631096">
      <w:pPr>
        <w:pStyle w:val="PL"/>
      </w:pPr>
      <w:r>
        <w:t xml:space="preserve">        '307':</w:t>
      </w:r>
    </w:p>
    <w:p w14:paraId="55D1F800" w14:textId="77777777" w:rsidR="00631096" w:rsidRDefault="00631096" w:rsidP="00631096">
      <w:pPr>
        <w:pStyle w:val="PL"/>
      </w:pPr>
      <w:r>
        <w:t xml:space="preserve">          $ref: 'TS29571_CommonData.yaml#/components/responses/307'</w:t>
      </w:r>
    </w:p>
    <w:p w14:paraId="7323FA4E" w14:textId="77777777" w:rsidR="00631096" w:rsidRDefault="00631096" w:rsidP="00631096">
      <w:pPr>
        <w:pStyle w:val="PL"/>
      </w:pPr>
      <w:r>
        <w:t xml:space="preserve">        '308':</w:t>
      </w:r>
    </w:p>
    <w:p w14:paraId="4646682A" w14:textId="77777777" w:rsidR="00631096" w:rsidRDefault="00631096" w:rsidP="00631096">
      <w:pPr>
        <w:pStyle w:val="PL"/>
      </w:pPr>
      <w:r>
        <w:t xml:space="preserve">          $ref: 'TS29571_CommonData.yaml#/components/responses/308'</w:t>
      </w:r>
    </w:p>
    <w:p w14:paraId="1616E768" w14:textId="77777777" w:rsidR="00631096" w:rsidRDefault="00631096" w:rsidP="00631096">
      <w:pPr>
        <w:pStyle w:val="PL"/>
      </w:pPr>
      <w:r>
        <w:t xml:space="preserve">        '400':</w:t>
      </w:r>
    </w:p>
    <w:p w14:paraId="07B83396" w14:textId="77777777" w:rsidR="00631096" w:rsidRDefault="00631096" w:rsidP="00631096">
      <w:pPr>
        <w:pStyle w:val="PL"/>
      </w:pPr>
      <w:r>
        <w:t xml:space="preserve">          $ref: 'TS29571_CommonData.yaml#/components/responses/400'</w:t>
      </w:r>
    </w:p>
    <w:p w14:paraId="409FBAD0" w14:textId="77777777" w:rsidR="00631096" w:rsidRDefault="00631096" w:rsidP="00631096">
      <w:pPr>
        <w:pStyle w:val="PL"/>
      </w:pPr>
      <w:r>
        <w:t xml:space="preserve">        '401':</w:t>
      </w:r>
    </w:p>
    <w:p w14:paraId="4ACE95AE" w14:textId="77777777" w:rsidR="00631096" w:rsidRDefault="00631096" w:rsidP="00631096">
      <w:pPr>
        <w:pStyle w:val="PL"/>
      </w:pPr>
      <w:r>
        <w:t xml:space="preserve">          $ref: 'TS29571_CommonData.yaml#/components/responses/401'</w:t>
      </w:r>
    </w:p>
    <w:p w14:paraId="7250FF10" w14:textId="77777777" w:rsidR="00631096" w:rsidRDefault="00631096" w:rsidP="00631096">
      <w:pPr>
        <w:pStyle w:val="PL"/>
        <w:rPr>
          <w:rFonts w:eastAsia="等线"/>
        </w:rPr>
      </w:pPr>
      <w:r>
        <w:rPr>
          <w:rFonts w:eastAsia="等线"/>
        </w:rPr>
        <w:t xml:space="preserve">        '403':</w:t>
      </w:r>
    </w:p>
    <w:p w14:paraId="2855F443" w14:textId="77777777" w:rsidR="00631096" w:rsidRDefault="00631096" w:rsidP="00631096">
      <w:pPr>
        <w:pStyle w:val="PL"/>
        <w:rPr>
          <w:rFonts w:eastAsia="等线"/>
        </w:rPr>
      </w:pPr>
      <w:r>
        <w:rPr>
          <w:rFonts w:eastAsia="等线"/>
        </w:rPr>
        <w:t xml:space="preserve">          $ref: 'TS29571_CommonData.yaml#/components/responses/403'</w:t>
      </w:r>
    </w:p>
    <w:p w14:paraId="0488741A" w14:textId="77777777" w:rsidR="00631096" w:rsidRDefault="00631096" w:rsidP="00631096">
      <w:pPr>
        <w:pStyle w:val="PL"/>
      </w:pPr>
      <w:r>
        <w:t xml:space="preserve">        '404':</w:t>
      </w:r>
    </w:p>
    <w:p w14:paraId="01DAC10C" w14:textId="77777777" w:rsidR="00631096" w:rsidRDefault="00631096" w:rsidP="00631096">
      <w:pPr>
        <w:pStyle w:val="PL"/>
      </w:pPr>
      <w:r>
        <w:t xml:space="preserve">          $ref: 'TS29571_CommonData.yaml#/components/responses/404'</w:t>
      </w:r>
    </w:p>
    <w:p w14:paraId="402C944B" w14:textId="77777777" w:rsidR="00631096" w:rsidRDefault="00631096" w:rsidP="00631096">
      <w:pPr>
        <w:pStyle w:val="PL"/>
      </w:pPr>
      <w:r>
        <w:t xml:space="preserve">        '411':</w:t>
      </w:r>
    </w:p>
    <w:p w14:paraId="0941DE2A" w14:textId="77777777" w:rsidR="00631096" w:rsidRDefault="00631096" w:rsidP="00631096">
      <w:pPr>
        <w:pStyle w:val="PL"/>
      </w:pPr>
      <w:r>
        <w:t xml:space="preserve">          $ref: 'TS29571_CommonData.yaml#/components/responses/411'</w:t>
      </w:r>
    </w:p>
    <w:p w14:paraId="3EF49E5D" w14:textId="77777777" w:rsidR="00631096" w:rsidRDefault="00631096" w:rsidP="00631096">
      <w:pPr>
        <w:pStyle w:val="PL"/>
      </w:pPr>
      <w:r>
        <w:t xml:space="preserve">        '413':</w:t>
      </w:r>
    </w:p>
    <w:p w14:paraId="496C3CF6" w14:textId="77777777" w:rsidR="00631096" w:rsidRDefault="00631096" w:rsidP="00631096">
      <w:pPr>
        <w:pStyle w:val="PL"/>
      </w:pPr>
      <w:r>
        <w:t xml:space="preserve">          $ref: 'TS29571_CommonData.yaml#/components/responses/413'</w:t>
      </w:r>
    </w:p>
    <w:p w14:paraId="586B87C7" w14:textId="77777777" w:rsidR="00631096" w:rsidRDefault="00631096" w:rsidP="00631096">
      <w:pPr>
        <w:pStyle w:val="PL"/>
      </w:pPr>
      <w:r>
        <w:t xml:space="preserve">        '415':</w:t>
      </w:r>
    </w:p>
    <w:p w14:paraId="3044B20A" w14:textId="77777777" w:rsidR="00631096" w:rsidRDefault="00631096" w:rsidP="00631096">
      <w:pPr>
        <w:pStyle w:val="PL"/>
      </w:pPr>
      <w:r>
        <w:t xml:space="preserve">          $ref: 'TS29571_CommonData.yaml#/components/responses/415'</w:t>
      </w:r>
    </w:p>
    <w:p w14:paraId="566EEDD1" w14:textId="77777777" w:rsidR="00631096" w:rsidRDefault="00631096" w:rsidP="00631096">
      <w:pPr>
        <w:pStyle w:val="PL"/>
        <w:rPr>
          <w:rFonts w:eastAsia="等线"/>
        </w:rPr>
      </w:pPr>
      <w:r>
        <w:rPr>
          <w:rFonts w:eastAsia="等线"/>
        </w:rPr>
        <w:t xml:space="preserve">        '429':</w:t>
      </w:r>
    </w:p>
    <w:p w14:paraId="78A65000" w14:textId="77777777" w:rsidR="00631096" w:rsidRDefault="00631096" w:rsidP="00631096">
      <w:pPr>
        <w:pStyle w:val="PL"/>
        <w:rPr>
          <w:rFonts w:eastAsia="等线"/>
        </w:rPr>
      </w:pPr>
      <w:r>
        <w:rPr>
          <w:rFonts w:eastAsia="等线"/>
        </w:rPr>
        <w:t xml:space="preserve">          $ref: 'TS29571_CommonData.yaml#/components/responses/429'</w:t>
      </w:r>
    </w:p>
    <w:p w14:paraId="1F58117A" w14:textId="77777777" w:rsidR="00631096" w:rsidRDefault="00631096" w:rsidP="00631096">
      <w:pPr>
        <w:pStyle w:val="PL"/>
      </w:pPr>
      <w:r>
        <w:t xml:space="preserve">        '500':</w:t>
      </w:r>
    </w:p>
    <w:p w14:paraId="10A34A5E" w14:textId="77777777" w:rsidR="00631096" w:rsidRDefault="00631096" w:rsidP="00631096">
      <w:pPr>
        <w:pStyle w:val="PL"/>
      </w:pPr>
      <w:r>
        <w:t xml:space="preserve">          $ref: 'TS29571_CommonData.yaml#/components/responses/500'</w:t>
      </w:r>
    </w:p>
    <w:p w14:paraId="6368B1D7" w14:textId="77777777" w:rsidR="00631096" w:rsidRDefault="00631096" w:rsidP="00631096">
      <w:pPr>
        <w:pStyle w:val="PL"/>
      </w:pPr>
      <w:r>
        <w:t xml:space="preserve">        '501':</w:t>
      </w:r>
    </w:p>
    <w:p w14:paraId="427B8010" w14:textId="77777777" w:rsidR="00631096" w:rsidRDefault="00631096" w:rsidP="00631096">
      <w:pPr>
        <w:pStyle w:val="PL"/>
      </w:pPr>
      <w:r>
        <w:t xml:space="preserve">          $ref: 'TS29571_CommonData.yaml#/components/responses/501'</w:t>
      </w:r>
    </w:p>
    <w:p w14:paraId="16ECC26D" w14:textId="77777777" w:rsidR="00631096" w:rsidRDefault="00631096" w:rsidP="00631096">
      <w:pPr>
        <w:pStyle w:val="PL"/>
      </w:pPr>
      <w:r>
        <w:t xml:space="preserve">        '502':</w:t>
      </w:r>
    </w:p>
    <w:p w14:paraId="13EB968F" w14:textId="77777777" w:rsidR="00631096" w:rsidRDefault="00631096" w:rsidP="00631096">
      <w:pPr>
        <w:pStyle w:val="PL"/>
      </w:pPr>
      <w:r>
        <w:t xml:space="preserve">          $ref: 'TS29571_CommonData.yaml#/components/responses/502'</w:t>
      </w:r>
    </w:p>
    <w:p w14:paraId="4FFB9FF3" w14:textId="77777777" w:rsidR="00631096" w:rsidRDefault="00631096" w:rsidP="00631096">
      <w:pPr>
        <w:pStyle w:val="PL"/>
      </w:pPr>
      <w:r>
        <w:t xml:space="preserve">        '503':</w:t>
      </w:r>
    </w:p>
    <w:p w14:paraId="0334095E" w14:textId="77777777" w:rsidR="00631096" w:rsidRDefault="00631096" w:rsidP="00631096">
      <w:pPr>
        <w:pStyle w:val="PL"/>
      </w:pPr>
      <w:r>
        <w:t xml:space="preserve">          $ref: 'TS29571_CommonData.yaml#/components/responses/503'</w:t>
      </w:r>
    </w:p>
    <w:p w14:paraId="7E5817B0" w14:textId="77777777" w:rsidR="00631096" w:rsidRDefault="00631096" w:rsidP="00631096">
      <w:pPr>
        <w:pStyle w:val="PL"/>
      </w:pPr>
      <w:r>
        <w:t xml:space="preserve">        default:</w:t>
      </w:r>
    </w:p>
    <w:p w14:paraId="1491B227" w14:textId="77777777" w:rsidR="00631096" w:rsidRDefault="00631096" w:rsidP="00631096">
      <w:pPr>
        <w:pStyle w:val="PL"/>
      </w:pPr>
      <w:r>
        <w:t xml:space="preserve">          $ref: 'TS29571_CommonData.yaml#/components/responses/default'</w:t>
      </w:r>
    </w:p>
    <w:p w14:paraId="346C4C46" w14:textId="77777777" w:rsidR="00631096" w:rsidRDefault="00631096" w:rsidP="00631096">
      <w:pPr>
        <w:pStyle w:val="PL"/>
      </w:pPr>
    </w:p>
    <w:p w14:paraId="39B6E58F" w14:textId="77777777" w:rsidR="00631096" w:rsidRDefault="00631096" w:rsidP="00631096">
      <w:pPr>
        <w:pStyle w:val="PL"/>
      </w:pPr>
      <w:r>
        <w:t xml:space="preserve">  /transfers:</w:t>
      </w:r>
    </w:p>
    <w:p w14:paraId="38916768" w14:textId="77777777" w:rsidR="00631096" w:rsidRDefault="00631096" w:rsidP="00631096">
      <w:pPr>
        <w:pStyle w:val="PL"/>
      </w:pPr>
      <w:r>
        <w:t xml:space="preserve">    post:</w:t>
      </w:r>
    </w:p>
    <w:p w14:paraId="3D38CD0F" w14:textId="77777777" w:rsidR="00631096" w:rsidRDefault="00631096" w:rsidP="00631096">
      <w:pPr>
        <w:pStyle w:val="PL"/>
      </w:pPr>
      <w:r>
        <w:t xml:space="preserve">      summary: Provide information about requested analytics subscriptions transfer and potentially create a new Individual NWDAF Event Subscription Transfer resource.</w:t>
      </w:r>
    </w:p>
    <w:p w14:paraId="471F8ED7" w14:textId="77777777" w:rsidR="00631096" w:rsidRDefault="00631096" w:rsidP="00631096">
      <w:pPr>
        <w:pStyle w:val="PL"/>
      </w:pPr>
      <w:r>
        <w:t xml:space="preserve">      operationId: CreateNWDAFEventSubscriptionTransfer</w:t>
      </w:r>
    </w:p>
    <w:p w14:paraId="20B7B882" w14:textId="77777777" w:rsidR="00631096" w:rsidRDefault="00631096" w:rsidP="00631096">
      <w:pPr>
        <w:pStyle w:val="PL"/>
      </w:pPr>
      <w:r>
        <w:t xml:space="preserve">      tags:</w:t>
      </w:r>
    </w:p>
    <w:p w14:paraId="432E0401" w14:textId="77777777" w:rsidR="00631096" w:rsidRDefault="00631096" w:rsidP="00631096">
      <w:pPr>
        <w:pStyle w:val="PL"/>
      </w:pPr>
      <w:r>
        <w:t xml:space="preserve">        - NWDAF Event Subscription Transfers (Collection)</w:t>
      </w:r>
    </w:p>
    <w:p w14:paraId="575C7DB8" w14:textId="77777777" w:rsidR="00631096" w:rsidRDefault="00631096" w:rsidP="00631096">
      <w:pPr>
        <w:pStyle w:val="PL"/>
      </w:pPr>
      <w:r>
        <w:t xml:space="preserve">      security:</w:t>
      </w:r>
    </w:p>
    <w:p w14:paraId="124FD024" w14:textId="77777777" w:rsidR="00631096" w:rsidRDefault="00631096" w:rsidP="00631096">
      <w:pPr>
        <w:pStyle w:val="PL"/>
      </w:pPr>
      <w:r>
        <w:t xml:space="preserve">        - {}</w:t>
      </w:r>
    </w:p>
    <w:p w14:paraId="1AF0B5D2" w14:textId="77777777" w:rsidR="00631096" w:rsidRDefault="00631096" w:rsidP="00631096">
      <w:pPr>
        <w:pStyle w:val="PL"/>
      </w:pPr>
      <w:r>
        <w:t xml:space="preserve">        - oAuth2ClientCredentials:</w:t>
      </w:r>
    </w:p>
    <w:p w14:paraId="1F7BEA5F" w14:textId="77777777" w:rsidR="00631096" w:rsidRDefault="00631096" w:rsidP="00631096">
      <w:pPr>
        <w:pStyle w:val="PL"/>
      </w:pPr>
      <w:r>
        <w:t xml:space="preserve">          - nnwdaf-eventssubscription</w:t>
      </w:r>
    </w:p>
    <w:p w14:paraId="6FDAF103" w14:textId="77777777" w:rsidR="00631096" w:rsidRDefault="00631096" w:rsidP="00631096">
      <w:pPr>
        <w:pStyle w:val="PL"/>
      </w:pPr>
      <w:r>
        <w:t xml:space="preserve">        - oAuth2ClientCredentials:</w:t>
      </w:r>
    </w:p>
    <w:p w14:paraId="3D5CEA44" w14:textId="77777777" w:rsidR="00631096" w:rsidRDefault="00631096" w:rsidP="00631096">
      <w:pPr>
        <w:pStyle w:val="PL"/>
      </w:pPr>
      <w:r>
        <w:t xml:space="preserve">          - nnwdaf-eventssubscription</w:t>
      </w:r>
    </w:p>
    <w:p w14:paraId="3093F504" w14:textId="77777777" w:rsidR="00631096" w:rsidRDefault="00631096" w:rsidP="00631096">
      <w:pPr>
        <w:pStyle w:val="PL"/>
      </w:pPr>
      <w:r>
        <w:t xml:space="preserve">          - nnwdaf-eventssubscription:transfer</w:t>
      </w:r>
    </w:p>
    <w:p w14:paraId="372B6AC7" w14:textId="77777777" w:rsidR="00631096" w:rsidRDefault="00631096" w:rsidP="00631096">
      <w:pPr>
        <w:pStyle w:val="PL"/>
      </w:pPr>
      <w:r>
        <w:t xml:space="preserve">      requestBody:</w:t>
      </w:r>
    </w:p>
    <w:p w14:paraId="17AC2358" w14:textId="77777777" w:rsidR="00631096" w:rsidRDefault="00631096" w:rsidP="00631096">
      <w:pPr>
        <w:pStyle w:val="PL"/>
      </w:pPr>
      <w:r>
        <w:t xml:space="preserve">        required: true</w:t>
      </w:r>
    </w:p>
    <w:p w14:paraId="41D4B2A6" w14:textId="77777777" w:rsidR="00631096" w:rsidRDefault="00631096" w:rsidP="00631096">
      <w:pPr>
        <w:pStyle w:val="PL"/>
      </w:pPr>
      <w:r>
        <w:t xml:space="preserve">        content:</w:t>
      </w:r>
    </w:p>
    <w:p w14:paraId="17D64F51" w14:textId="77777777" w:rsidR="00631096" w:rsidRDefault="00631096" w:rsidP="00631096">
      <w:pPr>
        <w:pStyle w:val="PL"/>
      </w:pPr>
      <w:r>
        <w:t xml:space="preserve">          application/json:</w:t>
      </w:r>
    </w:p>
    <w:p w14:paraId="13AD9512" w14:textId="77777777" w:rsidR="00631096" w:rsidRDefault="00631096" w:rsidP="00631096">
      <w:pPr>
        <w:pStyle w:val="PL"/>
      </w:pPr>
      <w:r>
        <w:t xml:space="preserve">            schema:</w:t>
      </w:r>
    </w:p>
    <w:p w14:paraId="053C8153" w14:textId="77777777" w:rsidR="00631096" w:rsidRDefault="00631096" w:rsidP="00631096">
      <w:pPr>
        <w:pStyle w:val="PL"/>
      </w:pPr>
      <w:r>
        <w:t xml:space="preserve">              $ref: '#/components/schemas/AnalyticsSubscriptionsTransfer'</w:t>
      </w:r>
    </w:p>
    <w:p w14:paraId="7D39FFF3" w14:textId="77777777" w:rsidR="00631096" w:rsidRDefault="00631096" w:rsidP="00631096">
      <w:pPr>
        <w:pStyle w:val="PL"/>
      </w:pPr>
      <w:r>
        <w:lastRenderedPageBreak/>
        <w:t xml:space="preserve">      responses:</w:t>
      </w:r>
    </w:p>
    <w:p w14:paraId="351D1353" w14:textId="77777777" w:rsidR="00631096" w:rsidRDefault="00631096" w:rsidP="00631096">
      <w:pPr>
        <w:pStyle w:val="PL"/>
      </w:pPr>
      <w:r>
        <w:t xml:space="preserve">        '201':</w:t>
      </w:r>
    </w:p>
    <w:p w14:paraId="377B2F58" w14:textId="77777777" w:rsidR="00631096" w:rsidRDefault="00631096" w:rsidP="00631096">
      <w:pPr>
        <w:pStyle w:val="PL"/>
      </w:pPr>
      <w:r>
        <w:t xml:space="preserve">          description: Create a new Individual NWDAF Event Subscription Transfer resource.</w:t>
      </w:r>
    </w:p>
    <w:p w14:paraId="0BD414CB" w14:textId="77777777" w:rsidR="00631096" w:rsidRDefault="00631096" w:rsidP="00631096">
      <w:pPr>
        <w:pStyle w:val="PL"/>
        <w:rPr>
          <w:rFonts w:eastAsia="等线"/>
        </w:rPr>
      </w:pPr>
      <w:r>
        <w:rPr>
          <w:rFonts w:eastAsia="等线"/>
        </w:rPr>
        <w:t xml:space="preserve">          headers:</w:t>
      </w:r>
    </w:p>
    <w:p w14:paraId="622E70B5" w14:textId="77777777" w:rsidR="00631096" w:rsidRDefault="00631096" w:rsidP="00631096">
      <w:pPr>
        <w:pStyle w:val="PL"/>
        <w:rPr>
          <w:rFonts w:eastAsia="等线"/>
        </w:rPr>
      </w:pPr>
      <w:r>
        <w:rPr>
          <w:rFonts w:eastAsia="等线"/>
        </w:rPr>
        <w:t xml:space="preserve">            Location:</w:t>
      </w:r>
    </w:p>
    <w:p w14:paraId="2AA6BC1A" w14:textId="77777777" w:rsidR="00631096" w:rsidRDefault="00631096" w:rsidP="00631096">
      <w:pPr>
        <w:pStyle w:val="PL"/>
        <w:rPr>
          <w:rFonts w:eastAsia="等线"/>
        </w:rPr>
      </w:pPr>
      <w:r>
        <w:rPr>
          <w:rFonts w:eastAsia="等线"/>
        </w:rPr>
        <w:t xml:space="preserve">              description: &gt;</w:t>
      </w:r>
    </w:p>
    <w:p w14:paraId="598AFDF2" w14:textId="77777777" w:rsidR="00631096" w:rsidRDefault="00631096" w:rsidP="00631096">
      <w:pPr>
        <w:pStyle w:val="PL"/>
        <w:rPr>
          <w:rFonts w:eastAsia="等线"/>
        </w:rPr>
      </w:pPr>
      <w:r>
        <w:t xml:space="preserve">                </w:t>
      </w:r>
      <w:r>
        <w:rPr>
          <w:rFonts w:eastAsia="等线"/>
        </w:rPr>
        <w:t>Contains the URI of the newly created resource, according to the structure</w:t>
      </w:r>
    </w:p>
    <w:p w14:paraId="443D1836" w14:textId="77777777" w:rsidR="00631096" w:rsidRDefault="00631096" w:rsidP="00631096">
      <w:pPr>
        <w:pStyle w:val="PL"/>
        <w:rPr>
          <w:rFonts w:eastAsia="等线"/>
        </w:rPr>
      </w:pPr>
      <w:r>
        <w:t xml:space="preserve">                </w:t>
      </w:r>
      <w:r>
        <w:rPr>
          <w:rFonts w:eastAsia="等线"/>
        </w:rPr>
        <w:t>{apiRoot}/nnwdaf-eventssubscription/&lt;apiVersion&gt;/transfers/{transferId}</w:t>
      </w:r>
    </w:p>
    <w:p w14:paraId="76D6ADA6" w14:textId="77777777" w:rsidR="00631096" w:rsidRDefault="00631096" w:rsidP="00631096">
      <w:pPr>
        <w:pStyle w:val="PL"/>
        <w:rPr>
          <w:rFonts w:eastAsia="等线"/>
        </w:rPr>
      </w:pPr>
      <w:r>
        <w:rPr>
          <w:rFonts w:eastAsia="等线"/>
        </w:rPr>
        <w:t xml:space="preserve">              required: true</w:t>
      </w:r>
    </w:p>
    <w:p w14:paraId="24D0B7EF" w14:textId="77777777" w:rsidR="00631096" w:rsidRDefault="00631096" w:rsidP="00631096">
      <w:pPr>
        <w:pStyle w:val="PL"/>
        <w:rPr>
          <w:rFonts w:eastAsia="等线"/>
        </w:rPr>
      </w:pPr>
      <w:r>
        <w:rPr>
          <w:rFonts w:eastAsia="等线"/>
        </w:rPr>
        <w:t xml:space="preserve">              schema:</w:t>
      </w:r>
    </w:p>
    <w:p w14:paraId="762D24C3" w14:textId="77777777" w:rsidR="00631096" w:rsidRDefault="00631096" w:rsidP="00631096">
      <w:pPr>
        <w:pStyle w:val="PL"/>
        <w:rPr>
          <w:rFonts w:eastAsia="等线"/>
        </w:rPr>
      </w:pPr>
      <w:r>
        <w:rPr>
          <w:rFonts w:eastAsia="等线"/>
        </w:rPr>
        <w:t xml:space="preserve">                type: string</w:t>
      </w:r>
    </w:p>
    <w:p w14:paraId="3CE83DFB" w14:textId="77777777" w:rsidR="00631096" w:rsidRDefault="00631096" w:rsidP="00631096">
      <w:pPr>
        <w:pStyle w:val="PL"/>
      </w:pPr>
      <w:r>
        <w:t xml:space="preserve">        '204':</w:t>
      </w:r>
    </w:p>
    <w:p w14:paraId="349EAAD0" w14:textId="77777777" w:rsidR="00631096" w:rsidRDefault="00631096" w:rsidP="00631096">
      <w:pPr>
        <w:pStyle w:val="PL"/>
      </w:pPr>
      <w:r>
        <w:t xml:space="preserve">          description: &gt;</w:t>
      </w:r>
    </w:p>
    <w:p w14:paraId="460BC53B" w14:textId="77777777" w:rsidR="00631096" w:rsidRDefault="00631096" w:rsidP="00631096">
      <w:pPr>
        <w:pStyle w:val="PL"/>
      </w:pPr>
      <w:r>
        <w:t xml:space="preserve">            No Content. The receipt of the information about analytics subscription(s) that are</w:t>
      </w:r>
    </w:p>
    <w:p w14:paraId="4C9A2FD7" w14:textId="77777777" w:rsidR="00631096" w:rsidRDefault="00631096" w:rsidP="00631096">
      <w:pPr>
        <w:pStyle w:val="PL"/>
      </w:pPr>
      <w:r>
        <w:t xml:space="preserve">            requested to be transferred and the ability to handle this information (e.g. execute the</w:t>
      </w:r>
    </w:p>
    <w:p w14:paraId="522A28EA" w14:textId="77777777" w:rsidR="00631096" w:rsidRDefault="00631096" w:rsidP="00631096">
      <w:pPr>
        <w:pStyle w:val="PL"/>
      </w:pPr>
      <w:r>
        <w:t xml:space="preserve">            steps required to transfer an analytics subscription directly) is confirmed.</w:t>
      </w:r>
    </w:p>
    <w:p w14:paraId="367082BC" w14:textId="77777777" w:rsidR="00631096" w:rsidRDefault="00631096" w:rsidP="00631096">
      <w:pPr>
        <w:pStyle w:val="PL"/>
      </w:pPr>
      <w:r>
        <w:t xml:space="preserve">        '400':</w:t>
      </w:r>
    </w:p>
    <w:p w14:paraId="15542517" w14:textId="77777777" w:rsidR="00631096" w:rsidRDefault="00631096" w:rsidP="00631096">
      <w:pPr>
        <w:pStyle w:val="PL"/>
      </w:pPr>
      <w:r>
        <w:t xml:space="preserve">          $ref: 'TS29571_CommonData.yaml#/components/responses/400'</w:t>
      </w:r>
    </w:p>
    <w:p w14:paraId="581F9F12" w14:textId="77777777" w:rsidR="00631096" w:rsidRDefault="00631096" w:rsidP="00631096">
      <w:pPr>
        <w:pStyle w:val="PL"/>
      </w:pPr>
      <w:r>
        <w:t xml:space="preserve">        '401':</w:t>
      </w:r>
    </w:p>
    <w:p w14:paraId="50266CD3" w14:textId="77777777" w:rsidR="00631096" w:rsidRDefault="00631096" w:rsidP="00631096">
      <w:pPr>
        <w:pStyle w:val="PL"/>
      </w:pPr>
      <w:r>
        <w:t xml:space="preserve">          $ref: 'TS29571_CommonData.yaml#/components/responses/401'</w:t>
      </w:r>
    </w:p>
    <w:p w14:paraId="6D29BB15" w14:textId="77777777" w:rsidR="00631096" w:rsidRDefault="00631096" w:rsidP="00631096">
      <w:pPr>
        <w:pStyle w:val="PL"/>
        <w:rPr>
          <w:rFonts w:eastAsia="等线"/>
        </w:rPr>
      </w:pPr>
      <w:r>
        <w:rPr>
          <w:rFonts w:eastAsia="等线"/>
        </w:rPr>
        <w:t xml:space="preserve">        '403':</w:t>
      </w:r>
    </w:p>
    <w:p w14:paraId="74FB0C10" w14:textId="77777777" w:rsidR="00631096" w:rsidRDefault="00631096" w:rsidP="00631096">
      <w:pPr>
        <w:pStyle w:val="PL"/>
        <w:rPr>
          <w:rFonts w:eastAsia="等线"/>
        </w:rPr>
      </w:pPr>
      <w:r>
        <w:rPr>
          <w:rFonts w:eastAsia="等线"/>
        </w:rPr>
        <w:t xml:space="preserve">          $ref: 'TS29571_CommonData.yaml#/components/responses/403'</w:t>
      </w:r>
    </w:p>
    <w:p w14:paraId="5E0AB055" w14:textId="77777777" w:rsidR="00631096" w:rsidRDefault="00631096" w:rsidP="00631096">
      <w:pPr>
        <w:pStyle w:val="PL"/>
      </w:pPr>
      <w:r>
        <w:t xml:space="preserve">        '404':</w:t>
      </w:r>
    </w:p>
    <w:p w14:paraId="5B1B83B8" w14:textId="77777777" w:rsidR="00631096" w:rsidRDefault="00631096" w:rsidP="00631096">
      <w:pPr>
        <w:pStyle w:val="PL"/>
      </w:pPr>
      <w:r>
        <w:t xml:space="preserve">          $ref: 'TS29571_CommonData.yaml#/components/responses/404'</w:t>
      </w:r>
    </w:p>
    <w:p w14:paraId="499917B0" w14:textId="77777777" w:rsidR="00631096" w:rsidRDefault="00631096" w:rsidP="00631096">
      <w:pPr>
        <w:pStyle w:val="PL"/>
      </w:pPr>
      <w:r>
        <w:t xml:space="preserve">        '411':</w:t>
      </w:r>
    </w:p>
    <w:p w14:paraId="112E9FB8" w14:textId="77777777" w:rsidR="00631096" w:rsidRDefault="00631096" w:rsidP="00631096">
      <w:pPr>
        <w:pStyle w:val="PL"/>
      </w:pPr>
      <w:r>
        <w:t xml:space="preserve">          $ref: 'TS29571_CommonData.yaml#/components/responses/411'</w:t>
      </w:r>
    </w:p>
    <w:p w14:paraId="44B21515" w14:textId="77777777" w:rsidR="00631096" w:rsidRDefault="00631096" w:rsidP="00631096">
      <w:pPr>
        <w:pStyle w:val="PL"/>
      </w:pPr>
      <w:r>
        <w:t xml:space="preserve">        '413':</w:t>
      </w:r>
    </w:p>
    <w:p w14:paraId="7EDFAC27" w14:textId="77777777" w:rsidR="00631096" w:rsidRDefault="00631096" w:rsidP="00631096">
      <w:pPr>
        <w:pStyle w:val="PL"/>
      </w:pPr>
      <w:r>
        <w:t xml:space="preserve">          $ref: 'TS29571_CommonData.yaml#/components/responses/413'</w:t>
      </w:r>
    </w:p>
    <w:p w14:paraId="65DC5917" w14:textId="77777777" w:rsidR="00631096" w:rsidRDefault="00631096" w:rsidP="00631096">
      <w:pPr>
        <w:pStyle w:val="PL"/>
      </w:pPr>
      <w:r>
        <w:t xml:space="preserve">        '415':</w:t>
      </w:r>
    </w:p>
    <w:p w14:paraId="5152AA2F" w14:textId="77777777" w:rsidR="00631096" w:rsidRDefault="00631096" w:rsidP="00631096">
      <w:pPr>
        <w:pStyle w:val="PL"/>
      </w:pPr>
      <w:r>
        <w:t xml:space="preserve">          $ref: 'TS29571_CommonData.yaml#/components/responses/415'</w:t>
      </w:r>
    </w:p>
    <w:p w14:paraId="6B57BD51" w14:textId="77777777" w:rsidR="00631096" w:rsidRDefault="00631096" w:rsidP="00631096">
      <w:pPr>
        <w:pStyle w:val="PL"/>
        <w:rPr>
          <w:rFonts w:eastAsia="等线"/>
        </w:rPr>
      </w:pPr>
      <w:r>
        <w:rPr>
          <w:rFonts w:eastAsia="等线"/>
        </w:rPr>
        <w:t xml:space="preserve">        '429':</w:t>
      </w:r>
    </w:p>
    <w:p w14:paraId="2006AA03" w14:textId="77777777" w:rsidR="00631096" w:rsidRDefault="00631096" w:rsidP="00631096">
      <w:pPr>
        <w:pStyle w:val="PL"/>
        <w:rPr>
          <w:rFonts w:eastAsia="等线"/>
        </w:rPr>
      </w:pPr>
      <w:r>
        <w:rPr>
          <w:rFonts w:eastAsia="等线"/>
        </w:rPr>
        <w:t xml:space="preserve">          $ref: 'TS29571_CommonData.yaml#/components/responses/429'</w:t>
      </w:r>
    </w:p>
    <w:p w14:paraId="3AB509FC" w14:textId="77777777" w:rsidR="00631096" w:rsidRDefault="00631096" w:rsidP="00631096">
      <w:pPr>
        <w:pStyle w:val="PL"/>
      </w:pPr>
      <w:r>
        <w:t xml:space="preserve">        '500':</w:t>
      </w:r>
    </w:p>
    <w:p w14:paraId="4E4CDAAB" w14:textId="77777777" w:rsidR="00631096" w:rsidRDefault="00631096" w:rsidP="00631096">
      <w:pPr>
        <w:pStyle w:val="PL"/>
      </w:pPr>
      <w:r>
        <w:t xml:space="preserve">          $ref: 'TS29571_CommonData.yaml#/components/responses/500'</w:t>
      </w:r>
    </w:p>
    <w:p w14:paraId="756DAEF4" w14:textId="77777777" w:rsidR="00631096" w:rsidRDefault="00631096" w:rsidP="00631096">
      <w:pPr>
        <w:pStyle w:val="PL"/>
      </w:pPr>
      <w:r>
        <w:t xml:space="preserve">        '502':</w:t>
      </w:r>
    </w:p>
    <w:p w14:paraId="0BDDC8DF" w14:textId="77777777" w:rsidR="00631096" w:rsidRDefault="00631096" w:rsidP="00631096">
      <w:pPr>
        <w:pStyle w:val="PL"/>
      </w:pPr>
      <w:r>
        <w:t xml:space="preserve">          $ref: 'TS29571_CommonData.yaml#/components/responses/502'</w:t>
      </w:r>
    </w:p>
    <w:p w14:paraId="566FBACC" w14:textId="77777777" w:rsidR="00631096" w:rsidRDefault="00631096" w:rsidP="00631096">
      <w:pPr>
        <w:pStyle w:val="PL"/>
      </w:pPr>
      <w:r>
        <w:t xml:space="preserve">        '503':</w:t>
      </w:r>
    </w:p>
    <w:p w14:paraId="175E0F42" w14:textId="77777777" w:rsidR="00631096" w:rsidRDefault="00631096" w:rsidP="00631096">
      <w:pPr>
        <w:pStyle w:val="PL"/>
      </w:pPr>
      <w:r>
        <w:t xml:space="preserve">          $ref: 'TS29571_CommonData.yaml#/components/responses/503'</w:t>
      </w:r>
    </w:p>
    <w:p w14:paraId="0E7C2714" w14:textId="77777777" w:rsidR="00631096" w:rsidRDefault="00631096" w:rsidP="00631096">
      <w:pPr>
        <w:pStyle w:val="PL"/>
      </w:pPr>
      <w:r>
        <w:t xml:space="preserve">        default:</w:t>
      </w:r>
    </w:p>
    <w:p w14:paraId="4BF3E469" w14:textId="77777777" w:rsidR="00631096" w:rsidRDefault="00631096" w:rsidP="00631096">
      <w:pPr>
        <w:pStyle w:val="PL"/>
      </w:pPr>
      <w:r>
        <w:t xml:space="preserve">          $ref: 'TS29571_CommonData.yaml#/components/responses/default'</w:t>
      </w:r>
    </w:p>
    <w:p w14:paraId="668E682F" w14:textId="77777777" w:rsidR="00631096" w:rsidRDefault="00631096" w:rsidP="00631096">
      <w:pPr>
        <w:pStyle w:val="PL"/>
      </w:pPr>
    </w:p>
    <w:p w14:paraId="003FBD54" w14:textId="77777777" w:rsidR="00631096" w:rsidRDefault="00631096" w:rsidP="00631096">
      <w:pPr>
        <w:pStyle w:val="PL"/>
      </w:pPr>
      <w:r>
        <w:t xml:space="preserve">  /transfers/{transferId}:</w:t>
      </w:r>
    </w:p>
    <w:p w14:paraId="284EE25C" w14:textId="77777777" w:rsidR="00631096" w:rsidRDefault="00631096" w:rsidP="00631096">
      <w:pPr>
        <w:pStyle w:val="PL"/>
      </w:pPr>
      <w:r>
        <w:t xml:space="preserve">    delete:</w:t>
      </w:r>
    </w:p>
    <w:p w14:paraId="754EA8A7" w14:textId="77777777" w:rsidR="00631096" w:rsidRDefault="00631096" w:rsidP="00631096">
      <w:pPr>
        <w:pStyle w:val="PL"/>
      </w:pPr>
      <w:r>
        <w:t xml:space="preserve">      summary: Delete an existing Individual NWDAF Event Subscription Transfer</w:t>
      </w:r>
    </w:p>
    <w:p w14:paraId="65A916F6" w14:textId="77777777" w:rsidR="00631096" w:rsidRDefault="00631096" w:rsidP="00631096">
      <w:pPr>
        <w:pStyle w:val="PL"/>
      </w:pPr>
      <w:r>
        <w:t xml:space="preserve">      operationId: DeleteNWDAFEventSubscriptionTransfer</w:t>
      </w:r>
    </w:p>
    <w:p w14:paraId="22E2C4CB" w14:textId="77777777" w:rsidR="00631096" w:rsidRDefault="00631096" w:rsidP="00631096">
      <w:pPr>
        <w:pStyle w:val="PL"/>
      </w:pPr>
      <w:r>
        <w:t xml:space="preserve">      tags:</w:t>
      </w:r>
    </w:p>
    <w:p w14:paraId="70A46906" w14:textId="77777777" w:rsidR="00631096" w:rsidRDefault="00631096" w:rsidP="00631096">
      <w:pPr>
        <w:pStyle w:val="PL"/>
      </w:pPr>
      <w:r>
        <w:t xml:space="preserve">        - Individual NWDAF Event Subscription Transfer (Document)</w:t>
      </w:r>
    </w:p>
    <w:p w14:paraId="6E5DFDBE" w14:textId="77777777" w:rsidR="00631096" w:rsidRDefault="00631096" w:rsidP="00631096">
      <w:pPr>
        <w:pStyle w:val="PL"/>
      </w:pPr>
      <w:r>
        <w:t xml:space="preserve">      security:</w:t>
      </w:r>
    </w:p>
    <w:p w14:paraId="26DC57E3" w14:textId="77777777" w:rsidR="00631096" w:rsidRDefault="00631096" w:rsidP="00631096">
      <w:pPr>
        <w:pStyle w:val="PL"/>
      </w:pPr>
      <w:r>
        <w:t xml:space="preserve">        - {}</w:t>
      </w:r>
    </w:p>
    <w:p w14:paraId="6E246EA9" w14:textId="77777777" w:rsidR="00631096" w:rsidRDefault="00631096" w:rsidP="00631096">
      <w:pPr>
        <w:pStyle w:val="PL"/>
      </w:pPr>
      <w:r>
        <w:t xml:space="preserve">        - oAuth2ClientCredentials:</w:t>
      </w:r>
    </w:p>
    <w:p w14:paraId="06B64960" w14:textId="77777777" w:rsidR="00631096" w:rsidRDefault="00631096" w:rsidP="00631096">
      <w:pPr>
        <w:pStyle w:val="PL"/>
      </w:pPr>
      <w:r>
        <w:t xml:space="preserve">          - nnwdaf-eventssubscription</w:t>
      </w:r>
    </w:p>
    <w:p w14:paraId="1A29A4A5" w14:textId="77777777" w:rsidR="00631096" w:rsidRDefault="00631096" w:rsidP="00631096">
      <w:pPr>
        <w:pStyle w:val="PL"/>
      </w:pPr>
      <w:r>
        <w:t xml:space="preserve">        - oAuth2ClientCredentials:</w:t>
      </w:r>
    </w:p>
    <w:p w14:paraId="4A9E0D55" w14:textId="77777777" w:rsidR="00631096" w:rsidRDefault="00631096" w:rsidP="00631096">
      <w:pPr>
        <w:pStyle w:val="PL"/>
      </w:pPr>
      <w:r>
        <w:t xml:space="preserve">          - nnwdaf-eventssubscription</w:t>
      </w:r>
    </w:p>
    <w:p w14:paraId="2C7242FB" w14:textId="77777777" w:rsidR="00631096" w:rsidRDefault="00631096" w:rsidP="00631096">
      <w:pPr>
        <w:pStyle w:val="PL"/>
      </w:pPr>
      <w:r>
        <w:t xml:space="preserve">          - nnwdaf-eventssubscription:transfer</w:t>
      </w:r>
    </w:p>
    <w:p w14:paraId="36806D80" w14:textId="77777777" w:rsidR="00631096" w:rsidRDefault="00631096" w:rsidP="00631096">
      <w:pPr>
        <w:pStyle w:val="PL"/>
      </w:pPr>
      <w:r>
        <w:t xml:space="preserve">      parameters:</w:t>
      </w:r>
    </w:p>
    <w:p w14:paraId="77F5AAED" w14:textId="77777777" w:rsidR="00631096" w:rsidRDefault="00631096" w:rsidP="00631096">
      <w:pPr>
        <w:pStyle w:val="PL"/>
      </w:pPr>
      <w:r>
        <w:t xml:space="preserve">        - name: transferId</w:t>
      </w:r>
    </w:p>
    <w:p w14:paraId="26AB47BA" w14:textId="77777777" w:rsidR="00631096" w:rsidRDefault="00631096" w:rsidP="00631096">
      <w:pPr>
        <w:pStyle w:val="PL"/>
      </w:pPr>
      <w:r>
        <w:t xml:space="preserve">          in: path</w:t>
      </w:r>
    </w:p>
    <w:p w14:paraId="13EB6757" w14:textId="77777777" w:rsidR="00631096" w:rsidRDefault="00631096" w:rsidP="00631096">
      <w:pPr>
        <w:pStyle w:val="PL"/>
      </w:pPr>
      <w:r>
        <w:t xml:space="preserve">          description: &gt;</w:t>
      </w:r>
    </w:p>
    <w:p w14:paraId="48E833FF" w14:textId="77777777" w:rsidR="00631096" w:rsidRDefault="00631096" w:rsidP="00631096">
      <w:pPr>
        <w:pStyle w:val="PL"/>
      </w:pPr>
      <w:r>
        <w:t xml:space="preserve">            String identifying a request for an analytics subscription transfer to the</w:t>
      </w:r>
    </w:p>
    <w:p w14:paraId="0F1F8ABE" w14:textId="77777777" w:rsidR="00631096" w:rsidRDefault="00631096" w:rsidP="00631096">
      <w:pPr>
        <w:pStyle w:val="PL"/>
      </w:pPr>
      <w:r>
        <w:t xml:space="preserve">            Nnwdaf_EventsSubscription Service.</w:t>
      </w:r>
    </w:p>
    <w:p w14:paraId="481A4AFA" w14:textId="77777777" w:rsidR="00631096" w:rsidRDefault="00631096" w:rsidP="00631096">
      <w:pPr>
        <w:pStyle w:val="PL"/>
      </w:pPr>
      <w:r>
        <w:t xml:space="preserve">          required: true</w:t>
      </w:r>
    </w:p>
    <w:p w14:paraId="33BB3C40" w14:textId="77777777" w:rsidR="00631096" w:rsidRDefault="00631096" w:rsidP="00631096">
      <w:pPr>
        <w:pStyle w:val="PL"/>
      </w:pPr>
      <w:r>
        <w:t xml:space="preserve">          schema:</w:t>
      </w:r>
    </w:p>
    <w:p w14:paraId="31033E84" w14:textId="77777777" w:rsidR="00631096" w:rsidRDefault="00631096" w:rsidP="00631096">
      <w:pPr>
        <w:pStyle w:val="PL"/>
      </w:pPr>
      <w:r>
        <w:t xml:space="preserve">            type: string</w:t>
      </w:r>
    </w:p>
    <w:p w14:paraId="64820A91" w14:textId="77777777" w:rsidR="00631096" w:rsidRDefault="00631096" w:rsidP="00631096">
      <w:pPr>
        <w:pStyle w:val="PL"/>
      </w:pPr>
      <w:r>
        <w:t xml:space="preserve">      responses:</w:t>
      </w:r>
    </w:p>
    <w:p w14:paraId="6BDC5ADA" w14:textId="77777777" w:rsidR="00631096" w:rsidRDefault="00631096" w:rsidP="00631096">
      <w:pPr>
        <w:pStyle w:val="PL"/>
      </w:pPr>
      <w:r>
        <w:t xml:space="preserve">        '204':</w:t>
      </w:r>
    </w:p>
    <w:p w14:paraId="7F9658E6" w14:textId="77777777" w:rsidR="00631096" w:rsidRDefault="00631096" w:rsidP="00631096">
      <w:pPr>
        <w:pStyle w:val="PL"/>
      </w:pPr>
      <w:r>
        <w:t xml:space="preserve">          description: &gt;</w:t>
      </w:r>
    </w:p>
    <w:p w14:paraId="45DD6B90" w14:textId="77777777" w:rsidR="00631096" w:rsidRDefault="00631096" w:rsidP="00631096">
      <w:pPr>
        <w:pStyle w:val="PL"/>
      </w:pPr>
      <w:r>
        <w:t xml:space="preserve">            No Content. The Individual NWDAF Event Subscription Transfer resource matching the</w:t>
      </w:r>
    </w:p>
    <w:p w14:paraId="5A743E77" w14:textId="77777777" w:rsidR="00631096" w:rsidRDefault="00631096" w:rsidP="00631096">
      <w:pPr>
        <w:pStyle w:val="PL"/>
      </w:pPr>
      <w:r>
        <w:t xml:space="preserve">            transferId was deleted.</w:t>
      </w:r>
    </w:p>
    <w:p w14:paraId="388D3C30" w14:textId="77777777" w:rsidR="00631096" w:rsidRDefault="00631096" w:rsidP="00631096">
      <w:pPr>
        <w:pStyle w:val="PL"/>
      </w:pPr>
      <w:r>
        <w:t xml:space="preserve">        '307':</w:t>
      </w:r>
    </w:p>
    <w:p w14:paraId="1D4AD8ED" w14:textId="77777777" w:rsidR="00631096" w:rsidRDefault="00631096" w:rsidP="00631096">
      <w:pPr>
        <w:pStyle w:val="PL"/>
      </w:pPr>
      <w:r>
        <w:t xml:space="preserve">          $ref: 'TS29571_CommonData.yaml#/components/responses/307'</w:t>
      </w:r>
    </w:p>
    <w:p w14:paraId="5B70CD9E" w14:textId="77777777" w:rsidR="00631096" w:rsidRDefault="00631096" w:rsidP="00631096">
      <w:pPr>
        <w:pStyle w:val="PL"/>
      </w:pPr>
      <w:r>
        <w:t xml:space="preserve">        '308':</w:t>
      </w:r>
    </w:p>
    <w:p w14:paraId="118D1838" w14:textId="77777777" w:rsidR="00631096" w:rsidRDefault="00631096" w:rsidP="00631096">
      <w:pPr>
        <w:pStyle w:val="PL"/>
      </w:pPr>
      <w:r>
        <w:t xml:space="preserve">          $ref: 'TS29571_CommonData.yaml#/components/responses/308'</w:t>
      </w:r>
    </w:p>
    <w:p w14:paraId="6CE6CC72" w14:textId="77777777" w:rsidR="00631096" w:rsidRDefault="00631096" w:rsidP="00631096">
      <w:pPr>
        <w:pStyle w:val="PL"/>
      </w:pPr>
      <w:r>
        <w:t xml:space="preserve">        '400':</w:t>
      </w:r>
    </w:p>
    <w:p w14:paraId="6D3E22C7" w14:textId="77777777" w:rsidR="00631096" w:rsidRDefault="00631096" w:rsidP="00631096">
      <w:pPr>
        <w:pStyle w:val="PL"/>
      </w:pPr>
      <w:r>
        <w:t xml:space="preserve">          $ref: 'TS29571_CommonData.yaml#/components/responses/400'</w:t>
      </w:r>
    </w:p>
    <w:p w14:paraId="03C925C1" w14:textId="77777777" w:rsidR="00631096" w:rsidRDefault="00631096" w:rsidP="00631096">
      <w:pPr>
        <w:pStyle w:val="PL"/>
      </w:pPr>
      <w:r>
        <w:t xml:space="preserve">        '401':</w:t>
      </w:r>
    </w:p>
    <w:p w14:paraId="56BA2186" w14:textId="77777777" w:rsidR="00631096" w:rsidRDefault="00631096" w:rsidP="00631096">
      <w:pPr>
        <w:pStyle w:val="PL"/>
      </w:pPr>
      <w:r>
        <w:t xml:space="preserve">          $ref: 'TS29571_CommonData.yaml#/components/responses/401'</w:t>
      </w:r>
    </w:p>
    <w:p w14:paraId="3DA4E54D" w14:textId="77777777" w:rsidR="00631096" w:rsidRDefault="00631096" w:rsidP="00631096">
      <w:pPr>
        <w:pStyle w:val="PL"/>
        <w:rPr>
          <w:rFonts w:eastAsia="等线"/>
        </w:rPr>
      </w:pPr>
      <w:r>
        <w:rPr>
          <w:rFonts w:eastAsia="等线"/>
        </w:rPr>
        <w:t xml:space="preserve">        '403':</w:t>
      </w:r>
    </w:p>
    <w:p w14:paraId="79FD89B8" w14:textId="77777777" w:rsidR="00631096" w:rsidRDefault="00631096" w:rsidP="00631096">
      <w:pPr>
        <w:pStyle w:val="PL"/>
        <w:rPr>
          <w:rFonts w:eastAsia="等线"/>
        </w:rPr>
      </w:pPr>
      <w:r>
        <w:rPr>
          <w:rFonts w:eastAsia="等线"/>
        </w:rPr>
        <w:t xml:space="preserve">          $ref: 'TS29571_CommonData.yaml#/components/responses/403'</w:t>
      </w:r>
    </w:p>
    <w:p w14:paraId="0E995461" w14:textId="77777777" w:rsidR="00631096" w:rsidRDefault="00631096" w:rsidP="00631096">
      <w:pPr>
        <w:pStyle w:val="PL"/>
      </w:pPr>
      <w:r>
        <w:lastRenderedPageBreak/>
        <w:t xml:space="preserve">        '404':</w:t>
      </w:r>
    </w:p>
    <w:p w14:paraId="2B46BC85" w14:textId="77777777" w:rsidR="00631096" w:rsidRDefault="00631096" w:rsidP="00631096">
      <w:pPr>
        <w:pStyle w:val="PL"/>
      </w:pPr>
      <w:r>
        <w:t xml:space="preserve">          $ref: 'TS29571_CommonData.yaml#/components/responses/404'</w:t>
      </w:r>
    </w:p>
    <w:p w14:paraId="53BB0565" w14:textId="77777777" w:rsidR="00631096" w:rsidRDefault="00631096" w:rsidP="00631096">
      <w:pPr>
        <w:pStyle w:val="PL"/>
        <w:rPr>
          <w:rFonts w:eastAsia="等线"/>
        </w:rPr>
      </w:pPr>
      <w:r>
        <w:rPr>
          <w:rFonts w:eastAsia="等线"/>
        </w:rPr>
        <w:t xml:space="preserve">        '429':</w:t>
      </w:r>
    </w:p>
    <w:p w14:paraId="48CACDAE" w14:textId="77777777" w:rsidR="00631096" w:rsidRDefault="00631096" w:rsidP="00631096">
      <w:pPr>
        <w:pStyle w:val="PL"/>
        <w:rPr>
          <w:rFonts w:eastAsia="等线"/>
        </w:rPr>
      </w:pPr>
      <w:r>
        <w:rPr>
          <w:rFonts w:eastAsia="等线"/>
        </w:rPr>
        <w:t xml:space="preserve">          $ref: 'TS29571_CommonData.yaml#/components/responses/429'</w:t>
      </w:r>
    </w:p>
    <w:p w14:paraId="27416BD2" w14:textId="77777777" w:rsidR="00631096" w:rsidRDefault="00631096" w:rsidP="00631096">
      <w:pPr>
        <w:pStyle w:val="PL"/>
      </w:pPr>
      <w:r>
        <w:t xml:space="preserve">        '500':</w:t>
      </w:r>
    </w:p>
    <w:p w14:paraId="13D22870" w14:textId="77777777" w:rsidR="00631096" w:rsidRDefault="00631096" w:rsidP="00631096">
      <w:pPr>
        <w:pStyle w:val="PL"/>
      </w:pPr>
      <w:r>
        <w:t xml:space="preserve">          $ref: 'TS29571_CommonData.yaml#/components/responses/500'</w:t>
      </w:r>
    </w:p>
    <w:p w14:paraId="00661FAB" w14:textId="77777777" w:rsidR="00631096" w:rsidRDefault="00631096" w:rsidP="00631096">
      <w:pPr>
        <w:pStyle w:val="PL"/>
      </w:pPr>
      <w:r>
        <w:t xml:space="preserve">        '501':</w:t>
      </w:r>
    </w:p>
    <w:p w14:paraId="68D98177" w14:textId="77777777" w:rsidR="00631096" w:rsidRDefault="00631096" w:rsidP="00631096">
      <w:pPr>
        <w:pStyle w:val="PL"/>
      </w:pPr>
      <w:r>
        <w:t xml:space="preserve">          $ref: 'TS29571_CommonData.yaml#/components/responses/501'</w:t>
      </w:r>
    </w:p>
    <w:p w14:paraId="7B48A1B9" w14:textId="77777777" w:rsidR="00631096" w:rsidRDefault="00631096" w:rsidP="00631096">
      <w:pPr>
        <w:pStyle w:val="PL"/>
      </w:pPr>
      <w:r>
        <w:t xml:space="preserve">        '502':</w:t>
      </w:r>
    </w:p>
    <w:p w14:paraId="2C712939" w14:textId="77777777" w:rsidR="00631096" w:rsidRDefault="00631096" w:rsidP="00631096">
      <w:pPr>
        <w:pStyle w:val="PL"/>
      </w:pPr>
      <w:r>
        <w:t xml:space="preserve">          $ref: 'TS29571_CommonData.yaml#/components/responses/502'</w:t>
      </w:r>
    </w:p>
    <w:p w14:paraId="0C4742A8" w14:textId="77777777" w:rsidR="00631096" w:rsidRDefault="00631096" w:rsidP="00631096">
      <w:pPr>
        <w:pStyle w:val="PL"/>
      </w:pPr>
      <w:r>
        <w:t xml:space="preserve">        '503':</w:t>
      </w:r>
    </w:p>
    <w:p w14:paraId="24D4DD6E" w14:textId="77777777" w:rsidR="00631096" w:rsidRDefault="00631096" w:rsidP="00631096">
      <w:pPr>
        <w:pStyle w:val="PL"/>
      </w:pPr>
      <w:r>
        <w:t xml:space="preserve">          $ref: 'TS29571_CommonData.yaml#/components/responses/503'</w:t>
      </w:r>
    </w:p>
    <w:p w14:paraId="153F99DC" w14:textId="77777777" w:rsidR="00631096" w:rsidRDefault="00631096" w:rsidP="00631096">
      <w:pPr>
        <w:pStyle w:val="PL"/>
      </w:pPr>
      <w:r>
        <w:t xml:space="preserve">        default:</w:t>
      </w:r>
    </w:p>
    <w:p w14:paraId="43FE38AE" w14:textId="77777777" w:rsidR="00631096" w:rsidRDefault="00631096" w:rsidP="00631096">
      <w:pPr>
        <w:pStyle w:val="PL"/>
      </w:pPr>
      <w:r>
        <w:t xml:space="preserve">          $ref: 'TS29571_CommonData.yaml#/components/responses/default'</w:t>
      </w:r>
    </w:p>
    <w:p w14:paraId="0AD1480D" w14:textId="77777777" w:rsidR="00631096" w:rsidRDefault="00631096" w:rsidP="00631096">
      <w:pPr>
        <w:pStyle w:val="PL"/>
      </w:pPr>
      <w:r>
        <w:t xml:space="preserve">    put:</w:t>
      </w:r>
    </w:p>
    <w:p w14:paraId="19C5D039" w14:textId="77777777" w:rsidR="00631096" w:rsidRDefault="00631096" w:rsidP="00631096">
      <w:pPr>
        <w:pStyle w:val="PL"/>
      </w:pPr>
      <w:r>
        <w:t xml:space="preserve">      summary: Update an existing Individual NWDAF Event Subscription Transfer</w:t>
      </w:r>
    </w:p>
    <w:p w14:paraId="54D1E8B5" w14:textId="77777777" w:rsidR="00631096" w:rsidRDefault="00631096" w:rsidP="00631096">
      <w:pPr>
        <w:pStyle w:val="PL"/>
      </w:pPr>
      <w:r>
        <w:t xml:space="preserve">      operationId: UpdateNWDAFEventSubscriptionTransfer</w:t>
      </w:r>
    </w:p>
    <w:p w14:paraId="13D944F8" w14:textId="77777777" w:rsidR="00631096" w:rsidRDefault="00631096" w:rsidP="00631096">
      <w:pPr>
        <w:pStyle w:val="PL"/>
      </w:pPr>
      <w:r>
        <w:t xml:space="preserve">      tags:</w:t>
      </w:r>
    </w:p>
    <w:p w14:paraId="11379013" w14:textId="77777777" w:rsidR="00631096" w:rsidRDefault="00631096" w:rsidP="00631096">
      <w:pPr>
        <w:pStyle w:val="PL"/>
      </w:pPr>
      <w:r>
        <w:t xml:space="preserve">        - Individual NWDAF Event Subscription Transfer (Document)</w:t>
      </w:r>
    </w:p>
    <w:p w14:paraId="1B9EE24D" w14:textId="77777777" w:rsidR="00631096" w:rsidRDefault="00631096" w:rsidP="00631096">
      <w:pPr>
        <w:pStyle w:val="PL"/>
      </w:pPr>
      <w:r>
        <w:t xml:space="preserve">      security:</w:t>
      </w:r>
    </w:p>
    <w:p w14:paraId="395C5CB2" w14:textId="77777777" w:rsidR="00631096" w:rsidRDefault="00631096" w:rsidP="00631096">
      <w:pPr>
        <w:pStyle w:val="PL"/>
      </w:pPr>
      <w:r>
        <w:t xml:space="preserve">        - {}</w:t>
      </w:r>
    </w:p>
    <w:p w14:paraId="275CDF66" w14:textId="77777777" w:rsidR="00631096" w:rsidRDefault="00631096" w:rsidP="00631096">
      <w:pPr>
        <w:pStyle w:val="PL"/>
      </w:pPr>
      <w:r>
        <w:t xml:space="preserve">        - oAuth2ClientCredentials:</w:t>
      </w:r>
    </w:p>
    <w:p w14:paraId="30F31184" w14:textId="77777777" w:rsidR="00631096" w:rsidRDefault="00631096" w:rsidP="00631096">
      <w:pPr>
        <w:pStyle w:val="PL"/>
      </w:pPr>
      <w:r>
        <w:t xml:space="preserve">          - nnwdaf-eventssubscription</w:t>
      </w:r>
    </w:p>
    <w:p w14:paraId="77F3B709" w14:textId="77777777" w:rsidR="00631096" w:rsidRDefault="00631096" w:rsidP="00631096">
      <w:pPr>
        <w:pStyle w:val="PL"/>
      </w:pPr>
      <w:r>
        <w:t xml:space="preserve">        - oAuth2ClientCredentials:</w:t>
      </w:r>
    </w:p>
    <w:p w14:paraId="5BC1DC6A" w14:textId="77777777" w:rsidR="00631096" w:rsidRDefault="00631096" w:rsidP="00631096">
      <w:pPr>
        <w:pStyle w:val="PL"/>
      </w:pPr>
      <w:r>
        <w:t xml:space="preserve">          - nnwdaf-eventssubscription</w:t>
      </w:r>
    </w:p>
    <w:p w14:paraId="3731A9FF" w14:textId="77777777" w:rsidR="00631096" w:rsidRDefault="00631096" w:rsidP="00631096">
      <w:pPr>
        <w:pStyle w:val="PL"/>
      </w:pPr>
      <w:r>
        <w:t xml:space="preserve">          - nnwdaf-eventssubscription:transfer</w:t>
      </w:r>
    </w:p>
    <w:p w14:paraId="07536D2A" w14:textId="77777777" w:rsidR="00631096" w:rsidRDefault="00631096" w:rsidP="00631096">
      <w:pPr>
        <w:pStyle w:val="PL"/>
      </w:pPr>
      <w:r>
        <w:t xml:space="preserve">      requestBody:</w:t>
      </w:r>
    </w:p>
    <w:p w14:paraId="268F8959" w14:textId="77777777" w:rsidR="00631096" w:rsidRDefault="00631096" w:rsidP="00631096">
      <w:pPr>
        <w:pStyle w:val="PL"/>
      </w:pPr>
      <w:r>
        <w:t xml:space="preserve">        required: true</w:t>
      </w:r>
    </w:p>
    <w:p w14:paraId="6B94F1CC" w14:textId="77777777" w:rsidR="00631096" w:rsidRDefault="00631096" w:rsidP="00631096">
      <w:pPr>
        <w:pStyle w:val="PL"/>
      </w:pPr>
      <w:r>
        <w:t xml:space="preserve">        content:</w:t>
      </w:r>
    </w:p>
    <w:p w14:paraId="4C0D107A" w14:textId="77777777" w:rsidR="00631096" w:rsidRDefault="00631096" w:rsidP="00631096">
      <w:pPr>
        <w:pStyle w:val="PL"/>
      </w:pPr>
      <w:r>
        <w:t xml:space="preserve">          application/json:</w:t>
      </w:r>
    </w:p>
    <w:p w14:paraId="2C3DEB6B" w14:textId="77777777" w:rsidR="00631096" w:rsidRDefault="00631096" w:rsidP="00631096">
      <w:pPr>
        <w:pStyle w:val="PL"/>
      </w:pPr>
      <w:r>
        <w:t xml:space="preserve">            schema:</w:t>
      </w:r>
    </w:p>
    <w:p w14:paraId="5E7D2C34" w14:textId="77777777" w:rsidR="00631096" w:rsidRDefault="00631096" w:rsidP="00631096">
      <w:pPr>
        <w:pStyle w:val="PL"/>
      </w:pPr>
      <w:r>
        <w:t xml:space="preserve">              $ref: '#/components/schemas/AnalyticsSubscriptionsTransfer'</w:t>
      </w:r>
    </w:p>
    <w:p w14:paraId="0315B9E9" w14:textId="77777777" w:rsidR="00631096" w:rsidRDefault="00631096" w:rsidP="00631096">
      <w:pPr>
        <w:pStyle w:val="PL"/>
      </w:pPr>
      <w:r>
        <w:t xml:space="preserve">      parameters:</w:t>
      </w:r>
    </w:p>
    <w:p w14:paraId="7389CC26" w14:textId="77777777" w:rsidR="00631096" w:rsidRDefault="00631096" w:rsidP="00631096">
      <w:pPr>
        <w:pStyle w:val="PL"/>
      </w:pPr>
      <w:r>
        <w:t xml:space="preserve">        - name: transferId</w:t>
      </w:r>
    </w:p>
    <w:p w14:paraId="0869C9F8" w14:textId="77777777" w:rsidR="00631096" w:rsidRDefault="00631096" w:rsidP="00631096">
      <w:pPr>
        <w:pStyle w:val="PL"/>
      </w:pPr>
      <w:r>
        <w:t xml:space="preserve">          in: path</w:t>
      </w:r>
    </w:p>
    <w:p w14:paraId="5D75D262" w14:textId="77777777" w:rsidR="00631096" w:rsidRDefault="00631096" w:rsidP="00631096">
      <w:pPr>
        <w:pStyle w:val="PL"/>
      </w:pPr>
      <w:r>
        <w:t xml:space="preserve">          description: &gt;</w:t>
      </w:r>
    </w:p>
    <w:p w14:paraId="0C14E8A6" w14:textId="77777777" w:rsidR="00631096" w:rsidRDefault="00631096" w:rsidP="00631096">
      <w:pPr>
        <w:pStyle w:val="PL"/>
      </w:pPr>
      <w:r>
        <w:t xml:space="preserve">            String identifying a request for an analytics subscription transfer to the</w:t>
      </w:r>
    </w:p>
    <w:p w14:paraId="192DE320" w14:textId="77777777" w:rsidR="00631096" w:rsidRDefault="00631096" w:rsidP="00631096">
      <w:pPr>
        <w:pStyle w:val="PL"/>
      </w:pPr>
      <w:r>
        <w:t xml:space="preserve">            Nnwdaf_EventsSubscription Service</w:t>
      </w:r>
    </w:p>
    <w:p w14:paraId="106F0CA8" w14:textId="77777777" w:rsidR="00631096" w:rsidRDefault="00631096" w:rsidP="00631096">
      <w:pPr>
        <w:pStyle w:val="PL"/>
      </w:pPr>
      <w:r>
        <w:t xml:space="preserve">          required: true</w:t>
      </w:r>
    </w:p>
    <w:p w14:paraId="0F454E32" w14:textId="77777777" w:rsidR="00631096" w:rsidRDefault="00631096" w:rsidP="00631096">
      <w:pPr>
        <w:pStyle w:val="PL"/>
      </w:pPr>
      <w:r>
        <w:t xml:space="preserve">          schema:</w:t>
      </w:r>
    </w:p>
    <w:p w14:paraId="70D57A60" w14:textId="77777777" w:rsidR="00631096" w:rsidRDefault="00631096" w:rsidP="00631096">
      <w:pPr>
        <w:pStyle w:val="PL"/>
      </w:pPr>
      <w:r>
        <w:t xml:space="preserve">            type: string</w:t>
      </w:r>
    </w:p>
    <w:p w14:paraId="48C4A724" w14:textId="77777777" w:rsidR="00631096" w:rsidRDefault="00631096" w:rsidP="00631096">
      <w:pPr>
        <w:pStyle w:val="PL"/>
      </w:pPr>
      <w:r>
        <w:t xml:space="preserve">      responses:</w:t>
      </w:r>
    </w:p>
    <w:p w14:paraId="3B4CEA11" w14:textId="77777777" w:rsidR="00631096" w:rsidRDefault="00631096" w:rsidP="00631096">
      <w:pPr>
        <w:pStyle w:val="PL"/>
      </w:pPr>
      <w:r>
        <w:t xml:space="preserve">        '204':</w:t>
      </w:r>
    </w:p>
    <w:p w14:paraId="10BC6DCA" w14:textId="77777777" w:rsidR="00631096" w:rsidRDefault="00631096" w:rsidP="00631096">
      <w:pPr>
        <w:pStyle w:val="PL"/>
      </w:pPr>
      <w:r>
        <w:t xml:space="preserve">          description: &gt;</w:t>
      </w:r>
    </w:p>
    <w:p w14:paraId="27CC892B" w14:textId="77777777" w:rsidR="00631096" w:rsidRDefault="00631096" w:rsidP="00631096">
      <w:pPr>
        <w:pStyle w:val="PL"/>
      </w:pPr>
      <w:r>
        <w:t xml:space="preserve">            The Individual NWDAF Event Subscription Transfer resource was modified successfully.</w:t>
      </w:r>
    </w:p>
    <w:p w14:paraId="6CB70598" w14:textId="77777777" w:rsidR="00631096" w:rsidRDefault="00631096" w:rsidP="00631096">
      <w:pPr>
        <w:pStyle w:val="PL"/>
      </w:pPr>
      <w:r>
        <w:t xml:space="preserve">        '307':</w:t>
      </w:r>
    </w:p>
    <w:p w14:paraId="445E834B" w14:textId="77777777" w:rsidR="00631096" w:rsidRDefault="00631096" w:rsidP="00631096">
      <w:pPr>
        <w:pStyle w:val="PL"/>
      </w:pPr>
      <w:r>
        <w:t xml:space="preserve">          $ref: 'TS29571_CommonData.yaml#/components/responses/307'</w:t>
      </w:r>
    </w:p>
    <w:p w14:paraId="78DF9D73" w14:textId="77777777" w:rsidR="00631096" w:rsidRDefault="00631096" w:rsidP="00631096">
      <w:pPr>
        <w:pStyle w:val="PL"/>
      </w:pPr>
      <w:r>
        <w:t xml:space="preserve">        '308':</w:t>
      </w:r>
    </w:p>
    <w:p w14:paraId="35A83060" w14:textId="77777777" w:rsidR="00631096" w:rsidRDefault="00631096" w:rsidP="00631096">
      <w:pPr>
        <w:pStyle w:val="PL"/>
      </w:pPr>
      <w:r>
        <w:t xml:space="preserve">          $ref: 'TS29571_CommonData.yaml#/components/responses/308'</w:t>
      </w:r>
    </w:p>
    <w:p w14:paraId="1054A66C" w14:textId="77777777" w:rsidR="00631096" w:rsidRDefault="00631096" w:rsidP="00631096">
      <w:pPr>
        <w:pStyle w:val="PL"/>
      </w:pPr>
      <w:r>
        <w:t xml:space="preserve">        '400':</w:t>
      </w:r>
    </w:p>
    <w:p w14:paraId="1A814505" w14:textId="77777777" w:rsidR="00631096" w:rsidRDefault="00631096" w:rsidP="00631096">
      <w:pPr>
        <w:pStyle w:val="PL"/>
      </w:pPr>
      <w:r>
        <w:t xml:space="preserve">          $ref: 'TS29571_CommonData.yaml#/components/responses/400'</w:t>
      </w:r>
    </w:p>
    <w:p w14:paraId="6C4184BD" w14:textId="77777777" w:rsidR="00631096" w:rsidRDefault="00631096" w:rsidP="00631096">
      <w:pPr>
        <w:pStyle w:val="PL"/>
      </w:pPr>
      <w:r>
        <w:t xml:space="preserve">        '401':</w:t>
      </w:r>
    </w:p>
    <w:p w14:paraId="288E4225" w14:textId="77777777" w:rsidR="00631096" w:rsidRDefault="00631096" w:rsidP="00631096">
      <w:pPr>
        <w:pStyle w:val="PL"/>
      </w:pPr>
      <w:r>
        <w:t xml:space="preserve">          $ref: 'TS29571_CommonData.yaml#/components/responses/401'</w:t>
      </w:r>
    </w:p>
    <w:p w14:paraId="748C461A" w14:textId="77777777" w:rsidR="00631096" w:rsidRDefault="00631096" w:rsidP="00631096">
      <w:pPr>
        <w:pStyle w:val="PL"/>
        <w:rPr>
          <w:rFonts w:eastAsia="等线"/>
        </w:rPr>
      </w:pPr>
      <w:r>
        <w:rPr>
          <w:rFonts w:eastAsia="等线"/>
        </w:rPr>
        <w:t xml:space="preserve">        '403':</w:t>
      </w:r>
    </w:p>
    <w:p w14:paraId="446A4A48" w14:textId="77777777" w:rsidR="00631096" w:rsidRDefault="00631096" w:rsidP="00631096">
      <w:pPr>
        <w:pStyle w:val="PL"/>
        <w:rPr>
          <w:rFonts w:eastAsia="等线"/>
        </w:rPr>
      </w:pPr>
      <w:r>
        <w:rPr>
          <w:rFonts w:eastAsia="等线"/>
        </w:rPr>
        <w:t xml:space="preserve">          $ref: 'TS29571_CommonData.yaml#/components/responses/403'</w:t>
      </w:r>
    </w:p>
    <w:p w14:paraId="3CB0894B" w14:textId="77777777" w:rsidR="00631096" w:rsidRDefault="00631096" w:rsidP="00631096">
      <w:pPr>
        <w:pStyle w:val="PL"/>
      </w:pPr>
      <w:r>
        <w:t xml:space="preserve">        '404':</w:t>
      </w:r>
    </w:p>
    <w:p w14:paraId="5B8FD39E" w14:textId="77777777" w:rsidR="00631096" w:rsidRDefault="00631096" w:rsidP="00631096">
      <w:pPr>
        <w:pStyle w:val="PL"/>
      </w:pPr>
      <w:r>
        <w:t xml:space="preserve">          $ref: 'TS29571_CommonData.yaml#/components/responses/404'</w:t>
      </w:r>
    </w:p>
    <w:p w14:paraId="37B63847" w14:textId="77777777" w:rsidR="00631096" w:rsidRDefault="00631096" w:rsidP="00631096">
      <w:pPr>
        <w:pStyle w:val="PL"/>
      </w:pPr>
      <w:r>
        <w:t xml:space="preserve">        '411':</w:t>
      </w:r>
    </w:p>
    <w:p w14:paraId="6499DA80" w14:textId="77777777" w:rsidR="00631096" w:rsidRDefault="00631096" w:rsidP="00631096">
      <w:pPr>
        <w:pStyle w:val="PL"/>
      </w:pPr>
      <w:r>
        <w:t xml:space="preserve">          $ref: 'TS29571_CommonData.yaml#/components/responses/411'</w:t>
      </w:r>
    </w:p>
    <w:p w14:paraId="7D60511D" w14:textId="77777777" w:rsidR="00631096" w:rsidRDefault="00631096" w:rsidP="00631096">
      <w:pPr>
        <w:pStyle w:val="PL"/>
      </w:pPr>
      <w:r>
        <w:t xml:space="preserve">        '413':</w:t>
      </w:r>
    </w:p>
    <w:p w14:paraId="7314C5F6" w14:textId="77777777" w:rsidR="00631096" w:rsidRDefault="00631096" w:rsidP="00631096">
      <w:pPr>
        <w:pStyle w:val="PL"/>
      </w:pPr>
      <w:r>
        <w:t xml:space="preserve">          $ref: 'TS29571_CommonData.yaml#/components/responses/413'</w:t>
      </w:r>
    </w:p>
    <w:p w14:paraId="7EFB5517" w14:textId="77777777" w:rsidR="00631096" w:rsidRDefault="00631096" w:rsidP="00631096">
      <w:pPr>
        <w:pStyle w:val="PL"/>
      </w:pPr>
      <w:r>
        <w:t xml:space="preserve">        '415':</w:t>
      </w:r>
    </w:p>
    <w:p w14:paraId="0AFC54C3" w14:textId="77777777" w:rsidR="00631096" w:rsidRDefault="00631096" w:rsidP="00631096">
      <w:pPr>
        <w:pStyle w:val="PL"/>
      </w:pPr>
      <w:r>
        <w:t xml:space="preserve">          $ref: 'TS29571_CommonData.yaml#/components/responses/415'</w:t>
      </w:r>
    </w:p>
    <w:p w14:paraId="0D4C64A1" w14:textId="77777777" w:rsidR="00631096" w:rsidRDefault="00631096" w:rsidP="00631096">
      <w:pPr>
        <w:pStyle w:val="PL"/>
        <w:rPr>
          <w:rFonts w:eastAsia="等线"/>
        </w:rPr>
      </w:pPr>
      <w:r>
        <w:rPr>
          <w:rFonts w:eastAsia="等线"/>
        </w:rPr>
        <w:t xml:space="preserve">        '429':</w:t>
      </w:r>
    </w:p>
    <w:p w14:paraId="46BD3946" w14:textId="77777777" w:rsidR="00631096" w:rsidRDefault="00631096" w:rsidP="00631096">
      <w:pPr>
        <w:pStyle w:val="PL"/>
        <w:rPr>
          <w:rFonts w:eastAsia="等线"/>
        </w:rPr>
      </w:pPr>
      <w:r>
        <w:rPr>
          <w:rFonts w:eastAsia="等线"/>
        </w:rPr>
        <w:t xml:space="preserve">          $ref: 'TS29571_CommonData.yaml#/components/responses/429'</w:t>
      </w:r>
    </w:p>
    <w:p w14:paraId="644B0287" w14:textId="77777777" w:rsidR="00631096" w:rsidRDefault="00631096" w:rsidP="00631096">
      <w:pPr>
        <w:pStyle w:val="PL"/>
      </w:pPr>
      <w:r>
        <w:t xml:space="preserve">        '500':</w:t>
      </w:r>
    </w:p>
    <w:p w14:paraId="2CACD58D" w14:textId="77777777" w:rsidR="00631096" w:rsidRDefault="00631096" w:rsidP="00631096">
      <w:pPr>
        <w:pStyle w:val="PL"/>
      </w:pPr>
      <w:r>
        <w:t xml:space="preserve">          $ref: 'TS29571_CommonData.yaml#/components/responses/500'</w:t>
      </w:r>
    </w:p>
    <w:p w14:paraId="7D895A43" w14:textId="77777777" w:rsidR="00631096" w:rsidRDefault="00631096" w:rsidP="00631096">
      <w:pPr>
        <w:pStyle w:val="PL"/>
      </w:pPr>
      <w:r>
        <w:t xml:space="preserve">        '501':</w:t>
      </w:r>
    </w:p>
    <w:p w14:paraId="1958A697" w14:textId="77777777" w:rsidR="00631096" w:rsidRDefault="00631096" w:rsidP="00631096">
      <w:pPr>
        <w:pStyle w:val="PL"/>
      </w:pPr>
      <w:r>
        <w:t xml:space="preserve">          $ref: 'TS29571_CommonData.yaml#/components/responses/501'</w:t>
      </w:r>
    </w:p>
    <w:p w14:paraId="78FBB835" w14:textId="77777777" w:rsidR="00631096" w:rsidRDefault="00631096" w:rsidP="00631096">
      <w:pPr>
        <w:pStyle w:val="PL"/>
      </w:pPr>
      <w:r>
        <w:t xml:space="preserve">        '502':</w:t>
      </w:r>
    </w:p>
    <w:p w14:paraId="6BD6C2C9" w14:textId="77777777" w:rsidR="00631096" w:rsidRDefault="00631096" w:rsidP="00631096">
      <w:pPr>
        <w:pStyle w:val="PL"/>
      </w:pPr>
      <w:r>
        <w:t xml:space="preserve">          $ref: 'TS29571_CommonData.yaml#/components/responses/502'</w:t>
      </w:r>
    </w:p>
    <w:p w14:paraId="28FB8AD6" w14:textId="77777777" w:rsidR="00631096" w:rsidRDefault="00631096" w:rsidP="00631096">
      <w:pPr>
        <w:pStyle w:val="PL"/>
      </w:pPr>
      <w:r>
        <w:t xml:space="preserve">        '503':</w:t>
      </w:r>
    </w:p>
    <w:p w14:paraId="550A0A49" w14:textId="77777777" w:rsidR="00631096" w:rsidRDefault="00631096" w:rsidP="00631096">
      <w:pPr>
        <w:pStyle w:val="PL"/>
      </w:pPr>
      <w:r>
        <w:t xml:space="preserve">          $ref: 'TS29571_CommonData.yaml#/components/responses/503'</w:t>
      </w:r>
    </w:p>
    <w:p w14:paraId="7D39647D" w14:textId="77777777" w:rsidR="00631096" w:rsidRDefault="00631096" w:rsidP="00631096">
      <w:pPr>
        <w:pStyle w:val="PL"/>
      </w:pPr>
      <w:r>
        <w:t xml:space="preserve">        default:</w:t>
      </w:r>
    </w:p>
    <w:p w14:paraId="1DD104AD" w14:textId="77777777" w:rsidR="00631096" w:rsidRDefault="00631096" w:rsidP="00631096">
      <w:pPr>
        <w:pStyle w:val="PL"/>
      </w:pPr>
      <w:r>
        <w:t xml:space="preserve">          $ref: 'TS29571_CommonData.yaml#/components/responses/default'</w:t>
      </w:r>
    </w:p>
    <w:p w14:paraId="76AD1EA9" w14:textId="77777777" w:rsidR="00631096" w:rsidRDefault="00631096" w:rsidP="00631096">
      <w:pPr>
        <w:pStyle w:val="PL"/>
      </w:pPr>
    </w:p>
    <w:p w14:paraId="6A7E33FA" w14:textId="77777777" w:rsidR="00631096" w:rsidRDefault="00631096" w:rsidP="00631096">
      <w:pPr>
        <w:pStyle w:val="PL"/>
      </w:pPr>
      <w:r>
        <w:t>components:</w:t>
      </w:r>
    </w:p>
    <w:p w14:paraId="069CDDF5" w14:textId="77777777" w:rsidR="00631096" w:rsidRDefault="00631096" w:rsidP="00631096">
      <w:pPr>
        <w:pStyle w:val="PL"/>
        <w:rPr>
          <w:rFonts w:eastAsia="等线"/>
          <w:lang w:val="en-US"/>
        </w:rPr>
      </w:pPr>
    </w:p>
    <w:p w14:paraId="4AFBB534" w14:textId="77777777" w:rsidR="00631096" w:rsidRDefault="00631096" w:rsidP="00631096">
      <w:pPr>
        <w:pStyle w:val="PL"/>
        <w:rPr>
          <w:rFonts w:eastAsia="等线"/>
          <w:lang w:val="en-US"/>
        </w:rPr>
      </w:pPr>
      <w:r>
        <w:rPr>
          <w:rFonts w:eastAsia="等线"/>
          <w:lang w:val="en-US"/>
        </w:rPr>
        <w:lastRenderedPageBreak/>
        <w:t xml:space="preserve">  securitySchemes:</w:t>
      </w:r>
    </w:p>
    <w:p w14:paraId="35636462" w14:textId="77777777" w:rsidR="00631096" w:rsidRDefault="00631096" w:rsidP="00631096">
      <w:pPr>
        <w:pStyle w:val="PL"/>
        <w:rPr>
          <w:rFonts w:eastAsia="等线"/>
          <w:lang w:val="en-US"/>
        </w:rPr>
      </w:pPr>
      <w:r>
        <w:rPr>
          <w:rFonts w:eastAsia="等线"/>
          <w:lang w:val="en-US"/>
        </w:rPr>
        <w:t xml:space="preserve">    oAuth2ClientCredentials:</w:t>
      </w:r>
    </w:p>
    <w:p w14:paraId="410ECAEF" w14:textId="77777777" w:rsidR="00631096" w:rsidRDefault="00631096" w:rsidP="00631096">
      <w:pPr>
        <w:pStyle w:val="PL"/>
        <w:rPr>
          <w:rFonts w:eastAsia="等线"/>
          <w:lang w:val="en-US"/>
        </w:rPr>
      </w:pPr>
      <w:r>
        <w:rPr>
          <w:rFonts w:eastAsia="等线"/>
          <w:lang w:val="en-US"/>
        </w:rPr>
        <w:t xml:space="preserve">      type: oauth2</w:t>
      </w:r>
    </w:p>
    <w:p w14:paraId="6F8C09AA" w14:textId="77777777" w:rsidR="00631096" w:rsidRDefault="00631096" w:rsidP="00631096">
      <w:pPr>
        <w:pStyle w:val="PL"/>
        <w:rPr>
          <w:rFonts w:eastAsia="等线"/>
          <w:lang w:val="en-US"/>
        </w:rPr>
      </w:pPr>
      <w:r>
        <w:rPr>
          <w:rFonts w:eastAsia="等线"/>
          <w:lang w:val="en-US"/>
        </w:rPr>
        <w:t xml:space="preserve">      flows:</w:t>
      </w:r>
    </w:p>
    <w:p w14:paraId="6A5BAC9A" w14:textId="77777777" w:rsidR="00631096" w:rsidRDefault="00631096" w:rsidP="00631096">
      <w:pPr>
        <w:pStyle w:val="PL"/>
        <w:rPr>
          <w:rFonts w:eastAsia="等线"/>
          <w:lang w:val="en-US"/>
        </w:rPr>
      </w:pPr>
      <w:r>
        <w:rPr>
          <w:rFonts w:eastAsia="等线"/>
          <w:lang w:val="en-US"/>
        </w:rPr>
        <w:t xml:space="preserve">        clientCredentials:</w:t>
      </w:r>
    </w:p>
    <w:p w14:paraId="59F974DF" w14:textId="77777777" w:rsidR="00631096" w:rsidRDefault="00631096" w:rsidP="00631096">
      <w:pPr>
        <w:pStyle w:val="PL"/>
        <w:rPr>
          <w:rFonts w:eastAsia="等线"/>
          <w:lang w:val="en-US"/>
        </w:rPr>
      </w:pPr>
      <w:r>
        <w:rPr>
          <w:rFonts w:eastAsia="等线"/>
          <w:lang w:val="en-US"/>
        </w:rPr>
        <w:t xml:space="preserve">          tokenUrl: '{nrfApiRoot}/oauth2/token'</w:t>
      </w:r>
    </w:p>
    <w:p w14:paraId="5205828D" w14:textId="77777777" w:rsidR="00631096" w:rsidRDefault="00631096" w:rsidP="00631096">
      <w:pPr>
        <w:pStyle w:val="PL"/>
        <w:rPr>
          <w:rFonts w:eastAsia="等线"/>
          <w:lang w:val="en-US"/>
        </w:rPr>
      </w:pPr>
      <w:r>
        <w:rPr>
          <w:rFonts w:eastAsia="等线"/>
          <w:lang w:val="en-US"/>
        </w:rPr>
        <w:t xml:space="preserve">          scopes:</w:t>
      </w:r>
    </w:p>
    <w:p w14:paraId="386E3882" w14:textId="77777777" w:rsidR="00631096" w:rsidRDefault="00631096" w:rsidP="00631096">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777AB288" w14:textId="77777777" w:rsidR="00631096" w:rsidRDefault="00631096" w:rsidP="00631096">
      <w:pPr>
        <w:pStyle w:val="PL"/>
      </w:pPr>
      <w:r>
        <w:t xml:space="preserve">            nnwdaf-eventssubscription:transfer: &gt;</w:t>
      </w:r>
    </w:p>
    <w:p w14:paraId="39200D68" w14:textId="77777777" w:rsidR="00631096" w:rsidRDefault="00631096" w:rsidP="00631096">
      <w:pPr>
        <w:pStyle w:val="PL"/>
      </w:pPr>
      <w:r>
        <w:t xml:space="preserve">              Access to service operations applying to NWDAF event subscription transfer.</w:t>
      </w:r>
    </w:p>
    <w:p w14:paraId="1DAF2E51" w14:textId="77777777" w:rsidR="00631096" w:rsidRDefault="00631096" w:rsidP="00631096">
      <w:pPr>
        <w:pStyle w:val="PL"/>
      </w:pPr>
    </w:p>
    <w:p w14:paraId="6490A39A" w14:textId="77777777" w:rsidR="00631096" w:rsidRDefault="00631096" w:rsidP="00631096">
      <w:pPr>
        <w:pStyle w:val="PL"/>
      </w:pPr>
      <w:r>
        <w:t xml:space="preserve">  schemas:</w:t>
      </w:r>
    </w:p>
    <w:p w14:paraId="1BE14468" w14:textId="77777777" w:rsidR="00631096" w:rsidRDefault="00631096" w:rsidP="00631096">
      <w:pPr>
        <w:pStyle w:val="PL"/>
      </w:pPr>
    </w:p>
    <w:p w14:paraId="2C0A0E1E" w14:textId="77777777" w:rsidR="00631096" w:rsidRDefault="00631096" w:rsidP="00631096">
      <w:pPr>
        <w:pStyle w:val="PL"/>
      </w:pPr>
      <w:r>
        <w:t xml:space="preserve">    NnwdafEventsSubscription:</w:t>
      </w:r>
    </w:p>
    <w:p w14:paraId="18CC618E" w14:textId="77777777" w:rsidR="00631096" w:rsidRDefault="00631096" w:rsidP="00631096">
      <w:pPr>
        <w:pStyle w:val="PL"/>
      </w:pPr>
      <w:r>
        <w:t xml:space="preserve">      description: Represents an Individual NWDAF Event Subscription resource.</w:t>
      </w:r>
    </w:p>
    <w:p w14:paraId="73C73117" w14:textId="77777777" w:rsidR="00631096" w:rsidRDefault="00631096" w:rsidP="00631096">
      <w:pPr>
        <w:pStyle w:val="PL"/>
      </w:pPr>
      <w:r>
        <w:t xml:space="preserve">      type: object</w:t>
      </w:r>
    </w:p>
    <w:p w14:paraId="3BB33B83" w14:textId="77777777" w:rsidR="00631096" w:rsidRDefault="00631096" w:rsidP="00631096">
      <w:pPr>
        <w:pStyle w:val="PL"/>
      </w:pPr>
      <w:r>
        <w:t xml:space="preserve">      properties:</w:t>
      </w:r>
    </w:p>
    <w:p w14:paraId="65FEE9AD" w14:textId="77777777" w:rsidR="00631096" w:rsidRDefault="00631096" w:rsidP="00631096">
      <w:pPr>
        <w:pStyle w:val="PL"/>
      </w:pPr>
      <w:r>
        <w:t xml:space="preserve">        eventSubscriptions:</w:t>
      </w:r>
    </w:p>
    <w:p w14:paraId="7F5790EC" w14:textId="77777777" w:rsidR="00631096" w:rsidRDefault="00631096" w:rsidP="00631096">
      <w:pPr>
        <w:pStyle w:val="PL"/>
      </w:pPr>
      <w:r>
        <w:t xml:space="preserve">          type: array</w:t>
      </w:r>
    </w:p>
    <w:p w14:paraId="5D5FB055" w14:textId="77777777" w:rsidR="00631096" w:rsidRDefault="00631096" w:rsidP="00631096">
      <w:pPr>
        <w:pStyle w:val="PL"/>
      </w:pPr>
      <w:r>
        <w:t xml:space="preserve">          items:</w:t>
      </w:r>
    </w:p>
    <w:p w14:paraId="3AFC9DCC" w14:textId="77777777" w:rsidR="00631096" w:rsidRDefault="00631096" w:rsidP="00631096">
      <w:pPr>
        <w:pStyle w:val="PL"/>
      </w:pPr>
      <w:r>
        <w:t xml:space="preserve">            $ref: '#/components/schemas/EventSubscription'</w:t>
      </w:r>
    </w:p>
    <w:p w14:paraId="083E6AB0" w14:textId="77777777" w:rsidR="00631096" w:rsidRDefault="00631096" w:rsidP="00631096">
      <w:pPr>
        <w:pStyle w:val="PL"/>
      </w:pPr>
      <w:r>
        <w:t xml:space="preserve">          minItems: 1</w:t>
      </w:r>
    </w:p>
    <w:p w14:paraId="5D8F91AA" w14:textId="77777777" w:rsidR="00631096" w:rsidRDefault="00631096" w:rsidP="00631096">
      <w:pPr>
        <w:pStyle w:val="PL"/>
      </w:pPr>
      <w:r>
        <w:t xml:space="preserve">          description: Subscribed events</w:t>
      </w:r>
    </w:p>
    <w:p w14:paraId="67D41BA5" w14:textId="77777777" w:rsidR="00631096" w:rsidRDefault="00631096" w:rsidP="00631096">
      <w:pPr>
        <w:pStyle w:val="PL"/>
      </w:pPr>
      <w:r>
        <w:t xml:space="preserve">        evtReq:</w:t>
      </w:r>
    </w:p>
    <w:p w14:paraId="4F357091" w14:textId="77777777" w:rsidR="00631096" w:rsidRDefault="00631096" w:rsidP="00631096">
      <w:pPr>
        <w:pStyle w:val="PL"/>
      </w:pPr>
      <w:r>
        <w:t xml:space="preserve">          $ref: 'TS29523_Npcf_EventExposure.yaml#/components/schemas/ReportingInformation'</w:t>
      </w:r>
    </w:p>
    <w:p w14:paraId="502C4C88" w14:textId="77777777" w:rsidR="00631096" w:rsidRDefault="00631096" w:rsidP="00631096">
      <w:pPr>
        <w:pStyle w:val="PL"/>
      </w:pPr>
      <w:r>
        <w:t xml:space="preserve">        notificationURI:</w:t>
      </w:r>
    </w:p>
    <w:p w14:paraId="4E80DFC9" w14:textId="77777777" w:rsidR="00631096" w:rsidRDefault="00631096" w:rsidP="00631096">
      <w:pPr>
        <w:pStyle w:val="PL"/>
      </w:pPr>
      <w:r>
        <w:t xml:space="preserve">          $ref: 'TS29571_CommonData.yaml#/components/schemas/Uri'</w:t>
      </w:r>
    </w:p>
    <w:p w14:paraId="41160ED1" w14:textId="77777777" w:rsidR="00631096" w:rsidRDefault="00631096" w:rsidP="00631096">
      <w:pPr>
        <w:pStyle w:val="PL"/>
      </w:pPr>
      <w:r>
        <w:t xml:space="preserve">        notifCorrId:</w:t>
      </w:r>
    </w:p>
    <w:p w14:paraId="064337E1" w14:textId="77777777" w:rsidR="00631096" w:rsidRDefault="00631096" w:rsidP="00631096">
      <w:pPr>
        <w:pStyle w:val="PL"/>
      </w:pPr>
      <w:r>
        <w:t xml:space="preserve">          type: string</w:t>
      </w:r>
    </w:p>
    <w:p w14:paraId="5BC35EF2" w14:textId="77777777" w:rsidR="00631096" w:rsidRDefault="00631096" w:rsidP="00631096">
      <w:pPr>
        <w:pStyle w:val="PL"/>
      </w:pPr>
      <w:r>
        <w:t xml:space="preserve">          description: Notification correlation identifier.</w:t>
      </w:r>
    </w:p>
    <w:p w14:paraId="711E4A32" w14:textId="77777777" w:rsidR="00631096" w:rsidRDefault="00631096" w:rsidP="00631096">
      <w:pPr>
        <w:pStyle w:val="PL"/>
      </w:pPr>
      <w:r>
        <w:t xml:space="preserve">        supportedFeatures:</w:t>
      </w:r>
    </w:p>
    <w:p w14:paraId="321149AA" w14:textId="77777777" w:rsidR="00631096" w:rsidRDefault="00631096" w:rsidP="00631096">
      <w:pPr>
        <w:pStyle w:val="PL"/>
      </w:pPr>
      <w:r>
        <w:t xml:space="preserve">          $ref: 'TS29571_CommonData.yaml#/components/schemas/SupportedFeatures'</w:t>
      </w:r>
    </w:p>
    <w:p w14:paraId="5C43CF01" w14:textId="77777777" w:rsidR="00631096" w:rsidRDefault="00631096" w:rsidP="00631096">
      <w:pPr>
        <w:pStyle w:val="PL"/>
      </w:pPr>
      <w:r>
        <w:t xml:space="preserve">        eventNotifications:</w:t>
      </w:r>
    </w:p>
    <w:p w14:paraId="306947CF" w14:textId="77777777" w:rsidR="00631096" w:rsidRDefault="00631096" w:rsidP="00631096">
      <w:pPr>
        <w:pStyle w:val="PL"/>
      </w:pPr>
      <w:r>
        <w:t xml:space="preserve">          type: array</w:t>
      </w:r>
    </w:p>
    <w:p w14:paraId="51F49FFF" w14:textId="77777777" w:rsidR="00631096" w:rsidRDefault="00631096" w:rsidP="00631096">
      <w:pPr>
        <w:pStyle w:val="PL"/>
      </w:pPr>
      <w:r>
        <w:t xml:space="preserve">          items:</w:t>
      </w:r>
    </w:p>
    <w:p w14:paraId="30AAE4A3" w14:textId="77777777" w:rsidR="00631096" w:rsidRDefault="00631096" w:rsidP="00631096">
      <w:pPr>
        <w:pStyle w:val="PL"/>
      </w:pPr>
      <w:r>
        <w:t xml:space="preserve">            $ref: '#/components/schemas/EventNotification'</w:t>
      </w:r>
    </w:p>
    <w:p w14:paraId="27120361" w14:textId="77777777" w:rsidR="00631096" w:rsidRDefault="00631096" w:rsidP="00631096">
      <w:pPr>
        <w:pStyle w:val="PL"/>
      </w:pPr>
      <w:r>
        <w:t xml:space="preserve">          minItems: 1</w:t>
      </w:r>
    </w:p>
    <w:p w14:paraId="7918629F" w14:textId="77777777" w:rsidR="00631096" w:rsidRDefault="00631096" w:rsidP="00631096">
      <w:pPr>
        <w:pStyle w:val="PL"/>
      </w:pPr>
      <w:r>
        <w:t xml:space="preserve">        failEventReports:</w:t>
      </w:r>
    </w:p>
    <w:p w14:paraId="378C6B6B" w14:textId="77777777" w:rsidR="00631096" w:rsidRDefault="00631096" w:rsidP="00631096">
      <w:pPr>
        <w:pStyle w:val="PL"/>
      </w:pPr>
      <w:r>
        <w:t xml:space="preserve">          type: array</w:t>
      </w:r>
    </w:p>
    <w:p w14:paraId="2101B2E0" w14:textId="77777777" w:rsidR="00631096" w:rsidRDefault="00631096" w:rsidP="00631096">
      <w:pPr>
        <w:pStyle w:val="PL"/>
      </w:pPr>
      <w:r>
        <w:t xml:space="preserve">          items:</w:t>
      </w:r>
    </w:p>
    <w:p w14:paraId="59380E65" w14:textId="77777777" w:rsidR="00631096" w:rsidRDefault="00631096" w:rsidP="00631096">
      <w:pPr>
        <w:pStyle w:val="PL"/>
      </w:pPr>
      <w:r>
        <w:t xml:space="preserve">            $ref: '#/components/schemas/FailureEventInfo'</w:t>
      </w:r>
    </w:p>
    <w:p w14:paraId="568D1C6B" w14:textId="77777777" w:rsidR="00631096" w:rsidRDefault="00631096" w:rsidP="00631096">
      <w:pPr>
        <w:pStyle w:val="PL"/>
      </w:pPr>
      <w:r>
        <w:t xml:space="preserve">          minItems: 1</w:t>
      </w:r>
    </w:p>
    <w:p w14:paraId="7E882C01" w14:textId="77777777" w:rsidR="00631096" w:rsidRDefault="00631096" w:rsidP="00631096">
      <w:pPr>
        <w:pStyle w:val="PL"/>
      </w:pPr>
      <w:r>
        <w:t xml:space="preserve">        prevSub:</w:t>
      </w:r>
    </w:p>
    <w:p w14:paraId="490D1B39" w14:textId="77777777" w:rsidR="00631096" w:rsidRDefault="00631096" w:rsidP="00631096">
      <w:pPr>
        <w:pStyle w:val="PL"/>
      </w:pPr>
      <w:r>
        <w:t xml:space="preserve">          $ref: '#/components/schemas/PrevSubInfo'</w:t>
      </w:r>
    </w:p>
    <w:p w14:paraId="16DA3319" w14:textId="77777777" w:rsidR="00631096" w:rsidRDefault="00631096" w:rsidP="00631096">
      <w:pPr>
        <w:pStyle w:val="PL"/>
      </w:pPr>
      <w:r>
        <w:t xml:space="preserve">        consNfInfo:</w:t>
      </w:r>
    </w:p>
    <w:p w14:paraId="4BE7144F" w14:textId="77777777" w:rsidR="00631096" w:rsidRDefault="00631096" w:rsidP="00631096">
      <w:pPr>
        <w:pStyle w:val="PL"/>
      </w:pPr>
      <w:r>
        <w:t xml:space="preserve">          $ref: '#/components/schemas/ConsumerNfInformation'</w:t>
      </w:r>
    </w:p>
    <w:p w14:paraId="7B02E673" w14:textId="77777777" w:rsidR="00631096" w:rsidRDefault="00631096" w:rsidP="00631096">
      <w:pPr>
        <w:pStyle w:val="PL"/>
      </w:pPr>
      <w:r>
        <w:t xml:space="preserve">      required:</w:t>
      </w:r>
    </w:p>
    <w:p w14:paraId="394FBC1E" w14:textId="77777777" w:rsidR="00631096" w:rsidRDefault="00631096" w:rsidP="00631096">
      <w:pPr>
        <w:pStyle w:val="PL"/>
      </w:pPr>
      <w:r>
        <w:t xml:space="preserve">        - eventSubscriptions</w:t>
      </w:r>
    </w:p>
    <w:p w14:paraId="42F0ABEE" w14:textId="77777777" w:rsidR="00631096" w:rsidRDefault="00631096" w:rsidP="00631096">
      <w:pPr>
        <w:pStyle w:val="PL"/>
      </w:pPr>
    </w:p>
    <w:p w14:paraId="2600ABEB" w14:textId="77777777" w:rsidR="00631096" w:rsidRDefault="00631096" w:rsidP="00631096">
      <w:pPr>
        <w:pStyle w:val="PL"/>
      </w:pPr>
      <w:r>
        <w:t xml:space="preserve">    EventSubscription:</w:t>
      </w:r>
    </w:p>
    <w:p w14:paraId="02D023C7" w14:textId="77777777" w:rsidR="00631096" w:rsidRDefault="00631096" w:rsidP="00631096">
      <w:pPr>
        <w:pStyle w:val="PL"/>
      </w:pPr>
      <w:r>
        <w:t xml:space="preserve">      description: Represents a subscription to a single event.</w:t>
      </w:r>
    </w:p>
    <w:p w14:paraId="05F92EC3" w14:textId="77777777" w:rsidR="00631096" w:rsidRDefault="00631096" w:rsidP="00631096">
      <w:pPr>
        <w:pStyle w:val="PL"/>
      </w:pPr>
      <w:r>
        <w:t xml:space="preserve">      type: object</w:t>
      </w:r>
    </w:p>
    <w:p w14:paraId="43839B6D" w14:textId="77777777" w:rsidR="00631096" w:rsidRDefault="00631096" w:rsidP="00631096">
      <w:pPr>
        <w:pStyle w:val="PL"/>
      </w:pPr>
      <w:r>
        <w:t xml:space="preserve">      properties:</w:t>
      </w:r>
    </w:p>
    <w:p w14:paraId="2AEE71FE" w14:textId="77777777" w:rsidR="00631096" w:rsidRDefault="00631096" w:rsidP="00631096">
      <w:pPr>
        <w:pStyle w:val="PL"/>
      </w:pPr>
      <w:r>
        <w:t xml:space="preserve">        anySlice:</w:t>
      </w:r>
    </w:p>
    <w:p w14:paraId="1897D9D1" w14:textId="77777777" w:rsidR="00631096" w:rsidRDefault="00631096" w:rsidP="00631096">
      <w:pPr>
        <w:pStyle w:val="PL"/>
      </w:pPr>
      <w:r>
        <w:t xml:space="preserve">          $ref: '#/components/schemas/AnySlice'</w:t>
      </w:r>
    </w:p>
    <w:p w14:paraId="148BF7C7" w14:textId="77777777" w:rsidR="00631096" w:rsidRDefault="00631096" w:rsidP="00631096">
      <w:pPr>
        <w:pStyle w:val="PL"/>
      </w:pPr>
      <w:r>
        <w:t xml:space="preserve">        appIds:</w:t>
      </w:r>
    </w:p>
    <w:p w14:paraId="58AD4065" w14:textId="77777777" w:rsidR="00631096" w:rsidRDefault="00631096" w:rsidP="00631096">
      <w:pPr>
        <w:pStyle w:val="PL"/>
      </w:pPr>
      <w:r>
        <w:t xml:space="preserve">          type: array</w:t>
      </w:r>
    </w:p>
    <w:p w14:paraId="098C37E3" w14:textId="77777777" w:rsidR="00631096" w:rsidRDefault="00631096" w:rsidP="00631096">
      <w:pPr>
        <w:pStyle w:val="PL"/>
      </w:pPr>
      <w:r>
        <w:t xml:space="preserve">          items:</w:t>
      </w:r>
    </w:p>
    <w:p w14:paraId="6348C718" w14:textId="77777777" w:rsidR="00631096" w:rsidRDefault="00631096" w:rsidP="00631096">
      <w:pPr>
        <w:pStyle w:val="PL"/>
      </w:pPr>
      <w:r>
        <w:t xml:space="preserve">            $ref: 'TS29571_CommonData.yaml#/components/schemas/ApplicationId'</w:t>
      </w:r>
    </w:p>
    <w:p w14:paraId="7A0AD66E" w14:textId="77777777" w:rsidR="00631096" w:rsidRDefault="00631096" w:rsidP="00631096">
      <w:pPr>
        <w:pStyle w:val="PL"/>
      </w:pPr>
      <w:r>
        <w:t xml:space="preserve">          minItems: 1</w:t>
      </w:r>
    </w:p>
    <w:p w14:paraId="0CD13DB0" w14:textId="77777777" w:rsidR="00631096" w:rsidRDefault="00631096" w:rsidP="00631096">
      <w:pPr>
        <w:pStyle w:val="PL"/>
      </w:pPr>
      <w:r>
        <w:t xml:space="preserve">          description: Identification(s) of application to which the subscription applies.</w:t>
      </w:r>
    </w:p>
    <w:p w14:paraId="52384900" w14:textId="77777777" w:rsidR="00631096" w:rsidRDefault="00631096" w:rsidP="00631096">
      <w:pPr>
        <w:pStyle w:val="PL"/>
      </w:pPr>
      <w:r>
        <w:t xml:space="preserve">        deviation</w:t>
      </w:r>
      <w:r>
        <w:rPr>
          <w:rFonts w:hint="eastAsia"/>
          <w:lang w:eastAsia="zh-CN"/>
        </w:rPr>
        <w:t>s</w:t>
      </w:r>
      <w:r>
        <w:t>:</w:t>
      </w:r>
    </w:p>
    <w:p w14:paraId="54556A74" w14:textId="77777777" w:rsidR="00631096" w:rsidRDefault="00631096" w:rsidP="00631096">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6BE1BBBB" w14:textId="77777777" w:rsidR="00631096" w:rsidRDefault="00631096" w:rsidP="00631096">
      <w:pPr>
        <w:pStyle w:val="PL"/>
      </w:pPr>
      <w:r>
        <w:t xml:space="preserve">          items:</w:t>
      </w:r>
    </w:p>
    <w:p w14:paraId="4DEBDBBC" w14:textId="77777777" w:rsidR="00631096" w:rsidRDefault="00631096" w:rsidP="00631096">
      <w:pPr>
        <w:pStyle w:val="PL"/>
      </w:pPr>
      <w:r>
        <w:t xml:space="preserve">            $ref: 'TS29571_CommonData.yaml#/components/schemas/Uinteger'</w:t>
      </w:r>
    </w:p>
    <w:p w14:paraId="6C599D3A" w14:textId="77777777" w:rsidR="00631096" w:rsidRDefault="00631096" w:rsidP="00631096">
      <w:pPr>
        <w:pStyle w:val="PL"/>
      </w:pPr>
      <w:r>
        <w:t xml:space="preserve">          minItems: 1</w:t>
      </w:r>
    </w:p>
    <w:p w14:paraId="44F1A36B" w14:textId="77777777" w:rsidR="00631096" w:rsidRDefault="00631096" w:rsidP="00631096">
      <w:pPr>
        <w:pStyle w:val="PL"/>
      </w:pPr>
      <w:r>
        <w:t xml:space="preserve">        dnns:</w:t>
      </w:r>
    </w:p>
    <w:p w14:paraId="051728B3" w14:textId="77777777" w:rsidR="00631096" w:rsidRDefault="00631096" w:rsidP="00631096">
      <w:pPr>
        <w:pStyle w:val="PL"/>
      </w:pPr>
      <w:r>
        <w:t xml:space="preserve">          type: array</w:t>
      </w:r>
    </w:p>
    <w:p w14:paraId="648112EC" w14:textId="77777777" w:rsidR="00631096" w:rsidRDefault="00631096" w:rsidP="00631096">
      <w:pPr>
        <w:pStyle w:val="PL"/>
      </w:pPr>
      <w:r>
        <w:t xml:space="preserve">          items:</w:t>
      </w:r>
    </w:p>
    <w:p w14:paraId="46BFD4E8" w14:textId="77777777" w:rsidR="00631096" w:rsidRDefault="00631096" w:rsidP="00631096">
      <w:pPr>
        <w:pStyle w:val="PL"/>
      </w:pPr>
      <w:r>
        <w:t xml:space="preserve">            $ref: 'TS29571_CommonData.yaml#/components/schemas/Dnn'</w:t>
      </w:r>
    </w:p>
    <w:p w14:paraId="485794B5" w14:textId="77777777" w:rsidR="00631096" w:rsidRDefault="00631096" w:rsidP="00631096">
      <w:pPr>
        <w:pStyle w:val="PL"/>
      </w:pPr>
      <w:r>
        <w:t xml:space="preserve">          minItems: 1</w:t>
      </w:r>
    </w:p>
    <w:p w14:paraId="62F0C815" w14:textId="77777777" w:rsidR="00631096" w:rsidRDefault="00631096" w:rsidP="00631096">
      <w:pPr>
        <w:pStyle w:val="PL"/>
      </w:pPr>
      <w:r>
        <w:t xml:space="preserve">          description: Identification(s) of DNN to which the subscription applies.</w:t>
      </w:r>
    </w:p>
    <w:p w14:paraId="4A38AFC9" w14:textId="77777777" w:rsidR="00631096" w:rsidRDefault="00631096" w:rsidP="00631096">
      <w:pPr>
        <w:pStyle w:val="PL"/>
      </w:pPr>
      <w:r>
        <w:t xml:space="preserve">        dnais:</w:t>
      </w:r>
    </w:p>
    <w:p w14:paraId="7BBC89E8" w14:textId="77777777" w:rsidR="00631096" w:rsidRDefault="00631096" w:rsidP="00631096">
      <w:pPr>
        <w:pStyle w:val="PL"/>
      </w:pPr>
      <w:r>
        <w:t xml:space="preserve">          type: array</w:t>
      </w:r>
    </w:p>
    <w:p w14:paraId="0B038BF6" w14:textId="77777777" w:rsidR="00631096" w:rsidRDefault="00631096" w:rsidP="00631096">
      <w:pPr>
        <w:pStyle w:val="PL"/>
      </w:pPr>
      <w:r>
        <w:t xml:space="preserve">          items:</w:t>
      </w:r>
    </w:p>
    <w:p w14:paraId="221D0774" w14:textId="77777777" w:rsidR="00631096" w:rsidRDefault="00631096" w:rsidP="00631096">
      <w:pPr>
        <w:pStyle w:val="PL"/>
      </w:pPr>
      <w:r>
        <w:t xml:space="preserve">            $ref: 'TS29571_CommonData.yaml#/components/schemas/Dnai'</w:t>
      </w:r>
    </w:p>
    <w:p w14:paraId="4EB3B1A0" w14:textId="77777777" w:rsidR="00631096" w:rsidRDefault="00631096" w:rsidP="00631096">
      <w:pPr>
        <w:pStyle w:val="PL"/>
      </w:pPr>
      <w:r>
        <w:t xml:space="preserve">          minItems: 1</w:t>
      </w:r>
    </w:p>
    <w:p w14:paraId="5EB221B6" w14:textId="77777777" w:rsidR="00631096" w:rsidRDefault="00631096" w:rsidP="00631096">
      <w:pPr>
        <w:pStyle w:val="PL"/>
      </w:pPr>
      <w:r>
        <w:t xml:space="preserve">        event:</w:t>
      </w:r>
    </w:p>
    <w:p w14:paraId="72C4341B" w14:textId="77777777" w:rsidR="00631096" w:rsidRDefault="00631096" w:rsidP="00631096">
      <w:pPr>
        <w:pStyle w:val="PL"/>
      </w:pPr>
      <w:r>
        <w:lastRenderedPageBreak/>
        <w:t xml:space="preserve">          $ref: '#/components/schemas/NwdafEvent'</w:t>
      </w:r>
    </w:p>
    <w:p w14:paraId="6C0FECB6" w14:textId="77777777" w:rsidR="00631096" w:rsidRDefault="00631096" w:rsidP="00631096">
      <w:pPr>
        <w:pStyle w:val="PL"/>
      </w:pPr>
      <w:r>
        <w:t xml:space="preserve">        extraReportReq:</w:t>
      </w:r>
    </w:p>
    <w:p w14:paraId="39F8FA87" w14:textId="77777777" w:rsidR="00631096" w:rsidRDefault="00631096" w:rsidP="00631096">
      <w:pPr>
        <w:pStyle w:val="PL"/>
      </w:pPr>
      <w:r>
        <w:t xml:space="preserve">          $ref: '#/components/schemas/EventReportingRequirement'</w:t>
      </w:r>
    </w:p>
    <w:p w14:paraId="1FAFE2FD" w14:textId="77777777" w:rsidR="00631096" w:rsidRDefault="00631096" w:rsidP="00631096">
      <w:pPr>
        <w:pStyle w:val="PL"/>
      </w:pPr>
      <w:r>
        <w:t xml:space="preserve">        ladnDnns:</w:t>
      </w:r>
    </w:p>
    <w:p w14:paraId="39A3C480" w14:textId="77777777" w:rsidR="00631096" w:rsidRDefault="00631096" w:rsidP="00631096">
      <w:pPr>
        <w:pStyle w:val="PL"/>
      </w:pPr>
      <w:r>
        <w:t xml:space="preserve">          type: array</w:t>
      </w:r>
    </w:p>
    <w:p w14:paraId="5AB62C01" w14:textId="77777777" w:rsidR="00631096" w:rsidRDefault="00631096" w:rsidP="00631096">
      <w:pPr>
        <w:pStyle w:val="PL"/>
      </w:pPr>
      <w:r>
        <w:t xml:space="preserve">          items:</w:t>
      </w:r>
    </w:p>
    <w:p w14:paraId="19C30379" w14:textId="77777777" w:rsidR="00631096" w:rsidRDefault="00631096" w:rsidP="00631096">
      <w:pPr>
        <w:pStyle w:val="PL"/>
      </w:pPr>
      <w:r>
        <w:t xml:space="preserve">            $ref: 'TS29571_CommonData.yaml#/components/schemas/Dnn'</w:t>
      </w:r>
    </w:p>
    <w:p w14:paraId="6968FC04" w14:textId="77777777" w:rsidR="00631096" w:rsidRDefault="00631096" w:rsidP="00631096">
      <w:pPr>
        <w:pStyle w:val="PL"/>
      </w:pPr>
      <w:r>
        <w:t xml:space="preserve">          minItems: 1</w:t>
      </w:r>
    </w:p>
    <w:p w14:paraId="7B991518" w14:textId="77777777" w:rsidR="00631096" w:rsidRDefault="00631096" w:rsidP="00631096">
      <w:pPr>
        <w:pStyle w:val="PL"/>
      </w:pPr>
      <w:r>
        <w:t xml:space="preserve">          description: Identification(s) of LADN DNN to indicate the LADN service area as the AOI.</w:t>
      </w:r>
    </w:p>
    <w:p w14:paraId="3ACB2C49" w14:textId="77777777" w:rsidR="00631096" w:rsidRDefault="00631096" w:rsidP="00631096">
      <w:pPr>
        <w:pStyle w:val="PL"/>
      </w:pPr>
      <w:r>
        <w:t xml:space="preserve">        loadLevelThreshold:</w:t>
      </w:r>
    </w:p>
    <w:p w14:paraId="1F6EBC05" w14:textId="77777777" w:rsidR="00631096" w:rsidRDefault="00631096" w:rsidP="00631096">
      <w:pPr>
        <w:pStyle w:val="PL"/>
      </w:pPr>
      <w:r>
        <w:t xml:space="preserve">          type: integer</w:t>
      </w:r>
    </w:p>
    <w:p w14:paraId="762FDAF0" w14:textId="77777777" w:rsidR="00631096" w:rsidRDefault="00631096" w:rsidP="00631096">
      <w:pPr>
        <w:pStyle w:val="PL"/>
      </w:pPr>
      <w:r>
        <w:t xml:space="preserve">          description: &gt;</w:t>
      </w:r>
    </w:p>
    <w:p w14:paraId="24EF2233" w14:textId="77777777" w:rsidR="00631096" w:rsidRDefault="00631096" w:rsidP="00631096">
      <w:pPr>
        <w:pStyle w:val="PL"/>
      </w:pPr>
      <w:r>
        <w:t xml:space="preserve">            Indicates that the NWDAF shall report the corresponding network slice load level to the</w:t>
      </w:r>
    </w:p>
    <w:p w14:paraId="04FFBF7E" w14:textId="77777777" w:rsidR="00631096" w:rsidRDefault="00631096" w:rsidP="00631096">
      <w:pPr>
        <w:pStyle w:val="PL"/>
      </w:pPr>
      <w:r>
        <w:t xml:space="preserve">            NF </w:t>
      </w:r>
      <w:r>
        <w:rPr>
          <w:lang w:val="en-US" w:eastAsia="zh-CN"/>
        </w:rPr>
        <w:t>service consumer where the load level of the network slice identified by snssais is</w:t>
      </w:r>
    </w:p>
    <w:p w14:paraId="62620AC1" w14:textId="77777777" w:rsidR="00631096" w:rsidRDefault="00631096" w:rsidP="00631096">
      <w:pPr>
        <w:pStyle w:val="PL"/>
      </w:pPr>
      <w:r>
        <w:t xml:space="preserve">            reached.</w:t>
      </w:r>
    </w:p>
    <w:p w14:paraId="664380FA" w14:textId="77777777" w:rsidR="00631096" w:rsidRDefault="00631096" w:rsidP="00631096">
      <w:pPr>
        <w:pStyle w:val="PL"/>
      </w:pPr>
      <w:r>
        <w:t xml:space="preserve">        notificationMethod:</w:t>
      </w:r>
    </w:p>
    <w:p w14:paraId="46B7E21E" w14:textId="77777777" w:rsidR="00631096" w:rsidRDefault="00631096" w:rsidP="00631096">
      <w:pPr>
        <w:pStyle w:val="PL"/>
      </w:pPr>
      <w:r>
        <w:t xml:space="preserve">          $ref: '#/components/schemas/NotificationMethod'</w:t>
      </w:r>
    </w:p>
    <w:p w14:paraId="176A76F0" w14:textId="77777777" w:rsidR="00631096" w:rsidRDefault="00631096" w:rsidP="00631096">
      <w:pPr>
        <w:pStyle w:val="PL"/>
      </w:pPr>
      <w:r>
        <w:t xml:space="preserve">        matchingDir:</w:t>
      </w:r>
    </w:p>
    <w:p w14:paraId="6A618716" w14:textId="77777777" w:rsidR="00631096" w:rsidRDefault="00631096" w:rsidP="00631096">
      <w:pPr>
        <w:pStyle w:val="PL"/>
      </w:pPr>
      <w:r>
        <w:t xml:space="preserve">          $ref: '#/components/schemas/MatchingDirection'</w:t>
      </w:r>
    </w:p>
    <w:p w14:paraId="3A885625" w14:textId="77777777" w:rsidR="00631096" w:rsidRDefault="00631096" w:rsidP="00631096">
      <w:pPr>
        <w:pStyle w:val="PL"/>
      </w:pPr>
      <w:r>
        <w:t xml:space="preserve">        nfLoadLvlThds:</w:t>
      </w:r>
    </w:p>
    <w:p w14:paraId="1B5DACA6" w14:textId="77777777" w:rsidR="00631096" w:rsidRDefault="00631096" w:rsidP="00631096">
      <w:pPr>
        <w:pStyle w:val="PL"/>
      </w:pPr>
      <w:r>
        <w:t xml:space="preserve">          type: array</w:t>
      </w:r>
    </w:p>
    <w:p w14:paraId="73B522A9" w14:textId="77777777" w:rsidR="00631096" w:rsidRDefault="00631096" w:rsidP="00631096">
      <w:pPr>
        <w:pStyle w:val="PL"/>
      </w:pPr>
      <w:r>
        <w:t xml:space="preserve">          items:</w:t>
      </w:r>
    </w:p>
    <w:p w14:paraId="06FF9CBE" w14:textId="77777777" w:rsidR="00631096" w:rsidRDefault="00631096" w:rsidP="00631096">
      <w:pPr>
        <w:pStyle w:val="PL"/>
      </w:pPr>
      <w:r>
        <w:t xml:space="preserve">            $ref: '#/components/schemas/ThresholdLevel'</w:t>
      </w:r>
    </w:p>
    <w:p w14:paraId="172CD581" w14:textId="77777777" w:rsidR="00631096" w:rsidRDefault="00631096" w:rsidP="00631096">
      <w:pPr>
        <w:pStyle w:val="PL"/>
      </w:pPr>
      <w:r>
        <w:t xml:space="preserve">          minItems: 1</w:t>
      </w:r>
    </w:p>
    <w:p w14:paraId="2E077D59" w14:textId="77777777" w:rsidR="00631096" w:rsidRDefault="00631096" w:rsidP="00631096">
      <w:pPr>
        <w:pStyle w:val="PL"/>
      </w:pPr>
      <w:r>
        <w:t xml:space="preserve">          description: &gt;</w:t>
      </w:r>
    </w:p>
    <w:p w14:paraId="70607DBF" w14:textId="77777777" w:rsidR="00631096" w:rsidRDefault="00631096" w:rsidP="00631096">
      <w:pPr>
        <w:pStyle w:val="PL"/>
      </w:pPr>
      <w:r>
        <w:t xml:space="preserve">            Shall be supplied in order to start reporting when an average load level is reached.</w:t>
      </w:r>
    </w:p>
    <w:p w14:paraId="40C4EDFD" w14:textId="77777777" w:rsidR="00631096" w:rsidRDefault="00631096" w:rsidP="00631096">
      <w:pPr>
        <w:pStyle w:val="PL"/>
      </w:pPr>
      <w:r>
        <w:t xml:space="preserve">        nfInstanceIds:</w:t>
      </w:r>
    </w:p>
    <w:p w14:paraId="5DEAE870" w14:textId="77777777" w:rsidR="00631096" w:rsidRDefault="00631096" w:rsidP="00631096">
      <w:pPr>
        <w:pStyle w:val="PL"/>
      </w:pPr>
      <w:r>
        <w:t xml:space="preserve">          type: array</w:t>
      </w:r>
    </w:p>
    <w:p w14:paraId="17E3EF40" w14:textId="77777777" w:rsidR="00631096" w:rsidRDefault="00631096" w:rsidP="00631096">
      <w:pPr>
        <w:pStyle w:val="PL"/>
      </w:pPr>
      <w:r>
        <w:t xml:space="preserve">          items:</w:t>
      </w:r>
    </w:p>
    <w:p w14:paraId="1E5E2692" w14:textId="77777777" w:rsidR="00631096" w:rsidRDefault="00631096" w:rsidP="00631096">
      <w:pPr>
        <w:pStyle w:val="PL"/>
      </w:pPr>
      <w:r>
        <w:t xml:space="preserve">            $ref: 'TS29571_CommonData.yaml#/components/schemas/NfInstanceId'</w:t>
      </w:r>
    </w:p>
    <w:p w14:paraId="1CFA6AFC" w14:textId="77777777" w:rsidR="00631096" w:rsidRDefault="00631096" w:rsidP="00631096">
      <w:pPr>
        <w:pStyle w:val="PL"/>
      </w:pPr>
      <w:r>
        <w:t xml:space="preserve">          minItems: 1</w:t>
      </w:r>
    </w:p>
    <w:p w14:paraId="4DE70503" w14:textId="77777777" w:rsidR="00631096" w:rsidRDefault="00631096" w:rsidP="00631096">
      <w:pPr>
        <w:pStyle w:val="PL"/>
      </w:pPr>
      <w:r>
        <w:t xml:space="preserve">        nfSetIds:</w:t>
      </w:r>
    </w:p>
    <w:p w14:paraId="32B81829" w14:textId="77777777" w:rsidR="00631096" w:rsidRDefault="00631096" w:rsidP="00631096">
      <w:pPr>
        <w:pStyle w:val="PL"/>
      </w:pPr>
      <w:r>
        <w:t xml:space="preserve">          type: array</w:t>
      </w:r>
    </w:p>
    <w:p w14:paraId="5B83AF17" w14:textId="77777777" w:rsidR="00631096" w:rsidRDefault="00631096" w:rsidP="00631096">
      <w:pPr>
        <w:pStyle w:val="PL"/>
      </w:pPr>
      <w:r>
        <w:t xml:space="preserve">          items:</w:t>
      </w:r>
    </w:p>
    <w:p w14:paraId="65E0E928" w14:textId="77777777" w:rsidR="00631096" w:rsidRDefault="00631096" w:rsidP="00631096">
      <w:pPr>
        <w:pStyle w:val="PL"/>
      </w:pPr>
      <w:r>
        <w:t xml:space="preserve">            $ref: 'TS29571_CommonData.yaml#/components/schemas/NfSetId'</w:t>
      </w:r>
    </w:p>
    <w:p w14:paraId="005DA1A4" w14:textId="77777777" w:rsidR="00631096" w:rsidRDefault="00631096" w:rsidP="00631096">
      <w:pPr>
        <w:pStyle w:val="PL"/>
      </w:pPr>
      <w:r>
        <w:t xml:space="preserve">          minItems: 1</w:t>
      </w:r>
    </w:p>
    <w:p w14:paraId="230EB898" w14:textId="77777777" w:rsidR="00631096" w:rsidRDefault="00631096" w:rsidP="00631096">
      <w:pPr>
        <w:pStyle w:val="PL"/>
      </w:pPr>
      <w:r>
        <w:t xml:space="preserve">        nfTypes:</w:t>
      </w:r>
    </w:p>
    <w:p w14:paraId="06CC528D" w14:textId="77777777" w:rsidR="00631096" w:rsidRDefault="00631096" w:rsidP="00631096">
      <w:pPr>
        <w:pStyle w:val="PL"/>
      </w:pPr>
      <w:r>
        <w:t xml:space="preserve">          type: array</w:t>
      </w:r>
    </w:p>
    <w:p w14:paraId="678796FB" w14:textId="77777777" w:rsidR="00631096" w:rsidRDefault="00631096" w:rsidP="00631096">
      <w:pPr>
        <w:pStyle w:val="PL"/>
      </w:pPr>
      <w:r>
        <w:t xml:space="preserve">          items:</w:t>
      </w:r>
    </w:p>
    <w:p w14:paraId="57B7F805" w14:textId="77777777" w:rsidR="00631096" w:rsidRDefault="00631096" w:rsidP="00631096">
      <w:pPr>
        <w:pStyle w:val="PL"/>
      </w:pPr>
      <w:r>
        <w:t xml:space="preserve">            $ref: 'TS29510_Nnrf_NFManagement.yaml#/components/schemas/NFType'</w:t>
      </w:r>
    </w:p>
    <w:p w14:paraId="47B2B3AE" w14:textId="77777777" w:rsidR="00631096" w:rsidRDefault="00631096" w:rsidP="00631096">
      <w:pPr>
        <w:pStyle w:val="PL"/>
      </w:pPr>
      <w:r>
        <w:t xml:space="preserve">          minItems: 1</w:t>
      </w:r>
    </w:p>
    <w:p w14:paraId="2DA3E836" w14:textId="77777777" w:rsidR="00631096" w:rsidRDefault="00631096" w:rsidP="00631096">
      <w:pPr>
        <w:pStyle w:val="PL"/>
      </w:pPr>
      <w:r>
        <w:t xml:space="preserve">        networkArea:</w:t>
      </w:r>
    </w:p>
    <w:p w14:paraId="04103CD5" w14:textId="77777777" w:rsidR="00631096" w:rsidRDefault="00631096" w:rsidP="00631096">
      <w:pPr>
        <w:pStyle w:val="PL"/>
      </w:pPr>
      <w:r>
        <w:t xml:space="preserve">          $ref: 'TS29554_Npcf_BDTPolicyControl.yaml#/components/schemas/NetworkAreaInfo'</w:t>
      </w:r>
    </w:p>
    <w:p w14:paraId="7DFA695A"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0AA8A7D2"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'#/components/schemas/GeoLocation'</w:t>
      </w:r>
    </w:p>
    <w:p w14:paraId="033ADC2A" w14:textId="77777777" w:rsidR="00631096" w:rsidRDefault="00631096" w:rsidP="00631096">
      <w:pPr>
        <w:pStyle w:val="PL"/>
      </w:pPr>
      <w:r>
        <w:t xml:space="preserve">        temporalGranSize:</w:t>
      </w:r>
    </w:p>
    <w:p w14:paraId="041CE591" w14:textId="77777777" w:rsidR="00631096" w:rsidRDefault="00631096" w:rsidP="00631096">
      <w:pPr>
        <w:pStyle w:val="PL"/>
      </w:pPr>
      <w:r>
        <w:t xml:space="preserve">          $ref: 'TS29571_CommonData.yaml#/components/schemas/DurationSec'</w:t>
      </w:r>
    </w:p>
    <w:p w14:paraId="639FA8E5" w14:textId="77777777" w:rsidR="00631096" w:rsidRDefault="00631096" w:rsidP="00631096">
      <w:pPr>
        <w:pStyle w:val="PL"/>
      </w:pPr>
      <w:r>
        <w:t xml:space="preserve">        spatialGranSizeTa:</w:t>
      </w:r>
    </w:p>
    <w:p w14:paraId="7F1F3304" w14:textId="77777777" w:rsidR="00631096" w:rsidRDefault="00631096" w:rsidP="00631096">
      <w:pPr>
        <w:pStyle w:val="PL"/>
      </w:pPr>
      <w:r>
        <w:t xml:space="preserve">          $ref: 'TS29571_CommonData.yaml#/components/schemas/Uinteger'</w:t>
      </w:r>
    </w:p>
    <w:p w14:paraId="6AF52F90" w14:textId="77777777" w:rsidR="00631096" w:rsidRDefault="00631096" w:rsidP="00631096">
      <w:pPr>
        <w:pStyle w:val="PL"/>
      </w:pPr>
      <w:r>
        <w:t xml:space="preserve">        spatialGranSizeCell:</w:t>
      </w:r>
    </w:p>
    <w:p w14:paraId="5B2EA51E" w14:textId="77777777" w:rsidR="00631096" w:rsidRDefault="00631096" w:rsidP="00631096">
      <w:pPr>
        <w:pStyle w:val="PL"/>
      </w:pPr>
      <w:r>
        <w:t xml:space="preserve">          $ref: 'TS29571_CommonData.yaml#/components/schemas/Uinteger'</w:t>
      </w:r>
    </w:p>
    <w:p w14:paraId="278148D7" w14:textId="77777777" w:rsidR="00631096" w:rsidRDefault="00631096" w:rsidP="00631096">
      <w:pPr>
        <w:pStyle w:val="PL"/>
      </w:pPr>
      <w:r>
        <w:t xml:space="preserve">        fineGranAreas:</w:t>
      </w:r>
    </w:p>
    <w:p w14:paraId="25D42AE3" w14:textId="77777777" w:rsidR="00631096" w:rsidRDefault="00631096" w:rsidP="00631096">
      <w:pPr>
        <w:pStyle w:val="PL"/>
      </w:pPr>
      <w:r>
        <w:t xml:space="preserve">          type: array</w:t>
      </w:r>
    </w:p>
    <w:p w14:paraId="577E0494" w14:textId="77777777" w:rsidR="00631096" w:rsidRDefault="00631096" w:rsidP="00631096">
      <w:pPr>
        <w:pStyle w:val="PL"/>
      </w:pPr>
      <w:r>
        <w:t xml:space="preserve">          items:</w:t>
      </w:r>
    </w:p>
    <w:p w14:paraId="188291DC" w14:textId="77777777" w:rsidR="00631096" w:rsidRDefault="00631096" w:rsidP="00631096">
      <w:pPr>
        <w:pStyle w:val="PL"/>
      </w:pPr>
      <w:r>
        <w:t xml:space="preserve">            </w:t>
      </w:r>
      <w:r>
        <w:rPr>
          <w:rFonts w:cs="Courier New"/>
          <w:szCs w:val="16"/>
        </w:rPr>
        <w:t>$ref: 'TS29522_AMPolicyAuthorization.yaml#/components/schemas/GeographicalArea'</w:t>
      </w:r>
    </w:p>
    <w:p w14:paraId="64227492" w14:textId="77777777" w:rsidR="00631096" w:rsidRDefault="00631096" w:rsidP="00631096">
      <w:pPr>
        <w:pStyle w:val="PL"/>
      </w:pPr>
      <w:r>
        <w:t xml:space="preserve">          minItems: 1</w:t>
      </w:r>
    </w:p>
    <w:p w14:paraId="18DEE21A" w14:textId="77777777" w:rsidR="00631096" w:rsidRDefault="00631096" w:rsidP="00631096">
      <w:pPr>
        <w:pStyle w:val="PL"/>
      </w:pPr>
      <w:r>
        <w:t xml:space="preserve">          description: </w:t>
      </w:r>
      <w:r>
        <w:rPr>
          <w:lang w:eastAsia="zh-CN"/>
        </w:rPr>
        <w:t>Indicates th</w:t>
      </w:r>
      <w:r>
        <w:t>e fine granularity areas to which the subscription applies.</w:t>
      </w:r>
    </w:p>
    <w:p w14:paraId="3994C9DA" w14:textId="77777777" w:rsidR="00631096" w:rsidRDefault="00631096" w:rsidP="00631096">
      <w:pPr>
        <w:pStyle w:val="PL"/>
      </w:pPr>
      <w:r>
        <w:t xml:space="preserve">        visitedAreas:</w:t>
      </w:r>
    </w:p>
    <w:p w14:paraId="1C1071D6" w14:textId="77777777" w:rsidR="00631096" w:rsidRDefault="00631096" w:rsidP="00631096">
      <w:pPr>
        <w:pStyle w:val="PL"/>
      </w:pPr>
      <w:r>
        <w:t xml:space="preserve">          type: array</w:t>
      </w:r>
    </w:p>
    <w:p w14:paraId="3DEBD6B7" w14:textId="77777777" w:rsidR="00631096" w:rsidRDefault="00631096" w:rsidP="00631096">
      <w:pPr>
        <w:pStyle w:val="PL"/>
      </w:pPr>
      <w:r>
        <w:t xml:space="preserve">          items:</w:t>
      </w:r>
    </w:p>
    <w:p w14:paraId="1B98F842" w14:textId="77777777" w:rsidR="00631096" w:rsidRDefault="00631096" w:rsidP="00631096">
      <w:pPr>
        <w:pStyle w:val="PL"/>
      </w:pPr>
      <w:r>
        <w:t xml:space="preserve">            $ref: 'TS29554_Npcf_BDTPolicyControl.yaml#/components/schemas/NetworkAreaInfo'</w:t>
      </w:r>
    </w:p>
    <w:p w14:paraId="5678C448" w14:textId="77777777" w:rsidR="00631096" w:rsidRDefault="00631096" w:rsidP="00631096">
      <w:pPr>
        <w:pStyle w:val="PL"/>
      </w:pPr>
      <w:r>
        <w:t xml:space="preserve">          minItems: 1</w:t>
      </w:r>
    </w:p>
    <w:p w14:paraId="720EE2DB" w14:textId="77777777" w:rsidR="00631096" w:rsidRDefault="00631096" w:rsidP="00631096">
      <w:pPr>
        <w:pStyle w:val="PL"/>
      </w:pPr>
      <w:r>
        <w:t xml:space="preserve">        maxTopAppUlNbr:</w:t>
      </w:r>
    </w:p>
    <w:p w14:paraId="4021F08E" w14:textId="77777777" w:rsidR="00631096" w:rsidRDefault="00631096" w:rsidP="00631096">
      <w:pPr>
        <w:pStyle w:val="PL"/>
      </w:pPr>
      <w:r>
        <w:t xml:space="preserve">          $ref: 'TS29571_CommonData.yaml#/components/schemas/Uinteger'</w:t>
      </w:r>
    </w:p>
    <w:p w14:paraId="7116614F" w14:textId="77777777" w:rsidR="00631096" w:rsidRDefault="00631096" w:rsidP="00631096">
      <w:pPr>
        <w:pStyle w:val="PL"/>
      </w:pPr>
      <w:r>
        <w:t xml:space="preserve">        maxTopAppDlNbr:</w:t>
      </w:r>
    </w:p>
    <w:p w14:paraId="029FF8DB" w14:textId="77777777" w:rsidR="00631096" w:rsidRDefault="00631096" w:rsidP="00631096">
      <w:pPr>
        <w:pStyle w:val="PL"/>
      </w:pPr>
      <w:r>
        <w:t xml:space="preserve">          $ref: 'TS29571_CommonData.yaml#/components/schemas/Uinteger'</w:t>
      </w:r>
    </w:p>
    <w:p w14:paraId="4E1AA56D" w14:textId="77777777" w:rsidR="00631096" w:rsidRDefault="00631096" w:rsidP="00631096">
      <w:pPr>
        <w:pStyle w:val="PL"/>
      </w:pPr>
      <w:r>
        <w:t xml:space="preserve">        nsiIdInfos:</w:t>
      </w:r>
    </w:p>
    <w:p w14:paraId="6F492575" w14:textId="77777777" w:rsidR="00631096" w:rsidRDefault="00631096" w:rsidP="00631096">
      <w:pPr>
        <w:pStyle w:val="PL"/>
      </w:pPr>
      <w:r>
        <w:t xml:space="preserve">          type: array</w:t>
      </w:r>
    </w:p>
    <w:p w14:paraId="642EE8B2" w14:textId="77777777" w:rsidR="00631096" w:rsidRDefault="00631096" w:rsidP="00631096">
      <w:pPr>
        <w:pStyle w:val="PL"/>
      </w:pPr>
      <w:r>
        <w:t xml:space="preserve">          items:</w:t>
      </w:r>
    </w:p>
    <w:p w14:paraId="76A1E3C8" w14:textId="77777777" w:rsidR="00631096" w:rsidRDefault="00631096" w:rsidP="00631096">
      <w:pPr>
        <w:pStyle w:val="PL"/>
      </w:pPr>
      <w:r>
        <w:t xml:space="preserve">            $ref: '#/components/schemas/NsiIdInfo'</w:t>
      </w:r>
    </w:p>
    <w:p w14:paraId="3BAC57CF" w14:textId="77777777" w:rsidR="00631096" w:rsidRDefault="00631096" w:rsidP="00631096">
      <w:pPr>
        <w:pStyle w:val="PL"/>
      </w:pPr>
      <w:r>
        <w:t xml:space="preserve">          minItems: 1</w:t>
      </w:r>
    </w:p>
    <w:p w14:paraId="5DB16641" w14:textId="77777777" w:rsidR="00631096" w:rsidRDefault="00631096" w:rsidP="00631096">
      <w:pPr>
        <w:pStyle w:val="PL"/>
      </w:pPr>
      <w:r>
        <w:t xml:space="preserve">        nsiLevelThrds:</w:t>
      </w:r>
    </w:p>
    <w:p w14:paraId="79ACC572" w14:textId="77777777" w:rsidR="00631096" w:rsidRDefault="00631096" w:rsidP="00631096">
      <w:pPr>
        <w:pStyle w:val="PL"/>
      </w:pPr>
      <w:r>
        <w:t xml:space="preserve">          type: array</w:t>
      </w:r>
    </w:p>
    <w:p w14:paraId="741F8D96" w14:textId="77777777" w:rsidR="00631096" w:rsidRDefault="00631096" w:rsidP="00631096">
      <w:pPr>
        <w:pStyle w:val="PL"/>
      </w:pPr>
      <w:r>
        <w:t xml:space="preserve">          items:</w:t>
      </w:r>
    </w:p>
    <w:p w14:paraId="7987B856" w14:textId="77777777" w:rsidR="00631096" w:rsidRDefault="00631096" w:rsidP="00631096">
      <w:pPr>
        <w:pStyle w:val="PL"/>
      </w:pPr>
      <w:r>
        <w:t xml:space="preserve">            $ref: 'TS29571_CommonData.yaml#/components/schemas/Uinteger'</w:t>
      </w:r>
    </w:p>
    <w:p w14:paraId="66B7BD64" w14:textId="77777777" w:rsidR="00631096" w:rsidRDefault="00631096" w:rsidP="00631096">
      <w:pPr>
        <w:pStyle w:val="PL"/>
      </w:pPr>
      <w:r>
        <w:t xml:space="preserve">          minItems: 1</w:t>
      </w:r>
    </w:p>
    <w:p w14:paraId="31E992CD" w14:textId="77777777" w:rsidR="00631096" w:rsidRDefault="00631096" w:rsidP="00631096">
      <w:pPr>
        <w:pStyle w:val="PL"/>
      </w:pPr>
      <w:r>
        <w:t xml:space="preserve">        qosRequ:</w:t>
      </w:r>
    </w:p>
    <w:p w14:paraId="68B18468" w14:textId="77777777" w:rsidR="00631096" w:rsidRDefault="00631096" w:rsidP="00631096">
      <w:pPr>
        <w:pStyle w:val="PL"/>
      </w:pPr>
      <w:r>
        <w:t xml:space="preserve">          $ref: '#/components/schemas/QosRequirement'</w:t>
      </w:r>
    </w:p>
    <w:p w14:paraId="7D3183FC" w14:textId="77777777" w:rsidR="00631096" w:rsidRDefault="00631096" w:rsidP="00631096">
      <w:pPr>
        <w:pStyle w:val="PL"/>
      </w:pPr>
      <w:r>
        <w:lastRenderedPageBreak/>
        <w:t xml:space="preserve">        qosFlowRetThds:</w:t>
      </w:r>
    </w:p>
    <w:p w14:paraId="6FA16490" w14:textId="77777777" w:rsidR="00631096" w:rsidRDefault="00631096" w:rsidP="00631096">
      <w:pPr>
        <w:pStyle w:val="PL"/>
      </w:pPr>
      <w:r>
        <w:t xml:space="preserve">          type: array</w:t>
      </w:r>
    </w:p>
    <w:p w14:paraId="1D9BD8A2" w14:textId="77777777" w:rsidR="00631096" w:rsidRDefault="00631096" w:rsidP="00631096">
      <w:pPr>
        <w:pStyle w:val="PL"/>
      </w:pPr>
      <w:r>
        <w:t xml:space="preserve">          items:</w:t>
      </w:r>
    </w:p>
    <w:p w14:paraId="7ED27D1D" w14:textId="77777777" w:rsidR="00631096" w:rsidRDefault="00631096" w:rsidP="00631096">
      <w:pPr>
        <w:pStyle w:val="PL"/>
      </w:pPr>
      <w:r>
        <w:t xml:space="preserve">            $ref: '#/components/schemas/RetainabilityThreshold'</w:t>
      </w:r>
    </w:p>
    <w:p w14:paraId="6C16BF90" w14:textId="77777777" w:rsidR="00631096" w:rsidRDefault="00631096" w:rsidP="00631096">
      <w:pPr>
        <w:pStyle w:val="PL"/>
      </w:pPr>
      <w:r>
        <w:t xml:space="preserve">          minItems: 1</w:t>
      </w:r>
    </w:p>
    <w:p w14:paraId="3FBFE53C" w14:textId="77777777" w:rsidR="00631096" w:rsidRDefault="00631096" w:rsidP="00631096">
      <w:pPr>
        <w:pStyle w:val="PL"/>
      </w:pPr>
      <w:r>
        <w:t xml:space="preserve">        ranUeThrouThds:</w:t>
      </w:r>
    </w:p>
    <w:p w14:paraId="3FC9F441" w14:textId="77777777" w:rsidR="00631096" w:rsidRDefault="00631096" w:rsidP="00631096">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1AC4A10" w14:textId="77777777" w:rsidR="00631096" w:rsidRDefault="00631096" w:rsidP="00631096">
      <w:pPr>
        <w:pStyle w:val="PL"/>
      </w:pPr>
      <w:r>
        <w:t xml:space="preserve">          items:</w:t>
      </w:r>
    </w:p>
    <w:p w14:paraId="09A22999" w14:textId="77777777" w:rsidR="00631096" w:rsidRDefault="00631096" w:rsidP="00631096">
      <w:pPr>
        <w:pStyle w:val="PL"/>
      </w:pPr>
      <w:r>
        <w:t xml:space="preserve">            $ref: 'TS29571_CommonData.yaml#/components/schemas/BitRate'</w:t>
      </w:r>
    </w:p>
    <w:p w14:paraId="2D2287A2" w14:textId="77777777" w:rsidR="00631096" w:rsidRDefault="00631096" w:rsidP="00631096">
      <w:pPr>
        <w:pStyle w:val="PL"/>
      </w:pPr>
      <w:r>
        <w:t xml:space="preserve">          minItems: 1</w:t>
      </w:r>
    </w:p>
    <w:p w14:paraId="20BA1C68"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bookmarkStart w:id="175" w:name="_Hlk193459239"/>
      <w:r>
        <w:rPr>
          <w:rFonts w:ascii="Courier New" w:hAnsi="Courier New"/>
          <w:sz w:val="16"/>
        </w:rPr>
        <w:t>e2eDelay</w:t>
      </w:r>
      <w:r w:rsidRPr="00F31FE4">
        <w:rPr>
          <w:rFonts w:ascii="Courier New" w:hAnsi="Courier New"/>
          <w:sz w:val="16"/>
        </w:rPr>
        <w:t>Thds:</w:t>
      </w:r>
    </w:p>
    <w:p w14:paraId="1EE0915C" w14:textId="77777777" w:rsidR="00631096" w:rsidRPr="00F31FE4" w:rsidRDefault="00631096" w:rsidP="00631096">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28352627"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1A0574B2"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r>
        <w:rPr>
          <w:rFonts w:ascii="Courier New" w:hAnsi="Courier New"/>
          <w:sz w:val="16"/>
        </w:rPr>
        <w:t>PacketDelBudget</w:t>
      </w:r>
      <w:r w:rsidRPr="00F31FE4">
        <w:rPr>
          <w:rFonts w:ascii="Courier New" w:hAnsi="Courier New"/>
          <w:sz w:val="16"/>
        </w:rPr>
        <w:t>'</w:t>
      </w:r>
    </w:p>
    <w:p w14:paraId="5E5A91ED"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bookmarkEnd w:id="175"/>
    <w:p w14:paraId="539D12F4" w14:textId="77777777" w:rsidR="00631096" w:rsidRDefault="00631096" w:rsidP="00631096">
      <w:pPr>
        <w:pStyle w:val="PL"/>
      </w:pPr>
      <w:r>
        <w:t xml:space="preserve">        repetitionPeriod:</w:t>
      </w:r>
    </w:p>
    <w:p w14:paraId="4BECFD05" w14:textId="77777777" w:rsidR="00631096" w:rsidRDefault="00631096" w:rsidP="00631096">
      <w:pPr>
        <w:pStyle w:val="PL"/>
      </w:pPr>
      <w:r>
        <w:t xml:space="preserve">          $ref: 'TS29571_CommonData.yaml#/components/schemas/DurationSec'</w:t>
      </w:r>
    </w:p>
    <w:p w14:paraId="5DB3959C" w14:textId="77777777" w:rsidR="00631096" w:rsidRDefault="00631096" w:rsidP="00631096">
      <w:pPr>
        <w:pStyle w:val="PL"/>
      </w:pPr>
      <w:r>
        <w:t xml:space="preserve">        snssaia:</w:t>
      </w:r>
    </w:p>
    <w:p w14:paraId="4D7F77FC" w14:textId="77777777" w:rsidR="00631096" w:rsidRDefault="00631096" w:rsidP="00631096">
      <w:pPr>
        <w:pStyle w:val="PL"/>
      </w:pPr>
      <w:r>
        <w:t xml:space="preserve">          type: array</w:t>
      </w:r>
    </w:p>
    <w:p w14:paraId="2E2AD11F" w14:textId="77777777" w:rsidR="00631096" w:rsidRDefault="00631096" w:rsidP="00631096">
      <w:pPr>
        <w:pStyle w:val="PL"/>
      </w:pPr>
      <w:r>
        <w:t xml:space="preserve">          items:</w:t>
      </w:r>
    </w:p>
    <w:p w14:paraId="3BA54C2F" w14:textId="77777777" w:rsidR="00631096" w:rsidRDefault="00631096" w:rsidP="00631096">
      <w:pPr>
        <w:pStyle w:val="PL"/>
      </w:pPr>
      <w:r>
        <w:t xml:space="preserve">            $ref: 'TS29571_CommonData.yaml#/components/schemas/Snssai'</w:t>
      </w:r>
    </w:p>
    <w:p w14:paraId="4F686A36" w14:textId="77777777" w:rsidR="00631096" w:rsidRDefault="00631096" w:rsidP="00631096">
      <w:pPr>
        <w:pStyle w:val="PL"/>
      </w:pPr>
      <w:r>
        <w:t xml:space="preserve">          minItems: 1</w:t>
      </w:r>
    </w:p>
    <w:p w14:paraId="73BF69DD" w14:textId="77777777" w:rsidR="00631096" w:rsidRDefault="00631096" w:rsidP="00631096">
      <w:pPr>
        <w:pStyle w:val="PL"/>
      </w:pPr>
      <w:r>
        <w:t xml:space="preserve">          description: &gt;</w:t>
      </w:r>
    </w:p>
    <w:p w14:paraId="114D31BC" w14:textId="77777777" w:rsidR="00631096" w:rsidRDefault="00631096" w:rsidP="00631096">
      <w:pPr>
        <w:pStyle w:val="PL"/>
      </w:pPr>
      <w:r>
        <w:t xml:space="preserve">            Identification(s) of network slice to which the subscription applies. It corresponds to</w:t>
      </w:r>
    </w:p>
    <w:p w14:paraId="5979A2E1" w14:textId="77777777" w:rsidR="00631096" w:rsidRDefault="00631096" w:rsidP="00631096">
      <w:pPr>
        <w:pStyle w:val="PL"/>
      </w:pPr>
      <w:r>
        <w:t xml:space="preserve">            snssais in the data model definition of 3GPP TS 29.520. </w:t>
      </w:r>
    </w:p>
    <w:p w14:paraId="2A6A8AAD"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tgtUe:</w:t>
      </w:r>
    </w:p>
    <w:p w14:paraId="5456C8C4"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'#/components/schemas/TargetUeInformation'</w:t>
      </w:r>
    </w:p>
    <w:p w14:paraId="2060F0B4"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41FEF9A4"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'#/components/schemas/RoamingInfo'</w:t>
      </w:r>
    </w:p>
    <w:p w14:paraId="6DBBD0A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congThresholds:</w:t>
      </w:r>
    </w:p>
    <w:p w14:paraId="5940B331" w14:textId="77777777" w:rsidR="00631096" w:rsidRDefault="00631096" w:rsidP="00631096">
      <w:pPr>
        <w:pStyle w:val="PL"/>
      </w:pPr>
      <w:r>
        <w:t xml:space="preserve">          type: array</w:t>
      </w:r>
    </w:p>
    <w:p w14:paraId="222749E0" w14:textId="77777777" w:rsidR="00631096" w:rsidRDefault="00631096" w:rsidP="00631096">
      <w:pPr>
        <w:pStyle w:val="PL"/>
      </w:pPr>
      <w:r>
        <w:t xml:space="preserve">          items:</w:t>
      </w:r>
    </w:p>
    <w:p w14:paraId="5849DF81" w14:textId="77777777" w:rsidR="00631096" w:rsidRDefault="00631096" w:rsidP="00631096">
      <w:pPr>
        <w:pStyle w:val="PL"/>
      </w:pPr>
      <w:r>
        <w:t xml:space="preserve">            $ref: '#/components/schemas/ThresholdLevel'</w:t>
      </w:r>
    </w:p>
    <w:p w14:paraId="25103C7E" w14:textId="77777777" w:rsidR="00631096" w:rsidRDefault="00631096" w:rsidP="00631096">
      <w:pPr>
        <w:pStyle w:val="PL"/>
      </w:pPr>
      <w:r>
        <w:t xml:space="preserve">          minItems: 1</w:t>
      </w:r>
    </w:p>
    <w:p w14:paraId="7AED8570" w14:textId="77777777" w:rsidR="00631096" w:rsidRDefault="00631096" w:rsidP="00631096">
      <w:pPr>
        <w:pStyle w:val="PL"/>
      </w:pPr>
      <w:r>
        <w:t xml:space="preserve">        nwPerfRequs:</w:t>
      </w:r>
    </w:p>
    <w:p w14:paraId="05250776" w14:textId="77777777" w:rsidR="00631096" w:rsidRDefault="00631096" w:rsidP="00631096">
      <w:pPr>
        <w:pStyle w:val="PL"/>
      </w:pPr>
      <w:r>
        <w:t xml:space="preserve">          type: array</w:t>
      </w:r>
    </w:p>
    <w:p w14:paraId="789BF163" w14:textId="77777777" w:rsidR="00631096" w:rsidRDefault="00631096" w:rsidP="00631096">
      <w:pPr>
        <w:pStyle w:val="PL"/>
      </w:pPr>
      <w:r>
        <w:t xml:space="preserve">          items:</w:t>
      </w:r>
    </w:p>
    <w:p w14:paraId="118853A9" w14:textId="77777777" w:rsidR="00631096" w:rsidRDefault="00631096" w:rsidP="00631096">
      <w:pPr>
        <w:pStyle w:val="PL"/>
      </w:pPr>
      <w:r>
        <w:t xml:space="preserve">            $ref: '#/components/schemas/NetworkPerfRequirement'</w:t>
      </w:r>
    </w:p>
    <w:p w14:paraId="35FE3510" w14:textId="77777777" w:rsidR="00631096" w:rsidRDefault="00631096" w:rsidP="00631096">
      <w:pPr>
        <w:pStyle w:val="PL"/>
      </w:pPr>
      <w:r>
        <w:t xml:space="preserve">          minItems: 1</w:t>
      </w:r>
    </w:p>
    <w:p w14:paraId="74468944" w14:textId="77777777" w:rsidR="00631096" w:rsidRDefault="00631096" w:rsidP="00631096">
      <w:pPr>
        <w:pStyle w:val="PL"/>
      </w:pPr>
      <w:r>
        <w:t xml:space="preserve">        </w:t>
      </w:r>
      <w:r>
        <w:rPr>
          <w:rFonts w:hint="eastAsia"/>
          <w:lang w:eastAsia="zh-CN"/>
        </w:rPr>
        <w:t>u</w:t>
      </w:r>
      <w:r>
        <w:rPr>
          <w:lang w:eastAsia="zh-CN"/>
        </w:rPr>
        <w:t>eCommReqs</w:t>
      </w:r>
      <w:r>
        <w:t>:</w:t>
      </w:r>
    </w:p>
    <w:p w14:paraId="510CE977" w14:textId="77777777" w:rsidR="00631096" w:rsidRDefault="00631096" w:rsidP="00631096">
      <w:pPr>
        <w:pStyle w:val="PL"/>
      </w:pPr>
      <w:r>
        <w:t xml:space="preserve">          type: array</w:t>
      </w:r>
    </w:p>
    <w:p w14:paraId="77656C7E" w14:textId="77777777" w:rsidR="00631096" w:rsidRDefault="00631096" w:rsidP="00631096">
      <w:pPr>
        <w:pStyle w:val="PL"/>
      </w:pPr>
      <w:r>
        <w:t xml:space="preserve">          items:</w:t>
      </w:r>
    </w:p>
    <w:p w14:paraId="09001E0E" w14:textId="77777777" w:rsidR="00631096" w:rsidRDefault="00631096" w:rsidP="00631096">
      <w:pPr>
        <w:pStyle w:val="PL"/>
      </w:pPr>
      <w:r>
        <w:t xml:space="preserve">            $ref: '#/components/schemas/UeCommReq'</w:t>
      </w:r>
    </w:p>
    <w:p w14:paraId="648DB15C" w14:textId="77777777" w:rsidR="00631096" w:rsidRDefault="00631096" w:rsidP="00631096">
      <w:pPr>
        <w:pStyle w:val="PL"/>
      </w:pPr>
      <w:r>
        <w:t xml:space="preserve">          minItems: 1</w:t>
      </w:r>
    </w:p>
    <w:p w14:paraId="2ADA120E" w14:textId="77777777" w:rsidR="00631096" w:rsidRDefault="00631096" w:rsidP="00631096">
      <w:pPr>
        <w:pStyle w:val="PL"/>
      </w:pPr>
      <w:r>
        <w:t xml:space="preserve">        </w:t>
      </w:r>
      <w:r>
        <w:rPr>
          <w:rFonts w:hint="eastAsia"/>
          <w:lang w:eastAsia="zh-CN"/>
        </w:rPr>
        <w:t>u</w:t>
      </w:r>
      <w:r>
        <w:rPr>
          <w:lang w:eastAsia="zh-CN"/>
        </w:rPr>
        <w:t>eMobilityReqs</w:t>
      </w:r>
      <w:r>
        <w:t>:</w:t>
      </w:r>
    </w:p>
    <w:p w14:paraId="0AF371B0" w14:textId="77777777" w:rsidR="00631096" w:rsidRDefault="00631096" w:rsidP="00631096">
      <w:pPr>
        <w:pStyle w:val="PL"/>
      </w:pPr>
      <w:r>
        <w:t xml:space="preserve">          type: array</w:t>
      </w:r>
    </w:p>
    <w:p w14:paraId="385D352B" w14:textId="77777777" w:rsidR="00631096" w:rsidRDefault="00631096" w:rsidP="00631096">
      <w:pPr>
        <w:pStyle w:val="PL"/>
      </w:pPr>
      <w:r>
        <w:t xml:space="preserve">          items:</w:t>
      </w:r>
    </w:p>
    <w:p w14:paraId="6ACD905B" w14:textId="77777777" w:rsidR="00631096" w:rsidRDefault="00631096" w:rsidP="00631096">
      <w:pPr>
        <w:pStyle w:val="PL"/>
      </w:pPr>
      <w:r>
        <w:t xml:space="preserve">            $ref: '#/components/schemas/UeMobilityReq'</w:t>
      </w:r>
    </w:p>
    <w:p w14:paraId="6B27D5D0" w14:textId="77777777" w:rsidR="00631096" w:rsidRDefault="00631096" w:rsidP="00631096">
      <w:pPr>
        <w:pStyle w:val="PL"/>
      </w:pPr>
      <w:r>
        <w:t xml:space="preserve">          minItems: 1</w:t>
      </w:r>
    </w:p>
    <w:p w14:paraId="724275FC" w14:textId="77777777" w:rsidR="00631096" w:rsidRDefault="00631096" w:rsidP="00631096">
      <w:pPr>
        <w:pStyle w:val="PL"/>
      </w:pPr>
      <w:r>
        <w:t xml:space="preserve">        userDataConO</w:t>
      </w:r>
      <w:r>
        <w:rPr>
          <w:lang w:eastAsia="zh-CN"/>
        </w:rPr>
        <w:t>rderCri</w:t>
      </w:r>
      <w:r>
        <w:t>:</w:t>
      </w:r>
    </w:p>
    <w:p w14:paraId="7AB53443" w14:textId="77777777" w:rsidR="00631096" w:rsidRDefault="00631096" w:rsidP="00631096">
      <w:pPr>
        <w:pStyle w:val="PL"/>
      </w:pPr>
      <w:r>
        <w:t xml:space="preserve">          $ref: '#/components/schemas/UserDataConOrderCrit'</w:t>
      </w:r>
    </w:p>
    <w:p w14:paraId="14A2E7F4" w14:textId="77777777" w:rsidR="00631096" w:rsidRDefault="00631096" w:rsidP="00631096">
      <w:pPr>
        <w:pStyle w:val="PL"/>
      </w:pPr>
      <w:r>
        <w:t xml:space="preserve">        bwRequs:</w:t>
      </w:r>
    </w:p>
    <w:p w14:paraId="48A927A0" w14:textId="77777777" w:rsidR="00631096" w:rsidRDefault="00631096" w:rsidP="00631096">
      <w:pPr>
        <w:pStyle w:val="PL"/>
      </w:pPr>
      <w:r>
        <w:t xml:space="preserve">          type: array</w:t>
      </w:r>
    </w:p>
    <w:p w14:paraId="1C61F081" w14:textId="77777777" w:rsidR="00631096" w:rsidRDefault="00631096" w:rsidP="00631096">
      <w:pPr>
        <w:pStyle w:val="PL"/>
      </w:pPr>
      <w:r>
        <w:t xml:space="preserve">          items:</w:t>
      </w:r>
    </w:p>
    <w:p w14:paraId="7454545C" w14:textId="77777777" w:rsidR="00631096" w:rsidRDefault="00631096" w:rsidP="00631096">
      <w:pPr>
        <w:pStyle w:val="PL"/>
      </w:pPr>
      <w:r>
        <w:t xml:space="preserve">            $ref: '#/components/schemas/BwRequirement'</w:t>
      </w:r>
    </w:p>
    <w:p w14:paraId="623542E8" w14:textId="77777777" w:rsidR="00631096" w:rsidRDefault="00631096" w:rsidP="00631096">
      <w:pPr>
        <w:pStyle w:val="PL"/>
      </w:pPr>
      <w:r>
        <w:t xml:space="preserve">          minItems: 1</w:t>
      </w:r>
    </w:p>
    <w:p w14:paraId="3054B74B" w14:textId="77777777" w:rsidR="00631096" w:rsidRDefault="00631096" w:rsidP="00631096">
      <w:pPr>
        <w:pStyle w:val="PL"/>
      </w:pPr>
      <w:r>
        <w:t xml:space="preserve">        excepRequs:</w:t>
      </w:r>
    </w:p>
    <w:p w14:paraId="3D087922" w14:textId="77777777" w:rsidR="00631096" w:rsidRDefault="00631096" w:rsidP="00631096">
      <w:pPr>
        <w:pStyle w:val="PL"/>
      </w:pPr>
      <w:r>
        <w:t xml:space="preserve">          type: array</w:t>
      </w:r>
    </w:p>
    <w:p w14:paraId="091BF2BC" w14:textId="77777777" w:rsidR="00631096" w:rsidRDefault="00631096" w:rsidP="00631096">
      <w:pPr>
        <w:pStyle w:val="PL"/>
      </w:pPr>
      <w:r>
        <w:t xml:space="preserve">          items:</w:t>
      </w:r>
    </w:p>
    <w:p w14:paraId="103BC08F" w14:textId="77777777" w:rsidR="00631096" w:rsidRDefault="00631096" w:rsidP="00631096">
      <w:pPr>
        <w:pStyle w:val="PL"/>
      </w:pPr>
      <w:r>
        <w:t xml:space="preserve">            $ref: '#/components/schemas/Exception'</w:t>
      </w:r>
    </w:p>
    <w:p w14:paraId="5F56F282" w14:textId="77777777" w:rsidR="00631096" w:rsidRDefault="00631096" w:rsidP="00631096">
      <w:pPr>
        <w:pStyle w:val="PL"/>
      </w:pPr>
      <w:r>
        <w:t xml:space="preserve">          minItems: 1</w:t>
      </w:r>
    </w:p>
    <w:p w14:paraId="25A246C9" w14:textId="77777777" w:rsidR="00631096" w:rsidRDefault="00631096" w:rsidP="00631096">
      <w:pPr>
        <w:pStyle w:val="PL"/>
      </w:pPr>
      <w:r>
        <w:t xml:space="preserve">        exptAnaType:</w:t>
      </w:r>
    </w:p>
    <w:p w14:paraId="5D825387" w14:textId="77777777" w:rsidR="00631096" w:rsidRDefault="00631096" w:rsidP="00631096">
      <w:pPr>
        <w:pStyle w:val="PL"/>
      </w:pPr>
      <w:r>
        <w:t xml:space="preserve">          $ref: '#/components/schemas/ExpectedAnalyticsType'</w:t>
      </w:r>
    </w:p>
    <w:p w14:paraId="6BCB38F5" w14:textId="77777777" w:rsidR="00631096" w:rsidRDefault="00631096" w:rsidP="00631096">
      <w:pPr>
        <w:pStyle w:val="PL"/>
      </w:pPr>
      <w:r>
        <w:t xml:space="preserve">        exptUeBehav:</w:t>
      </w:r>
    </w:p>
    <w:p w14:paraId="6E5503D1" w14:textId="77777777" w:rsidR="00631096" w:rsidRDefault="00631096" w:rsidP="00631096">
      <w:pPr>
        <w:pStyle w:val="PL"/>
      </w:pPr>
      <w:r>
        <w:t xml:space="preserve">          $ref: 'TS29503_Nudm_SDM.yaml#/components/schemas/ExpectedUeBehaviourData'</w:t>
      </w:r>
    </w:p>
    <w:p w14:paraId="4E8049A8" w14:textId="77777777" w:rsidR="00631096" w:rsidRDefault="00631096" w:rsidP="00631096">
      <w:pPr>
        <w:pStyle w:val="PL"/>
        <w:rPr>
          <w:lang w:eastAsia="zh-CN"/>
        </w:rPr>
      </w:pPr>
      <w:r>
        <w:rPr>
          <w:rFonts w:hint="eastAsia"/>
          <w:lang w:eastAsia="zh-CN"/>
        </w:rPr>
        <w:t xml:space="preserve"> </w:t>
      </w:r>
      <w:r>
        <w:rPr>
          <w:lang w:eastAsia="zh-CN"/>
        </w:rPr>
        <w:t xml:space="preserve">       ratFreqs:</w:t>
      </w:r>
    </w:p>
    <w:p w14:paraId="2A969F0E" w14:textId="77777777" w:rsidR="00631096" w:rsidRDefault="00631096" w:rsidP="00631096">
      <w:pPr>
        <w:pStyle w:val="PL"/>
      </w:pPr>
      <w:r>
        <w:t xml:space="preserve">          type: array</w:t>
      </w:r>
    </w:p>
    <w:p w14:paraId="6F609A93" w14:textId="77777777" w:rsidR="00631096" w:rsidRDefault="00631096" w:rsidP="00631096">
      <w:pPr>
        <w:pStyle w:val="PL"/>
        <w:rPr>
          <w:lang w:eastAsia="zh-CN"/>
        </w:rPr>
      </w:pPr>
      <w:r>
        <w:rPr>
          <w:rFonts w:hint="eastAsia"/>
          <w:lang w:eastAsia="zh-CN"/>
        </w:rPr>
        <w:t xml:space="preserve"> </w:t>
      </w:r>
      <w:r>
        <w:rPr>
          <w:lang w:eastAsia="zh-CN"/>
        </w:rPr>
        <w:t xml:space="preserve">         items:</w:t>
      </w:r>
    </w:p>
    <w:p w14:paraId="6816E5F9" w14:textId="77777777" w:rsidR="00631096" w:rsidRDefault="00631096" w:rsidP="00631096">
      <w:pPr>
        <w:pStyle w:val="PL"/>
      </w:pPr>
      <w:r>
        <w:t xml:space="preserve">            $ref: '#/components/schemas/RatFreqInformation'</w:t>
      </w:r>
    </w:p>
    <w:p w14:paraId="518162F0" w14:textId="77777777" w:rsidR="00631096" w:rsidRDefault="00631096" w:rsidP="00631096">
      <w:pPr>
        <w:pStyle w:val="PL"/>
      </w:pPr>
      <w:r>
        <w:t xml:space="preserve">          minItems: 1</w:t>
      </w:r>
    </w:p>
    <w:p w14:paraId="6BBD7716" w14:textId="77777777" w:rsidR="00631096" w:rsidRDefault="00631096" w:rsidP="00631096">
      <w:pPr>
        <w:pStyle w:val="PL"/>
      </w:pPr>
      <w:r>
        <w:t xml:space="preserve">        listOfAnaSubsets:</w:t>
      </w:r>
    </w:p>
    <w:p w14:paraId="5E8E8864" w14:textId="77777777" w:rsidR="00631096" w:rsidRDefault="00631096" w:rsidP="00631096">
      <w:pPr>
        <w:pStyle w:val="PL"/>
      </w:pPr>
      <w:r>
        <w:t xml:space="preserve">          type: array</w:t>
      </w:r>
    </w:p>
    <w:p w14:paraId="1D1358D8" w14:textId="77777777" w:rsidR="00631096" w:rsidRDefault="00631096" w:rsidP="00631096">
      <w:pPr>
        <w:pStyle w:val="PL"/>
      </w:pPr>
      <w:r>
        <w:t xml:space="preserve">          items:</w:t>
      </w:r>
    </w:p>
    <w:p w14:paraId="0A441B42" w14:textId="77777777" w:rsidR="00631096" w:rsidRDefault="00631096" w:rsidP="00631096">
      <w:pPr>
        <w:pStyle w:val="PL"/>
      </w:pPr>
      <w:r>
        <w:t xml:space="preserve">            $ref: '#/components/schemas/</w:t>
      </w:r>
      <w:r>
        <w:rPr>
          <w:lang w:eastAsia="zh-CN"/>
        </w:rPr>
        <w:t>AnalyticsSubset</w:t>
      </w:r>
      <w:r>
        <w:t>'</w:t>
      </w:r>
    </w:p>
    <w:p w14:paraId="71D65CB5" w14:textId="77777777" w:rsidR="00631096" w:rsidRDefault="00631096" w:rsidP="00631096">
      <w:pPr>
        <w:pStyle w:val="PL"/>
      </w:pPr>
      <w:r>
        <w:t xml:space="preserve">          minItems: 1</w:t>
      </w:r>
    </w:p>
    <w:p w14:paraId="47AF92A0" w14:textId="77777777" w:rsidR="00631096" w:rsidRDefault="00631096" w:rsidP="00631096">
      <w:pPr>
        <w:pStyle w:val="PL"/>
      </w:pPr>
      <w:r>
        <w:t xml:space="preserve">        disperReqs:</w:t>
      </w:r>
    </w:p>
    <w:p w14:paraId="3598DC2B" w14:textId="77777777" w:rsidR="00631096" w:rsidRDefault="00631096" w:rsidP="00631096">
      <w:pPr>
        <w:pStyle w:val="PL"/>
      </w:pPr>
      <w:r>
        <w:t xml:space="preserve">          type: array</w:t>
      </w:r>
    </w:p>
    <w:p w14:paraId="44432182" w14:textId="77777777" w:rsidR="00631096" w:rsidRDefault="00631096" w:rsidP="00631096">
      <w:pPr>
        <w:pStyle w:val="PL"/>
      </w:pPr>
      <w:r>
        <w:t xml:space="preserve">          items:</w:t>
      </w:r>
    </w:p>
    <w:p w14:paraId="5E69416E" w14:textId="77777777" w:rsidR="00631096" w:rsidRDefault="00631096" w:rsidP="00631096">
      <w:pPr>
        <w:pStyle w:val="PL"/>
      </w:pPr>
      <w:r>
        <w:lastRenderedPageBreak/>
        <w:t xml:space="preserve">            $ref: '#/components/schemas/DispersionRequirement'</w:t>
      </w:r>
    </w:p>
    <w:p w14:paraId="07000490" w14:textId="77777777" w:rsidR="00631096" w:rsidRDefault="00631096" w:rsidP="00631096">
      <w:pPr>
        <w:pStyle w:val="PL"/>
      </w:pPr>
      <w:r>
        <w:t xml:space="preserve">          minItems: 1</w:t>
      </w:r>
    </w:p>
    <w:p w14:paraId="26BBB57F" w14:textId="77777777" w:rsidR="00631096" w:rsidRDefault="00631096" w:rsidP="00631096">
      <w:pPr>
        <w:pStyle w:val="PL"/>
      </w:pPr>
      <w:r>
        <w:t xml:space="preserve">        redTransReqs:</w:t>
      </w:r>
    </w:p>
    <w:p w14:paraId="0A2E90EC" w14:textId="77777777" w:rsidR="00631096" w:rsidRDefault="00631096" w:rsidP="00631096">
      <w:pPr>
        <w:pStyle w:val="PL"/>
      </w:pPr>
      <w:r>
        <w:t xml:space="preserve">          type: array</w:t>
      </w:r>
    </w:p>
    <w:p w14:paraId="377A61A9" w14:textId="77777777" w:rsidR="00631096" w:rsidRDefault="00631096" w:rsidP="00631096">
      <w:pPr>
        <w:pStyle w:val="PL"/>
      </w:pPr>
      <w:r>
        <w:t xml:space="preserve">          items:</w:t>
      </w:r>
    </w:p>
    <w:p w14:paraId="6D016583" w14:textId="77777777" w:rsidR="00631096" w:rsidRDefault="00631096" w:rsidP="00631096">
      <w:pPr>
        <w:pStyle w:val="PL"/>
      </w:pPr>
      <w:r>
        <w:t xml:space="preserve">            $ref: '#/components/schemas/RedundantTransmissionExpReq'</w:t>
      </w:r>
    </w:p>
    <w:p w14:paraId="69A0399D" w14:textId="77777777" w:rsidR="00631096" w:rsidRDefault="00631096" w:rsidP="00631096">
      <w:pPr>
        <w:pStyle w:val="PL"/>
      </w:pPr>
      <w:r>
        <w:t xml:space="preserve">          minItems: 1</w:t>
      </w:r>
    </w:p>
    <w:p w14:paraId="42CF32F2" w14:textId="77777777" w:rsidR="00631096" w:rsidRDefault="00631096" w:rsidP="00631096">
      <w:pPr>
        <w:pStyle w:val="PL"/>
      </w:pPr>
      <w:r>
        <w:t xml:space="preserve">        wlanReqs:</w:t>
      </w:r>
    </w:p>
    <w:p w14:paraId="21E251DF" w14:textId="77777777" w:rsidR="00631096" w:rsidRDefault="00631096" w:rsidP="00631096">
      <w:pPr>
        <w:pStyle w:val="PL"/>
      </w:pPr>
      <w:r>
        <w:t xml:space="preserve">          type: array</w:t>
      </w:r>
    </w:p>
    <w:p w14:paraId="026B9755" w14:textId="77777777" w:rsidR="00631096" w:rsidRDefault="00631096" w:rsidP="00631096">
      <w:pPr>
        <w:pStyle w:val="PL"/>
      </w:pPr>
      <w:r>
        <w:t xml:space="preserve">          items:</w:t>
      </w:r>
    </w:p>
    <w:p w14:paraId="749937A5" w14:textId="77777777" w:rsidR="00631096" w:rsidRDefault="00631096" w:rsidP="00631096">
      <w:pPr>
        <w:pStyle w:val="PL"/>
      </w:pPr>
      <w:r>
        <w:t xml:space="preserve">            $ref: '#/components/schemas/WlanPerformanceReq'</w:t>
      </w:r>
    </w:p>
    <w:p w14:paraId="34F8B5BF" w14:textId="77777777" w:rsidR="00631096" w:rsidRDefault="00631096" w:rsidP="00631096">
      <w:pPr>
        <w:pStyle w:val="PL"/>
      </w:pPr>
      <w:r>
        <w:t xml:space="preserve">          minItems: 1</w:t>
      </w:r>
    </w:p>
    <w:p w14:paraId="44613415" w14:textId="77777777" w:rsidR="00631096" w:rsidRDefault="00631096" w:rsidP="00631096">
      <w:pPr>
        <w:pStyle w:val="PL"/>
      </w:pPr>
      <w:r>
        <w:t xml:space="preserve">        upfInfo:</w:t>
      </w:r>
    </w:p>
    <w:p w14:paraId="6017DF58" w14:textId="77777777" w:rsidR="00631096" w:rsidRDefault="00631096" w:rsidP="00631096">
      <w:pPr>
        <w:pStyle w:val="PL"/>
      </w:pPr>
      <w:r>
        <w:rPr>
          <w:lang w:val="en-US"/>
        </w:rPr>
        <w:t xml:space="preserve">          $ref: 'TS29508_Nsmf_EventExposure.yaml#/components/schemas/UpfInformation'</w:t>
      </w:r>
    </w:p>
    <w:p w14:paraId="0EE02B62" w14:textId="77777777" w:rsidR="00631096" w:rsidRDefault="00631096" w:rsidP="00631096">
      <w:pPr>
        <w:pStyle w:val="PL"/>
      </w:pPr>
      <w:r>
        <w:t xml:space="preserve">        </w:t>
      </w:r>
      <w:r>
        <w:rPr>
          <w:lang w:eastAsia="zh-CN"/>
        </w:rPr>
        <w:t>appServerAddrs</w:t>
      </w:r>
      <w:r>
        <w:t>:</w:t>
      </w:r>
    </w:p>
    <w:p w14:paraId="48ECFE1B" w14:textId="77777777" w:rsidR="00631096" w:rsidRDefault="00631096" w:rsidP="00631096">
      <w:pPr>
        <w:pStyle w:val="PL"/>
      </w:pPr>
      <w:r>
        <w:t xml:space="preserve">          type: array</w:t>
      </w:r>
    </w:p>
    <w:p w14:paraId="46DD31CB" w14:textId="77777777" w:rsidR="00631096" w:rsidRDefault="00631096" w:rsidP="00631096">
      <w:pPr>
        <w:pStyle w:val="PL"/>
      </w:pPr>
      <w:r>
        <w:t xml:space="preserve">          items:</w:t>
      </w:r>
    </w:p>
    <w:p w14:paraId="2ECC0660" w14:textId="77777777" w:rsidR="00631096" w:rsidRDefault="00631096" w:rsidP="00631096">
      <w:pPr>
        <w:pStyle w:val="PL"/>
      </w:pPr>
      <w:r>
        <w:t xml:space="preserve">            $ref: 'TS29517_Naf_EventExposure.yaml#/components/schemas/</w:t>
      </w:r>
      <w:r>
        <w:rPr>
          <w:lang w:eastAsia="zh-CN"/>
        </w:rPr>
        <w:t>AddrFqdn</w:t>
      </w:r>
      <w:r>
        <w:t>'</w:t>
      </w:r>
    </w:p>
    <w:p w14:paraId="641D4B3E" w14:textId="77777777" w:rsidR="00631096" w:rsidRDefault="00631096" w:rsidP="00631096">
      <w:pPr>
        <w:pStyle w:val="PL"/>
      </w:pPr>
      <w:r>
        <w:t xml:space="preserve">          minItems: 1</w:t>
      </w:r>
    </w:p>
    <w:p w14:paraId="52DC7678" w14:textId="77777777" w:rsidR="00631096" w:rsidRDefault="00631096" w:rsidP="00631096">
      <w:pPr>
        <w:pStyle w:val="PL"/>
      </w:pPr>
      <w:r>
        <w:t xml:space="preserve">        </w:t>
      </w:r>
      <w:r>
        <w:rPr>
          <w:lang w:eastAsia="zh-CN"/>
        </w:rPr>
        <w:t>dnPerfReqs</w:t>
      </w:r>
      <w:r>
        <w:t>:</w:t>
      </w:r>
    </w:p>
    <w:p w14:paraId="6EB9B77A" w14:textId="77777777" w:rsidR="00631096" w:rsidRDefault="00631096" w:rsidP="00631096">
      <w:pPr>
        <w:pStyle w:val="PL"/>
      </w:pPr>
      <w:r>
        <w:t xml:space="preserve">          type: array</w:t>
      </w:r>
    </w:p>
    <w:p w14:paraId="65C0B403" w14:textId="77777777" w:rsidR="00631096" w:rsidRDefault="00631096" w:rsidP="00631096">
      <w:pPr>
        <w:pStyle w:val="PL"/>
      </w:pPr>
      <w:r>
        <w:t xml:space="preserve">          items:</w:t>
      </w:r>
    </w:p>
    <w:p w14:paraId="2CC6B820" w14:textId="77777777" w:rsidR="00631096" w:rsidRDefault="00631096" w:rsidP="00631096">
      <w:pPr>
        <w:pStyle w:val="PL"/>
      </w:pPr>
      <w:r>
        <w:t xml:space="preserve">            $ref: '#/components/schemas/</w:t>
      </w:r>
      <w:r>
        <w:rPr>
          <w:rFonts w:eastAsia="等线"/>
        </w:rPr>
        <w:t>DnPerformanceReq</w:t>
      </w:r>
      <w:r>
        <w:t>'</w:t>
      </w:r>
    </w:p>
    <w:p w14:paraId="5E925FB7" w14:textId="77777777" w:rsidR="00631096" w:rsidRDefault="00631096" w:rsidP="00631096">
      <w:pPr>
        <w:pStyle w:val="PL"/>
      </w:pPr>
      <w:r>
        <w:t xml:space="preserve">          minItems: 1</w:t>
      </w:r>
    </w:p>
    <w:p w14:paraId="306EE33F" w14:textId="77777777" w:rsidR="00631096" w:rsidRDefault="00631096" w:rsidP="00631096">
      <w:pPr>
        <w:pStyle w:val="PL"/>
      </w:pPr>
      <w:r>
        <w:t xml:space="preserve">        </w:t>
      </w:r>
      <w:r>
        <w:rPr>
          <w:lang w:eastAsia="zh-CN"/>
        </w:rPr>
        <w:t>pduSesInfos</w:t>
      </w:r>
      <w:r>
        <w:t>:</w:t>
      </w:r>
    </w:p>
    <w:p w14:paraId="2910B3B7" w14:textId="77777777" w:rsidR="00631096" w:rsidRDefault="00631096" w:rsidP="00631096">
      <w:pPr>
        <w:pStyle w:val="PL"/>
      </w:pPr>
      <w:r>
        <w:t xml:space="preserve">          type: array</w:t>
      </w:r>
    </w:p>
    <w:p w14:paraId="00CB466E" w14:textId="77777777" w:rsidR="00631096" w:rsidRDefault="00631096" w:rsidP="00631096">
      <w:pPr>
        <w:pStyle w:val="PL"/>
      </w:pPr>
      <w:r>
        <w:t xml:space="preserve">          items:</w:t>
      </w:r>
    </w:p>
    <w:p w14:paraId="1159A05D" w14:textId="77777777" w:rsidR="00631096" w:rsidRDefault="00631096" w:rsidP="00631096">
      <w:pPr>
        <w:pStyle w:val="PL"/>
      </w:pPr>
      <w:r>
        <w:t xml:space="preserve">            $ref: '#/components/schemas/</w:t>
      </w:r>
      <w:r>
        <w:rPr>
          <w:rFonts w:eastAsia="等线"/>
        </w:rPr>
        <w:t>PduSessionInfo</w:t>
      </w:r>
      <w:r>
        <w:t>'</w:t>
      </w:r>
    </w:p>
    <w:p w14:paraId="3669BE51" w14:textId="77777777" w:rsidR="00631096" w:rsidRDefault="00631096" w:rsidP="00631096">
      <w:pPr>
        <w:pStyle w:val="PL"/>
      </w:pPr>
      <w:r>
        <w:t xml:space="preserve">          minItems: 1</w:t>
      </w:r>
    </w:p>
    <w:p w14:paraId="11B7070D" w14:textId="77777777" w:rsidR="00631096" w:rsidRDefault="00631096" w:rsidP="00631096">
      <w:pPr>
        <w:pStyle w:val="PL"/>
      </w:pPr>
      <w:r>
        <w:t xml:space="preserve">        useCaseCxt:</w:t>
      </w:r>
    </w:p>
    <w:p w14:paraId="359642CF" w14:textId="77777777" w:rsidR="00631096" w:rsidRDefault="00631096" w:rsidP="00631096">
      <w:pPr>
        <w:pStyle w:val="PL"/>
      </w:pPr>
      <w:r>
        <w:t xml:space="preserve">          type: string</w:t>
      </w:r>
    </w:p>
    <w:p w14:paraId="608DC4CE" w14:textId="77777777" w:rsidR="00631096" w:rsidRDefault="00631096" w:rsidP="00631096">
      <w:pPr>
        <w:pStyle w:val="PL"/>
      </w:pPr>
      <w:r>
        <w:t xml:space="preserve">          description: &gt;</w:t>
      </w:r>
    </w:p>
    <w:p w14:paraId="39C40939" w14:textId="77777777" w:rsidR="00631096" w:rsidRDefault="00631096" w:rsidP="00631096">
      <w:pPr>
        <w:pStyle w:val="PL"/>
      </w:pPr>
      <w:r>
        <w:t xml:space="preserve">            Indicates the context of usage of the analytics. The value and format of this parameter</w:t>
      </w:r>
    </w:p>
    <w:p w14:paraId="30A2A93F" w14:textId="77777777" w:rsidR="00631096" w:rsidRDefault="00631096" w:rsidP="00631096">
      <w:pPr>
        <w:pStyle w:val="PL"/>
      </w:pPr>
      <w:r>
        <w:t xml:space="preserve">            are not standardized.</w:t>
      </w:r>
    </w:p>
    <w:p w14:paraId="6B43B20C" w14:textId="77777777" w:rsidR="00631096" w:rsidRDefault="00631096" w:rsidP="00631096">
      <w:pPr>
        <w:pStyle w:val="PL"/>
      </w:pPr>
      <w:r>
        <w:t xml:space="preserve">        </w:t>
      </w:r>
      <w:r>
        <w:rPr>
          <w:lang w:eastAsia="zh-CN"/>
        </w:rPr>
        <w:t>pduSesTrafReqs</w:t>
      </w:r>
      <w:r>
        <w:t>:</w:t>
      </w:r>
    </w:p>
    <w:p w14:paraId="1F12603C" w14:textId="77777777" w:rsidR="00631096" w:rsidRDefault="00631096" w:rsidP="00631096">
      <w:pPr>
        <w:pStyle w:val="PL"/>
      </w:pPr>
      <w:r>
        <w:t xml:space="preserve">          type: array</w:t>
      </w:r>
    </w:p>
    <w:p w14:paraId="1F02AA9A" w14:textId="77777777" w:rsidR="00631096" w:rsidRDefault="00631096" w:rsidP="00631096">
      <w:pPr>
        <w:pStyle w:val="PL"/>
      </w:pPr>
      <w:r>
        <w:t xml:space="preserve">          items:</w:t>
      </w:r>
    </w:p>
    <w:p w14:paraId="44579064" w14:textId="77777777" w:rsidR="00631096" w:rsidRDefault="00631096" w:rsidP="00631096">
      <w:pPr>
        <w:pStyle w:val="PL"/>
      </w:pPr>
      <w:r>
        <w:t xml:space="preserve">            $ref: '#/components/schemas/</w:t>
      </w:r>
      <w:r>
        <w:rPr>
          <w:lang w:eastAsia="zh-CN"/>
        </w:rPr>
        <w:t>PduSesTrafficReq</w:t>
      </w:r>
      <w:r>
        <w:t>'</w:t>
      </w:r>
    </w:p>
    <w:p w14:paraId="6E4B19E0" w14:textId="77777777" w:rsidR="00631096" w:rsidRDefault="00631096" w:rsidP="00631096">
      <w:pPr>
        <w:pStyle w:val="PL"/>
      </w:pPr>
      <w:r>
        <w:t xml:space="preserve">          minItems: 1</w:t>
      </w:r>
    </w:p>
    <w:p w14:paraId="522CA680"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15FC6DB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009F0EE"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86CA011"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r>
        <w:rPr>
          <w:rFonts w:ascii="Courier New" w:hAnsi="Courier New"/>
          <w:sz w:val="16"/>
          <w:lang w:eastAsia="zh-CN"/>
        </w:rPr>
        <w:t>LocAccuracyReq</w:t>
      </w:r>
      <w:r>
        <w:rPr>
          <w:rFonts w:ascii="Courier New" w:hAnsi="Courier New"/>
          <w:sz w:val="16"/>
          <w:lang w:val="en-US"/>
        </w:rPr>
        <w:t>'</w:t>
      </w:r>
    </w:p>
    <w:p w14:paraId="2A45A290" w14:textId="77777777" w:rsidR="00631096" w:rsidRDefault="00631096" w:rsidP="00631096">
      <w:pPr>
        <w:pStyle w:val="PL"/>
      </w:pPr>
      <w:r>
        <w:t xml:space="preserve">          minItems: 1</w:t>
      </w:r>
    </w:p>
    <w:p w14:paraId="4C7A47DA" w14:textId="77777777" w:rsidR="00631096" w:rsidRDefault="00631096" w:rsidP="00631096">
      <w:pPr>
        <w:pStyle w:val="PL"/>
      </w:pPr>
      <w:r>
        <w:t xml:space="preserve">        </w:t>
      </w:r>
      <w:r>
        <w:rPr>
          <w:rFonts w:hint="eastAsia"/>
          <w:lang w:eastAsia="zh-CN"/>
        </w:rPr>
        <w:t>l</w:t>
      </w:r>
      <w:r>
        <w:rPr>
          <w:lang w:eastAsia="zh-CN"/>
        </w:rPr>
        <w:t>ocGranularity</w:t>
      </w:r>
      <w:r>
        <w:t>:</w:t>
      </w:r>
    </w:p>
    <w:p w14:paraId="0A23525C" w14:textId="77777777" w:rsidR="00631096" w:rsidRDefault="00631096" w:rsidP="00631096">
      <w:pPr>
        <w:pStyle w:val="PL"/>
      </w:pPr>
      <w:r>
        <w:rPr>
          <w:lang w:val="en-US"/>
        </w:rPr>
        <w:t xml:space="preserve">          $ref: '#/components/schemas/</w:t>
      </w:r>
      <w:r>
        <w:rPr>
          <w:lang w:eastAsia="zh-CN"/>
        </w:rPr>
        <w:t>LocInfoGranularity</w:t>
      </w:r>
      <w:r>
        <w:rPr>
          <w:lang w:val="en-US"/>
        </w:rPr>
        <w:t>'</w:t>
      </w:r>
    </w:p>
    <w:p w14:paraId="081B56F0" w14:textId="77777777" w:rsidR="00631096" w:rsidRDefault="00631096" w:rsidP="00631096">
      <w:pPr>
        <w:pStyle w:val="PL"/>
      </w:pPr>
      <w:r>
        <w:t xml:space="preserve">        </w:t>
      </w:r>
      <w:bookmarkStart w:id="176" w:name="_Hlk143551731"/>
      <w:r>
        <w:rPr>
          <w:lang w:eastAsia="zh-CN"/>
        </w:rPr>
        <w:t>locOrientation</w:t>
      </w:r>
      <w:r>
        <w:t>:</w:t>
      </w:r>
    </w:p>
    <w:p w14:paraId="1BE2DB8E" w14:textId="77777777" w:rsidR="00631096" w:rsidRDefault="00631096" w:rsidP="00631096">
      <w:pPr>
        <w:pStyle w:val="PL"/>
      </w:pPr>
      <w:r>
        <w:t xml:space="preserve">            $ref: '#/components/schemas/</w:t>
      </w:r>
      <w:r>
        <w:rPr>
          <w:lang w:eastAsia="zh-CN"/>
        </w:rPr>
        <w:t>LocationOrientation</w:t>
      </w:r>
      <w:r>
        <w:t>'</w:t>
      </w:r>
      <w:bookmarkEnd w:id="176"/>
    </w:p>
    <w:p w14:paraId="690D8A0F" w14:textId="77777777" w:rsidR="00631096" w:rsidRDefault="00631096" w:rsidP="00631096">
      <w:pPr>
        <w:pStyle w:val="PL"/>
      </w:pPr>
      <w:r>
        <w:t xml:space="preserve">        dataVlTrnsTmRqs:</w:t>
      </w:r>
    </w:p>
    <w:p w14:paraId="4776597C" w14:textId="77777777" w:rsidR="00631096" w:rsidRDefault="00631096" w:rsidP="00631096">
      <w:pPr>
        <w:pStyle w:val="PL"/>
      </w:pPr>
      <w:r>
        <w:t xml:space="preserve">          type: array</w:t>
      </w:r>
    </w:p>
    <w:p w14:paraId="2253C370" w14:textId="77777777" w:rsidR="00631096" w:rsidRDefault="00631096" w:rsidP="00631096">
      <w:pPr>
        <w:pStyle w:val="PL"/>
      </w:pPr>
      <w:r>
        <w:t xml:space="preserve">          items:</w:t>
      </w:r>
    </w:p>
    <w:p w14:paraId="027D6DEB" w14:textId="77777777" w:rsidR="00631096" w:rsidRDefault="00631096" w:rsidP="00631096">
      <w:pPr>
        <w:pStyle w:val="PL"/>
      </w:pPr>
      <w:r>
        <w:t xml:space="preserve">            $ref: '#/components/schemas/</w:t>
      </w:r>
      <w:r>
        <w:rPr>
          <w:lang w:eastAsia="zh-CN"/>
        </w:rPr>
        <w:t>E2eDataVolTransTimeReq</w:t>
      </w:r>
      <w:r>
        <w:t>'</w:t>
      </w:r>
    </w:p>
    <w:p w14:paraId="20EE75C3" w14:textId="77777777" w:rsidR="00631096" w:rsidRDefault="00631096" w:rsidP="00631096">
      <w:pPr>
        <w:pStyle w:val="PL"/>
      </w:pPr>
      <w:r>
        <w:t xml:space="preserve">          minItems: 1</w:t>
      </w:r>
    </w:p>
    <w:p w14:paraId="772885D1" w14:textId="77777777" w:rsidR="00631096" w:rsidRDefault="00631096" w:rsidP="00631096">
      <w:pPr>
        <w:pStyle w:val="PL"/>
      </w:pPr>
      <w:r>
        <w:t xml:space="preserve">        </w:t>
      </w:r>
      <w:r>
        <w:rPr>
          <w:rFonts w:hint="eastAsia"/>
          <w:lang w:eastAsia="zh-CN"/>
        </w:rPr>
        <w:t>a</w:t>
      </w:r>
      <w:r>
        <w:rPr>
          <w:lang w:eastAsia="zh-CN"/>
        </w:rPr>
        <w:t>ccuReq</w:t>
      </w:r>
      <w:r>
        <w:t>:</w:t>
      </w:r>
    </w:p>
    <w:p w14:paraId="68A29ACF" w14:textId="77777777" w:rsidR="00631096" w:rsidRDefault="00631096" w:rsidP="00631096">
      <w:pPr>
        <w:pStyle w:val="PL"/>
      </w:pPr>
      <w:r>
        <w:t xml:space="preserve">          $ref: '#/components/schemas/AccuracyReq'</w:t>
      </w:r>
    </w:p>
    <w:p w14:paraId="4119E904" w14:textId="77777777" w:rsidR="00631096" w:rsidRDefault="00631096" w:rsidP="00631096">
      <w:pPr>
        <w:pStyle w:val="PL"/>
      </w:pPr>
      <w:r>
        <w:t xml:space="preserve">        pauseFlg:</w:t>
      </w:r>
    </w:p>
    <w:p w14:paraId="1A0D14EC" w14:textId="77777777" w:rsidR="00631096" w:rsidRDefault="00631096" w:rsidP="00631096">
      <w:pPr>
        <w:pStyle w:val="PL"/>
      </w:pPr>
      <w:r>
        <w:t xml:space="preserve">          type: boolean</w:t>
      </w:r>
    </w:p>
    <w:p w14:paraId="02E86CBE" w14:textId="77777777" w:rsidR="00631096" w:rsidRDefault="00631096" w:rsidP="00631096">
      <w:pPr>
        <w:pStyle w:val="PL"/>
        <w:rPr>
          <w:lang w:eastAsia="zh-CN"/>
        </w:rPr>
      </w:pPr>
      <w:r>
        <w:t xml:space="preserve">          description: </w:t>
      </w:r>
      <w:r>
        <w:rPr>
          <w:lang w:eastAsia="zh-CN"/>
        </w:rPr>
        <w:t>&gt;</w:t>
      </w:r>
    </w:p>
    <w:p w14:paraId="29A061AF" w14:textId="77777777" w:rsidR="00631096" w:rsidRDefault="00631096" w:rsidP="00631096">
      <w:pPr>
        <w:pStyle w:val="PL"/>
      </w:pPr>
      <w:r>
        <w:t xml:space="preserve">            Pause analytics consumption flag. Set to "true" to indicate the NWDAF to stop sending</w:t>
      </w:r>
    </w:p>
    <w:p w14:paraId="08D033F2" w14:textId="77777777" w:rsidR="00631096" w:rsidRDefault="00631096" w:rsidP="00631096">
      <w:pPr>
        <w:pStyle w:val="PL"/>
      </w:pPr>
      <w:r>
        <w:t xml:space="preserve">            the notifications of analytics. Default value is "false" if omitted.</w:t>
      </w:r>
    </w:p>
    <w:p w14:paraId="36658C54" w14:textId="77777777" w:rsidR="00631096" w:rsidRDefault="00631096" w:rsidP="00631096">
      <w:pPr>
        <w:pStyle w:val="PL"/>
      </w:pPr>
      <w:r>
        <w:t xml:space="preserve">        resumeFlg:</w:t>
      </w:r>
    </w:p>
    <w:p w14:paraId="70C53BF1" w14:textId="77777777" w:rsidR="00631096" w:rsidRDefault="00631096" w:rsidP="00631096">
      <w:pPr>
        <w:pStyle w:val="PL"/>
      </w:pPr>
      <w:r>
        <w:t xml:space="preserve">          type: boolean</w:t>
      </w:r>
    </w:p>
    <w:p w14:paraId="59998D0D" w14:textId="77777777" w:rsidR="00631096" w:rsidRDefault="00631096" w:rsidP="00631096">
      <w:pPr>
        <w:pStyle w:val="PL"/>
        <w:rPr>
          <w:lang w:eastAsia="zh-CN"/>
        </w:rPr>
      </w:pPr>
      <w:r>
        <w:t xml:space="preserve">          description: </w:t>
      </w:r>
      <w:r>
        <w:rPr>
          <w:lang w:eastAsia="zh-CN"/>
        </w:rPr>
        <w:t>&gt;</w:t>
      </w:r>
    </w:p>
    <w:p w14:paraId="72C51957" w14:textId="77777777" w:rsidR="00631096" w:rsidRDefault="00631096" w:rsidP="00631096">
      <w:pPr>
        <w:pStyle w:val="PL"/>
      </w:pPr>
      <w:r>
        <w:t xml:space="preserve">            Resume analytics consumption flag. Set to "true" to indicate the NWDAF to resume sending</w:t>
      </w:r>
    </w:p>
    <w:p w14:paraId="0E6A14D8" w14:textId="77777777" w:rsidR="00631096" w:rsidRDefault="00631096" w:rsidP="00631096">
      <w:pPr>
        <w:pStyle w:val="PL"/>
      </w:pPr>
      <w:r>
        <w:t xml:space="preserve">            the notifications of analytics. Default value is "false" if omitted.</w:t>
      </w:r>
    </w:p>
    <w:p w14:paraId="16AE6E39" w14:textId="77777777" w:rsidR="00631096" w:rsidRDefault="00631096" w:rsidP="00631096">
      <w:pPr>
        <w:pStyle w:val="PL"/>
      </w:pPr>
      <w:r>
        <w:t xml:space="preserve">        </w:t>
      </w:r>
      <w:bookmarkStart w:id="177" w:name="_Hlk138707291"/>
      <w:r>
        <w:rPr>
          <w:lang w:eastAsia="zh-CN"/>
        </w:rPr>
        <w:t>movBehavReqs</w:t>
      </w:r>
      <w:r>
        <w:t>:</w:t>
      </w:r>
      <w:bookmarkEnd w:id="177"/>
    </w:p>
    <w:p w14:paraId="3CC74CAF" w14:textId="77777777" w:rsidR="00631096" w:rsidRDefault="00631096" w:rsidP="00631096">
      <w:pPr>
        <w:pStyle w:val="PL"/>
      </w:pPr>
      <w:r>
        <w:t xml:space="preserve">          type: array</w:t>
      </w:r>
    </w:p>
    <w:p w14:paraId="44D5B675" w14:textId="77777777" w:rsidR="00631096" w:rsidRDefault="00631096" w:rsidP="00631096">
      <w:pPr>
        <w:pStyle w:val="PL"/>
      </w:pPr>
      <w:r>
        <w:t xml:space="preserve">          items:</w:t>
      </w:r>
    </w:p>
    <w:p w14:paraId="55C57B06" w14:textId="77777777" w:rsidR="00631096" w:rsidRDefault="00631096" w:rsidP="00631096">
      <w:pPr>
        <w:pStyle w:val="PL"/>
      </w:pPr>
      <w:r>
        <w:t xml:space="preserve">            $ref: '#/components/schemas/</w:t>
      </w:r>
      <w:bookmarkStart w:id="178" w:name="_Hlk138707305"/>
      <w:r>
        <w:rPr>
          <w:lang w:eastAsia="zh-CN"/>
        </w:rPr>
        <w:t>MovBehavReq</w:t>
      </w:r>
      <w:bookmarkEnd w:id="178"/>
      <w:r>
        <w:t>'</w:t>
      </w:r>
    </w:p>
    <w:p w14:paraId="140D6AD3" w14:textId="77777777" w:rsidR="00631096" w:rsidRDefault="00631096" w:rsidP="00631096">
      <w:pPr>
        <w:pStyle w:val="PL"/>
      </w:pPr>
      <w:r>
        <w:t xml:space="preserve">          minItems: 1</w:t>
      </w:r>
    </w:p>
    <w:p w14:paraId="61C7EBBB" w14:textId="77777777" w:rsidR="00631096" w:rsidRDefault="00631096" w:rsidP="00631096">
      <w:pPr>
        <w:pStyle w:val="PL"/>
      </w:pPr>
      <w:bookmarkStart w:id="179" w:name="_Hlk145415919"/>
      <w:r>
        <w:t xml:space="preserve">        </w:t>
      </w:r>
      <w:r>
        <w:rPr>
          <w:lang w:eastAsia="zh-CN"/>
        </w:rPr>
        <w:t>relProxReqs</w:t>
      </w:r>
      <w:r>
        <w:t>:</w:t>
      </w:r>
    </w:p>
    <w:p w14:paraId="4DAB3EEC" w14:textId="77777777" w:rsidR="00631096" w:rsidRDefault="00631096" w:rsidP="00631096">
      <w:pPr>
        <w:pStyle w:val="PL"/>
      </w:pPr>
      <w:r>
        <w:t xml:space="preserve">          type: array</w:t>
      </w:r>
    </w:p>
    <w:p w14:paraId="3D99C358" w14:textId="77777777" w:rsidR="00631096" w:rsidRDefault="00631096" w:rsidP="00631096">
      <w:pPr>
        <w:pStyle w:val="PL"/>
      </w:pPr>
      <w:r>
        <w:t xml:space="preserve">          items:</w:t>
      </w:r>
    </w:p>
    <w:p w14:paraId="4EE7D81E" w14:textId="77777777" w:rsidR="00631096" w:rsidRDefault="00631096" w:rsidP="00631096">
      <w:pPr>
        <w:pStyle w:val="PL"/>
      </w:pPr>
      <w:r>
        <w:t xml:space="preserve">            $ref: '#/components/schemas/RelProxReq'</w:t>
      </w:r>
    </w:p>
    <w:p w14:paraId="2F5AC5E0" w14:textId="77777777" w:rsidR="00631096" w:rsidRDefault="00631096" w:rsidP="00631096">
      <w:pPr>
        <w:pStyle w:val="PL"/>
      </w:pPr>
      <w:r>
        <w:t xml:space="preserve">          minItems: 1</w:t>
      </w:r>
    </w:p>
    <w:bookmarkEnd w:id="179"/>
    <w:p w14:paraId="4865E716"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85F0020"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'#/components/schemas/AnalyticsFeedbackInfo'</w:t>
      </w:r>
    </w:p>
    <w:p w14:paraId="3F9489E4" w14:textId="77777777" w:rsidR="00631096" w:rsidRDefault="00631096" w:rsidP="00631096">
      <w:pPr>
        <w:pStyle w:val="PL"/>
      </w:pPr>
      <w:r>
        <w:t xml:space="preserve">        sigStormReqs:</w:t>
      </w:r>
    </w:p>
    <w:p w14:paraId="407AC77F" w14:textId="77777777" w:rsidR="00631096" w:rsidRDefault="00631096" w:rsidP="00631096">
      <w:pPr>
        <w:pStyle w:val="PL"/>
      </w:pPr>
      <w:r>
        <w:lastRenderedPageBreak/>
        <w:t xml:space="preserve">          type: array</w:t>
      </w:r>
    </w:p>
    <w:p w14:paraId="41441A8B" w14:textId="77777777" w:rsidR="00631096" w:rsidRDefault="00631096" w:rsidP="00631096">
      <w:pPr>
        <w:pStyle w:val="PL"/>
      </w:pPr>
      <w:r>
        <w:t xml:space="preserve">          items:</w:t>
      </w:r>
    </w:p>
    <w:p w14:paraId="6CBB244E" w14:textId="77777777" w:rsidR="00631096" w:rsidRDefault="00631096" w:rsidP="00631096">
      <w:pPr>
        <w:pStyle w:val="PL"/>
      </w:pPr>
      <w:r>
        <w:t xml:space="preserve">            $ref: '#/components/schemas/SignalStormReq'</w:t>
      </w:r>
    </w:p>
    <w:p w14:paraId="626CAE0F" w14:textId="77777777" w:rsidR="00631096" w:rsidRDefault="00631096" w:rsidP="00631096">
      <w:pPr>
        <w:pStyle w:val="PL"/>
      </w:pPr>
      <w:r>
        <w:t xml:space="preserve">          minItems: 1</w:t>
      </w:r>
    </w:p>
    <w:p w14:paraId="7E5E5AAD" w14:textId="77777777" w:rsidR="00631096" w:rsidRDefault="00631096" w:rsidP="00631096">
      <w:pPr>
        <w:pStyle w:val="PL"/>
      </w:pPr>
      <w:r>
        <w:t xml:space="preserve">          description: Represents the signalling storm analytics requirements.</w:t>
      </w:r>
    </w:p>
    <w:p w14:paraId="04C987E7" w14:textId="77777777" w:rsidR="00631096" w:rsidRDefault="00631096" w:rsidP="00631096">
      <w:pPr>
        <w:pStyle w:val="PL"/>
      </w:pPr>
      <w:r>
        <w:t xml:space="preserve">        qosPolAssistReqs:</w:t>
      </w:r>
    </w:p>
    <w:p w14:paraId="426F4F82" w14:textId="77777777" w:rsidR="00631096" w:rsidRDefault="00631096" w:rsidP="00631096">
      <w:pPr>
        <w:pStyle w:val="PL"/>
      </w:pPr>
      <w:r>
        <w:t xml:space="preserve">          type: array</w:t>
      </w:r>
    </w:p>
    <w:p w14:paraId="4349F69B" w14:textId="77777777" w:rsidR="00631096" w:rsidRDefault="00631096" w:rsidP="00631096">
      <w:pPr>
        <w:pStyle w:val="PL"/>
      </w:pPr>
      <w:r>
        <w:t xml:space="preserve">          items:</w:t>
      </w:r>
    </w:p>
    <w:p w14:paraId="078683FC" w14:textId="77777777" w:rsidR="00631096" w:rsidRDefault="00631096" w:rsidP="00631096">
      <w:pPr>
        <w:pStyle w:val="PL"/>
      </w:pPr>
      <w:r>
        <w:t xml:space="preserve">            $ref: '#/components/schemas/QosPolicyAssistReq'</w:t>
      </w:r>
    </w:p>
    <w:p w14:paraId="4E820EB2" w14:textId="77777777" w:rsidR="00631096" w:rsidRDefault="00631096" w:rsidP="00631096">
      <w:pPr>
        <w:pStyle w:val="PL"/>
      </w:pPr>
      <w:r>
        <w:t xml:space="preserve">          minItems: 1</w:t>
      </w:r>
    </w:p>
    <w:p w14:paraId="6E7AACAF" w14:textId="77777777" w:rsidR="00631096" w:rsidRDefault="00631096" w:rsidP="00631096">
      <w:pPr>
        <w:pStyle w:val="PL"/>
      </w:pPr>
      <w:r>
        <w:t xml:space="preserve">          description: Represents the QoS and policy assistance analytics requirements.</w:t>
      </w:r>
    </w:p>
    <w:p w14:paraId="733FB699"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DE2D60">
        <w:rPr>
          <w:rFonts w:ascii="Courier New" w:hAnsi="Courier New"/>
          <w:sz w:val="16"/>
        </w:rPr>
        <w:t>lastUeLocs</w:t>
      </w:r>
      <w:r>
        <w:rPr>
          <w:rFonts w:ascii="Courier New" w:hAnsi="Courier New"/>
          <w:sz w:val="16"/>
        </w:rPr>
        <w:t>:</w:t>
      </w:r>
    </w:p>
    <w:p w14:paraId="6E4D03B1" w14:textId="77777777" w:rsidR="00631096" w:rsidRPr="0000547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1B937DBC" w14:textId="77777777" w:rsidR="00631096" w:rsidRPr="0000547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044B6673" w14:textId="77777777" w:rsidR="00631096" w:rsidRPr="0000547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r>
        <w:rPr>
          <w:rFonts w:ascii="Courier New" w:hAnsi="Courier New"/>
          <w:sz w:val="16"/>
        </w:rPr>
        <w:t>TimestampedLocation</w:t>
      </w:r>
      <w:r w:rsidRPr="00005470">
        <w:rPr>
          <w:rFonts w:ascii="Courier New" w:hAnsi="Courier New"/>
          <w:sz w:val="16"/>
        </w:rPr>
        <w:t>'</w:t>
      </w:r>
    </w:p>
    <w:p w14:paraId="5BA5F263" w14:textId="77777777" w:rsidR="00631096" w:rsidRPr="0000547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minItems: 1</w:t>
      </w:r>
    </w:p>
    <w:p w14:paraId="0850AB0B" w14:textId="77777777" w:rsidR="00631096" w:rsidRPr="0000547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p w14:paraId="19BE67C4" w14:textId="77777777" w:rsidR="00631096" w:rsidRDefault="00631096" w:rsidP="00631096">
      <w:pPr>
        <w:pStyle w:val="PL"/>
      </w:pPr>
      <w:r>
        <w:t xml:space="preserve">      required:</w:t>
      </w:r>
    </w:p>
    <w:p w14:paraId="389F8878" w14:textId="77777777" w:rsidR="00631096" w:rsidRDefault="00631096" w:rsidP="00631096">
      <w:pPr>
        <w:pStyle w:val="PL"/>
      </w:pPr>
      <w:r>
        <w:t xml:space="preserve">        - event</w:t>
      </w:r>
    </w:p>
    <w:p w14:paraId="5B433B42" w14:textId="77777777" w:rsidR="00631096" w:rsidRDefault="00631096" w:rsidP="00631096">
      <w:pPr>
        <w:pStyle w:val="PL"/>
      </w:pPr>
      <w:r>
        <w:t xml:space="preserve">      not:</w:t>
      </w:r>
    </w:p>
    <w:p w14:paraId="3D4540BF" w14:textId="77777777" w:rsidR="00631096" w:rsidRDefault="00631096" w:rsidP="00631096">
      <w:pPr>
        <w:pStyle w:val="PL"/>
      </w:pPr>
      <w:r>
        <w:t xml:space="preserve">        required: [</w:t>
      </w:r>
      <w:r>
        <w:rPr>
          <w:lang w:eastAsia="zh-CN"/>
        </w:rPr>
        <w:t>excepRequs</w:t>
      </w:r>
      <w:r>
        <w:t xml:space="preserve">, </w:t>
      </w:r>
      <w:r>
        <w:rPr>
          <w:lang w:eastAsia="zh-CN"/>
        </w:rPr>
        <w:t>exptAnaType</w:t>
      </w:r>
      <w:r>
        <w:t>]</w:t>
      </w:r>
    </w:p>
    <w:p w14:paraId="24D1BD33" w14:textId="77777777" w:rsidR="00631096" w:rsidRDefault="00631096" w:rsidP="00631096">
      <w:pPr>
        <w:pStyle w:val="PL"/>
      </w:pPr>
    </w:p>
    <w:p w14:paraId="1D5410E4" w14:textId="77777777" w:rsidR="00631096" w:rsidRDefault="00631096" w:rsidP="00631096">
      <w:pPr>
        <w:pStyle w:val="PL"/>
      </w:pPr>
      <w:r>
        <w:t xml:space="preserve">    NnwdafEventsSubscriptionNotification:</w:t>
      </w:r>
    </w:p>
    <w:p w14:paraId="3D18B99E" w14:textId="77777777" w:rsidR="00631096" w:rsidRDefault="00631096" w:rsidP="00631096">
      <w:pPr>
        <w:pStyle w:val="PL"/>
      </w:pPr>
      <w:r>
        <w:t xml:space="preserve">      description: Represents an Individual NWDAF Event Subscription Notification resource.</w:t>
      </w:r>
    </w:p>
    <w:p w14:paraId="7895C47A" w14:textId="77777777" w:rsidR="00631096" w:rsidRDefault="00631096" w:rsidP="00631096">
      <w:pPr>
        <w:pStyle w:val="PL"/>
      </w:pPr>
      <w:r>
        <w:t xml:space="preserve">      type: object</w:t>
      </w:r>
    </w:p>
    <w:p w14:paraId="249F739C" w14:textId="77777777" w:rsidR="00631096" w:rsidRDefault="00631096" w:rsidP="00631096">
      <w:pPr>
        <w:pStyle w:val="PL"/>
      </w:pPr>
      <w:r>
        <w:t xml:space="preserve">      properties:</w:t>
      </w:r>
    </w:p>
    <w:p w14:paraId="1422E1BF" w14:textId="77777777" w:rsidR="00631096" w:rsidRDefault="00631096" w:rsidP="00631096">
      <w:pPr>
        <w:pStyle w:val="PL"/>
      </w:pPr>
      <w:r>
        <w:t xml:space="preserve">        eventNotifications:</w:t>
      </w:r>
    </w:p>
    <w:p w14:paraId="193B0719" w14:textId="77777777" w:rsidR="00631096" w:rsidRDefault="00631096" w:rsidP="00631096">
      <w:pPr>
        <w:pStyle w:val="PL"/>
      </w:pPr>
      <w:r>
        <w:t xml:space="preserve">          type: array</w:t>
      </w:r>
    </w:p>
    <w:p w14:paraId="088C1218" w14:textId="77777777" w:rsidR="00631096" w:rsidRDefault="00631096" w:rsidP="00631096">
      <w:pPr>
        <w:pStyle w:val="PL"/>
      </w:pPr>
      <w:r>
        <w:t xml:space="preserve">          items:</w:t>
      </w:r>
    </w:p>
    <w:p w14:paraId="009EC531" w14:textId="77777777" w:rsidR="00631096" w:rsidRDefault="00631096" w:rsidP="00631096">
      <w:pPr>
        <w:pStyle w:val="PL"/>
      </w:pPr>
      <w:r>
        <w:t xml:space="preserve">            $ref: '#/components/schemas/EventNotification'</w:t>
      </w:r>
    </w:p>
    <w:p w14:paraId="65FF8B31" w14:textId="77777777" w:rsidR="00631096" w:rsidRDefault="00631096" w:rsidP="00631096">
      <w:pPr>
        <w:pStyle w:val="PL"/>
      </w:pPr>
      <w:r>
        <w:t xml:space="preserve">          minItems: 1</w:t>
      </w:r>
    </w:p>
    <w:p w14:paraId="178BBEF4" w14:textId="77777777" w:rsidR="00631096" w:rsidRDefault="00631096" w:rsidP="00631096">
      <w:pPr>
        <w:pStyle w:val="PL"/>
      </w:pPr>
      <w:r>
        <w:t xml:space="preserve">          description: Notifications about Individual Events</w:t>
      </w:r>
    </w:p>
    <w:p w14:paraId="67296803" w14:textId="77777777" w:rsidR="00631096" w:rsidRDefault="00631096" w:rsidP="00631096">
      <w:pPr>
        <w:pStyle w:val="PL"/>
      </w:pPr>
      <w:r>
        <w:t xml:space="preserve">        subscriptionId:</w:t>
      </w:r>
    </w:p>
    <w:p w14:paraId="3A881EF8" w14:textId="77777777" w:rsidR="00631096" w:rsidRDefault="00631096" w:rsidP="00631096">
      <w:pPr>
        <w:pStyle w:val="PL"/>
      </w:pPr>
      <w:r>
        <w:t xml:space="preserve">          type: string</w:t>
      </w:r>
    </w:p>
    <w:p w14:paraId="1318EECE" w14:textId="77777777" w:rsidR="00631096" w:rsidRDefault="00631096" w:rsidP="00631096">
      <w:pPr>
        <w:pStyle w:val="PL"/>
      </w:pPr>
      <w:r>
        <w:t xml:space="preserve">          description: String identifying a subscription to the Nnwdaf_EventsSubscription Service</w:t>
      </w:r>
    </w:p>
    <w:p w14:paraId="3E8E1F17" w14:textId="77777777" w:rsidR="00631096" w:rsidRDefault="00631096" w:rsidP="00631096">
      <w:pPr>
        <w:pStyle w:val="PL"/>
      </w:pPr>
      <w:r>
        <w:t xml:space="preserve">        notifCorrId:</w:t>
      </w:r>
    </w:p>
    <w:p w14:paraId="6D4B8F6B" w14:textId="77777777" w:rsidR="00631096" w:rsidRDefault="00631096" w:rsidP="00631096">
      <w:pPr>
        <w:pStyle w:val="PL"/>
      </w:pPr>
      <w:r>
        <w:t xml:space="preserve">          type: string</w:t>
      </w:r>
    </w:p>
    <w:p w14:paraId="06C9E274" w14:textId="77777777" w:rsidR="00631096" w:rsidRDefault="00631096" w:rsidP="00631096">
      <w:pPr>
        <w:pStyle w:val="PL"/>
        <w:rPr>
          <w:rFonts w:cs="Arial"/>
          <w:szCs w:val="18"/>
        </w:rPr>
      </w:pPr>
      <w:r>
        <w:t xml:space="preserve">          description: Notification correlation identifier</w:t>
      </w:r>
      <w:r>
        <w:rPr>
          <w:rFonts w:cs="Arial"/>
          <w:szCs w:val="18"/>
        </w:rPr>
        <w:t>.</w:t>
      </w:r>
    </w:p>
    <w:p w14:paraId="0A0122E2" w14:textId="77777777" w:rsidR="00631096" w:rsidRDefault="00631096" w:rsidP="00631096">
      <w:pPr>
        <w:pStyle w:val="PL"/>
      </w:pPr>
      <w:r>
        <w:t xml:space="preserve">        oldSubscriptionId:</w:t>
      </w:r>
    </w:p>
    <w:p w14:paraId="68A3E80E" w14:textId="77777777" w:rsidR="00631096" w:rsidRDefault="00631096" w:rsidP="00631096">
      <w:pPr>
        <w:pStyle w:val="PL"/>
      </w:pPr>
      <w:r>
        <w:t xml:space="preserve">          type: string</w:t>
      </w:r>
    </w:p>
    <w:p w14:paraId="730A4483" w14:textId="77777777" w:rsidR="00631096" w:rsidRDefault="00631096" w:rsidP="00631096">
      <w:pPr>
        <w:pStyle w:val="PL"/>
      </w:pPr>
      <w:r>
        <w:t xml:space="preserve">          description: &gt;</w:t>
      </w:r>
    </w:p>
    <w:p w14:paraId="6BF35737" w14:textId="77777777" w:rsidR="00631096" w:rsidRDefault="00631096" w:rsidP="00631096">
      <w:pPr>
        <w:pStyle w:val="PL"/>
      </w:pPr>
      <w:r>
        <w:t xml:space="preserve">            Subscription ID which was allocated by the source NWDAF. This parameter shall be present</w:t>
      </w:r>
    </w:p>
    <w:p w14:paraId="7165BC1C" w14:textId="77777777" w:rsidR="00631096" w:rsidRDefault="00631096" w:rsidP="00631096">
      <w:pPr>
        <w:pStyle w:val="PL"/>
      </w:pPr>
      <w:r>
        <w:t xml:space="preserve">            if the notification is for informing the assignment of a new Subscription Id by the</w:t>
      </w:r>
    </w:p>
    <w:p w14:paraId="66EE63FF" w14:textId="77777777" w:rsidR="00631096" w:rsidRDefault="00631096" w:rsidP="00631096">
      <w:pPr>
        <w:pStyle w:val="PL"/>
      </w:pPr>
      <w:r>
        <w:t xml:space="preserve">            target NWDAF.</w:t>
      </w:r>
    </w:p>
    <w:p w14:paraId="627F2825" w14:textId="77777777" w:rsidR="00631096" w:rsidRDefault="00631096" w:rsidP="00631096">
      <w:pPr>
        <w:pStyle w:val="PL"/>
      </w:pPr>
      <w:r>
        <w:t xml:space="preserve">        resourceUri:</w:t>
      </w:r>
    </w:p>
    <w:p w14:paraId="4333EC9B" w14:textId="77777777" w:rsidR="00631096" w:rsidRDefault="00631096" w:rsidP="00631096">
      <w:pPr>
        <w:pStyle w:val="PL"/>
      </w:pPr>
      <w:r>
        <w:t xml:space="preserve">          $ref: 'TS29571_CommonData.yaml#/components/schemas/Uri'</w:t>
      </w:r>
    </w:p>
    <w:p w14:paraId="3A08D5FE" w14:textId="77777777" w:rsidR="00631096" w:rsidRDefault="00631096" w:rsidP="00631096">
      <w:pPr>
        <w:pStyle w:val="PL"/>
      </w:pPr>
      <w:r>
        <w:t xml:space="preserve">        termCause:</w:t>
      </w:r>
    </w:p>
    <w:p w14:paraId="00064965" w14:textId="77777777" w:rsidR="00631096" w:rsidRDefault="00631096" w:rsidP="00631096">
      <w:pPr>
        <w:pStyle w:val="PL"/>
      </w:pPr>
      <w:r>
        <w:t xml:space="preserve">          $ref: '#/components/schemas/TermCause'</w:t>
      </w:r>
    </w:p>
    <w:p w14:paraId="0C3A4C2F" w14:textId="77777777" w:rsidR="00631096" w:rsidRDefault="00631096" w:rsidP="00631096">
      <w:pPr>
        <w:pStyle w:val="PL"/>
      </w:pPr>
      <w:r>
        <w:t xml:space="preserve">        transEvents:</w:t>
      </w:r>
    </w:p>
    <w:p w14:paraId="33896C29" w14:textId="77777777" w:rsidR="00631096" w:rsidRDefault="00631096" w:rsidP="00631096">
      <w:pPr>
        <w:pStyle w:val="PL"/>
      </w:pPr>
      <w:r>
        <w:t xml:space="preserve">          type: array</w:t>
      </w:r>
    </w:p>
    <w:p w14:paraId="3A073429" w14:textId="77777777" w:rsidR="00631096" w:rsidRDefault="00631096" w:rsidP="00631096">
      <w:pPr>
        <w:pStyle w:val="PL"/>
      </w:pPr>
      <w:r>
        <w:t xml:space="preserve">          items:</w:t>
      </w:r>
    </w:p>
    <w:p w14:paraId="4168D34C" w14:textId="77777777" w:rsidR="00631096" w:rsidRDefault="00631096" w:rsidP="00631096">
      <w:pPr>
        <w:pStyle w:val="PL"/>
      </w:pPr>
      <w:r>
        <w:t xml:space="preserve">            $ref: '#/components/schemas/NwdafEvent'</w:t>
      </w:r>
    </w:p>
    <w:p w14:paraId="6D7EF29B" w14:textId="77777777" w:rsidR="00631096" w:rsidRDefault="00631096" w:rsidP="00631096">
      <w:pPr>
        <w:pStyle w:val="PL"/>
      </w:pPr>
      <w:r>
        <w:t xml:space="preserve">          minItems: 1</w:t>
      </w:r>
    </w:p>
    <w:p w14:paraId="3A2E2902" w14:textId="77777777" w:rsidR="00631096" w:rsidRDefault="00631096" w:rsidP="00631096">
      <w:pPr>
        <w:pStyle w:val="PL"/>
      </w:pPr>
      <w:r>
        <w:t xml:space="preserve">      required:</w:t>
      </w:r>
    </w:p>
    <w:p w14:paraId="17E7FF94" w14:textId="77777777" w:rsidR="00631096" w:rsidRDefault="00631096" w:rsidP="00631096">
      <w:pPr>
        <w:pStyle w:val="PL"/>
      </w:pPr>
      <w:r>
        <w:t xml:space="preserve">        - subscriptionId</w:t>
      </w:r>
    </w:p>
    <w:p w14:paraId="3A44A00A" w14:textId="77777777" w:rsidR="00631096" w:rsidRDefault="00631096" w:rsidP="00631096">
      <w:pPr>
        <w:pStyle w:val="PL"/>
      </w:pPr>
      <w:r>
        <w:t xml:space="preserve">      oneOf:</w:t>
      </w:r>
    </w:p>
    <w:p w14:paraId="75BC8036" w14:textId="77777777" w:rsidR="00631096" w:rsidRDefault="00631096" w:rsidP="00631096">
      <w:pPr>
        <w:pStyle w:val="PL"/>
      </w:pPr>
      <w:r>
        <w:t xml:space="preserve">        - required: [eventNotifications]</w:t>
      </w:r>
    </w:p>
    <w:p w14:paraId="5B8F9CFD" w14:textId="77777777" w:rsidR="00631096" w:rsidRDefault="00631096" w:rsidP="00631096">
      <w:pPr>
        <w:pStyle w:val="PL"/>
      </w:pPr>
      <w:r>
        <w:t xml:space="preserve">        - allOf:</w:t>
      </w:r>
    </w:p>
    <w:p w14:paraId="2F867C0A" w14:textId="77777777" w:rsidR="00631096" w:rsidRDefault="00631096" w:rsidP="00631096">
      <w:pPr>
        <w:pStyle w:val="PL"/>
      </w:pPr>
      <w:r>
        <w:t xml:space="preserve">          - required: [resourceUri]</w:t>
      </w:r>
    </w:p>
    <w:p w14:paraId="55515536" w14:textId="77777777" w:rsidR="00631096" w:rsidRDefault="00631096" w:rsidP="00631096">
      <w:pPr>
        <w:pStyle w:val="PL"/>
      </w:pPr>
      <w:r>
        <w:t xml:space="preserve">          - required: [oldSubscriptionId]</w:t>
      </w:r>
    </w:p>
    <w:p w14:paraId="2C3EE0B2" w14:textId="77777777" w:rsidR="00631096" w:rsidRDefault="00631096" w:rsidP="00631096">
      <w:pPr>
        <w:pStyle w:val="PL"/>
      </w:pPr>
    </w:p>
    <w:p w14:paraId="033ECB9C" w14:textId="77777777" w:rsidR="00631096" w:rsidRDefault="00631096" w:rsidP="00631096">
      <w:pPr>
        <w:pStyle w:val="PL"/>
      </w:pPr>
      <w:r>
        <w:t xml:space="preserve">    EventNotification:</w:t>
      </w:r>
    </w:p>
    <w:p w14:paraId="1B15C2F7" w14:textId="77777777" w:rsidR="00631096" w:rsidRDefault="00631096" w:rsidP="00631096">
      <w:pPr>
        <w:pStyle w:val="PL"/>
      </w:pPr>
      <w:r>
        <w:t xml:space="preserve">      description: Represents a notification on events that occurred.</w:t>
      </w:r>
    </w:p>
    <w:p w14:paraId="2CE5466A" w14:textId="77777777" w:rsidR="00631096" w:rsidRDefault="00631096" w:rsidP="00631096">
      <w:pPr>
        <w:pStyle w:val="PL"/>
      </w:pPr>
      <w:r>
        <w:t xml:space="preserve">      type: object</w:t>
      </w:r>
    </w:p>
    <w:p w14:paraId="72CB2254" w14:textId="77777777" w:rsidR="00631096" w:rsidRDefault="00631096" w:rsidP="00631096">
      <w:pPr>
        <w:pStyle w:val="PL"/>
      </w:pPr>
      <w:r>
        <w:t xml:space="preserve">      properties:</w:t>
      </w:r>
    </w:p>
    <w:p w14:paraId="75F0D7D7" w14:textId="77777777" w:rsidR="00631096" w:rsidRDefault="00631096" w:rsidP="00631096">
      <w:pPr>
        <w:pStyle w:val="PL"/>
      </w:pPr>
      <w:r>
        <w:t xml:space="preserve">        event:</w:t>
      </w:r>
    </w:p>
    <w:p w14:paraId="33953F87" w14:textId="77777777" w:rsidR="00631096" w:rsidRDefault="00631096" w:rsidP="00631096">
      <w:pPr>
        <w:pStyle w:val="PL"/>
      </w:pPr>
      <w:r>
        <w:t xml:space="preserve">          $ref: '#/components/schemas/NwdafEvent'</w:t>
      </w:r>
    </w:p>
    <w:p w14:paraId="7FB2F196" w14:textId="77777777" w:rsidR="00631096" w:rsidRDefault="00631096" w:rsidP="00631096">
      <w:pPr>
        <w:pStyle w:val="PL"/>
      </w:pPr>
      <w:r>
        <w:t xml:space="preserve">        start:</w:t>
      </w:r>
    </w:p>
    <w:p w14:paraId="0EEAF5A4" w14:textId="77777777" w:rsidR="00631096" w:rsidRDefault="00631096" w:rsidP="00631096">
      <w:pPr>
        <w:pStyle w:val="PL"/>
      </w:pPr>
      <w:r>
        <w:t xml:space="preserve">          $ref: 'TS29571_CommonData.yaml#/components/schemas/DateTime'</w:t>
      </w:r>
    </w:p>
    <w:p w14:paraId="66DE48A7" w14:textId="77777777" w:rsidR="00631096" w:rsidRDefault="00631096" w:rsidP="00631096">
      <w:pPr>
        <w:pStyle w:val="PL"/>
      </w:pPr>
      <w:r>
        <w:t xml:space="preserve">        expiry:</w:t>
      </w:r>
    </w:p>
    <w:p w14:paraId="789611B8" w14:textId="77777777" w:rsidR="00631096" w:rsidRDefault="00631096" w:rsidP="00631096">
      <w:pPr>
        <w:pStyle w:val="PL"/>
      </w:pPr>
      <w:r>
        <w:t xml:space="preserve">          $ref: 'TS29571_CommonData.yaml#/components/schemas/DateTime'</w:t>
      </w:r>
    </w:p>
    <w:p w14:paraId="3032C4FE" w14:textId="77777777" w:rsidR="00631096" w:rsidRDefault="00631096" w:rsidP="00631096">
      <w:pPr>
        <w:pStyle w:val="PL"/>
      </w:pPr>
      <w:r>
        <w:t xml:space="preserve">        timeStampGen:</w:t>
      </w:r>
    </w:p>
    <w:p w14:paraId="26BC1593" w14:textId="77777777" w:rsidR="00631096" w:rsidRDefault="00631096" w:rsidP="00631096">
      <w:pPr>
        <w:pStyle w:val="PL"/>
      </w:pPr>
      <w:r>
        <w:t xml:space="preserve">          $ref: 'TS29571_CommonData.yaml#/components/schemas/DateTime'</w:t>
      </w:r>
    </w:p>
    <w:p w14:paraId="18945EF4" w14:textId="77777777" w:rsidR="00631096" w:rsidRDefault="00631096" w:rsidP="00631096">
      <w:pPr>
        <w:pStyle w:val="PL"/>
      </w:pPr>
      <w:r>
        <w:t xml:space="preserve">        failNotifyCode:</w:t>
      </w:r>
    </w:p>
    <w:p w14:paraId="0F0B731C" w14:textId="77777777" w:rsidR="00631096" w:rsidRDefault="00631096" w:rsidP="00631096">
      <w:pPr>
        <w:pStyle w:val="PL"/>
      </w:pPr>
      <w:r>
        <w:t xml:space="preserve">          $ref: '#/components/schemas/</w:t>
      </w:r>
      <w:r>
        <w:rPr>
          <w:lang w:eastAsia="zh-CN"/>
        </w:rPr>
        <w:t>NwdafFailureCode</w:t>
      </w:r>
      <w:r>
        <w:t>'</w:t>
      </w:r>
    </w:p>
    <w:p w14:paraId="454BC30D" w14:textId="77777777" w:rsidR="00631096" w:rsidRDefault="00631096" w:rsidP="00631096">
      <w:pPr>
        <w:pStyle w:val="PL"/>
      </w:pPr>
      <w:r>
        <w:t xml:space="preserve">        rvWaitTime:</w:t>
      </w:r>
    </w:p>
    <w:p w14:paraId="0686A750" w14:textId="77777777" w:rsidR="00631096" w:rsidRDefault="00631096" w:rsidP="00631096">
      <w:pPr>
        <w:pStyle w:val="PL"/>
      </w:pPr>
      <w:r>
        <w:t xml:space="preserve">          $ref: 'TS29571_CommonData.yaml#/components/schemas/DurationSec'</w:t>
      </w:r>
    </w:p>
    <w:p w14:paraId="76CD5684" w14:textId="77777777" w:rsidR="00631096" w:rsidRDefault="00631096" w:rsidP="00631096">
      <w:pPr>
        <w:pStyle w:val="PL"/>
      </w:pPr>
      <w:r>
        <w:t xml:space="preserve">        anaMetaInfo:</w:t>
      </w:r>
    </w:p>
    <w:p w14:paraId="3E7CF778" w14:textId="77777777" w:rsidR="00631096" w:rsidRDefault="00631096" w:rsidP="00631096">
      <w:pPr>
        <w:pStyle w:val="PL"/>
      </w:pPr>
      <w:r>
        <w:lastRenderedPageBreak/>
        <w:t xml:space="preserve">          $ref: '#/components/schemas/AnalyticsMetadataInfo'</w:t>
      </w:r>
    </w:p>
    <w:p w14:paraId="5B2E97A0" w14:textId="77777777" w:rsidR="00631096" w:rsidRDefault="00631096" w:rsidP="00631096">
      <w:pPr>
        <w:pStyle w:val="PL"/>
      </w:pPr>
      <w:r>
        <w:t xml:space="preserve">        nfLoadLevelInfos:</w:t>
      </w:r>
    </w:p>
    <w:p w14:paraId="257BB795" w14:textId="77777777" w:rsidR="00631096" w:rsidRDefault="00631096" w:rsidP="00631096">
      <w:pPr>
        <w:pStyle w:val="PL"/>
      </w:pPr>
      <w:r>
        <w:t xml:space="preserve">          type: array</w:t>
      </w:r>
    </w:p>
    <w:p w14:paraId="163E9C88" w14:textId="77777777" w:rsidR="00631096" w:rsidRDefault="00631096" w:rsidP="00631096">
      <w:pPr>
        <w:pStyle w:val="PL"/>
      </w:pPr>
      <w:r>
        <w:t xml:space="preserve">          items:</w:t>
      </w:r>
    </w:p>
    <w:p w14:paraId="7B07D93B" w14:textId="77777777" w:rsidR="00631096" w:rsidRDefault="00631096" w:rsidP="00631096">
      <w:pPr>
        <w:pStyle w:val="PL"/>
      </w:pPr>
      <w:r>
        <w:t xml:space="preserve">            $ref: '#/components/schemas/NfLoadLevelInformation'</w:t>
      </w:r>
    </w:p>
    <w:p w14:paraId="7725A5BD" w14:textId="77777777" w:rsidR="00631096" w:rsidRDefault="00631096" w:rsidP="00631096">
      <w:pPr>
        <w:pStyle w:val="PL"/>
      </w:pPr>
      <w:r>
        <w:t xml:space="preserve">          minItems: 1</w:t>
      </w:r>
    </w:p>
    <w:p w14:paraId="7A5446DB" w14:textId="77777777" w:rsidR="00631096" w:rsidRDefault="00631096" w:rsidP="00631096">
      <w:pPr>
        <w:pStyle w:val="PL"/>
      </w:pPr>
      <w:r>
        <w:t xml:space="preserve">        nsiLoadLevelInfos:</w:t>
      </w:r>
    </w:p>
    <w:p w14:paraId="0E2F41DD" w14:textId="77777777" w:rsidR="00631096" w:rsidRDefault="00631096" w:rsidP="00631096">
      <w:pPr>
        <w:pStyle w:val="PL"/>
      </w:pPr>
      <w:r>
        <w:t xml:space="preserve">          type: array</w:t>
      </w:r>
    </w:p>
    <w:p w14:paraId="45FE69F7" w14:textId="77777777" w:rsidR="00631096" w:rsidRDefault="00631096" w:rsidP="00631096">
      <w:pPr>
        <w:pStyle w:val="PL"/>
      </w:pPr>
      <w:r>
        <w:t xml:space="preserve">          items:</w:t>
      </w:r>
    </w:p>
    <w:p w14:paraId="4C3408CA" w14:textId="77777777" w:rsidR="00631096" w:rsidRDefault="00631096" w:rsidP="00631096">
      <w:pPr>
        <w:pStyle w:val="PL"/>
      </w:pPr>
      <w:r>
        <w:t xml:space="preserve">            $ref: '#/components/schemas/NsiLoadLevelInfo'</w:t>
      </w:r>
    </w:p>
    <w:p w14:paraId="034201FB" w14:textId="77777777" w:rsidR="00631096" w:rsidRDefault="00631096" w:rsidP="00631096">
      <w:pPr>
        <w:pStyle w:val="PL"/>
      </w:pPr>
      <w:r>
        <w:t xml:space="preserve">          minItems: 1</w:t>
      </w:r>
    </w:p>
    <w:p w14:paraId="1652B06F" w14:textId="77777777" w:rsidR="00631096" w:rsidRDefault="00631096" w:rsidP="00631096">
      <w:pPr>
        <w:pStyle w:val="PL"/>
      </w:pPr>
      <w:r>
        <w:t xml:space="preserve">        pfdDetermInfos:</w:t>
      </w:r>
    </w:p>
    <w:p w14:paraId="7D475948" w14:textId="77777777" w:rsidR="00631096" w:rsidRDefault="00631096" w:rsidP="00631096">
      <w:pPr>
        <w:pStyle w:val="PL"/>
      </w:pPr>
      <w:r>
        <w:t xml:space="preserve">          type: array</w:t>
      </w:r>
    </w:p>
    <w:p w14:paraId="35391086" w14:textId="77777777" w:rsidR="00631096" w:rsidRDefault="00631096" w:rsidP="00631096">
      <w:pPr>
        <w:pStyle w:val="PL"/>
      </w:pPr>
      <w:r>
        <w:t xml:space="preserve">          items:</w:t>
      </w:r>
    </w:p>
    <w:p w14:paraId="693BB7C6" w14:textId="77777777" w:rsidR="00631096" w:rsidRDefault="00631096" w:rsidP="00631096">
      <w:pPr>
        <w:pStyle w:val="PL"/>
      </w:pPr>
      <w:r>
        <w:t xml:space="preserve">            $ref: '#/components/schemas/PfdDeterminationInfo'</w:t>
      </w:r>
    </w:p>
    <w:p w14:paraId="330611A1" w14:textId="77777777" w:rsidR="00631096" w:rsidRDefault="00631096" w:rsidP="00631096">
      <w:pPr>
        <w:pStyle w:val="PL"/>
      </w:pPr>
      <w:r>
        <w:t xml:space="preserve">          minItems: 1</w:t>
      </w:r>
    </w:p>
    <w:p w14:paraId="0ADF1A25" w14:textId="77777777" w:rsidR="00631096" w:rsidRDefault="00631096" w:rsidP="00631096">
      <w:pPr>
        <w:pStyle w:val="PL"/>
      </w:pPr>
      <w:r>
        <w:t xml:space="preserve">        sliceLoadLevelInfo:</w:t>
      </w:r>
    </w:p>
    <w:p w14:paraId="2BFAA9F3" w14:textId="77777777" w:rsidR="00631096" w:rsidRDefault="00631096" w:rsidP="00631096">
      <w:pPr>
        <w:pStyle w:val="PL"/>
      </w:pPr>
      <w:r>
        <w:t xml:space="preserve">          $ref: '#/components/schemas/SliceLoadLevelInformation'</w:t>
      </w:r>
    </w:p>
    <w:p w14:paraId="4A56A512" w14:textId="77777777" w:rsidR="00631096" w:rsidRDefault="00631096" w:rsidP="00631096">
      <w:pPr>
        <w:pStyle w:val="PL"/>
      </w:pPr>
      <w:r>
        <w:t xml:space="preserve">        svcExps:</w:t>
      </w:r>
    </w:p>
    <w:p w14:paraId="79077C8D" w14:textId="77777777" w:rsidR="00631096" w:rsidRDefault="00631096" w:rsidP="00631096">
      <w:pPr>
        <w:pStyle w:val="PL"/>
      </w:pPr>
      <w:r>
        <w:t xml:space="preserve">          type: array</w:t>
      </w:r>
    </w:p>
    <w:p w14:paraId="2F422556" w14:textId="77777777" w:rsidR="00631096" w:rsidRDefault="00631096" w:rsidP="00631096">
      <w:pPr>
        <w:pStyle w:val="PL"/>
      </w:pPr>
      <w:r>
        <w:t xml:space="preserve">          items:</w:t>
      </w:r>
    </w:p>
    <w:p w14:paraId="179F0E50" w14:textId="77777777" w:rsidR="00631096" w:rsidRDefault="00631096" w:rsidP="00631096">
      <w:pPr>
        <w:pStyle w:val="PL"/>
      </w:pPr>
      <w:r>
        <w:t xml:space="preserve">            $ref: '#/components/schemas/ServiceExperienceInfo'</w:t>
      </w:r>
    </w:p>
    <w:p w14:paraId="4BF4E422" w14:textId="77777777" w:rsidR="00631096" w:rsidRDefault="00631096" w:rsidP="00631096">
      <w:pPr>
        <w:pStyle w:val="PL"/>
      </w:pPr>
      <w:r>
        <w:t xml:space="preserve">          minItems: 1</w:t>
      </w:r>
    </w:p>
    <w:p w14:paraId="0CE0DAB9" w14:textId="77777777" w:rsidR="00631096" w:rsidRDefault="00631096" w:rsidP="00631096">
      <w:pPr>
        <w:pStyle w:val="PL"/>
      </w:pPr>
      <w:r>
        <w:t xml:space="preserve">        qosSustainInfos:</w:t>
      </w:r>
    </w:p>
    <w:p w14:paraId="2933B40A" w14:textId="77777777" w:rsidR="00631096" w:rsidRDefault="00631096" w:rsidP="00631096">
      <w:pPr>
        <w:pStyle w:val="PL"/>
      </w:pPr>
      <w:r>
        <w:t xml:space="preserve">          type: array</w:t>
      </w:r>
    </w:p>
    <w:p w14:paraId="3F8EAC63" w14:textId="77777777" w:rsidR="00631096" w:rsidRDefault="00631096" w:rsidP="00631096">
      <w:pPr>
        <w:pStyle w:val="PL"/>
      </w:pPr>
      <w:r>
        <w:t xml:space="preserve">          items:</w:t>
      </w:r>
    </w:p>
    <w:p w14:paraId="5F783A1D" w14:textId="77777777" w:rsidR="00631096" w:rsidRDefault="00631096" w:rsidP="00631096">
      <w:pPr>
        <w:pStyle w:val="PL"/>
      </w:pPr>
      <w:r>
        <w:t xml:space="preserve">            $ref: '#/components/schemas/QosSustainabilityInfo'</w:t>
      </w:r>
    </w:p>
    <w:p w14:paraId="225A56CF" w14:textId="77777777" w:rsidR="00631096" w:rsidRDefault="00631096" w:rsidP="00631096">
      <w:pPr>
        <w:pStyle w:val="PL"/>
      </w:pPr>
      <w:r>
        <w:t xml:space="preserve">          minItems: 1</w:t>
      </w:r>
    </w:p>
    <w:p w14:paraId="7EC108BB" w14:textId="77777777" w:rsidR="00631096" w:rsidRDefault="00631096" w:rsidP="00631096">
      <w:pPr>
        <w:pStyle w:val="PL"/>
      </w:pPr>
      <w:r>
        <w:t xml:space="preserve">        ueComms:</w:t>
      </w:r>
    </w:p>
    <w:p w14:paraId="4E78DD5A" w14:textId="77777777" w:rsidR="00631096" w:rsidRDefault="00631096" w:rsidP="00631096">
      <w:pPr>
        <w:pStyle w:val="PL"/>
      </w:pPr>
      <w:r>
        <w:t xml:space="preserve">          type: array</w:t>
      </w:r>
    </w:p>
    <w:p w14:paraId="0DD0A36F" w14:textId="77777777" w:rsidR="00631096" w:rsidRDefault="00631096" w:rsidP="00631096">
      <w:pPr>
        <w:pStyle w:val="PL"/>
      </w:pPr>
      <w:r>
        <w:t xml:space="preserve">          items:</w:t>
      </w:r>
    </w:p>
    <w:p w14:paraId="181A95B8" w14:textId="77777777" w:rsidR="00631096" w:rsidRDefault="00631096" w:rsidP="00631096">
      <w:pPr>
        <w:pStyle w:val="PL"/>
      </w:pPr>
      <w:r>
        <w:t xml:space="preserve">            $ref: '#/components/schemas/UeCommunication'</w:t>
      </w:r>
    </w:p>
    <w:p w14:paraId="4EEE76C1" w14:textId="77777777" w:rsidR="00631096" w:rsidRDefault="00631096" w:rsidP="00631096">
      <w:pPr>
        <w:pStyle w:val="PL"/>
      </w:pPr>
      <w:r>
        <w:t xml:space="preserve">          minItems: 1</w:t>
      </w:r>
    </w:p>
    <w:p w14:paraId="2D4EABD2" w14:textId="77777777" w:rsidR="00631096" w:rsidRDefault="00631096" w:rsidP="00631096">
      <w:pPr>
        <w:pStyle w:val="PL"/>
      </w:pPr>
      <w:r>
        <w:t xml:space="preserve">        ueMobs:</w:t>
      </w:r>
    </w:p>
    <w:p w14:paraId="3E226BBC" w14:textId="77777777" w:rsidR="00631096" w:rsidRDefault="00631096" w:rsidP="00631096">
      <w:pPr>
        <w:pStyle w:val="PL"/>
      </w:pPr>
      <w:r>
        <w:t xml:space="preserve">          type: array</w:t>
      </w:r>
    </w:p>
    <w:p w14:paraId="498BD9F9" w14:textId="77777777" w:rsidR="00631096" w:rsidRDefault="00631096" w:rsidP="00631096">
      <w:pPr>
        <w:pStyle w:val="PL"/>
      </w:pPr>
      <w:r>
        <w:t xml:space="preserve">          items:</w:t>
      </w:r>
    </w:p>
    <w:p w14:paraId="1535F4A9" w14:textId="77777777" w:rsidR="00631096" w:rsidRDefault="00631096" w:rsidP="00631096">
      <w:pPr>
        <w:pStyle w:val="PL"/>
      </w:pPr>
      <w:r>
        <w:t xml:space="preserve">            $ref: '#/components/schemas/UeMobility'</w:t>
      </w:r>
    </w:p>
    <w:p w14:paraId="51F7AAA5" w14:textId="77777777" w:rsidR="00631096" w:rsidRDefault="00631096" w:rsidP="00631096">
      <w:pPr>
        <w:pStyle w:val="PL"/>
      </w:pPr>
      <w:r>
        <w:t xml:space="preserve">          minItems: 1</w:t>
      </w:r>
    </w:p>
    <w:p w14:paraId="255A5F13" w14:textId="77777777" w:rsidR="00631096" w:rsidRDefault="00631096" w:rsidP="00631096">
      <w:pPr>
        <w:pStyle w:val="PL"/>
      </w:pPr>
      <w:r>
        <w:t xml:space="preserve">        userDataCongInfos:</w:t>
      </w:r>
    </w:p>
    <w:p w14:paraId="16FE1B4B" w14:textId="77777777" w:rsidR="00631096" w:rsidRDefault="00631096" w:rsidP="00631096">
      <w:pPr>
        <w:pStyle w:val="PL"/>
      </w:pPr>
      <w:r>
        <w:t xml:space="preserve">          type: array</w:t>
      </w:r>
    </w:p>
    <w:p w14:paraId="2D69D959" w14:textId="77777777" w:rsidR="00631096" w:rsidRDefault="00631096" w:rsidP="00631096">
      <w:pPr>
        <w:pStyle w:val="PL"/>
      </w:pPr>
      <w:r>
        <w:t xml:space="preserve">          items:</w:t>
      </w:r>
    </w:p>
    <w:p w14:paraId="50C401A6" w14:textId="77777777" w:rsidR="00631096" w:rsidRDefault="00631096" w:rsidP="00631096">
      <w:pPr>
        <w:pStyle w:val="PL"/>
      </w:pPr>
      <w:r>
        <w:t xml:space="preserve">            $ref: '#/components/schemas/UserDataCongestionInfo'</w:t>
      </w:r>
    </w:p>
    <w:p w14:paraId="0A8020BD" w14:textId="77777777" w:rsidR="00631096" w:rsidRDefault="00631096" w:rsidP="00631096">
      <w:pPr>
        <w:pStyle w:val="PL"/>
      </w:pPr>
      <w:r>
        <w:t xml:space="preserve">          minItems: 1</w:t>
      </w:r>
    </w:p>
    <w:p w14:paraId="7074A78F" w14:textId="77777777" w:rsidR="00631096" w:rsidRDefault="00631096" w:rsidP="00631096">
      <w:pPr>
        <w:pStyle w:val="PL"/>
      </w:pPr>
      <w:r>
        <w:t xml:space="preserve">        abnorBehavrs:</w:t>
      </w:r>
    </w:p>
    <w:p w14:paraId="464CFBEE" w14:textId="77777777" w:rsidR="00631096" w:rsidRDefault="00631096" w:rsidP="00631096">
      <w:pPr>
        <w:pStyle w:val="PL"/>
      </w:pPr>
      <w:r>
        <w:t xml:space="preserve">          type: array</w:t>
      </w:r>
    </w:p>
    <w:p w14:paraId="1269B15B" w14:textId="77777777" w:rsidR="00631096" w:rsidRDefault="00631096" w:rsidP="00631096">
      <w:pPr>
        <w:pStyle w:val="PL"/>
      </w:pPr>
      <w:r>
        <w:t xml:space="preserve">          items:</w:t>
      </w:r>
    </w:p>
    <w:p w14:paraId="7BC5A601" w14:textId="77777777" w:rsidR="00631096" w:rsidRDefault="00631096" w:rsidP="00631096">
      <w:pPr>
        <w:pStyle w:val="PL"/>
      </w:pPr>
      <w:r>
        <w:t xml:space="preserve">            $ref: '#/components/schemas/AbnormalBehaviour'</w:t>
      </w:r>
    </w:p>
    <w:p w14:paraId="687E6C2C" w14:textId="77777777" w:rsidR="00631096" w:rsidRDefault="00631096" w:rsidP="00631096">
      <w:pPr>
        <w:pStyle w:val="PL"/>
      </w:pPr>
      <w:r>
        <w:t xml:space="preserve">          minItems: 1</w:t>
      </w:r>
    </w:p>
    <w:p w14:paraId="5508BEE8" w14:textId="77777777" w:rsidR="00631096" w:rsidRDefault="00631096" w:rsidP="00631096">
      <w:pPr>
        <w:pStyle w:val="PL"/>
      </w:pPr>
      <w:r>
        <w:t xml:space="preserve">        nwPerfs:</w:t>
      </w:r>
    </w:p>
    <w:p w14:paraId="4B90ABD6" w14:textId="77777777" w:rsidR="00631096" w:rsidRDefault="00631096" w:rsidP="00631096">
      <w:pPr>
        <w:pStyle w:val="PL"/>
      </w:pPr>
      <w:r>
        <w:t xml:space="preserve">          type: array</w:t>
      </w:r>
    </w:p>
    <w:p w14:paraId="081D1D9E" w14:textId="77777777" w:rsidR="00631096" w:rsidRDefault="00631096" w:rsidP="00631096">
      <w:pPr>
        <w:pStyle w:val="PL"/>
      </w:pPr>
      <w:r>
        <w:t xml:space="preserve">          items:</w:t>
      </w:r>
    </w:p>
    <w:p w14:paraId="6005E6F3" w14:textId="77777777" w:rsidR="00631096" w:rsidRDefault="00631096" w:rsidP="00631096">
      <w:pPr>
        <w:pStyle w:val="PL"/>
      </w:pPr>
      <w:r>
        <w:t xml:space="preserve">            $ref: '#/components/schemas/NetworkPerfInfo'</w:t>
      </w:r>
    </w:p>
    <w:p w14:paraId="5D79ED17" w14:textId="77777777" w:rsidR="00631096" w:rsidRDefault="00631096" w:rsidP="00631096">
      <w:pPr>
        <w:pStyle w:val="PL"/>
      </w:pPr>
      <w:r>
        <w:t xml:space="preserve">          minItems: 1</w:t>
      </w:r>
    </w:p>
    <w:p w14:paraId="29896C04" w14:textId="77777777" w:rsidR="00631096" w:rsidRDefault="00631096" w:rsidP="00631096">
      <w:pPr>
        <w:pStyle w:val="PL"/>
      </w:pPr>
      <w:r>
        <w:t xml:space="preserve">        </w:t>
      </w:r>
      <w:r>
        <w:rPr>
          <w:lang w:eastAsia="zh-CN"/>
        </w:rPr>
        <w:t>dnPerfInfos</w:t>
      </w:r>
      <w:r>
        <w:t>:</w:t>
      </w:r>
    </w:p>
    <w:p w14:paraId="18019512" w14:textId="77777777" w:rsidR="00631096" w:rsidRDefault="00631096" w:rsidP="00631096">
      <w:pPr>
        <w:pStyle w:val="PL"/>
      </w:pPr>
      <w:r>
        <w:t xml:space="preserve">          type: array</w:t>
      </w:r>
    </w:p>
    <w:p w14:paraId="0FC08F2F" w14:textId="77777777" w:rsidR="00631096" w:rsidRDefault="00631096" w:rsidP="00631096">
      <w:pPr>
        <w:pStyle w:val="PL"/>
      </w:pPr>
      <w:r>
        <w:t xml:space="preserve">          items:</w:t>
      </w:r>
    </w:p>
    <w:p w14:paraId="6941C807" w14:textId="77777777" w:rsidR="00631096" w:rsidRDefault="00631096" w:rsidP="00631096">
      <w:pPr>
        <w:pStyle w:val="PL"/>
      </w:pPr>
      <w:r>
        <w:t xml:space="preserve">            $ref: '#/components/schemas/DnPerfInfo'</w:t>
      </w:r>
    </w:p>
    <w:p w14:paraId="1BA39919" w14:textId="77777777" w:rsidR="00631096" w:rsidRDefault="00631096" w:rsidP="00631096">
      <w:pPr>
        <w:pStyle w:val="PL"/>
      </w:pPr>
      <w:r>
        <w:t xml:space="preserve">          minItems: 1</w:t>
      </w:r>
    </w:p>
    <w:p w14:paraId="6E3524C7" w14:textId="77777777" w:rsidR="00631096" w:rsidRDefault="00631096" w:rsidP="00631096">
      <w:pPr>
        <w:pStyle w:val="PL"/>
      </w:pPr>
      <w:r>
        <w:t xml:space="preserve">        disperInfos:</w:t>
      </w:r>
    </w:p>
    <w:p w14:paraId="07D0D830" w14:textId="77777777" w:rsidR="00631096" w:rsidRDefault="00631096" w:rsidP="00631096">
      <w:pPr>
        <w:pStyle w:val="PL"/>
      </w:pPr>
      <w:r>
        <w:t xml:space="preserve">          type: array</w:t>
      </w:r>
    </w:p>
    <w:p w14:paraId="72026082" w14:textId="77777777" w:rsidR="00631096" w:rsidRDefault="00631096" w:rsidP="00631096">
      <w:pPr>
        <w:pStyle w:val="PL"/>
      </w:pPr>
      <w:r>
        <w:t xml:space="preserve">          items:</w:t>
      </w:r>
    </w:p>
    <w:p w14:paraId="603D4878" w14:textId="77777777" w:rsidR="00631096" w:rsidRDefault="00631096" w:rsidP="00631096">
      <w:pPr>
        <w:pStyle w:val="PL"/>
      </w:pPr>
      <w:r>
        <w:t xml:space="preserve">            $ref: '#/components/schemas/DispersionInfo'</w:t>
      </w:r>
    </w:p>
    <w:p w14:paraId="2A121D81" w14:textId="77777777" w:rsidR="00631096" w:rsidRDefault="00631096" w:rsidP="00631096">
      <w:pPr>
        <w:pStyle w:val="PL"/>
      </w:pPr>
      <w:r>
        <w:t xml:space="preserve">          minItems: 1</w:t>
      </w:r>
    </w:p>
    <w:p w14:paraId="1402A5A6" w14:textId="77777777" w:rsidR="00631096" w:rsidRDefault="00631096" w:rsidP="00631096">
      <w:pPr>
        <w:pStyle w:val="PL"/>
      </w:pPr>
      <w:r>
        <w:t xml:space="preserve">        redTransInfos:</w:t>
      </w:r>
    </w:p>
    <w:p w14:paraId="4499853B" w14:textId="77777777" w:rsidR="00631096" w:rsidRDefault="00631096" w:rsidP="00631096">
      <w:pPr>
        <w:pStyle w:val="PL"/>
      </w:pPr>
      <w:r>
        <w:t xml:space="preserve">          type: array</w:t>
      </w:r>
    </w:p>
    <w:p w14:paraId="5098FD8D" w14:textId="77777777" w:rsidR="00631096" w:rsidRDefault="00631096" w:rsidP="00631096">
      <w:pPr>
        <w:pStyle w:val="PL"/>
      </w:pPr>
      <w:r>
        <w:t xml:space="preserve">          items:</w:t>
      </w:r>
    </w:p>
    <w:p w14:paraId="1843F140" w14:textId="77777777" w:rsidR="00631096" w:rsidRDefault="00631096" w:rsidP="00631096">
      <w:pPr>
        <w:pStyle w:val="PL"/>
      </w:pPr>
      <w:r>
        <w:t xml:space="preserve">            $ref: '#/components/schemas/RedundantTransmissionExpInfo'</w:t>
      </w:r>
    </w:p>
    <w:p w14:paraId="018AF4BA" w14:textId="77777777" w:rsidR="00631096" w:rsidRDefault="00631096" w:rsidP="00631096">
      <w:pPr>
        <w:pStyle w:val="PL"/>
      </w:pPr>
      <w:r>
        <w:t xml:space="preserve">          minItems: 1</w:t>
      </w:r>
    </w:p>
    <w:p w14:paraId="4ADB3A31" w14:textId="77777777" w:rsidR="00631096" w:rsidRDefault="00631096" w:rsidP="00631096">
      <w:pPr>
        <w:pStyle w:val="PL"/>
      </w:pPr>
      <w:r>
        <w:t xml:space="preserve">        wlanInfos:</w:t>
      </w:r>
    </w:p>
    <w:p w14:paraId="57545399" w14:textId="77777777" w:rsidR="00631096" w:rsidRDefault="00631096" w:rsidP="00631096">
      <w:pPr>
        <w:pStyle w:val="PL"/>
      </w:pPr>
      <w:r>
        <w:t xml:space="preserve">          type: array</w:t>
      </w:r>
    </w:p>
    <w:p w14:paraId="59180C2B" w14:textId="77777777" w:rsidR="00631096" w:rsidRDefault="00631096" w:rsidP="00631096">
      <w:pPr>
        <w:pStyle w:val="PL"/>
      </w:pPr>
      <w:r>
        <w:t xml:space="preserve">          items:</w:t>
      </w:r>
    </w:p>
    <w:p w14:paraId="0A97A391" w14:textId="77777777" w:rsidR="00631096" w:rsidRDefault="00631096" w:rsidP="00631096">
      <w:pPr>
        <w:pStyle w:val="PL"/>
      </w:pPr>
      <w:r>
        <w:t xml:space="preserve">            $ref: '#/components/schemas/WlanPerformanceInfo'</w:t>
      </w:r>
    </w:p>
    <w:p w14:paraId="766AB243" w14:textId="77777777" w:rsidR="00631096" w:rsidRDefault="00631096" w:rsidP="00631096">
      <w:pPr>
        <w:pStyle w:val="PL"/>
      </w:pPr>
      <w:r>
        <w:t xml:space="preserve">          minItems: 1</w:t>
      </w:r>
    </w:p>
    <w:p w14:paraId="7645A434" w14:textId="77777777" w:rsidR="00631096" w:rsidRDefault="00631096" w:rsidP="00631096">
      <w:pPr>
        <w:pStyle w:val="PL"/>
      </w:pPr>
      <w:r>
        <w:t xml:space="preserve">        </w:t>
      </w:r>
      <w:r>
        <w:rPr>
          <w:rFonts w:hint="eastAsia"/>
          <w:lang w:eastAsia="ko-KR"/>
        </w:rPr>
        <w:t>smcc</w:t>
      </w:r>
      <w:r>
        <w:rPr>
          <w:lang w:eastAsia="ko-KR"/>
        </w:rPr>
        <w:t>Exps</w:t>
      </w:r>
      <w:r>
        <w:t>:</w:t>
      </w:r>
    </w:p>
    <w:p w14:paraId="68B9666F" w14:textId="77777777" w:rsidR="00631096" w:rsidRDefault="00631096" w:rsidP="00631096">
      <w:pPr>
        <w:pStyle w:val="PL"/>
      </w:pPr>
      <w:r>
        <w:t xml:space="preserve">          type: array</w:t>
      </w:r>
    </w:p>
    <w:p w14:paraId="2B9BA0CB" w14:textId="77777777" w:rsidR="00631096" w:rsidRDefault="00631096" w:rsidP="00631096">
      <w:pPr>
        <w:pStyle w:val="PL"/>
      </w:pPr>
      <w:r>
        <w:t xml:space="preserve">          items:</w:t>
      </w:r>
    </w:p>
    <w:p w14:paraId="0C7457E0" w14:textId="77777777" w:rsidR="00631096" w:rsidRDefault="00631096" w:rsidP="00631096">
      <w:pPr>
        <w:pStyle w:val="PL"/>
      </w:pPr>
      <w:r>
        <w:t xml:space="preserve">            $ref: 'TS29520_Nnwdaf_AnalyticsInfo.yaml#/components/schemas/SmcceInfo'</w:t>
      </w:r>
    </w:p>
    <w:p w14:paraId="665BF4D4" w14:textId="77777777" w:rsidR="00631096" w:rsidRDefault="00631096" w:rsidP="00631096">
      <w:pPr>
        <w:pStyle w:val="PL"/>
      </w:pPr>
      <w:r>
        <w:t xml:space="preserve">          minItems: 1</w:t>
      </w:r>
    </w:p>
    <w:p w14:paraId="70CC5BA7" w14:textId="77777777" w:rsidR="00631096" w:rsidRDefault="00631096" w:rsidP="00631096">
      <w:pPr>
        <w:pStyle w:val="PL"/>
      </w:pPr>
      <w:r>
        <w:lastRenderedPageBreak/>
        <w:t xml:space="preserve">        </w:t>
      </w:r>
      <w:r>
        <w:rPr>
          <w:lang w:eastAsia="zh-CN"/>
        </w:rPr>
        <w:t>pduSesTrafInfos</w:t>
      </w:r>
      <w:r>
        <w:t>:</w:t>
      </w:r>
    </w:p>
    <w:p w14:paraId="6AE5126C" w14:textId="77777777" w:rsidR="00631096" w:rsidRDefault="00631096" w:rsidP="00631096">
      <w:pPr>
        <w:pStyle w:val="PL"/>
      </w:pPr>
      <w:r>
        <w:t xml:space="preserve">          type: array</w:t>
      </w:r>
    </w:p>
    <w:p w14:paraId="7100A3B4" w14:textId="77777777" w:rsidR="00631096" w:rsidRDefault="00631096" w:rsidP="00631096">
      <w:pPr>
        <w:pStyle w:val="PL"/>
      </w:pPr>
      <w:r>
        <w:t xml:space="preserve">          items:</w:t>
      </w:r>
    </w:p>
    <w:p w14:paraId="409534F0" w14:textId="77777777" w:rsidR="00631096" w:rsidRDefault="00631096" w:rsidP="00631096">
      <w:pPr>
        <w:pStyle w:val="PL"/>
      </w:pPr>
      <w:r>
        <w:t xml:space="preserve">            $ref: '#/components/schemas/PduSesTrafficInfo'</w:t>
      </w:r>
    </w:p>
    <w:p w14:paraId="371CC177" w14:textId="77777777" w:rsidR="00631096" w:rsidRDefault="00631096" w:rsidP="00631096">
      <w:pPr>
        <w:pStyle w:val="PL"/>
      </w:pPr>
      <w:r>
        <w:t xml:space="preserve">          minItems: 1</w:t>
      </w:r>
    </w:p>
    <w:p w14:paraId="6536C9BF" w14:textId="77777777" w:rsidR="00631096" w:rsidRDefault="00631096" w:rsidP="00631096">
      <w:pPr>
        <w:pStyle w:val="PL"/>
      </w:pPr>
      <w:r>
        <w:t xml:space="preserve">        dataVlTrnsTmInfos:</w:t>
      </w:r>
    </w:p>
    <w:p w14:paraId="01E68439" w14:textId="77777777" w:rsidR="00631096" w:rsidRDefault="00631096" w:rsidP="00631096">
      <w:pPr>
        <w:pStyle w:val="PL"/>
      </w:pPr>
      <w:r>
        <w:t xml:space="preserve">          type: array</w:t>
      </w:r>
    </w:p>
    <w:p w14:paraId="036B3E66" w14:textId="77777777" w:rsidR="00631096" w:rsidRDefault="00631096" w:rsidP="00631096">
      <w:pPr>
        <w:pStyle w:val="PL"/>
      </w:pPr>
      <w:r>
        <w:t xml:space="preserve">          items:</w:t>
      </w:r>
    </w:p>
    <w:p w14:paraId="444591AB" w14:textId="77777777" w:rsidR="00631096" w:rsidRDefault="00631096" w:rsidP="00631096">
      <w:pPr>
        <w:pStyle w:val="PL"/>
      </w:pPr>
      <w:r>
        <w:t xml:space="preserve">            $ref: '#/components/schemas/</w:t>
      </w:r>
      <w:r>
        <w:rPr>
          <w:lang w:eastAsia="zh-CN"/>
        </w:rPr>
        <w:t>E2eDataVolTransTimeInfo</w:t>
      </w:r>
      <w:r>
        <w:t>'</w:t>
      </w:r>
    </w:p>
    <w:p w14:paraId="3BF229F3" w14:textId="77777777" w:rsidR="00631096" w:rsidRDefault="00631096" w:rsidP="00631096">
      <w:pPr>
        <w:pStyle w:val="PL"/>
      </w:pPr>
      <w:r>
        <w:t xml:space="preserve">          minItems: 1</w:t>
      </w:r>
    </w:p>
    <w:p w14:paraId="54401BDA" w14:textId="77777777" w:rsidR="00631096" w:rsidRDefault="00631096" w:rsidP="00631096">
      <w:pPr>
        <w:pStyle w:val="PL"/>
      </w:pPr>
      <w:r>
        <w:t xml:space="preserve">        </w:t>
      </w:r>
      <w:r>
        <w:rPr>
          <w:rFonts w:hint="eastAsia"/>
          <w:lang w:eastAsia="zh-CN"/>
        </w:rPr>
        <w:t>a</w:t>
      </w:r>
      <w:r>
        <w:rPr>
          <w:lang w:eastAsia="zh-CN"/>
        </w:rPr>
        <w:t>ccuInfo</w:t>
      </w:r>
      <w:r>
        <w:t>:</w:t>
      </w:r>
    </w:p>
    <w:p w14:paraId="3A796C76" w14:textId="77777777" w:rsidR="00631096" w:rsidRDefault="00631096" w:rsidP="00631096">
      <w:pPr>
        <w:pStyle w:val="PL"/>
      </w:pPr>
      <w:r>
        <w:t xml:space="preserve">          $ref: '#/components/schemas/AccuracyInfo'</w:t>
      </w:r>
    </w:p>
    <w:p w14:paraId="5F42C4C8" w14:textId="77777777" w:rsidR="00631096" w:rsidRDefault="00631096" w:rsidP="00631096">
      <w:pPr>
        <w:pStyle w:val="PL"/>
      </w:pPr>
      <w:r>
        <w:t xml:space="preserve">        </w:t>
      </w:r>
      <w:bookmarkStart w:id="180" w:name="_Hlk142865641"/>
      <w:r>
        <w:rPr>
          <w:lang w:eastAsia="zh-CN"/>
        </w:rPr>
        <w:t>cancelAccuInd</w:t>
      </w:r>
      <w:r>
        <w:t>:</w:t>
      </w:r>
    </w:p>
    <w:p w14:paraId="1F84054C" w14:textId="77777777" w:rsidR="00631096" w:rsidRDefault="00631096" w:rsidP="00631096">
      <w:pPr>
        <w:pStyle w:val="PL"/>
      </w:pPr>
      <w:r>
        <w:t xml:space="preserve">          type: boolean</w:t>
      </w:r>
    </w:p>
    <w:p w14:paraId="26CC09E1" w14:textId="77777777" w:rsidR="00631096" w:rsidRDefault="00631096" w:rsidP="00631096">
      <w:pPr>
        <w:pStyle w:val="PL"/>
      </w:pPr>
      <w:r>
        <w:t xml:space="preserve">          description: &gt;</w:t>
      </w:r>
    </w:p>
    <w:p w14:paraId="7CA3CB56" w14:textId="77777777" w:rsidR="00631096" w:rsidRDefault="00631096" w:rsidP="00631096">
      <w:pPr>
        <w:pStyle w:val="PL"/>
      </w:pPr>
      <w:r>
        <w:t xml:space="preserve">            Indicates cancelled subscription of the analytics accuracy information.</w:t>
      </w:r>
    </w:p>
    <w:p w14:paraId="32BC90D6" w14:textId="77777777" w:rsidR="00631096" w:rsidRDefault="00631096" w:rsidP="00631096">
      <w:pPr>
        <w:pStyle w:val="PL"/>
      </w:pPr>
      <w:r>
        <w:t xml:space="preserve">            Set to "true" indicates the NWDAF cancelled subscription of analytics accuracy</w:t>
      </w:r>
    </w:p>
    <w:p w14:paraId="070D3F7B" w14:textId="77777777" w:rsidR="00631096" w:rsidRDefault="00631096" w:rsidP="00631096">
      <w:pPr>
        <w:pStyle w:val="PL"/>
      </w:pPr>
      <w:r>
        <w:t xml:space="preserve">            information as the NWDAF does not support the accuracy checking capability.</w:t>
      </w:r>
    </w:p>
    <w:p w14:paraId="22490E14" w14:textId="77777777" w:rsidR="00631096" w:rsidRDefault="00631096" w:rsidP="00631096">
      <w:pPr>
        <w:pStyle w:val="PL"/>
      </w:pPr>
      <w:r>
        <w:t xml:space="preserve">            Otherwise set to "false". Default value is "false" if omitted.</w:t>
      </w:r>
      <w:bookmarkEnd w:id="180"/>
    </w:p>
    <w:p w14:paraId="67ADD82D" w14:textId="77777777" w:rsidR="00631096" w:rsidRDefault="00631096" w:rsidP="00631096">
      <w:pPr>
        <w:pStyle w:val="PL"/>
      </w:pPr>
      <w:r>
        <w:t xml:space="preserve">        pauseInd:</w:t>
      </w:r>
    </w:p>
    <w:p w14:paraId="134B180F" w14:textId="77777777" w:rsidR="00631096" w:rsidRDefault="00631096" w:rsidP="00631096">
      <w:pPr>
        <w:pStyle w:val="PL"/>
      </w:pPr>
      <w:r>
        <w:t xml:space="preserve">          type: boolean</w:t>
      </w:r>
    </w:p>
    <w:p w14:paraId="42E6A588" w14:textId="77777777" w:rsidR="00631096" w:rsidRDefault="00631096" w:rsidP="00631096">
      <w:pPr>
        <w:pStyle w:val="PL"/>
        <w:rPr>
          <w:lang w:eastAsia="zh-CN"/>
        </w:rPr>
      </w:pPr>
      <w:r>
        <w:t xml:space="preserve">          description: </w:t>
      </w:r>
      <w:r>
        <w:rPr>
          <w:lang w:eastAsia="zh-CN"/>
        </w:rPr>
        <w:t>&gt;</w:t>
      </w:r>
    </w:p>
    <w:p w14:paraId="25692115" w14:textId="77777777" w:rsidR="00631096" w:rsidRDefault="00631096" w:rsidP="00631096">
      <w:pPr>
        <w:pStyle w:val="PL"/>
      </w:pPr>
      <w:r>
        <w:t xml:space="preserve">            Pause analytics consumption indication. Set to "true" to indicate the consumer to stop</w:t>
      </w:r>
    </w:p>
    <w:p w14:paraId="4D26F1D4" w14:textId="77777777" w:rsidR="00631096" w:rsidRDefault="00631096" w:rsidP="00631096">
      <w:pPr>
        <w:pStyle w:val="PL"/>
      </w:pPr>
      <w:r>
        <w:t xml:space="preserve">            the consumption of the analytics. Default value is "false" if omitted.</w:t>
      </w:r>
    </w:p>
    <w:p w14:paraId="6A182BA1" w14:textId="77777777" w:rsidR="00631096" w:rsidRDefault="00631096" w:rsidP="00631096">
      <w:pPr>
        <w:pStyle w:val="PL"/>
      </w:pPr>
      <w:r>
        <w:t xml:space="preserve">        resumeInd:</w:t>
      </w:r>
    </w:p>
    <w:p w14:paraId="3C4EA29E" w14:textId="77777777" w:rsidR="00631096" w:rsidRDefault="00631096" w:rsidP="00631096">
      <w:pPr>
        <w:pStyle w:val="PL"/>
      </w:pPr>
      <w:r>
        <w:t xml:space="preserve">          type: boolean</w:t>
      </w:r>
    </w:p>
    <w:p w14:paraId="2FC16D27" w14:textId="77777777" w:rsidR="00631096" w:rsidRDefault="00631096" w:rsidP="00631096">
      <w:pPr>
        <w:pStyle w:val="PL"/>
        <w:rPr>
          <w:lang w:eastAsia="zh-CN"/>
        </w:rPr>
      </w:pPr>
      <w:r>
        <w:t xml:space="preserve">          description: </w:t>
      </w:r>
      <w:r>
        <w:rPr>
          <w:lang w:eastAsia="zh-CN"/>
        </w:rPr>
        <w:t>&gt;</w:t>
      </w:r>
    </w:p>
    <w:p w14:paraId="2A853E45" w14:textId="77777777" w:rsidR="00631096" w:rsidRDefault="00631096" w:rsidP="00631096">
      <w:pPr>
        <w:pStyle w:val="PL"/>
      </w:pPr>
      <w:r>
        <w:t xml:space="preserve">            Resume analytics consumption indication. Set to "true" to indicate the consumer to</w:t>
      </w:r>
    </w:p>
    <w:p w14:paraId="54B2B362" w14:textId="77777777" w:rsidR="00631096" w:rsidRDefault="00631096" w:rsidP="00631096">
      <w:pPr>
        <w:pStyle w:val="PL"/>
      </w:pPr>
      <w:r>
        <w:t xml:space="preserve">            resume the consumption of the analytics. Default value is "false" if omitted.</w:t>
      </w:r>
    </w:p>
    <w:p w14:paraId="66989A08" w14:textId="77777777" w:rsidR="00631096" w:rsidRDefault="00631096" w:rsidP="00631096">
      <w:pPr>
        <w:pStyle w:val="PL"/>
      </w:pPr>
      <w:r>
        <w:t xml:space="preserve">        </w:t>
      </w:r>
      <w:bookmarkStart w:id="181" w:name="_Hlk138706961"/>
      <w:r>
        <w:rPr>
          <w:lang w:eastAsia="zh-CN"/>
        </w:rPr>
        <w:t>movBehavInfos</w:t>
      </w:r>
      <w:r>
        <w:t>:</w:t>
      </w:r>
    </w:p>
    <w:p w14:paraId="075A002C" w14:textId="77777777" w:rsidR="00631096" w:rsidRDefault="00631096" w:rsidP="00631096">
      <w:pPr>
        <w:pStyle w:val="PL"/>
      </w:pPr>
      <w:r>
        <w:t xml:space="preserve">          type: array</w:t>
      </w:r>
    </w:p>
    <w:p w14:paraId="22C5549A" w14:textId="77777777" w:rsidR="00631096" w:rsidRDefault="00631096" w:rsidP="00631096">
      <w:pPr>
        <w:pStyle w:val="PL"/>
      </w:pPr>
      <w:r>
        <w:t xml:space="preserve">          items:</w:t>
      </w:r>
    </w:p>
    <w:p w14:paraId="074B6FC4" w14:textId="77777777" w:rsidR="00631096" w:rsidRDefault="00631096" w:rsidP="00631096">
      <w:pPr>
        <w:pStyle w:val="PL"/>
      </w:pPr>
      <w:r>
        <w:t xml:space="preserve">            $ref: '#/components/schemas/MovBehavInfo'</w:t>
      </w:r>
    </w:p>
    <w:p w14:paraId="740B612E" w14:textId="77777777" w:rsidR="00631096" w:rsidRDefault="00631096" w:rsidP="00631096">
      <w:pPr>
        <w:pStyle w:val="PL"/>
      </w:pPr>
      <w:r>
        <w:t xml:space="preserve">          minItems: 1</w:t>
      </w:r>
      <w:bookmarkEnd w:id="181"/>
    </w:p>
    <w:p w14:paraId="739C1DA4"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locAccInfos:</w:t>
      </w:r>
    </w:p>
    <w:p w14:paraId="472A0733"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2631BA6"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F288D44"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LocAccuracyInfo</w:t>
      </w:r>
      <w:r>
        <w:rPr>
          <w:rFonts w:ascii="Courier New" w:hAnsi="Courier New"/>
          <w:sz w:val="16"/>
        </w:rPr>
        <w:t>'</w:t>
      </w:r>
    </w:p>
    <w:p w14:paraId="71C03AF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6A44BE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82" w:name="_Hlk145415827"/>
      <w:r>
        <w:rPr>
          <w:rFonts w:ascii="Courier New" w:hAnsi="Courier New"/>
          <w:sz w:val="16"/>
        </w:rPr>
        <w:t xml:space="preserve">        relProxInfos:</w:t>
      </w:r>
    </w:p>
    <w:p w14:paraId="18010C7A" w14:textId="77777777" w:rsidR="00631096" w:rsidRDefault="00631096" w:rsidP="00631096">
      <w:pPr>
        <w:pStyle w:val="PL"/>
      </w:pPr>
      <w:r>
        <w:t xml:space="preserve">          type: array</w:t>
      </w:r>
    </w:p>
    <w:p w14:paraId="7B486E45" w14:textId="77777777" w:rsidR="00631096" w:rsidRDefault="00631096" w:rsidP="00631096">
      <w:pPr>
        <w:pStyle w:val="PL"/>
      </w:pPr>
      <w:r>
        <w:t xml:space="preserve">          items:</w:t>
      </w:r>
    </w:p>
    <w:p w14:paraId="24BB57FC" w14:textId="77777777" w:rsidR="00631096" w:rsidRDefault="00631096" w:rsidP="00631096">
      <w:pPr>
        <w:pStyle w:val="PL"/>
      </w:pPr>
      <w:r>
        <w:t xml:space="preserve">            $ref: '#/components/schemas/RelProxInfo'</w:t>
      </w:r>
    </w:p>
    <w:p w14:paraId="422B2F65" w14:textId="77777777" w:rsidR="00631096" w:rsidRDefault="00631096" w:rsidP="00631096">
      <w:pPr>
        <w:pStyle w:val="PL"/>
      </w:pPr>
      <w:r>
        <w:t xml:space="preserve">          minItems: 1</w:t>
      </w:r>
    </w:p>
    <w:bookmarkEnd w:id="182"/>
    <w:p w14:paraId="0DC60F29" w14:textId="77777777" w:rsidR="00631096" w:rsidRPr="00E67CA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w:t>
      </w:r>
      <w:r>
        <w:rPr>
          <w:rFonts w:ascii="Courier New" w:hAnsi="Courier New"/>
          <w:sz w:val="16"/>
        </w:rPr>
        <w:t>Info</w:t>
      </w:r>
      <w:r w:rsidRPr="00E67CA7">
        <w:rPr>
          <w:rFonts w:ascii="Courier New" w:hAnsi="Courier New"/>
          <w:sz w:val="16"/>
        </w:rPr>
        <w:t>s:</w:t>
      </w:r>
    </w:p>
    <w:p w14:paraId="024046BB" w14:textId="77777777" w:rsidR="00631096" w:rsidRPr="00E67CA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76E61533" w14:textId="77777777" w:rsidR="00631096" w:rsidRPr="00E67CA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3C8383E" w14:textId="77777777" w:rsidR="00631096" w:rsidRPr="00E67CA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'#/components/schemas/SignalStormInfo'</w:t>
      </w:r>
    </w:p>
    <w:p w14:paraId="632296E3" w14:textId="77777777" w:rsidR="00631096" w:rsidRPr="00E67CA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41035FC0" w14:textId="77777777" w:rsidR="00631096" w:rsidRPr="00E67CA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397D280F" w14:textId="77777777" w:rsidR="00631096" w:rsidRPr="00E67CA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Pr>
          <w:rFonts w:ascii="Courier New" w:hAnsi="Courier New"/>
          <w:sz w:val="16"/>
        </w:rPr>
        <w:t>qosPolAssistInfos</w:t>
      </w:r>
      <w:r w:rsidRPr="00E67CA7">
        <w:rPr>
          <w:rFonts w:ascii="Courier New" w:hAnsi="Courier New"/>
          <w:sz w:val="16"/>
        </w:rPr>
        <w:t>:</w:t>
      </w:r>
    </w:p>
    <w:p w14:paraId="1176A317" w14:textId="77777777" w:rsidR="00631096" w:rsidRPr="00E67CA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F5B6274" w14:textId="77777777" w:rsidR="00631096" w:rsidRPr="00E67CA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3FDCBF5A" w14:textId="77777777" w:rsidR="00631096" w:rsidRPr="00E67CA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Pr>
          <w:rFonts w:ascii="Courier New" w:hAnsi="Courier New"/>
          <w:sz w:val="16"/>
        </w:rPr>
        <w:t>QosPolicyAssistInfo</w:t>
      </w:r>
      <w:r w:rsidRPr="00E67CA7">
        <w:rPr>
          <w:rFonts w:ascii="Courier New" w:hAnsi="Courier New"/>
          <w:sz w:val="16"/>
        </w:rPr>
        <w:t>'</w:t>
      </w:r>
    </w:p>
    <w:p w14:paraId="12A5B6EA" w14:textId="77777777" w:rsidR="00631096" w:rsidRPr="00E67CA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7A66F2F7" w14:textId="77777777" w:rsidR="00631096" w:rsidRPr="00E67CA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p w14:paraId="5A83E444" w14:textId="77777777" w:rsidR="00631096" w:rsidRDefault="00631096" w:rsidP="00631096">
      <w:pPr>
        <w:pStyle w:val="PL"/>
      </w:pPr>
      <w:r>
        <w:t xml:space="preserve">      required:</w:t>
      </w:r>
    </w:p>
    <w:p w14:paraId="10D8EC55" w14:textId="77777777" w:rsidR="00631096" w:rsidRDefault="00631096" w:rsidP="00631096">
      <w:pPr>
        <w:pStyle w:val="PL"/>
      </w:pPr>
      <w:r>
        <w:t xml:space="preserve">        - event</w:t>
      </w:r>
    </w:p>
    <w:p w14:paraId="6CEF345F" w14:textId="77777777" w:rsidR="00631096" w:rsidRDefault="00631096" w:rsidP="00631096">
      <w:pPr>
        <w:pStyle w:val="PL"/>
      </w:pPr>
    </w:p>
    <w:p w14:paraId="2FB902E5" w14:textId="77777777" w:rsidR="00631096" w:rsidRDefault="00631096" w:rsidP="00631096">
      <w:pPr>
        <w:pStyle w:val="PL"/>
      </w:pPr>
      <w:r>
        <w:t xml:space="preserve">    ServiceExperienceInfo:</w:t>
      </w:r>
    </w:p>
    <w:p w14:paraId="67B0D1B2" w14:textId="77777777" w:rsidR="00631096" w:rsidRDefault="00631096" w:rsidP="00631096">
      <w:pPr>
        <w:pStyle w:val="PL"/>
      </w:pPr>
      <w:r>
        <w:t xml:space="preserve">      description: Represents service experience information.</w:t>
      </w:r>
    </w:p>
    <w:p w14:paraId="056996F3" w14:textId="77777777" w:rsidR="00631096" w:rsidRDefault="00631096" w:rsidP="00631096">
      <w:pPr>
        <w:pStyle w:val="PL"/>
      </w:pPr>
      <w:r>
        <w:t xml:space="preserve">      type: object</w:t>
      </w:r>
    </w:p>
    <w:p w14:paraId="3ED0905D" w14:textId="77777777" w:rsidR="00631096" w:rsidRDefault="00631096" w:rsidP="00631096">
      <w:pPr>
        <w:pStyle w:val="PL"/>
      </w:pPr>
      <w:r>
        <w:t xml:space="preserve">      properties:</w:t>
      </w:r>
    </w:p>
    <w:p w14:paraId="623F2071" w14:textId="77777777" w:rsidR="00631096" w:rsidRDefault="00631096" w:rsidP="00631096">
      <w:pPr>
        <w:pStyle w:val="PL"/>
      </w:pPr>
      <w:r>
        <w:t xml:space="preserve">        svcExprc:</w:t>
      </w:r>
    </w:p>
    <w:p w14:paraId="2ACC7508" w14:textId="77777777" w:rsidR="00631096" w:rsidRDefault="00631096" w:rsidP="00631096">
      <w:pPr>
        <w:pStyle w:val="PL"/>
      </w:pPr>
      <w:r>
        <w:t xml:space="preserve">          $ref: 'TS29517_Naf_EventExposure.yaml#/components/schemas/SvcExperience'</w:t>
      </w:r>
    </w:p>
    <w:p w14:paraId="00B26F8E" w14:textId="77777777" w:rsidR="00631096" w:rsidRDefault="00631096" w:rsidP="00631096">
      <w:pPr>
        <w:pStyle w:val="PL"/>
      </w:pPr>
      <w:r>
        <w:t xml:space="preserve">        svcExprcVariance:</w:t>
      </w:r>
    </w:p>
    <w:p w14:paraId="586E3E2D" w14:textId="77777777" w:rsidR="00631096" w:rsidRDefault="00631096" w:rsidP="00631096">
      <w:pPr>
        <w:pStyle w:val="PL"/>
      </w:pPr>
      <w:r>
        <w:t xml:space="preserve">          $ref: 'TS29571_CommonData.yaml#/components/schemas/Float'</w:t>
      </w:r>
    </w:p>
    <w:p w14:paraId="185428E8" w14:textId="77777777" w:rsidR="00631096" w:rsidRDefault="00631096" w:rsidP="00631096">
      <w:pPr>
        <w:pStyle w:val="PL"/>
      </w:pPr>
      <w:r>
        <w:t xml:space="preserve">        supis:</w:t>
      </w:r>
    </w:p>
    <w:p w14:paraId="6FB20214" w14:textId="77777777" w:rsidR="00631096" w:rsidRDefault="00631096" w:rsidP="00631096">
      <w:pPr>
        <w:pStyle w:val="PL"/>
      </w:pPr>
      <w:r>
        <w:t xml:space="preserve">          type: array</w:t>
      </w:r>
    </w:p>
    <w:p w14:paraId="1B06A324" w14:textId="77777777" w:rsidR="00631096" w:rsidRDefault="00631096" w:rsidP="00631096">
      <w:pPr>
        <w:pStyle w:val="PL"/>
      </w:pPr>
      <w:r>
        <w:t xml:space="preserve">          items:</w:t>
      </w:r>
    </w:p>
    <w:p w14:paraId="68AD68E1" w14:textId="77777777" w:rsidR="00631096" w:rsidRDefault="00631096" w:rsidP="00631096">
      <w:pPr>
        <w:pStyle w:val="PL"/>
      </w:pPr>
      <w:r>
        <w:t xml:space="preserve">            $ref: 'TS29571_CommonData.yaml#/components/schemas/Supi'</w:t>
      </w:r>
    </w:p>
    <w:p w14:paraId="5F9D608B" w14:textId="77777777" w:rsidR="00631096" w:rsidRDefault="00631096" w:rsidP="00631096">
      <w:pPr>
        <w:pStyle w:val="PL"/>
      </w:pPr>
      <w:r>
        <w:t xml:space="preserve">          minItems: 1</w:t>
      </w:r>
    </w:p>
    <w:p w14:paraId="338DA869" w14:textId="77777777" w:rsidR="00631096" w:rsidRDefault="00631096" w:rsidP="00631096">
      <w:pPr>
        <w:pStyle w:val="PL"/>
      </w:pPr>
      <w:r>
        <w:t xml:space="preserve">        snssai:</w:t>
      </w:r>
    </w:p>
    <w:p w14:paraId="5C829DE8" w14:textId="77777777" w:rsidR="00631096" w:rsidRDefault="00631096" w:rsidP="00631096">
      <w:pPr>
        <w:pStyle w:val="PL"/>
      </w:pPr>
      <w:r>
        <w:t xml:space="preserve">          $ref: 'TS29571_CommonData.yaml#/components/schemas/Snssai'</w:t>
      </w:r>
    </w:p>
    <w:p w14:paraId="19F0BE5A" w14:textId="77777777" w:rsidR="00631096" w:rsidRDefault="00631096" w:rsidP="00631096">
      <w:pPr>
        <w:pStyle w:val="PL"/>
      </w:pPr>
      <w:r>
        <w:t xml:space="preserve">        appId:</w:t>
      </w:r>
    </w:p>
    <w:p w14:paraId="43C339D8" w14:textId="77777777" w:rsidR="00631096" w:rsidRDefault="00631096" w:rsidP="00631096">
      <w:pPr>
        <w:pStyle w:val="PL"/>
      </w:pPr>
      <w:r>
        <w:t xml:space="preserve">          $ref: 'TS29571_CommonData.yaml#/components/schemas/ApplicationId'</w:t>
      </w:r>
    </w:p>
    <w:p w14:paraId="338EE152" w14:textId="77777777" w:rsidR="00631096" w:rsidRDefault="00631096" w:rsidP="00631096">
      <w:pPr>
        <w:pStyle w:val="PL"/>
      </w:pPr>
      <w:r>
        <w:t xml:space="preserve">        srvExpcType:</w:t>
      </w:r>
    </w:p>
    <w:p w14:paraId="0B66D611" w14:textId="77777777" w:rsidR="00631096" w:rsidRDefault="00631096" w:rsidP="00631096">
      <w:pPr>
        <w:pStyle w:val="PL"/>
      </w:pPr>
      <w:r>
        <w:t xml:space="preserve">          $ref: '#/components/schemas/</w:t>
      </w:r>
      <w:r>
        <w:rPr>
          <w:lang w:eastAsia="zh-CN"/>
        </w:rPr>
        <w:t>ServiceExperienceType</w:t>
      </w:r>
      <w:r>
        <w:t>'</w:t>
      </w:r>
    </w:p>
    <w:p w14:paraId="032F0466" w14:textId="77777777" w:rsidR="00631096" w:rsidRDefault="00631096" w:rsidP="00631096">
      <w:pPr>
        <w:pStyle w:val="PL"/>
      </w:pPr>
      <w:r>
        <w:lastRenderedPageBreak/>
        <w:t xml:space="preserve">        </w:t>
      </w:r>
      <w:r>
        <w:rPr>
          <w:lang w:eastAsia="zh-CN"/>
        </w:rPr>
        <w:t>ueLocs</w:t>
      </w:r>
      <w:r>
        <w:t>:</w:t>
      </w:r>
    </w:p>
    <w:p w14:paraId="3DC875B3" w14:textId="77777777" w:rsidR="00631096" w:rsidRDefault="00631096" w:rsidP="00631096">
      <w:pPr>
        <w:pStyle w:val="PL"/>
      </w:pPr>
      <w:r>
        <w:t xml:space="preserve">          type: array</w:t>
      </w:r>
    </w:p>
    <w:p w14:paraId="4E583A28" w14:textId="77777777" w:rsidR="00631096" w:rsidRDefault="00631096" w:rsidP="00631096">
      <w:pPr>
        <w:pStyle w:val="PL"/>
      </w:pPr>
      <w:r>
        <w:t xml:space="preserve">          items:</w:t>
      </w:r>
    </w:p>
    <w:p w14:paraId="29BBF11E" w14:textId="77777777" w:rsidR="00631096" w:rsidRDefault="00631096" w:rsidP="00631096">
      <w:pPr>
        <w:pStyle w:val="PL"/>
      </w:pPr>
      <w:r>
        <w:t xml:space="preserve">            $ref: '#/components/schemas/LocationInfo'</w:t>
      </w:r>
    </w:p>
    <w:p w14:paraId="2A1DC48C" w14:textId="77777777" w:rsidR="00631096" w:rsidRDefault="00631096" w:rsidP="00631096">
      <w:pPr>
        <w:pStyle w:val="PL"/>
      </w:pPr>
      <w:r>
        <w:t xml:space="preserve">          minItems: 1</w:t>
      </w:r>
    </w:p>
    <w:p w14:paraId="5309EE9F" w14:textId="77777777" w:rsidR="00631096" w:rsidRDefault="00631096" w:rsidP="00631096">
      <w:pPr>
        <w:pStyle w:val="PL"/>
      </w:pPr>
      <w:r>
        <w:t xml:space="preserve">        </w:t>
      </w:r>
      <w:r>
        <w:rPr>
          <w:lang w:eastAsia="zh-CN"/>
        </w:rPr>
        <w:t>upfInfo</w:t>
      </w:r>
      <w:r>
        <w:t>:</w:t>
      </w:r>
    </w:p>
    <w:p w14:paraId="3F1439B4" w14:textId="77777777" w:rsidR="00631096" w:rsidRDefault="00631096" w:rsidP="00631096">
      <w:pPr>
        <w:pStyle w:val="PL"/>
      </w:pPr>
      <w:r>
        <w:t xml:space="preserve">          $ref: 'TS29508_Nsmf_EventExposure.yaml#/components/schemas/UpfInformation'</w:t>
      </w:r>
    </w:p>
    <w:p w14:paraId="05F69678" w14:textId="77777777" w:rsidR="00631096" w:rsidRDefault="00631096" w:rsidP="00631096">
      <w:pPr>
        <w:pStyle w:val="PL"/>
      </w:pPr>
      <w:r>
        <w:t xml:space="preserve">        </w:t>
      </w:r>
      <w:r>
        <w:rPr>
          <w:lang w:eastAsia="zh-CN"/>
        </w:rPr>
        <w:t>dnai</w:t>
      </w:r>
      <w:r>
        <w:t>:</w:t>
      </w:r>
    </w:p>
    <w:p w14:paraId="5FF73888" w14:textId="77777777" w:rsidR="00631096" w:rsidRDefault="00631096" w:rsidP="00631096">
      <w:pPr>
        <w:pStyle w:val="PL"/>
      </w:pPr>
      <w:r>
        <w:t xml:space="preserve">          $ref: 'TS29571_CommonData.yaml#/components/schemas/Dnai'</w:t>
      </w:r>
    </w:p>
    <w:p w14:paraId="2A40A96D" w14:textId="77777777" w:rsidR="00631096" w:rsidRDefault="00631096" w:rsidP="00631096">
      <w:pPr>
        <w:pStyle w:val="PL"/>
      </w:pPr>
      <w:r>
        <w:t xml:space="preserve">        </w:t>
      </w:r>
      <w:r>
        <w:rPr>
          <w:rFonts w:hint="eastAsia"/>
          <w:lang w:eastAsia="zh-CN"/>
        </w:rPr>
        <w:t>a</w:t>
      </w:r>
      <w:r>
        <w:rPr>
          <w:lang w:eastAsia="zh-CN"/>
        </w:rPr>
        <w:t>ppServerInst</w:t>
      </w:r>
      <w:r>
        <w:t>:</w:t>
      </w:r>
    </w:p>
    <w:p w14:paraId="0DB08348" w14:textId="77777777" w:rsidR="00631096" w:rsidRDefault="00631096" w:rsidP="00631096">
      <w:pPr>
        <w:pStyle w:val="PL"/>
      </w:pPr>
      <w:r>
        <w:t xml:space="preserve">          $ref: 'TS29517_Naf_EventExposure.yaml#/components/schemas/</w:t>
      </w:r>
      <w:r>
        <w:rPr>
          <w:lang w:eastAsia="zh-CN"/>
        </w:rPr>
        <w:t>AddrFqdn</w:t>
      </w:r>
      <w:r>
        <w:t>'</w:t>
      </w:r>
    </w:p>
    <w:p w14:paraId="47A91BFA" w14:textId="77777777" w:rsidR="00631096" w:rsidRDefault="00631096" w:rsidP="00631096">
      <w:pPr>
        <w:pStyle w:val="PL"/>
      </w:pPr>
      <w:r>
        <w:t xml:space="preserve">        confidence:</w:t>
      </w:r>
    </w:p>
    <w:p w14:paraId="3DA30FDA" w14:textId="77777777" w:rsidR="00631096" w:rsidRDefault="00631096" w:rsidP="00631096">
      <w:pPr>
        <w:pStyle w:val="PL"/>
      </w:pPr>
      <w:r>
        <w:t xml:space="preserve">          $ref: 'TS29571_CommonData.yaml#/components/schemas/Uinteger'</w:t>
      </w:r>
    </w:p>
    <w:p w14:paraId="33A3E35B" w14:textId="77777777" w:rsidR="00631096" w:rsidRDefault="00631096" w:rsidP="00631096">
      <w:pPr>
        <w:pStyle w:val="PL"/>
      </w:pPr>
      <w:r>
        <w:t xml:space="preserve">        dnn:</w:t>
      </w:r>
    </w:p>
    <w:p w14:paraId="3155E6A3" w14:textId="77777777" w:rsidR="00631096" w:rsidRDefault="00631096" w:rsidP="00631096">
      <w:pPr>
        <w:pStyle w:val="PL"/>
      </w:pPr>
      <w:r>
        <w:t xml:space="preserve">          $ref: 'TS29571_CommonData.yaml#/components/schemas/Dnn'</w:t>
      </w:r>
    </w:p>
    <w:p w14:paraId="477DC71E" w14:textId="77777777" w:rsidR="00631096" w:rsidRDefault="00631096" w:rsidP="00631096">
      <w:pPr>
        <w:pStyle w:val="PL"/>
      </w:pPr>
      <w:r>
        <w:t xml:space="preserve">        networkArea:</w:t>
      </w:r>
    </w:p>
    <w:p w14:paraId="3F4CA3D0" w14:textId="77777777" w:rsidR="00631096" w:rsidRDefault="00631096" w:rsidP="00631096">
      <w:pPr>
        <w:pStyle w:val="PL"/>
      </w:pPr>
      <w:r>
        <w:t xml:space="preserve">          $ref: 'TS29554_Npcf_BDTPolicyControl.yaml#/components/schemas/NetworkAreaInfo'</w:t>
      </w:r>
    </w:p>
    <w:p w14:paraId="7A353B33" w14:textId="77777777" w:rsidR="00631096" w:rsidRDefault="00631096" w:rsidP="00631096">
      <w:pPr>
        <w:pStyle w:val="PL"/>
      </w:pPr>
      <w:r>
        <w:t xml:space="preserve">        nsiId:</w:t>
      </w:r>
    </w:p>
    <w:p w14:paraId="672D0F28" w14:textId="77777777" w:rsidR="00631096" w:rsidRDefault="00631096" w:rsidP="00631096">
      <w:pPr>
        <w:pStyle w:val="PL"/>
      </w:pPr>
      <w:r>
        <w:t xml:space="preserve">          $ref: 'TS29531_Nnssf_NSSelection.yaml#/components/schemas/NsiId'</w:t>
      </w:r>
    </w:p>
    <w:p w14:paraId="46AB66A5" w14:textId="77777777" w:rsidR="00631096" w:rsidRDefault="00631096" w:rsidP="00631096">
      <w:pPr>
        <w:pStyle w:val="PL"/>
      </w:pPr>
      <w:r>
        <w:t xml:space="preserve">        ratio:</w:t>
      </w:r>
    </w:p>
    <w:p w14:paraId="388D9E1C" w14:textId="77777777" w:rsidR="00631096" w:rsidRDefault="00631096" w:rsidP="00631096">
      <w:pPr>
        <w:pStyle w:val="PL"/>
      </w:pPr>
      <w:r>
        <w:t xml:space="preserve">          $ref: 'TS29571_CommonData.yaml#/components/schemas/SamplingRatio'</w:t>
      </w:r>
    </w:p>
    <w:p w14:paraId="2BF76DAB" w14:textId="77777777" w:rsidR="00631096" w:rsidRDefault="00631096" w:rsidP="00631096">
      <w:pPr>
        <w:pStyle w:val="PL"/>
        <w:rPr>
          <w:lang w:eastAsia="zh-CN"/>
        </w:rPr>
      </w:pPr>
      <w:r>
        <w:rPr>
          <w:rFonts w:hint="eastAsia"/>
          <w:lang w:eastAsia="zh-CN"/>
        </w:rPr>
        <w:t xml:space="preserve"> </w:t>
      </w:r>
      <w:r>
        <w:rPr>
          <w:lang w:eastAsia="zh-CN"/>
        </w:rPr>
        <w:t xml:space="preserve">       ratFreq:</w:t>
      </w:r>
    </w:p>
    <w:p w14:paraId="4E36F643" w14:textId="77777777" w:rsidR="00631096" w:rsidRDefault="00631096" w:rsidP="00631096">
      <w:pPr>
        <w:pStyle w:val="PL"/>
      </w:pPr>
      <w:r>
        <w:t xml:space="preserve">          $ref: '#/components/schemas/RatFreqInformation'</w:t>
      </w:r>
    </w:p>
    <w:p w14:paraId="2D924A93" w14:textId="77777777" w:rsidR="00631096" w:rsidRDefault="00631096" w:rsidP="00631096">
      <w:pPr>
        <w:pStyle w:val="PL"/>
      </w:pPr>
      <w:r>
        <w:t xml:space="preserve">        </w:t>
      </w:r>
      <w:r>
        <w:rPr>
          <w:lang w:eastAsia="zh-CN"/>
        </w:rPr>
        <w:t>pduSesInfo</w:t>
      </w:r>
      <w:r>
        <w:t>:</w:t>
      </w:r>
    </w:p>
    <w:p w14:paraId="6043A1E6" w14:textId="77777777" w:rsidR="00631096" w:rsidRDefault="00631096" w:rsidP="00631096">
      <w:pPr>
        <w:pStyle w:val="PL"/>
      </w:pPr>
      <w:r>
        <w:t xml:space="preserve">          $ref: '#/components/schemas/</w:t>
      </w:r>
      <w:r>
        <w:rPr>
          <w:rFonts w:eastAsia="等线"/>
        </w:rPr>
        <w:t>PduSessionInfo</w:t>
      </w:r>
      <w:r>
        <w:t>'</w:t>
      </w:r>
    </w:p>
    <w:p w14:paraId="1DA6CCBF" w14:textId="77777777" w:rsidR="00631096" w:rsidRDefault="00631096" w:rsidP="00631096">
      <w:pPr>
        <w:pStyle w:val="PL"/>
      </w:pPr>
      <w:r>
        <w:t xml:space="preserve">      required:</w:t>
      </w:r>
    </w:p>
    <w:p w14:paraId="23098D36" w14:textId="77777777" w:rsidR="00631096" w:rsidRDefault="00631096" w:rsidP="00631096">
      <w:pPr>
        <w:pStyle w:val="PL"/>
      </w:pPr>
      <w:r>
        <w:t xml:space="preserve">        - svcExprc</w:t>
      </w:r>
    </w:p>
    <w:p w14:paraId="407B1195" w14:textId="77777777" w:rsidR="00631096" w:rsidRDefault="00631096" w:rsidP="00631096">
      <w:pPr>
        <w:pStyle w:val="PL"/>
      </w:pPr>
    </w:p>
    <w:p w14:paraId="4C5E471D" w14:textId="77777777" w:rsidR="00631096" w:rsidRDefault="00631096" w:rsidP="00631096">
      <w:pPr>
        <w:pStyle w:val="PL"/>
      </w:pPr>
      <w:r>
        <w:t xml:space="preserve">    BwRequirement:</w:t>
      </w:r>
    </w:p>
    <w:p w14:paraId="57DAF009" w14:textId="77777777" w:rsidR="00631096" w:rsidRDefault="00631096" w:rsidP="00631096">
      <w:pPr>
        <w:pStyle w:val="PL"/>
      </w:pPr>
      <w:r>
        <w:t xml:space="preserve">      description: Represents bandwidth requirements.</w:t>
      </w:r>
    </w:p>
    <w:p w14:paraId="05377492" w14:textId="77777777" w:rsidR="00631096" w:rsidRDefault="00631096" w:rsidP="00631096">
      <w:pPr>
        <w:pStyle w:val="PL"/>
      </w:pPr>
      <w:r>
        <w:t xml:space="preserve">      type: object</w:t>
      </w:r>
    </w:p>
    <w:p w14:paraId="3B7FBCB6" w14:textId="77777777" w:rsidR="00631096" w:rsidRDefault="00631096" w:rsidP="00631096">
      <w:pPr>
        <w:pStyle w:val="PL"/>
      </w:pPr>
      <w:r>
        <w:t xml:space="preserve">      properties:</w:t>
      </w:r>
    </w:p>
    <w:p w14:paraId="2E776A62" w14:textId="77777777" w:rsidR="00631096" w:rsidRDefault="00631096" w:rsidP="00631096">
      <w:pPr>
        <w:pStyle w:val="PL"/>
      </w:pPr>
      <w:r>
        <w:t xml:space="preserve">        appId:</w:t>
      </w:r>
    </w:p>
    <w:p w14:paraId="36390A64" w14:textId="77777777" w:rsidR="00631096" w:rsidRDefault="00631096" w:rsidP="00631096">
      <w:pPr>
        <w:pStyle w:val="PL"/>
      </w:pPr>
      <w:r>
        <w:t xml:space="preserve">          $ref: 'TS29571_CommonData.yaml#/components/schemas/ApplicationId'</w:t>
      </w:r>
    </w:p>
    <w:p w14:paraId="45508188" w14:textId="77777777" w:rsidR="00631096" w:rsidRDefault="00631096" w:rsidP="00631096">
      <w:pPr>
        <w:pStyle w:val="PL"/>
      </w:pPr>
      <w:r>
        <w:t xml:space="preserve">        marBwDl:</w:t>
      </w:r>
    </w:p>
    <w:p w14:paraId="3C862B21" w14:textId="77777777" w:rsidR="00631096" w:rsidRDefault="00631096" w:rsidP="00631096">
      <w:pPr>
        <w:pStyle w:val="PL"/>
      </w:pPr>
      <w:r>
        <w:t xml:space="preserve">          $ref: 'TS29571_CommonData.yaml#/components/schemas/BitRate'</w:t>
      </w:r>
    </w:p>
    <w:p w14:paraId="023159F9" w14:textId="77777777" w:rsidR="00631096" w:rsidRDefault="00631096" w:rsidP="00631096">
      <w:pPr>
        <w:pStyle w:val="PL"/>
      </w:pPr>
      <w:r>
        <w:t xml:space="preserve">        marBwUl:</w:t>
      </w:r>
    </w:p>
    <w:p w14:paraId="3A5555C9" w14:textId="77777777" w:rsidR="00631096" w:rsidRDefault="00631096" w:rsidP="00631096">
      <w:pPr>
        <w:pStyle w:val="PL"/>
      </w:pPr>
      <w:r>
        <w:t xml:space="preserve">          $ref: 'TS29571_CommonData.yaml#/components/schemas/BitRate'</w:t>
      </w:r>
    </w:p>
    <w:p w14:paraId="76C8DFED" w14:textId="77777777" w:rsidR="00631096" w:rsidRDefault="00631096" w:rsidP="00631096">
      <w:pPr>
        <w:pStyle w:val="PL"/>
      </w:pPr>
      <w:r>
        <w:t xml:space="preserve">        mirBwDl:</w:t>
      </w:r>
    </w:p>
    <w:p w14:paraId="13438B20" w14:textId="77777777" w:rsidR="00631096" w:rsidRDefault="00631096" w:rsidP="00631096">
      <w:pPr>
        <w:pStyle w:val="PL"/>
      </w:pPr>
      <w:r>
        <w:t xml:space="preserve">          $ref: 'TS29571_CommonData.yaml#/components/schemas/BitRate'</w:t>
      </w:r>
    </w:p>
    <w:p w14:paraId="213D0033" w14:textId="77777777" w:rsidR="00631096" w:rsidRDefault="00631096" w:rsidP="00631096">
      <w:pPr>
        <w:pStyle w:val="PL"/>
      </w:pPr>
      <w:r>
        <w:t xml:space="preserve">        mirBwUl:</w:t>
      </w:r>
    </w:p>
    <w:p w14:paraId="3C3D797F" w14:textId="77777777" w:rsidR="00631096" w:rsidRDefault="00631096" w:rsidP="00631096">
      <w:pPr>
        <w:pStyle w:val="PL"/>
      </w:pPr>
      <w:r>
        <w:t xml:space="preserve">          $ref: 'TS29571_CommonData.yaml#/components/schemas/BitRate'</w:t>
      </w:r>
    </w:p>
    <w:p w14:paraId="1D6AD63B" w14:textId="77777777" w:rsidR="00631096" w:rsidRDefault="00631096" w:rsidP="00631096">
      <w:pPr>
        <w:pStyle w:val="PL"/>
      </w:pPr>
      <w:r>
        <w:t xml:space="preserve">      required:</w:t>
      </w:r>
    </w:p>
    <w:p w14:paraId="26A947CA" w14:textId="77777777" w:rsidR="00631096" w:rsidRDefault="00631096" w:rsidP="00631096">
      <w:pPr>
        <w:pStyle w:val="PL"/>
      </w:pPr>
      <w:r>
        <w:t xml:space="preserve">        - appId</w:t>
      </w:r>
    </w:p>
    <w:p w14:paraId="4733C642" w14:textId="77777777" w:rsidR="00631096" w:rsidRDefault="00631096" w:rsidP="00631096">
      <w:pPr>
        <w:pStyle w:val="PL"/>
      </w:pPr>
    </w:p>
    <w:p w14:paraId="28499C75" w14:textId="77777777" w:rsidR="00631096" w:rsidRDefault="00631096" w:rsidP="00631096">
      <w:pPr>
        <w:pStyle w:val="PL"/>
      </w:pPr>
      <w:r>
        <w:t xml:space="preserve">    SliceLoadLevelInformation:</w:t>
      </w:r>
    </w:p>
    <w:p w14:paraId="2B03FD1C" w14:textId="77777777" w:rsidR="00631096" w:rsidRDefault="00631096" w:rsidP="00631096">
      <w:pPr>
        <w:pStyle w:val="PL"/>
      </w:pPr>
      <w:r>
        <w:t xml:space="preserve">      description: Contains load level information applicable for one or several slices.</w:t>
      </w:r>
    </w:p>
    <w:p w14:paraId="5311F562" w14:textId="77777777" w:rsidR="00631096" w:rsidRDefault="00631096" w:rsidP="00631096">
      <w:pPr>
        <w:pStyle w:val="PL"/>
      </w:pPr>
      <w:r>
        <w:t xml:space="preserve">      type: object</w:t>
      </w:r>
    </w:p>
    <w:p w14:paraId="72FFA51D" w14:textId="77777777" w:rsidR="00631096" w:rsidRDefault="00631096" w:rsidP="00631096">
      <w:pPr>
        <w:pStyle w:val="PL"/>
      </w:pPr>
      <w:r>
        <w:t xml:space="preserve">      properties:</w:t>
      </w:r>
    </w:p>
    <w:p w14:paraId="546E34AF" w14:textId="77777777" w:rsidR="00631096" w:rsidRDefault="00631096" w:rsidP="00631096">
      <w:pPr>
        <w:pStyle w:val="PL"/>
      </w:pPr>
      <w:r>
        <w:t xml:space="preserve">        loadLevelInformation:</w:t>
      </w:r>
    </w:p>
    <w:p w14:paraId="22E7EDD3" w14:textId="77777777" w:rsidR="00631096" w:rsidRDefault="00631096" w:rsidP="00631096">
      <w:pPr>
        <w:pStyle w:val="PL"/>
      </w:pPr>
      <w:r>
        <w:t xml:space="preserve">          $ref: '#/components/schemas/LoadLevelInformation'</w:t>
      </w:r>
    </w:p>
    <w:p w14:paraId="369B7FBC" w14:textId="77777777" w:rsidR="00631096" w:rsidRDefault="00631096" w:rsidP="00631096">
      <w:pPr>
        <w:pStyle w:val="PL"/>
      </w:pPr>
      <w:r>
        <w:t xml:space="preserve">        snssais:</w:t>
      </w:r>
    </w:p>
    <w:p w14:paraId="06801F19" w14:textId="77777777" w:rsidR="00631096" w:rsidRDefault="00631096" w:rsidP="00631096">
      <w:pPr>
        <w:pStyle w:val="PL"/>
      </w:pPr>
      <w:r>
        <w:t xml:space="preserve">          type: array</w:t>
      </w:r>
    </w:p>
    <w:p w14:paraId="7C35C6B7" w14:textId="77777777" w:rsidR="00631096" w:rsidRDefault="00631096" w:rsidP="00631096">
      <w:pPr>
        <w:pStyle w:val="PL"/>
      </w:pPr>
      <w:r>
        <w:t xml:space="preserve">          items:</w:t>
      </w:r>
    </w:p>
    <w:p w14:paraId="36154302" w14:textId="77777777" w:rsidR="00631096" w:rsidRDefault="00631096" w:rsidP="00631096">
      <w:pPr>
        <w:pStyle w:val="PL"/>
      </w:pPr>
      <w:r>
        <w:t xml:space="preserve">            $ref: 'TS29571_CommonData.yaml#/components/schemas/Snssai'</w:t>
      </w:r>
    </w:p>
    <w:p w14:paraId="68B86630" w14:textId="77777777" w:rsidR="00631096" w:rsidRDefault="00631096" w:rsidP="00631096">
      <w:pPr>
        <w:pStyle w:val="PL"/>
      </w:pPr>
      <w:r>
        <w:t xml:space="preserve">          minItems: 1</w:t>
      </w:r>
    </w:p>
    <w:p w14:paraId="05351DB4" w14:textId="77777777" w:rsidR="00631096" w:rsidRDefault="00631096" w:rsidP="00631096">
      <w:pPr>
        <w:pStyle w:val="PL"/>
      </w:pPr>
      <w:r>
        <w:t xml:space="preserve">          description: Identification(s) of network slice to which the subscription applies.</w:t>
      </w:r>
    </w:p>
    <w:p w14:paraId="61C122D5" w14:textId="77777777" w:rsidR="00631096" w:rsidRDefault="00631096" w:rsidP="00631096">
      <w:pPr>
        <w:pStyle w:val="PL"/>
      </w:pPr>
      <w:r>
        <w:t xml:space="preserve">      required:</w:t>
      </w:r>
    </w:p>
    <w:p w14:paraId="4962382B" w14:textId="77777777" w:rsidR="00631096" w:rsidRDefault="00631096" w:rsidP="00631096">
      <w:pPr>
        <w:pStyle w:val="PL"/>
      </w:pPr>
      <w:r>
        <w:t xml:space="preserve">        - loadLevelInformation</w:t>
      </w:r>
    </w:p>
    <w:p w14:paraId="5811ADF3" w14:textId="77777777" w:rsidR="00631096" w:rsidRDefault="00631096" w:rsidP="00631096">
      <w:pPr>
        <w:pStyle w:val="PL"/>
      </w:pPr>
      <w:r>
        <w:t xml:space="preserve">        - snssais</w:t>
      </w:r>
    </w:p>
    <w:p w14:paraId="394B256F" w14:textId="77777777" w:rsidR="00631096" w:rsidRDefault="00631096" w:rsidP="00631096">
      <w:pPr>
        <w:pStyle w:val="PL"/>
      </w:pPr>
    </w:p>
    <w:p w14:paraId="12E7EB38" w14:textId="77777777" w:rsidR="00631096" w:rsidRDefault="00631096" w:rsidP="00631096">
      <w:pPr>
        <w:pStyle w:val="PL"/>
      </w:pPr>
      <w:r>
        <w:t xml:space="preserve">    NsiLoadLevelInfo:</w:t>
      </w:r>
    </w:p>
    <w:p w14:paraId="6637794A" w14:textId="77777777" w:rsidR="00631096" w:rsidRDefault="00631096" w:rsidP="00631096">
      <w:pPr>
        <w:pStyle w:val="PL"/>
      </w:pPr>
      <w:r>
        <w:t xml:space="preserve">      description: &gt;</w:t>
      </w:r>
    </w:p>
    <w:p w14:paraId="793503B1" w14:textId="77777777" w:rsidR="00631096" w:rsidRDefault="00631096" w:rsidP="00631096">
      <w:pPr>
        <w:pStyle w:val="PL"/>
      </w:pPr>
      <w:r>
        <w:t xml:space="preserve">        Represents the network slice and optionally the associated network slice instance and the</w:t>
      </w:r>
    </w:p>
    <w:p w14:paraId="01DB8827" w14:textId="77777777" w:rsidR="00631096" w:rsidRDefault="00631096" w:rsidP="00631096">
      <w:pPr>
        <w:pStyle w:val="PL"/>
      </w:pPr>
      <w:r>
        <w:t xml:space="preserve">        load level information.</w:t>
      </w:r>
    </w:p>
    <w:p w14:paraId="5E02F48B" w14:textId="77777777" w:rsidR="00631096" w:rsidRDefault="00631096" w:rsidP="00631096">
      <w:pPr>
        <w:pStyle w:val="PL"/>
      </w:pPr>
      <w:r>
        <w:t xml:space="preserve">      type: object</w:t>
      </w:r>
    </w:p>
    <w:p w14:paraId="326C5111" w14:textId="77777777" w:rsidR="00631096" w:rsidRDefault="00631096" w:rsidP="00631096">
      <w:pPr>
        <w:pStyle w:val="PL"/>
      </w:pPr>
      <w:r>
        <w:t xml:space="preserve">      properties:</w:t>
      </w:r>
    </w:p>
    <w:p w14:paraId="006EB81F" w14:textId="77777777" w:rsidR="00631096" w:rsidRDefault="00631096" w:rsidP="00631096">
      <w:pPr>
        <w:pStyle w:val="PL"/>
      </w:pPr>
      <w:r>
        <w:t xml:space="preserve">        loadLevelInformation:</w:t>
      </w:r>
    </w:p>
    <w:p w14:paraId="329A208E" w14:textId="77777777" w:rsidR="00631096" w:rsidRDefault="00631096" w:rsidP="00631096">
      <w:pPr>
        <w:pStyle w:val="PL"/>
      </w:pPr>
      <w:r>
        <w:t xml:space="preserve">          $ref: '#/components/schemas/LoadLevelInformation'</w:t>
      </w:r>
    </w:p>
    <w:p w14:paraId="5DDFB044" w14:textId="77777777" w:rsidR="00631096" w:rsidRDefault="00631096" w:rsidP="00631096">
      <w:pPr>
        <w:pStyle w:val="PL"/>
      </w:pPr>
      <w:r>
        <w:t xml:space="preserve">        snssai:</w:t>
      </w:r>
    </w:p>
    <w:p w14:paraId="697A0D62" w14:textId="77777777" w:rsidR="00631096" w:rsidRDefault="00631096" w:rsidP="00631096">
      <w:pPr>
        <w:pStyle w:val="PL"/>
      </w:pPr>
      <w:r>
        <w:t xml:space="preserve">          $ref: 'TS29571_CommonData.yaml#/components/schemas/Snssai'</w:t>
      </w:r>
    </w:p>
    <w:p w14:paraId="0A6067AF" w14:textId="77777777" w:rsidR="00631096" w:rsidRDefault="00631096" w:rsidP="00631096">
      <w:pPr>
        <w:pStyle w:val="PL"/>
      </w:pPr>
      <w:r>
        <w:t xml:space="preserve">        nsiId:</w:t>
      </w:r>
    </w:p>
    <w:p w14:paraId="2F765A73" w14:textId="77777777" w:rsidR="00631096" w:rsidRDefault="00631096" w:rsidP="00631096">
      <w:pPr>
        <w:pStyle w:val="PL"/>
      </w:pPr>
      <w:r>
        <w:t xml:space="preserve">          $ref: 'TS29531_Nnssf_NSSelection.yaml#/components/schemas/NsiId'</w:t>
      </w:r>
    </w:p>
    <w:p w14:paraId="6A78B841" w14:textId="77777777" w:rsidR="00631096" w:rsidRDefault="00631096" w:rsidP="00631096">
      <w:pPr>
        <w:pStyle w:val="PL"/>
      </w:pPr>
      <w:r>
        <w:t xml:space="preserve">        </w:t>
      </w:r>
      <w:r>
        <w:rPr>
          <w:rFonts w:hint="eastAsia"/>
          <w:lang w:eastAsia="zh-CN"/>
        </w:rPr>
        <w:t>re</w:t>
      </w:r>
      <w:r>
        <w:rPr>
          <w:lang w:eastAsia="zh-CN"/>
        </w:rPr>
        <w:t>sUsage</w:t>
      </w:r>
      <w:r>
        <w:t>:</w:t>
      </w:r>
    </w:p>
    <w:p w14:paraId="34418495" w14:textId="77777777" w:rsidR="00631096" w:rsidRDefault="00631096" w:rsidP="00631096">
      <w:pPr>
        <w:pStyle w:val="PL"/>
      </w:pPr>
      <w:r>
        <w:t xml:space="preserve">          $ref: '#/components/schemas/ResourceUsage'</w:t>
      </w:r>
    </w:p>
    <w:p w14:paraId="50882258" w14:textId="77777777" w:rsidR="00631096" w:rsidRDefault="00631096" w:rsidP="00631096">
      <w:pPr>
        <w:pStyle w:val="PL"/>
      </w:pPr>
      <w:r>
        <w:t xml:space="preserve">        </w:t>
      </w:r>
      <w:r>
        <w:rPr>
          <w:lang w:eastAsia="zh-CN"/>
        </w:rPr>
        <w:t>numOfExceedLoadLevelThr</w:t>
      </w:r>
      <w:r>
        <w:t>:</w:t>
      </w:r>
    </w:p>
    <w:p w14:paraId="119A581F" w14:textId="77777777" w:rsidR="00631096" w:rsidRDefault="00631096" w:rsidP="00631096">
      <w:pPr>
        <w:pStyle w:val="PL"/>
      </w:pPr>
      <w:r>
        <w:t xml:space="preserve">          $ref: 'TS29571_CommonData.yaml#/components/schemas/Uinteger'</w:t>
      </w:r>
    </w:p>
    <w:p w14:paraId="6933620B" w14:textId="77777777" w:rsidR="00631096" w:rsidRDefault="00631096" w:rsidP="00631096">
      <w:pPr>
        <w:pStyle w:val="PL"/>
      </w:pPr>
      <w:r>
        <w:t xml:space="preserve">        </w:t>
      </w:r>
      <w:r>
        <w:rPr>
          <w:lang w:eastAsia="zh-CN"/>
        </w:rPr>
        <w:t>exceedLoadLevelThrInd</w:t>
      </w:r>
      <w:r>
        <w:t>:</w:t>
      </w:r>
    </w:p>
    <w:p w14:paraId="73453674" w14:textId="77777777" w:rsidR="00631096" w:rsidRDefault="00631096" w:rsidP="00631096">
      <w:pPr>
        <w:pStyle w:val="PL"/>
      </w:pPr>
      <w:r>
        <w:lastRenderedPageBreak/>
        <w:t xml:space="preserve">          type: boolean</w:t>
      </w:r>
    </w:p>
    <w:p w14:paraId="41470703" w14:textId="77777777" w:rsidR="00631096" w:rsidRDefault="00631096" w:rsidP="00631096">
      <w:pPr>
        <w:pStyle w:val="PL"/>
      </w:pPr>
      <w:r>
        <w:t xml:space="preserve">          description: &gt;</w:t>
      </w:r>
    </w:p>
    <w:p w14:paraId="5CE4D621" w14:textId="77777777" w:rsidR="00631096" w:rsidRDefault="00631096" w:rsidP="00631096">
      <w:pPr>
        <w:pStyle w:val="PL"/>
      </w:pPr>
      <w:r>
        <w:t xml:space="preserve">            Indicates whether the Load Level Threshold is met or exceeded by the statistics value.</w:t>
      </w:r>
    </w:p>
    <w:p w14:paraId="51F79A3C" w14:textId="77777777" w:rsidR="00631096" w:rsidRDefault="00631096" w:rsidP="00631096">
      <w:pPr>
        <w:pStyle w:val="PL"/>
      </w:pPr>
      <w:r>
        <w:t xml:space="preserve">            Set to "true" if the Load Level Threshold is met or exceeded, otherwise set to "false".</w:t>
      </w:r>
    </w:p>
    <w:p w14:paraId="22E4DF5E" w14:textId="77777777" w:rsidR="00631096" w:rsidRDefault="00631096" w:rsidP="00631096">
      <w:pPr>
        <w:pStyle w:val="PL"/>
      </w:pPr>
      <w:r>
        <w:t xml:space="preserve">            Shall be present if one of the element in the "listOfAnaSubsets" attribute was set to</w:t>
      </w:r>
    </w:p>
    <w:p w14:paraId="4159DE62" w14:textId="77777777" w:rsidR="00631096" w:rsidRDefault="00631096" w:rsidP="00631096">
      <w:pPr>
        <w:pStyle w:val="PL"/>
      </w:pPr>
      <w:r>
        <w:t xml:space="preserve">            EXCEED_LOAD_LEVEL_THR_IND.</w:t>
      </w:r>
    </w:p>
    <w:p w14:paraId="2FB52926" w14:textId="77777777" w:rsidR="00631096" w:rsidRDefault="00631096" w:rsidP="00631096">
      <w:pPr>
        <w:pStyle w:val="PL"/>
      </w:pPr>
      <w:r>
        <w:t xml:space="preserve">        networkArea:</w:t>
      </w:r>
    </w:p>
    <w:p w14:paraId="53F85E96" w14:textId="77777777" w:rsidR="00631096" w:rsidRDefault="00631096" w:rsidP="00631096">
      <w:pPr>
        <w:pStyle w:val="PL"/>
      </w:pPr>
      <w:r>
        <w:t xml:space="preserve">          $ref: 'TS29554_Npcf_BDTPolicyControl.yaml#/components/schemas/NetworkAreaInfo'</w:t>
      </w:r>
    </w:p>
    <w:p w14:paraId="7A517AC7" w14:textId="77777777" w:rsidR="00631096" w:rsidRDefault="00631096" w:rsidP="00631096">
      <w:pPr>
        <w:pStyle w:val="PL"/>
      </w:pPr>
      <w:r>
        <w:t xml:space="preserve">        timePeriod:</w:t>
      </w:r>
    </w:p>
    <w:p w14:paraId="22E01FC7" w14:textId="77777777" w:rsidR="00631096" w:rsidRDefault="00631096" w:rsidP="00631096">
      <w:pPr>
        <w:pStyle w:val="PL"/>
      </w:pPr>
      <w:r>
        <w:t xml:space="preserve">          $ref: 'TS29122_CommonData.yaml#/components/schemas/TimeWindow'</w:t>
      </w:r>
    </w:p>
    <w:p w14:paraId="0B2FD5F6" w14:textId="77777777" w:rsidR="00631096" w:rsidRDefault="00631096" w:rsidP="00631096">
      <w:pPr>
        <w:pStyle w:val="PL"/>
      </w:pPr>
      <w:r>
        <w:t xml:space="preserve">        resUsgThrCrossTimePeriod:</w:t>
      </w:r>
    </w:p>
    <w:p w14:paraId="452FE87A" w14:textId="77777777" w:rsidR="00631096" w:rsidRDefault="00631096" w:rsidP="00631096">
      <w:pPr>
        <w:pStyle w:val="PL"/>
      </w:pPr>
      <w:r>
        <w:t xml:space="preserve">          type: array</w:t>
      </w:r>
    </w:p>
    <w:p w14:paraId="59F66D4E" w14:textId="77777777" w:rsidR="00631096" w:rsidRDefault="00631096" w:rsidP="00631096">
      <w:pPr>
        <w:pStyle w:val="PL"/>
      </w:pPr>
      <w:r>
        <w:t xml:space="preserve">          items:</w:t>
      </w:r>
    </w:p>
    <w:p w14:paraId="5DCC3322" w14:textId="77777777" w:rsidR="00631096" w:rsidRDefault="00631096" w:rsidP="00631096">
      <w:pPr>
        <w:pStyle w:val="PL"/>
      </w:pPr>
      <w:r>
        <w:t xml:space="preserve">            $ref: 'TS29122_CommonData.yaml#/components/schemas/TimeWindow'</w:t>
      </w:r>
    </w:p>
    <w:p w14:paraId="7DD28B78" w14:textId="77777777" w:rsidR="00631096" w:rsidRDefault="00631096" w:rsidP="00631096">
      <w:pPr>
        <w:pStyle w:val="PL"/>
      </w:pPr>
      <w:r>
        <w:t xml:space="preserve">          minItems: 1</w:t>
      </w:r>
    </w:p>
    <w:p w14:paraId="113D7EEC" w14:textId="77777777" w:rsidR="00631096" w:rsidRDefault="00631096" w:rsidP="00631096">
      <w:pPr>
        <w:pStyle w:val="PL"/>
        <w:rPr>
          <w:lang w:eastAsia="zh-CN"/>
        </w:rPr>
      </w:pPr>
      <w:r>
        <w:t xml:space="preserve">          description: </w:t>
      </w:r>
      <w:r>
        <w:rPr>
          <w:lang w:eastAsia="zh-CN"/>
        </w:rPr>
        <w:t>&gt;</w:t>
      </w:r>
    </w:p>
    <w:p w14:paraId="7F3ACED1" w14:textId="77777777" w:rsidR="00631096" w:rsidRDefault="00631096" w:rsidP="00631096">
      <w:pPr>
        <w:pStyle w:val="PL"/>
      </w:pPr>
      <w:r>
        <w:t xml:space="preserve">            </w:t>
      </w:r>
      <w:r>
        <w:rPr>
          <w:rFonts w:cs="Arial"/>
          <w:szCs w:val="18"/>
        </w:rPr>
        <w:t xml:space="preserve">Each element indicates the </w:t>
      </w:r>
      <w:r>
        <w:t>time elapsed between times each threshold is met or exceeded</w:t>
      </w:r>
    </w:p>
    <w:p w14:paraId="0E1D12C7" w14:textId="77777777" w:rsidR="00631096" w:rsidRDefault="00631096" w:rsidP="00631096">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0C6610AC" w14:textId="77777777" w:rsidR="00631096" w:rsidRDefault="00631096" w:rsidP="00631096">
      <w:pPr>
        <w:pStyle w:val="PL"/>
        <w:rPr>
          <w:rFonts w:cs="Arial"/>
          <w:szCs w:val="18"/>
        </w:rPr>
      </w:pPr>
      <w:r>
        <w:rPr>
          <w:rFonts w:cs="Arial"/>
          <w:szCs w:val="18"/>
        </w:rPr>
        <w:t xml:space="preserve">            threshold is reached or exceeded. May be present if the "listOfAnaSubsets" attribute is</w:t>
      </w:r>
    </w:p>
    <w:p w14:paraId="429A48B0" w14:textId="77777777" w:rsidR="00631096" w:rsidRDefault="00631096" w:rsidP="00631096">
      <w:pPr>
        <w:pStyle w:val="PL"/>
        <w:rPr>
          <w:rFonts w:cs="Arial"/>
          <w:szCs w:val="18"/>
        </w:rPr>
      </w:pPr>
      <w:r>
        <w:rPr>
          <w:rFonts w:cs="Arial"/>
          <w:szCs w:val="18"/>
        </w:rPr>
        <w:t xml:space="preserve">            provided and the maximum number of instances shall not exceed the value provided in the</w:t>
      </w:r>
    </w:p>
    <w:p w14:paraId="33E3563D" w14:textId="77777777" w:rsidR="00631096" w:rsidRDefault="00631096" w:rsidP="00631096">
      <w:pPr>
        <w:pStyle w:val="PL"/>
      </w:pPr>
      <w:r>
        <w:rPr>
          <w:rFonts w:cs="Arial"/>
          <w:szCs w:val="18"/>
        </w:rPr>
        <w:t xml:space="preserve">            "numOfExceedLoadLevelThr" attribute.</w:t>
      </w:r>
    </w:p>
    <w:p w14:paraId="337034E2" w14:textId="77777777" w:rsidR="00631096" w:rsidRDefault="00631096" w:rsidP="00631096">
      <w:pPr>
        <w:pStyle w:val="PL"/>
      </w:pPr>
      <w:r>
        <w:t xml:space="preserve">        numOfUes:</w:t>
      </w:r>
    </w:p>
    <w:p w14:paraId="72A989F4" w14:textId="77777777" w:rsidR="00631096" w:rsidRDefault="00631096" w:rsidP="00631096">
      <w:pPr>
        <w:pStyle w:val="PL"/>
      </w:pPr>
      <w:r>
        <w:t xml:space="preserve">          $ref: '#/components/schemas/NumberAverage'</w:t>
      </w:r>
    </w:p>
    <w:p w14:paraId="6D1E5D42" w14:textId="77777777" w:rsidR="00631096" w:rsidRDefault="00631096" w:rsidP="00631096">
      <w:pPr>
        <w:pStyle w:val="PL"/>
      </w:pPr>
      <w:r>
        <w:t xml:space="preserve">        numOfPduSess:</w:t>
      </w:r>
    </w:p>
    <w:p w14:paraId="40ECA47D" w14:textId="77777777" w:rsidR="00631096" w:rsidRDefault="00631096" w:rsidP="00631096">
      <w:pPr>
        <w:pStyle w:val="PL"/>
      </w:pPr>
      <w:r>
        <w:t xml:space="preserve">          $ref: '#/components/schemas/NumberAverage'</w:t>
      </w:r>
    </w:p>
    <w:p w14:paraId="516F1E75" w14:textId="77777777" w:rsidR="00631096" w:rsidRDefault="00631096" w:rsidP="00631096">
      <w:pPr>
        <w:pStyle w:val="PL"/>
      </w:pPr>
      <w:r>
        <w:t xml:space="preserve">        confidence:</w:t>
      </w:r>
    </w:p>
    <w:p w14:paraId="2EF0608C" w14:textId="77777777" w:rsidR="00631096" w:rsidRDefault="00631096" w:rsidP="00631096">
      <w:pPr>
        <w:pStyle w:val="PL"/>
      </w:pPr>
      <w:r>
        <w:t xml:space="preserve">          $ref: 'TS29571_CommonData.yaml#/components/schemas/Uinteger'</w:t>
      </w:r>
    </w:p>
    <w:p w14:paraId="56B49FDE" w14:textId="77777777" w:rsidR="00631096" w:rsidRDefault="00631096" w:rsidP="00631096">
      <w:pPr>
        <w:pStyle w:val="PL"/>
      </w:pPr>
      <w:r>
        <w:t xml:space="preserve">      required:</w:t>
      </w:r>
    </w:p>
    <w:p w14:paraId="6A65ECA6" w14:textId="77777777" w:rsidR="00631096" w:rsidRDefault="00631096" w:rsidP="00631096">
      <w:pPr>
        <w:pStyle w:val="PL"/>
      </w:pPr>
      <w:r>
        <w:t xml:space="preserve">        - loadLevelInformation</w:t>
      </w:r>
    </w:p>
    <w:p w14:paraId="633496D0" w14:textId="77777777" w:rsidR="00631096" w:rsidRDefault="00631096" w:rsidP="00631096">
      <w:pPr>
        <w:pStyle w:val="PL"/>
      </w:pPr>
      <w:r>
        <w:t xml:space="preserve">        - snssai</w:t>
      </w:r>
    </w:p>
    <w:p w14:paraId="738A82B9" w14:textId="77777777" w:rsidR="00631096" w:rsidRDefault="00631096" w:rsidP="00631096">
      <w:pPr>
        <w:pStyle w:val="PL"/>
      </w:pPr>
    </w:p>
    <w:p w14:paraId="23C5F941" w14:textId="77777777" w:rsidR="00631096" w:rsidRDefault="00631096" w:rsidP="00631096">
      <w:pPr>
        <w:pStyle w:val="PL"/>
      </w:pPr>
      <w:r>
        <w:t xml:space="preserve">    NsiIdInfo:</w:t>
      </w:r>
    </w:p>
    <w:p w14:paraId="7CF80ACD" w14:textId="77777777" w:rsidR="00631096" w:rsidRDefault="00631096" w:rsidP="00631096">
      <w:pPr>
        <w:pStyle w:val="PL"/>
      </w:pPr>
      <w:r>
        <w:t xml:space="preserve">      description: Represents the S-NSSAI and the optionally associated Network Slice Instance(s).</w:t>
      </w:r>
    </w:p>
    <w:p w14:paraId="52C352A8" w14:textId="77777777" w:rsidR="00631096" w:rsidRDefault="00631096" w:rsidP="00631096">
      <w:pPr>
        <w:pStyle w:val="PL"/>
      </w:pPr>
      <w:r>
        <w:t xml:space="preserve">      type: object</w:t>
      </w:r>
    </w:p>
    <w:p w14:paraId="2A46DE5C" w14:textId="77777777" w:rsidR="00631096" w:rsidRDefault="00631096" w:rsidP="00631096">
      <w:pPr>
        <w:pStyle w:val="PL"/>
      </w:pPr>
      <w:r>
        <w:t xml:space="preserve">      properties:</w:t>
      </w:r>
    </w:p>
    <w:p w14:paraId="7BCD3567" w14:textId="77777777" w:rsidR="00631096" w:rsidRDefault="00631096" w:rsidP="00631096">
      <w:pPr>
        <w:pStyle w:val="PL"/>
      </w:pPr>
      <w:r>
        <w:t xml:space="preserve">        snssai:</w:t>
      </w:r>
    </w:p>
    <w:p w14:paraId="0A86A349" w14:textId="77777777" w:rsidR="00631096" w:rsidRDefault="00631096" w:rsidP="00631096">
      <w:pPr>
        <w:pStyle w:val="PL"/>
      </w:pPr>
      <w:r>
        <w:t xml:space="preserve">          $ref: 'TS29571_CommonData.yaml#/components/schemas/Snssai'</w:t>
      </w:r>
    </w:p>
    <w:p w14:paraId="6A32EC87" w14:textId="77777777" w:rsidR="00631096" w:rsidRDefault="00631096" w:rsidP="00631096">
      <w:pPr>
        <w:pStyle w:val="PL"/>
      </w:pPr>
      <w:r>
        <w:t xml:space="preserve">        nsiIds:</w:t>
      </w:r>
    </w:p>
    <w:p w14:paraId="3EA8DC0C" w14:textId="77777777" w:rsidR="00631096" w:rsidRDefault="00631096" w:rsidP="00631096">
      <w:pPr>
        <w:pStyle w:val="PL"/>
      </w:pPr>
      <w:r>
        <w:t xml:space="preserve">          type: array</w:t>
      </w:r>
    </w:p>
    <w:p w14:paraId="6F0E8C80" w14:textId="77777777" w:rsidR="00631096" w:rsidRDefault="00631096" w:rsidP="00631096">
      <w:pPr>
        <w:pStyle w:val="PL"/>
      </w:pPr>
      <w:r>
        <w:t xml:space="preserve">          items:</w:t>
      </w:r>
    </w:p>
    <w:p w14:paraId="1C310A08" w14:textId="77777777" w:rsidR="00631096" w:rsidRDefault="00631096" w:rsidP="00631096">
      <w:pPr>
        <w:pStyle w:val="PL"/>
      </w:pPr>
      <w:r>
        <w:t xml:space="preserve">            $ref: 'TS29531_Nnssf_NSSelection.yaml#/components/schemas/NsiId'</w:t>
      </w:r>
    </w:p>
    <w:p w14:paraId="205A8E61" w14:textId="77777777" w:rsidR="00631096" w:rsidRDefault="00631096" w:rsidP="00631096">
      <w:pPr>
        <w:pStyle w:val="PL"/>
      </w:pPr>
      <w:r>
        <w:t xml:space="preserve">          minItems: 1</w:t>
      </w:r>
    </w:p>
    <w:p w14:paraId="4D14DEED" w14:textId="77777777" w:rsidR="00631096" w:rsidRDefault="00631096" w:rsidP="00631096">
      <w:pPr>
        <w:pStyle w:val="PL"/>
      </w:pPr>
      <w:r>
        <w:t xml:space="preserve">      required:</w:t>
      </w:r>
    </w:p>
    <w:p w14:paraId="34B91313" w14:textId="77777777" w:rsidR="00631096" w:rsidRDefault="00631096" w:rsidP="00631096">
      <w:pPr>
        <w:pStyle w:val="PL"/>
      </w:pPr>
      <w:r>
        <w:t xml:space="preserve">        - snssai</w:t>
      </w:r>
    </w:p>
    <w:p w14:paraId="3B1D85BC" w14:textId="77777777" w:rsidR="00631096" w:rsidRDefault="00631096" w:rsidP="00631096">
      <w:pPr>
        <w:pStyle w:val="PL"/>
      </w:pPr>
    </w:p>
    <w:p w14:paraId="76A06239" w14:textId="77777777" w:rsidR="00631096" w:rsidRDefault="00631096" w:rsidP="00631096">
      <w:pPr>
        <w:pStyle w:val="PL"/>
      </w:pPr>
      <w:r>
        <w:t xml:space="preserve">    EventReportingRequirement:</w:t>
      </w:r>
    </w:p>
    <w:p w14:paraId="01E51840" w14:textId="77777777" w:rsidR="00631096" w:rsidRDefault="00631096" w:rsidP="00631096">
      <w:pPr>
        <w:pStyle w:val="PL"/>
      </w:pPr>
      <w:r>
        <w:t xml:space="preserve">      description: Represents the type of reporting that the subscription requires.</w:t>
      </w:r>
    </w:p>
    <w:p w14:paraId="4CE00652" w14:textId="77777777" w:rsidR="00631096" w:rsidRDefault="00631096" w:rsidP="00631096">
      <w:pPr>
        <w:pStyle w:val="PL"/>
      </w:pPr>
      <w:r>
        <w:t xml:space="preserve">      type: object</w:t>
      </w:r>
    </w:p>
    <w:p w14:paraId="495F6509" w14:textId="77777777" w:rsidR="00631096" w:rsidRDefault="00631096" w:rsidP="00631096">
      <w:pPr>
        <w:pStyle w:val="PL"/>
      </w:pPr>
      <w:r>
        <w:t xml:space="preserve">      properties:</w:t>
      </w:r>
    </w:p>
    <w:p w14:paraId="6BB3F4AA" w14:textId="77777777" w:rsidR="00631096" w:rsidRDefault="00631096" w:rsidP="00631096">
      <w:pPr>
        <w:pStyle w:val="PL"/>
      </w:pPr>
      <w:r>
        <w:t xml:space="preserve">        accuracy:</w:t>
      </w:r>
    </w:p>
    <w:p w14:paraId="71BE1B43" w14:textId="77777777" w:rsidR="00631096" w:rsidRDefault="00631096" w:rsidP="00631096">
      <w:pPr>
        <w:pStyle w:val="PL"/>
      </w:pPr>
      <w:r>
        <w:t xml:space="preserve">          $ref: '#/components/schemas/Accuracy'</w:t>
      </w:r>
    </w:p>
    <w:p w14:paraId="2528BCC6" w14:textId="77777777" w:rsidR="00631096" w:rsidRDefault="00631096" w:rsidP="00631096">
      <w:pPr>
        <w:pStyle w:val="PL"/>
      </w:pPr>
      <w:r>
        <w:t xml:space="preserve">        </w:t>
      </w:r>
      <w:r>
        <w:rPr>
          <w:lang w:eastAsia="zh-CN"/>
        </w:rPr>
        <w:t>accPerSubset</w:t>
      </w:r>
      <w:r>
        <w:t>:</w:t>
      </w:r>
    </w:p>
    <w:p w14:paraId="26DEACE8" w14:textId="77777777" w:rsidR="00631096" w:rsidRDefault="00631096" w:rsidP="00631096">
      <w:pPr>
        <w:pStyle w:val="PL"/>
      </w:pPr>
      <w:r>
        <w:t xml:space="preserve">          type: array</w:t>
      </w:r>
    </w:p>
    <w:p w14:paraId="479C03DE" w14:textId="77777777" w:rsidR="00631096" w:rsidRDefault="00631096" w:rsidP="00631096">
      <w:pPr>
        <w:pStyle w:val="PL"/>
      </w:pPr>
      <w:r>
        <w:t xml:space="preserve">          items:</w:t>
      </w:r>
    </w:p>
    <w:p w14:paraId="474D2F58" w14:textId="77777777" w:rsidR="00631096" w:rsidRDefault="00631096" w:rsidP="00631096">
      <w:pPr>
        <w:pStyle w:val="PL"/>
      </w:pPr>
      <w:r>
        <w:t xml:space="preserve">            $ref: '#/components/schemas/Accuracy'</w:t>
      </w:r>
    </w:p>
    <w:p w14:paraId="771E18AF" w14:textId="77777777" w:rsidR="00631096" w:rsidRDefault="00631096" w:rsidP="00631096">
      <w:pPr>
        <w:pStyle w:val="PL"/>
      </w:pPr>
      <w:r>
        <w:t xml:space="preserve">          minItems: 1</w:t>
      </w:r>
    </w:p>
    <w:p w14:paraId="58A5E9FC" w14:textId="77777777" w:rsidR="00631096" w:rsidRDefault="00631096" w:rsidP="00631096">
      <w:pPr>
        <w:pStyle w:val="PL"/>
        <w:rPr>
          <w:lang w:eastAsia="zh-CN"/>
        </w:rPr>
      </w:pPr>
      <w:r>
        <w:t xml:space="preserve">          description: </w:t>
      </w:r>
      <w:r>
        <w:rPr>
          <w:lang w:eastAsia="zh-CN"/>
        </w:rPr>
        <w:t>&gt;</w:t>
      </w:r>
    </w:p>
    <w:p w14:paraId="700E3E7D" w14:textId="77777777" w:rsidR="00631096" w:rsidRDefault="00631096" w:rsidP="00631096">
      <w:pPr>
        <w:pStyle w:val="PL"/>
        <w:rPr>
          <w:rFonts w:cs="Arial"/>
          <w:szCs w:val="18"/>
        </w:rPr>
      </w:pPr>
      <w:r>
        <w:t xml:space="preserve">            </w:t>
      </w:r>
      <w:r>
        <w:rPr>
          <w:rFonts w:cs="Arial"/>
          <w:szCs w:val="18"/>
        </w:rPr>
        <w:t>Each element indicates the preferred accuracy level per analytics subset. It may be</w:t>
      </w:r>
    </w:p>
    <w:p w14:paraId="6D80285C" w14:textId="77777777" w:rsidR="00631096" w:rsidRDefault="00631096" w:rsidP="00631096">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68994170" w14:textId="77777777" w:rsidR="00631096" w:rsidRDefault="00631096" w:rsidP="00631096">
      <w:pPr>
        <w:pStyle w:val="PL"/>
      </w:pPr>
      <w:r>
        <w:t xml:space="preserve">        startTs:</w:t>
      </w:r>
    </w:p>
    <w:p w14:paraId="5A7054CE" w14:textId="77777777" w:rsidR="00631096" w:rsidRDefault="00631096" w:rsidP="00631096">
      <w:pPr>
        <w:pStyle w:val="PL"/>
      </w:pPr>
      <w:r>
        <w:t xml:space="preserve">          $ref: 'TS29571_CommonData.yaml#/components/schemas/DateTime'</w:t>
      </w:r>
    </w:p>
    <w:p w14:paraId="22724AFD" w14:textId="77777777" w:rsidR="00631096" w:rsidRDefault="00631096" w:rsidP="00631096">
      <w:pPr>
        <w:pStyle w:val="PL"/>
      </w:pPr>
      <w:r>
        <w:t xml:space="preserve">        endTs:</w:t>
      </w:r>
    </w:p>
    <w:p w14:paraId="15B391D2" w14:textId="77777777" w:rsidR="00631096" w:rsidRDefault="00631096" w:rsidP="00631096">
      <w:pPr>
        <w:pStyle w:val="PL"/>
      </w:pPr>
      <w:r>
        <w:t xml:space="preserve">          $ref: 'TS29571_CommonData.yaml#/components/schemas/DateTime'</w:t>
      </w:r>
    </w:p>
    <w:p w14:paraId="24EDEAD3" w14:textId="77777777" w:rsidR="00631096" w:rsidRDefault="00631096" w:rsidP="00631096">
      <w:pPr>
        <w:pStyle w:val="PL"/>
      </w:pPr>
      <w:r>
        <w:t xml:space="preserve">        offsetPeriod:</w:t>
      </w:r>
    </w:p>
    <w:p w14:paraId="565669B5" w14:textId="77777777" w:rsidR="00631096" w:rsidRDefault="00631096" w:rsidP="00631096">
      <w:pPr>
        <w:pStyle w:val="PL"/>
      </w:pPr>
      <w:r>
        <w:t xml:space="preserve">          type: integer</w:t>
      </w:r>
    </w:p>
    <w:p w14:paraId="4C22226A" w14:textId="77777777" w:rsidR="00631096" w:rsidRDefault="00631096" w:rsidP="00631096">
      <w:pPr>
        <w:pStyle w:val="PL"/>
      </w:pPr>
      <w:r>
        <w:t xml:space="preserve">          description: &gt;</w:t>
      </w:r>
    </w:p>
    <w:p w14:paraId="548F184B" w14:textId="77777777" w:rsidR="00631096" w:rsidRDefault="00631096" w:rsidP="00631096">
      <w:pPr>
        <w:pStyle w:val="PL"/>
      </w:pPr>
      <w:r>
        <w:t xml:space="preserve">            Offset period in units of seconds to the reporting time, if the value is negative means</w:t>
      </w:r>
    </w:p>
    <w:p w14:paraId="10A3E2A5" w14:textId="77777777" w:rsidR="00631096" w:rsidRDefault="00631096" w:rsidP="00631096">
      <w:pPr>
        <w:pStyle w:val="PL"/>
      </w:pPr>
      <w:r>
        <w:t xml:space="preserve">            statistics in the past offset period, otherwise a positive value means prediction in the</w:t>
      </w:r>
    </w:p>
    <w:p w14:paraId="7A3A8EE8" w14:textId="77777777" w:rsidR="00631096" w:rsidRDefault="00631096" w:rsidP="00631096">
      <w:pPr>
        <w:pStyle w:val="PL"/>
      </w:pPr>
      <w:r>
        <w:t xml:space="preserve">            future offset period. May be present if the "repPeriod" attribute is included within the</w:t>
      </w:r>
    </w:p>
    <w:p w14:paraId="3389589D" w14:textId="77777777" w:rsidR="00631096" w:rsidRDefault="00631096" w:rsidP="00631096">
      <w:pPr>
        <w:pStyle w:val="PL"/>
      </w:pPr>
      <w:r>
        <w:t xml:space="preserve">            "evtReq" attribute or the "repetitionPeriod" attribute is included within the</w:t>
      </w:r>
    </w:p>
    <w:p w14:paraId="37193C1A" w14:textId="77777777" w:rsidR="00631096" w:rsidRDefault="00631096" w:rsidP="00631096">
      <w:pPr>
        <w:pStyle w:val="PL"/>
      </w:pPr>
      <w:r>
        <w:t xml:space="preserve">            EventSubscription type.</w:t>
      </w:r>
    </w:p>
    <w:p w14:paraId="5E238CB5" w14:textId="77777777" w:rsidR="00631096" w:rsidRDefault="00631096" w:rsidP="00631096">
      <w:pPr>
        <w:pStyle w:val="PL"/>
      </w:pPr>
      <w:r>
        <w:t xml:space="preserve">        sampRatio:</w:t>
      </w:r>
    </w:p>
    <w:p w14:paraId="14D9DEBD" w14:textId="77777777" w:rsidR="00631096" w:rsidRDefault="00631096" w:rsidP="00631096">
      <w:pPr>
        <w:pStyle w:val="PL"/>
      </w:pPr>
      <w:r>
        <w:t xml:space="preserve">          $ref: 'TS29571_CommonData.yaml#/components/schemas/SamplingRatio'</w:t>
      </w:r>
    </w:p>
    <w:p w14:paraId="0542AA1E" w14:textId="77777777" w:rsidR="00631096" w:rsidRDefault="00631096" w:rsidP="00631096">
      <w:pPr>
        <w:pStyle w:val="PL"/>
      </w:pPr>
      <w:r>
        <w:t xml:space="preserve">        maxObjectNbr:</w:t>
      </w:r>
    </w:p>
    <w:p w14:paraId="6984EFE0" w14:textId="77777777" w:rsidR="00631096" w:rsidRDefault="00631096" w:rsidP="00631096">
      <w:pPr>
        <w:pStyle w:val="PL"/>
      </w:pPr>
      <w:r>
        <w:t xml:space="preserve">          $ref: 'TS29571_CommonData.yaml#/components/schemas/Uinteger'</w:t>
      </w:r>
    </w:p>
    <w:p w14:paraId="2BF3604F" w14:textId="77777777" w:rsidR="00631096" w:rsidRDefault="00631096" w:rsidP="00631096">
      <w:pPr>
        <w:pStyle w:val="PL"/>
      </w:pPr>
      <w:r>
        <w:t xml:space="preserve">        maxSupiNbr:</w:t>
      </w:r>
    </w:p>
    <w:p w14:paraId="32C27ACF" w14:textId="77777777" w:rsidR="00631096" w:rsidRDefault="00631096" w:rsidP="00631096">
      <w:pPr>
        <w:pStyle w:val="PL"/>
      </w:pPr>
      <w:r>
        <w:t xml:space="preserve">          $ref: 'TS29571_CommonData.yaml#/components/schemas/Uinteger'</w:t>
      </w:r>
    </w:p>
    <w:p w14:paraId="69EE354F" w14:textId="77777777" w:rsidR="00631096" w:rsidRDefault="00631096" w:rsidP="00631096">
      <w:pPr>
        <w:pStyle w:val="PL"/>
      </w:pPr>
      <w:r>
        <w:t xml:space="preserve">        timeAnaNeeded:</w:t>
      </w:r>
    </w:p>
    <w:p w14:paraId="727FF6EE" w14:textId="77777777" w:rsidR="00631096" w:rsidRDefault="00631096" w:rsidP="00631096">
      <w:pPr>
        <w:pStyle w:val="PL"/>
      </w:pPr>
      <w:r>
        <w:lastRenderedPageBreak/>
        <w:t xml:space="preserve">          $ref: 'TS29571_CommonData.yaml#/components/schemas/DateTime'</w:t>
      </w:r>
    </w:p>
    <w:p w14:paraId="3231037F" w14:textId="77777777" w:rsidR="00631096" w:rsidRDefault="00631096" w:rsidP="00631096">
      <w:pPr>
        <w:pStyle w:val="PL"/>
      </w:pPr>
      <w:r>
        <w:t xml:space="preserve">        anaMeta:</w:t>
      </w:r>
    </w:p>
    <w:p w14:paraId="1D5FDC81" w14:textId="77777777" w:rsidR="00631096" w:rsidRDefault="00631096" w:rsidP="00631096">
      <w:pPr>
        <w:pStyle w:val="PL"/>
      </w:pPr>
      <w:r>
        <w:t xml:space="preserve">          type: array</w:t>
      </w:r>
    </w:p>
    <w:p w14:paraId="019B11A4" w14:textId="77777777" w:rsidR="00631096" w:rsidRDefault="00631096" w:rsidP="00631096">
      <w:pPr>
        <w:pStyle w:val="PL"/>
      </w:pPr>
      <w:r>
        <w:t xml:space="preserve">          items:</w:t>
      </w:r>
    </w:p>
    <w:p w14:paraId="35006CB6" w14:textId="77777777" w:rsidR="00631096" w:rsidRDefault="00631096" w:rsidP="00631096">
      <w:pPr>
        <w:pStyle w:val="PL"/>
      </w:pPr>
      <w:r>
        <w:t xml:space="preserve">            $ref: '#/components/schemas/AnalyticsMetadata'</w:t>
      </w:r>
    </w:p>
    <w:p w14:paraId="6C575B6E" w14:textId="77777777" w:rsidR="00631096" w:rsidRDefault="00631096" w:rsidP="00631096">
      <w:pPr>
        <w:pStyle w:val="PL"/>
      </w:pPr>
      <w:r>
        <w:t xml:space="preserve">          minItems: 1</w:t>
      </w:r>
    </w:p>
    <w:p w14:paraId="6E5B8414" w14:textId="77777777" w:rsidR="00631096" w:rsidRDefault="00631096" w:rsidP="00631096">
      <w:pPr>
        <w:pStyle w:val="PL"/>
      </w:pPr>
      <w:r>
        <w:t xml:space="preserve">        anaMetaInd:</w:t>
      </w:r>
    </w:p>
    <w:p w14:paraId="47E6F843" w14:textId="77777777" w:rsidR="00631096" w:rsidRDefault="00631096" w:rsidP="00631096">
      <w:pPr>
        <w:pStyle w:val="PL"/>
      </w:pPr>
      <w:r>
        <w:t xml:space="preserve">          $ref: '#/components/schemas/AnalyticsMetadataIndication'</w:t>
      </w:r>
    </w:p>
    <w:p w14:paraId="02CF0C11" w14:textId="77777777" w:rsidR="00631096" w:rsidRDefault="00631096" w:rsidP="00631096">
      <w:pPr>
        <w:pStyle w:val="PL"/>
      </w:pPr>
      <w:r>
        <w:t xml:space="preserve">        </w:t>
      </w:r>
      <w:r>
        <w:rPr>
          <w:lang w:eastAsia="zh-CN"/>
        </w:rPr>
        <w:t>histAnaTimePeriod</w:t>
      </w:r>
      <w:r>
        <w:t>:</w:t>
      </w:r>
    </w:p>
    <w:p w14:paraId="5C0EA6F7" w14:textId="77777777" w:rsidR="00631096" w:rsidRDefault="00631096" w:rsidP="00631096">
      <w:pPr>
        <w:pStyle w:val="PL"/>
      </w:pPr>
      <w:r>
        <w:t xml:space="preserve">          $ref: 'TS29122_CommonData.yaml#/components/schemas/TimeWindow'</w:t>
      </w:r>
    </w:p>
    <w:p w14:paraId="392833D1" w14:textId="77777777" w:rsidR="00631096" w:rsidRDefault="00631096" w:rsidP="00631096">
      <w:pPr>
        <w:pStyle w:val="PL"/>
      </w:pPr>
    </w:p>
    <w:p w14:paraId="56589A7D" w14:textId="77777777" w:rsidR="00631096" w:rsidRDefault="00631096" w:rsidP="00631096">
      <w:pPr>
        <w:pStyle w:val="PL"/>
      </w:pPr>
      <w:r>
        <w:t xml:space="preserve">    TargetUeInformation:</w:t>
      </w:r>
    </w:p>
    <w:p w14:paraId="202B84C7" w14:textId="77777777" w:rsidR="00631096" w:rsidRDefault="00631096" w:rsidP="00631096">
      <w:pPr>
        <w:pStyle w:val="PL"/>
      </w:pPr>
      <w:r>
        <w:t xml:space="preserve">      description: Identifies the target UE information.</w:t>
      </w:r>
    </w:p>
    <w:p w14:paraId="40919831" w14:textId="77777777" w:rsidR="00631096" w:rsidRDefault="00631096" w:rsidP="00631096">
      <w:pPr>
        <w:pStyle w:val="PL"/>
      </w:pPr>
      <w:r>
        <w:t xml:space="preserve">      type: object</w:t>
      </w:r>
    </w:p>
    <w:p w14:paraId="2C8857BC" w14:textId="77777777" w:rsidR="00631096" w:rsidRDefault="00631096" w:rsidP="00631096">
      <w:pPr>
        <w:pStyle w:val="PL"/>
      </w:pPr>
      <w:r>
        <w:t xml:space="preserve">      properties:</w:t>
      </w:r>
    </w:p>
    <w:p w14:paraId="059A892A" w14:textId="77777777" w:rsidR="00631096" w:rsidRDefault="00631096" w:rsidP="00631096">
      <w:pPr>
        <w:pStyle w:val="PL"/>
      </w:pPr>
      <w:r>
        <w:t xml:space="preserve">        anyUe:</w:t>
      </w:r>
    </w:p>
    <w:p w14:paraId="148CB6C6" w14:textId="77777777" w:rsidR="00631096" w:rsidRDefault="00631096" w:rsidP="00631096">
      <w:pPr>
        <w:pStyle w:val="PL"/>
      </w:pPr>
      <w:r>
        <w:t xml:space="preserve">          type: boolean</w:t>
      </w:r>
    </w:p>
    <w:p w14:paraId="754C8B57" w14:textId="77777777" w:rsidR="00631096" w:rsidRDefault="00631096" w:rsidP="00631096">
      <w:pPr>
        <w:pStyle w:val="PL"/>
        <w:rPr>
          <w:lang w:eastAsia="zh-CN"/>
        </w:rPr>
      </w:pPr>
      <w:r>
        <w:t xml:space="preserve">          description: </w:t>
      </w:r>
      <w:r>
        <w:rPr>
          <w:lang w:eastAsia="zh-CN"/>
        </w:rPr>
        <w:t>&gt;</w:t>
      </w:r>
    </w:p>
    <w:p w14:paraId="148A7867" w14:textId="77777777" w:rsidR="00631096" w:rsidRDefault="00631096" w:rsidP="00631096">
      <w:pPr>
        <w:pStyle w:val="PL"/>
      </w:pPr>
      <w:r>
        <w:t xml:space="preserve">            Identifies any UE when setting to "true". Default value is "false" if omitted.</w:t>
      </w:r>
    </w:p>
    <w:p w14:paraId="1F39BB32" w14:textId="77777777" w:rsidR="00631096" w:rsidRDefault="00631096" w:rsidP="00631096">
      <w:pPr>
        <w:pStyle w:val="PL"/>
      </w:pPr>
      <w:r>
        <w:t xml:space="preserve">        supis:</w:t>
      </w:r>
    </w:p>
    <w:p w14:paraId="04CF345A" w14:textId="77777777" w:rsidR="00631096" w:rsidRDefault="00631096" w:rsidP="00631096">
      <w:pPr>
        <w:pStyle w:val="PL"/>
      </w:pPr>
      <w:r>
        <w:t xml:space="preserve">          type: array</w:t>
      </w:r>
    </w:p>
    <w:p w14:paraId="1C18033D" w14:textId="77777777" w:rsidR="00631096" w:rsidRDefault="00631096" w:rsidP="00631096">
      <w:pPr>
        <w:pStyle w:val="PL"/>
      </w:pPr>
      <w:r>
        <w:t xml:space="preserve">          items:</w:t>
      </w:r>
    </w:p>
    <w:p w14:paraId="60410AE2" w14:textId="77777777" w:rsidR="00631096" w:rsidRDefault="00631096" w:rsidP="00631096">
      <w:pPr>
        <w:pStyle w:val="PL"/>
      </w:pPr>
      <w:r>
        <w:t xml:space="preserve">            $ref: 'TS29571_CommonData.yaml#/components/schemas/Supi'</w:t>
      </w:r>
    </w:p>
    <w:p w14:paraId="3A4B6422" w14:textId="77777777" w:rsidR="00631096" w:rsidRDefault="00631096" w:rsidP="00631096">
      <w:pPr>
        <w:pStyle w:val="PL"/>
      </w:pPr>
      <w:r>
        <w:t xml:space="preserve">          minItems: 1</w:t>
      </w:r>
    </w:p>
    <w:p w14:paraId="794D32A2" w14:textId="77777777" w:rsidR="00631096" w:rsidRDefault="00631096" w:rsidP="00631096">
      <w:pPr>
        <w:pStyle w:val="PL"/>
      </w:pPr>
      <w:r>
        <w:t xml:space="preserve">        gpsis:</w:t>
      </w:r>
    </w:p>
    <w:p w14:paraId="219C593B" w14:textId="77777777" w:rsidR="00631096" w:rsidRDefault="00631096" w:rsidP="00631096">
      <w:pPr>
        <w:pStyle w:val="PL"/>
      </w:pPr>
      <w:r>
        <w:t xml:space="preserve">          type: array</w:t>
      </w:r>
    </w:p>
    <w:p w14:paraId="0617E0F6" w14:textId="77777777" w:rsidR="00631096" w:rsidRDefault="00631096" w:rsidP="00631096">
      <w:pPr>
        <w:pStyle w:val="PL"/>
      </w:pPr>
      <w:r>
        <w:t xml:space="preserve">          items:</w:t>
      </w:r>
    </w:p>
    <w:p w14:paraId="5D1DFD81" w14:textId="77777777" w:rsidR="00631096" w:rsidRDefault="00631096" w:rsidP="00631096">
      <w:pPr>
        <w:pStyle w:val="PL"/>
      </w:pPr>
      <w:r>
        <w:t xml:space="preserve">            $ref: 'TS29571_CommonData.yaml#/components/schemas/Gpsi'</w:t>
      </w:r>
    </w:p>
    <w:p w14:paraId="62932A48" w14:textId="77777777" w:rsidR="00631096" w:rsidRDefault="00631096" w:rsidP="00631096">
      <w:pPr>
        <w:pStyle w:val="PL"/>
      </w:pPr>
      <w:r>
        <w:t xml:space="preserve">          minItems: 1</w:t>
      </w:r>
    </w:p>
    <w:p w14:paraId="42CA05FD" w14:textId="77777777" w:rsidR="00631096" w:rsidRDefault="00631096" w:rsidP="00631096">
      <w:pPr>
        <w:pStyle w:val="PL"/>
      </w:pPr>
      <w:r>
        <w:t xml:space="preserve">        intGroupIds:</w:t>
      </w:r>
    </w:p>
    <w:p w14:paraId="5B54A216" w14:textId="77777777" w:rsidR="00631096" w:rsidRDefault="00631096" w:rsidP="00631096">
      <w:pPr>
        <w:pStyle w:val="PL"/>
      </w:pPr>
      <w:r>
        <w:t xml:space="preserve">          type: array</w:t>
      </w:r>
    </w:p>
    <w:p w14:paraId="58DB0467" w14:textId="77777777" w:rsidR="00631096" w:rsidRDefault="00631096" w:rsidP="00631096">
      <w:pPr>
        <w:pStyle w:val="PL"/>
      </w:pPr>
      <w:r>
        <w:t xml:space="preserve">          items:</w:t>
      </w:r>
    </w:p>
    <w:p w14:paraId="6544B829" w14:textId="77777777" w:rsidR="00631096" w:rsidRDefault="00631096" w:rsidP="00631096">
      <w:pPr>
        <w:pStyle w:val="PL"/>
      </w:pPr>
      <w:r>
        <w:t xml:space="preserve">            $ref: 'TS29571_CommonData.yaml#/components/schemas/GroupId'</w:t>
      </w:r>
    </w:p>
    <w:p w14:paraId="1859E772" w14:textId="77777777" w:rsidR="00631096" w:rsidRDefault="00631096" w:rsidP="00631096">
      <w:pPr>
        <w:pStyle w:val="PL"/>
      </w:pPr>
      <w:r>
        <w:t xml:space="preserve">          minItems: 1</w:t>
      </w:r>
    </w:p>
    <w:p w14:paraId="4C10BF21" w14:textId="77777777" w:rsidR="00631096" w:rsidRDefault="00631096" w:rsidP="00631096">
      <w:pPr>
        <w:pStyle w:val="PL"/>
      </w:pPr>
    </w:p>
    <w:p w14:paraId="3981301A" w14:textId="77777777" w:rsidR="00631096" w:rsidRDefault="00631096" w:rsidP="00631096">
      <w:pPr>
        <w:pStyle w:val="PL"/>
      </w:pPr>
      <w:r>
        <w:t xml:space="preserve">    UeMobility:</w:t>
      </w:r>
    </w:p>
    <w:p w14:paraId="2C1F2A7E" w14:textId="77777777" w:rsidR="00631096" w:rsidRDefault="00631096" w:rsidP="00631096">
      <w:pPr>
        <w:pStyle w:val="PL"/>
      </w:pPr>
      <w:r>
        <w:t xml:space="preserve">      description: Represents UE mobility information.</w:t>
      </w:r>
    </w:p>
    <w:p w14:paraId="42ADDD78" w14:textId="77777777" w:rsidR="00631096" w:rsidRDefault="00631096" w:rsidP="00631096">
      <w:pPr>
        <w:pStyle w:val="PL"/>
      </w:pPr>
      <w:r>
        <w:t xml:space="preserve">      type: object</w:t>
      </w:r>
    </w:p>
    <w:p w14:paraId="23161931" w14:textId="77777777" w:rsidR="00631096" w:rsidRDefault="00631096" w:rsidP="00631096">
      <w:pPr>
        <w:pStyle w:val="PL"/>
      </w:pPr>
      <w:r>
        <w:t xml:space="preserve">      properties:</w:t>
      </w:r>
    </w:p>
    <w:p w14:paraId="21D1230D" w14:textId="77777777" w:rsidR="00631096" w:rsidRDefault="00631096" w:rsidP="00631096">
      <w:pPr>
        <w:pStyle w:val="PL"/>
      </w:pPr>
      <w:r>
        <w:t xml:space="preserve">        ts:</w:t>
      </w:r>
    </w:p>
    <w:p w14:paraId="6F3A70AD" w14:textId="77777777" w:rsidR="00631096" w:rsidRDefault="00631096" w:rsidP="00631096">
      <w:pPr>
        <w:pStyle w:val="PL"/>
      </w:pPr>
      <w:r>
        <w:t xml:space="preserve">          $ref: 'TS29571_CommonData.yaml#/components/schemas/DateTime'</w:t>
      </w:r>
    </w:p>
    <w:p w14:paraId="30019D93" w14:textId="77777777" w:rsidR="00631096" w:rsidRDefault="00631096" w:rsidP="00631096">
      <w:pPr>
        <w:pStyle w:val="PL"/>
      </w:pPr>
      <w:r>
        <w:t xml:space="preserve">        recurringTime:</w:t>
      </w:r>
    </w:p>
    <w:p w14:paraId="4906ECA4" w14:textId="77777777" w:rsidR="00631096" w:rsidRDefault="00631096" w:rsidP="00631096">
      <w:pPr>
        <w:pStyle w:val="PL"/>
      </w:pPr>
      <w:r>
        <w:t xml:space="preserve">          $ref: 'TS29122_CpProvisioning.yaml#/components/schemas/ScheduledCommunicationTime'</w:t>
      </w:r>
    </w:p>
    <w:p w14:paraId="29B11A0F" w14:textId="77777777" w:rsidR="00631096" w:rsidRDefault="00631096" w:rsidP="00631096">
      <w:pPr>
        <w:pStyle w:val="PL"/>
      </w:pPr>
      <w:r>
        <w:t xml:space="preserve">        duration:</w:t>
      </w:r>
    </w:p>
    <w:p w14:paraId="0A417A0F" w14:textId="77777777" w:rsidR="00631096" w:rsidRDefault="00631096" w:rsidP="00631096">
      <w:pPr>
        <w:pStyle w:val="PL"/>
      </w:pPr>
      <w:r>
        <w:t xml:space="preserve">          $ref: 'TS29571_CommonData.yaml#/components/schemas/DurationSec'</w:t>
      </w:r>
    </w:p>
    <w:p w14:paraId="0CF4454E" w14:textId="77777777" w:rsidR="00631096" w:rsidRDefault="00631096" w:rsidP="00631096">
      <w:pPr>
        <w:pStyle w:val="PL"/>
      </w:pPr>
      <w:r>
        <w:t xml:space="preserve">        durationVariance:</w:t>
      </w:r>
    </w:p>
    <w:p w14:paraId="12136920" w14:textId="77777777" w:rsidR="00631096" w:rsidRDefault="00631096" w:rsidP="00631096">
      <w:pPr>
        <w:pStyle w:val="PL"/>
      </w:pPr>
      <w:r>
        <w:t xml:space="preserve">          $ref: 'TS29571_CommonData.yaml#/components/schemas/Float'</w:t>
      </w:r>
    </w:p>
    <w:p w14:paraId="0DB4B56A" w14:textId="77777777" w:rsidR="00631096" w:rsidRDefault="00631096" w:rsidP="00631096">
      <w:pPr>
        <w:pStyle w:val="PL"/>
      </w:pPr>
      <w:r>
        <w:t xml:space="preserve">        locInfos:</w:t>
      </w:r>
    </w:p>
    <w:p w14:paraId="68A04D3E" w14:textId="77777777" w:rsidR="00631096" w:rsidRDefault="00631096" w:rsidP="00631096">
      <w:pPr>
        <w:pStyle w:val="PL"/>
      </w:pPr>
      <w:r>
        <w:t xml:space="preserve">          type: array</w:t>
      </w:r>
    </w:p>
    <w:p w14:paraId="68C02407" w14:textId="77777777" w:rsidR="00631096" w:rsidRDefault="00631096" w:rsidP="00631096">
      <w:pPr>
        <w:pStyle w:val="PL"/>
      </w:pPr>
      <w:r>
        <w:t xml:space="preserve">          items:</w:t>
      </w:r>
    </w:p>
    <w:p w14:paraId="2E331EF3" w14:textId="77777777" w:rsidR="00631096" w:rsidRDefault="00631096" w:rsidP="00631096">
      <w:pPr>
        <w:pStyle w:val="PL"/>
      </w:pPr>
      <w:r>
        <w:t xml:space="preserve">            $ref: '#/components/schemas/LocationInfo'</w:t>
      </w:r>
    </w:p>
    <w:p w14:paraId="7A371429" w14:textId="77777777" w:rsidR="00631096" w:rsidRDefault="00631096" w:rsidP="00631096">
      <w:pPr>
        <w:pStyle w:val="PL"/>
      </w:pPr>
      <w:r>
        <w:t xml:space="preserve">          minItems: 1</w:t>
      </w:r>
    </w:p>
    <w:p w14:paraId="2E0D5877" w14:textId="77777777" w:rsidR="00631096" w:rsidRDefault="00631096" w:rsidP="00631096">
      <w:pPr>
        <w:pStyle w:val="PL"/>
        <w:rPr>
          <w:lang w:eastAsia="zh-CN"/>
        </w:rPr>
      </w:pPr>
      <w:r>
        <w:t xml:space="preserve">        </w:t>
      </w:r>
      <w:r>
        <w:rPr>
          <w:lang w:eastAsia="zh-CN"/>
        </w:rPr>
        <w:t>directionInfos:</w:t>
      </w:r>
    </w:p>
    <w:p w14:paraId="5107928A" w14:textId="77777777" w:rsidR="00631096" w:rsidRDefault="00631096" w:rsidP="00631096">
      <w:pPr>
        <w:pStyle w:val="PL"/>
      </w:pPr>
      <w:r>
        <w:t xml:space="preserve">          type: array</w:t>
      </w:r>
    </w:p>
    <w:p w14:paraId="2A8D92A6" w14:textId="77777777" w:rsidR="00631096" w:rsidRDefault="00631096" w:rsidP="00631096">
      <w:pPr>
        <w:pStyle w:val="PL"/>
      </w:pPr>
      <w:r>
        <w:t xml:space="preserve">          items:</w:t>
      </w:r>
    </w:p>
    <w:p w14:paraId="143FADF8" w14:textId="77777777" w:rsidR="00631096" w:rsidRDefault="00631096" w:rsidP="00631096">
      <w:pPr>
        <w:pStyle w:val="PL"/>
      </w:pPr>
      <w:r>
        <w:t xml:space="preserve">            $ref: '#/components/schemas/DirectionInfo'</w:t>
      </w:r>
    </w:p>
    <w:p w14:paraId="6A01B764" w14:textId="77777777" w:rsidR="00631096" w:rsidRDefault="00631096" w:rsidP="00631096">
      <w:pPr>
        <w:pStyle w:val="PL"/>
      </w:pPr>
      <w:r>
        <w:t xml:space="preserve">          minItems: 1</w:t>
      </w:r>
    </w:p>
    <w:p w14:paraId="5EE56F49" w14:textId="77777777" w:rsidR="00631096" w:rsidRDefault="00631096" w:rsidP="00631096">
      <w:pPr>
        <w:pStyle w:val="PL"/>
      </w:pPr>
      <w:r>
        <w:t xml:space="preserve">      allOf:</w:t>
      </w:r>
    </w:p>
    <w:p w14:paraId="22EB3C4E" w14:textId="77777777" w:rsidR="00631096" w:rsidRDefault="00631096" w:rsidP="00631096">
      <w:pPr>
        <w:pStyle w:val="PL"/>
      </w:pPr>
      <w:r>
        <w:t xml:space="preserve">        - required: [duration]</w:t>
      </w:r>
    </w:p>
    <w:p w14:paraId="35754EAF" w14:textId="77777777" w:rsidR="00631096" w:rsidRDefault="00631096" w:rsidP="00631096">
      <w:pPr>
        <w:pStyle w:val="PL"/>
      </w:pPr>
      <w:r>
        <w:t xml:space="preserve">        - required: [locInfos]</w:t>
      </w:r>
    </w:p>
    <w:p w14:paraId="70585AF3" w14:textId="77777777" w:rsidR="00631096" w:rsidRDefault="00631096" w:rsidP="00631096">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8A61225" w14:textId="77777777" w:rsidR="00631096" w:rsidRDefault="00631096" w:rsidP="00631096">
      <w:pPr>
        <w:pStyle w:val="PL"/>
      </w:pPr>
      <w:r>
        <w:t xml:space="preserve">          - required: [ts]</w:t>
      </w:r>
    </w:p>
    <w:p w14:paraId="6612BE46" w14:textId="77777777" w:rsidR="00631096" w:rsidRDefault="00631096" w:rsidP="00631096">
      <w:pPr>
        <w:pStyle w:val="PL"/>
      </w:pPr>
      <w:r>
        <w:t xml:space="preserve">          - required: [recurringTime]</w:t>
      </w:r>
    </w:p>
    <w:p w14:paraId="781A8367" w14:textId="77777777" w:rsidR="00631096" w:rsidRDefault="00631096" w:rsidP="00631096">
      <w:pPr>
        <w:pStyle w:val="PL"/>
      </w:pPr>
    </w:p>
    <w:p w14:paraId="2C300FEA" w14:textId="77777777" w:rsidR="00631096" w:rsidRDefault="00631096" w:rsidP="00631096">
      <w:pPr>
        <w:pStyle w:val="PL"/>
      </w:pPr>
      <w:r>
        <w:t xml:space="preserve">    LocationInfo:</w:t>
      </w:r>
    </w:p>
    <w:p w14:paraId="4ADF4379" w14:textId="77777777" w:rsidR="00631096" w:rsidRDefault="00631096" w:rsidP="00631096">
      <w:pPr>
        <w:pStyle w:val="PL"/>
      </w:pPr>
      <w:r>
        <w:t xml:space="preserve">      description: Represents UE location information.</w:t>
      </w:r>
    </w:p>
    <w:p w14:paraId="722C4D06" w14:textId="77777777" w:rsidR="00631096" w:rsidRDefault="00631096" w:rsidP="00631096">
      <w:pPr>
        <w:pStyle w:val="PL"/>
      </w:pPr>
      <w:r>
        <w:t xml:space="preserve">      type: object</w:t>
      </w:r>
    </w:p>
    <w:p w14:paraId="2893D7BE" w14:textId="77777777" w:rsidR="00631096" w:rsidRDefault="00631096" w:rsidP="00631096">
      <w:pPr>
        <w:pStyle w:val="PL"/>
      </w:pPr>
      <w:r>
        <w:t xml:space="preserve">      properties:</w:t>
      </w:r>
    </w:p>
    <w:p w14:paraId="4AC8518A" w14:textId="77777777" w:rsidR="00631096" w:rsidRDefault="00631096" w:rsidP="00631096">
      <w:pPr>
        <w:pStyle w:val="PL"/>
      </w:pPr>
      <w:r>
        <w:t xml:space="preserve">        loc:</w:t>
      </w:r>
    </w:p>
    <w:p w14:paraId="01ECF9D9" w14:textId="77777777" w:rsidR="00631096" w:rsidRDefault="00631096" w:rsidP="00631096">
      <w:pPr>
        <w:pStyle w:val="PL"/>
      </w:pPr>
      <w:r>
        <w:t xml:space="preserve">          $ref: 'TS29571_CommonData.yaml#/components/schemas/UserLocation'</w:t>
      </w:r>
    </w:p>
    <w:p w14:paraId="7B399DB8" w14:textId="77777777" w:rsidR="00631096" w:rsidRDefault="00631096" w:rsidP="00631096">
      <w:pPr>
        <w:pStyle w:val="PL"/>
      </w:pPr>
      <w:r>
        <w:t xml:space="preserve">        </w:t>
      </w:r>
      <w:r>
        <w:rPr>
          <w:lang w:eastAsia="zh-CN"/>
        </w:rPr>
        <w:t>geoLoc</w:t>
      </w:r>
      <w:r>
        <w:t>:</w:t>
      </w:r>
    </w:p>
    <w:p w14:paraId="6C649C45" w14:textId="77777777" w:rsidR="00631096" w:rsidRDefault="00631096" w:rsidP="00631096">
      <w:pPr>
        <w:pStyle w:val="PL"/>
      </w:pPr>
      <w:r>
        <w:t xml:space="preserve">          </w:t>
      </w:r>
      <w:r>
        <w:rPr>
          <w:rFonts w:cs="Courier New"/>
          <w:szCs w:val="16"/>
        </w:rPr>
        <w:t>$ref: 'TS29522_AMPolicyAuthorization.yaml#/components/schemas/GeographicalArea'</w:t>
      </w:r>
    </w:p>
    <w:p w14:paraId="6ACC00B8" w14:textId="77777777" w:rsidR="00631096" w:rsidRDefault="00631096" w:rsidP="00631096">
      <w:pPr>
        <w:pStyle w:val="PL"/>
      </w:pPr>
      <w:r>
        <w:t xml:space="preserve">        ratio:</w:t>
      </w:r>
    </w:p>
    <w:p w14:paraId="2F448436" w14:textId="77777777" w:rsidR="00631096" w:rsidRDefault="00631096" w:rsidP="00631096">
      <w:pPr>
        <w:pStyle w:val="PL"/>
      </w:pPr>
      <w:r>
        <w:t xml:space="preserve">          $ref: 'TS29571_CommonData.yaml#/components/schemas/SamplingRatio'</w:t>
      </w:r>
    </w:p>
    <w:p w14:paraId="7290DEB6" w14:textId="77777777" w:rsidR="00631096" w:rsidRDefault="00631096" w:rsidP="00631096">
      <w:pPr>
        <w:pStyle w:val="PL"/>
      </w:pPr>
      <w:r>
        <w:t xml:space="preserve">        confidence:</w:t>
      </w:r>
    </w:p>
    <w:p w14:paraId="3ABCD6D1" w14:textId="77777777" w:rsidR="00631096" w:rsidRDefault="00631096" w:rsidP="00631096">
      <w:pPr>
        <w:pStyle w:val="PL"/>
      </w:pPr>
      <w:r>
        <w:t xml:space="preserve">          $ref: 'TS29571_CommonData.yaml#/components/schemas/Uinteger'</w:t>
      </w:r>
    </w:p>
    <w:p w14:paraId="7989DC93" w14:textId="77777777" w:rsidR="00631096" w:rsidRDefault="00631096" w:rsidP="00631096">
      <w:pPr>
        <w:pStyle w:val="PL"/>
      </w:pPr>
      <w:r>
        <w:t xml:space="preserve">        geoDistrInfos:</w:t>
      </w:r>
    </w:p>
    <w:p w14:paraId="38DFECA3" w14:textId="77777777" w:rsidR="00631096" w:rsidRDefault="00631096" w:rsidP="00631096">
      <w:pPr>
        <w:pStyle w:val="PL"/>
      </w:pPr>
      <w:r>
        <w:t xml:space="preserve">          type: array</w:t>
      </w:r>
    </w:p>
    <w:p w14:paraId="0185FF29" w14:textId="77777777" w:rsidR="00631096" w:rsidRDefault="00631096" w:rsidP="00631096">
      <w:pPr>
        <w:pStyle w:val="PL"/>
      </w:pPr>
      <w:r>
        <w:lastRenderedPageBreak/>
        <w:t xml:space="preserve">          items:</w:t>
      </w:r>
    </w:p>
    <w:p w14:paraId="0C9A887C" w14:textId="77777777" w:rsidR="00631096" w:rsidRDefault="00631096" w:rsidP="00631096">
      <w:pPr>
        <w:pStyle w:val="PL"/>
      </w:pPr>
      <w:r>
        <w:t xml:space="preserve">            $ref: '#/components/schemas/</w:t>
      </w:r>
      <w:r>
        <w:rPr>
          <w:lang w:eastAsia="zh-CN"/>
        </w:rPr>
        <w:t>GeoDistributionInfo</w:t>
      </w:r>
      <w:r>
        <w:t>'</w:t>
      </w:r>
    </w:p>
    <w:p w14:paraId="1F72C68E" w14:textId="77777777" w:rsidR="00631096" w:rsidRDefault="00631096" w:rsidP="00631096">
      <w:pPr>
        <w:pStyle w:val="PL"/>
      </w:pPr>
      <w:r>
        <w:t xml:space="preserve">          minItems: 1</w:t>
      </w:r>
    </w:p>
    <w:p w14:paraId="1137FBD6" w14:textId="77777777" w:rsidR="00631096" w:rsidRDefault="00631096" w:rsidP="00631096">
      <w:pPr>
        <w:pStyle w:val="PL"/>
      </w:pPr>
      <w:r>
        <w:t xml:space="preserve">        </w:t>
      </w:r>
      <w:r>
        <w:rPr>
          <w:rFonts w:hint="eastAsia"/>
          <w:lang w:eastAsia="zh-CN"/>
        </w:rPr>
        <w:t>d</w:t>
      </w:r>
      <w:r>
        <w:rPr>
          <w:lang w:eastAsia="zh-CN"/>
        </w:rPr>
        <w:t>istThreshold</w:t>
      </w:r>
      <w:r>
        <w:t>:</w:t>
      </w:r>
    </w:p>
    <w:p w14:paraId="2BC4EC17" w14:textId="77777777" w:rsidR="00631096" w:rsidRDefault="00631096" w:rsidP="00631096">
      <w:pPr>
        <w:pStyle w:val="PL"/>
      </w:pPr>
      <w:r>
        <w:t xml:space="preserve">          $ref: 'TS29571_CommonData.yaml#/components/schemas/Uinteger'</w:t>
      </w:r>
    </w:p>
    <w:p w14:paraId="3CA1F80C" w14:textId="77777777" w:rsidR="00631096" w:rsidRDefault="00631096" w:rsidP="00631096">
      <w:pPr>
        <w:pStyle w:val="PL"/>
      </w:pPr>
      <w:r>
        <w:t xml:space="preserve">      required:</w:t>
      </w:r>
    </w:p>
    <w:p w14:paraId="2CB5C3B5" w14:textId="77777777" w:rsidR="00631096" w:rsidRDefault="00631096" w:rsidP="00631096">
      <w:pPr>
        <w:pStyle w:val="PL"/>
      </w:pPr>
      <w:r>
        <w:t xml:space="preserve">        - loc</w:t>
      </w:r>
    </w:p>
    <w:p w14:paraId="5421C2BB" w14:textId="77777777" w:rsidR="00631096" w:rsidRDefault="00631096" w:rsidP="00631096">
      <w:pPr>
        <w:pStyle w:val="PL"/>
      </w:pPr>
    </w:p>
    <w:p w14:paraId="2E3860D1" w14:textId="77777777" w:rsidR="00631096" w:rsidRDefault="00631096" w:rsidP="00631096">
      <w:pPr>
        <w:pStyle w:val="PL"/>
      </w:pPr>
      <w:r>
        <w:t xml:space="preserve">    DirectionInfo:</w:t>
      </w:r>
    </w:p>
    <w:p w14:paraId="43E70672" w14:textId="77777777" w:rsidR="00631096" w:rsidRDefault="00631096" w:rsidP="00631096">
      <w:pPr>
        <w:pStyle w:val="PL"/>
      </w:pPr>
      <w:r>
        <w:t xml:space="preserve">      description: Represents the </w:t>
      </w:r>
      <w:r>
        <w:rPr>
          <w:rFonts w:cs="Arial"/>
          <w:szCs w:val="18"/>
          <w:lang w:eastAsia="zh-CN"/>
        </w:rPr>
        <w:t>UE direction information</w:t>
      </w:r>
      <w:r>
        <w:t>.</w:t>
      </w:r>
    </w:p>
    <w:p w14:paraId="10EF190F" w14:textId="77777777" w:rsidR="00631096" w:rsidRDefault="00631096" w:rsidP="00631096">
      <w:pPr>
        <w:pStyle w:val="PL"/>
      </w:pPr>
      <w:r>
        <w:t xml:space="preserve">      type: object</w:t>
      </w:r>
    </w:p>
    <w:p w14:paraId="3FA11F87" w14:textId="77777777" w:rsidR="00631096" w:rsidRDefault="00631096" w:rsidP="00631096">
      <w:pPr>
        <w:pStyle w:val="PL"/>
      </w:pPr>
      <w:r>
        <w:t xml:space="preserve">      properties:</w:t>
      </w:r>
    </w:p>
    <w:p w14:paraId="23435809" w14:textId="77777777" w:rsidR="00631096" w:rsidRDefault="00631096" w:rsidP="00631096">
      <w:pPr>
        <w:pStyle w:val="PL"/>
      </w:pPr>
      <w:r>
        <w:t xml:space="preserve">        supi:</w:t>
      </w:r>
    </w:p>
    <w:p w14:paraId="69950A83" w14:textId="77777777" w:rsidR="00631096" w:rsidRDefault="00631096" w:rsidP="00631096">
      <w:pPr>
        <w:pStyle w:val="PL"/>
      </w:pPr>
      <w:r>
        <w:t xml:space="preserve">          $ref: 'TS29571_CommonData.yaml#/components/schemas/Supi'</w:t>
      </w:r>
    </w:p>
    <w:p w14:paraId="15C13B1A" w14:textId="77777777" w:rsidR="00631096" w:rsidRDefault="00631096" w:rsidP="00631096">
      <w:pPr>
        <w:pStyle w:val="PL"/>
      </w:pPr>
      <w:r>
        <w:t xml:space="preserve">        gpsi:</w:t>
      </w:r>
    </w:p>
    <w:p w14:paraId="3105236C" w14:textId="77777777" w:rsidR="00631096" w:rsidRDefault="00631096" w:rsidP="00631096">
      <w:pPr>
        <w:pStyle w:val="PL"/>
      </w:pPr>
      <w:r>
        <w:t xml:space="preserve">          $ref: 'TS29571_CommonData.yaml#/components/schemas/Gpsi'</w:t>
      </w:r>
    </w:p>
    <w:p w14:paraId="2D2CAAF2" w14:textId="77777777" w:rsidR="00631096" w:rsidRDefault="00631096" w:rsidP="00631096">
      <w:pPr>
        <w:pStyle w:val="PL"/>
      </w:pPr>
      <w:r>
        <w:t xml:space="preserve">        numOf</w:t>
      </w:r>
      <w:r>
        <w:rPr>
          <w:lang w:eastAsia="zh-CN"/>
        </w:rPr>
        <w:t>Ue</w:t>
      </w:r>
      <w:r>
        <w:t>:</w:t>
      </w:r>
    </w:p>
    <w:p w14:paraId="25A6CF0C" w14:textId="77777777" w:rsidR="00631096" w:rsidRDefault="00631096" w:rsidP="00631096">
      <w:pPr>
        <w:pStyle w:val="PL"/>
      </w:pPr>
      <w:r>
        <w:t xml:space="preserve">          $ref: 'TS29571_CommonData.yaml#/components/schemas/Uinteger'</w:t>
      </w:r>
    </w:p>
    <w:p w14:paraId="0B61BDA1" w14:textId="77777777" w:rsidR="00631096" w:rsidRDefault="00631096" w:rsidP="00631096">
      <w:pPr>
        <w:pStyle w:val="PL"/>
        <w:rPr>
          <w:lang w:eastAsia="zh-CN"/>
        </w:rPr>
      </w:pPr>
      <w:r>
        <w:t xml:space="preserve">        </w:t>
      </w:r>
      <w:r>
        <w:rPr>
          <w:lang w:eastAsia="zh-CN"/>
        </w:rPr>
        <w:t>avrSpeed:</w:t>
      </w:r>
    </w:p>
    <w:p w14:paraId="3FB47ACB" w14:textId="77777777" w:rsidR="00631096" w:rsidRDefault="00631096" w:rsidP="00631096">
      <w:pPr>
        <w:pStyle w:val="PL"/>
      </w:pPr>
      <w:r>
        <w:t xml:space="preserve">          $ref: 'TS29571_CommonData.yaml#/components/schemas/Float'</w:t>
      </w:r>
    </w:p>
    <w:p w14:paraId="09D78528" w14:textId="77777777" w:rsidR="00631096" w:rsidRDefault="00631096" w:rsidP="00631096">
      <w:pPr>
        <w:pStyle w:val="PL"/>
      </w:pPr>
      <w:r>
        <w:t xml:space="preserve">        ratio:</w:t>
      </w:r>
    </w:p>
    <w:p w14:paraId="2C1C06FB" w14:textId="77777777" w:rsidR="00631096" w:rsidRDefault="00631096" w:rsidP="00631096">
      <w:pPr>
        <w:pStyle w:val="PL"/>
      </w:pPr>
      <w:r>
        <w:t xml:space="preserve">          $ref: 'TS29571_CommonData.yaml#/components/schemas/SamplingRatio'</w:t>
      </w:r>
    </w:p>
    <w:p w14:paraId="4A448E8B" w14:textId="77777777" w:rsidR="00631096" w:rsidRDefault="00631096" w:rsidP="00631096">
      <w:pPr>
        <w:pStyle w:val="PL"/>
      </w:pPr>
      <w:r>
        <w:t xml:space="preserve">        direction:</w:t>
      </w:r>
    </w:p>
    <w:p w14:paraId="431D4FA6" w14:textId="77777777" w:rsidR="00631096" w:rsidRDefault="00631096" w:rsidP="00631096">
      <w:pPr>
        <w:pStyle w:val="PL"/>
      </w:pPr>
      <w:r>
        <w:t xml:space="preserve">          $ref: '#/components/schemas/Direction'</w:t>
      </w:r>
    </w:p>
    <w:p w14:paraId="56857563" w14:textId="77777777" w:rsidR="00631096" w:rsidRDefault="00631096" w:rsidP="00631096">
      <w:pPr>
        <w:pStyle w:val="PL"/>
      </w:pPr>
      <w:r>
        <w:t xml:space="preserve">      required:</w:t>
      </w:r>
    </w:p>
    <w:p w14:paraId="58F527E3" w14:textId="77777777" w:rsidR="00631096" w:rsidRDefault="00631096" w:rsidP="00631096">
      <w:pPr>
        <w:pStyle w:val="PL"/>
      </w:pPr>
      <w:r>
        <w:t xml:space="preserve">        - direction</w:t>
      </w:r>
    </w:p>
    <w:p w14:paraId="50080FE6" w14:textId="77777777" w:rsidR="00631096" w:rsidRDefault="00631096" w:rsidP="00631096">
      <w:pPr>
        <w:pStyle w:val="PL"/>
      </w:pPr>
      <w:r>
        <w:t xml:space="preserve">      oneOf:</w:t>
      </w:r>
    </w:p>
    <w:p w14:paraId="6056BBA0" w14:textId="77777777" w:rsidR="00631096" w:rsidRDefault="00631096" w:rsidP="00631096">
      <w:pPr>
        <w:pStyle w:val="PL"/>
      </w:pPr>
      <w:r>
        <w:t xml:space="preserve">        - required: [supi]</w:t>
      </w:r>
    </w:p>
    <w:p w14:paraId="7A68D77E" w14:textId="77777777" w:rsidR="00631096" w:rsidRDefault="00631096" w:rsidP="00631096">
      <w:pPr>
        <w:pStyle w:val="PL"/>
      </w:pPr>
      <w:r>
        <w:t xml:space="preserve">        - required: [gpsi]</w:t>
      </w:r>
    </w:p>
    <w:p w14:paraId="231FEBF8" w14:textId="77777777" w:rsidR="00631096" w:rsidRDefault="00631096" w:rsidP="00631096">
      <w:pPr>
        <w:pStyle w:val="PL"/>
      </w:pPr>
    </w:p>
    <w:p w14:paraId="1AAC51DA" w14:textId="77777777" w:rsidR="00631096" w:rsidRDefault="00631096" w:rsidP="00631096">
      <w:pPr>
        <w:pStyle w:val="PL"/>
      </w:pPr>
      <w:r>
        <w:t xml:space="preserve">    </w:t>
      </w:r>
      <w:r>
        <w:rPr>
          <w:lang w:eastAsia="zh-CN"/>
        </w:rPr>
        <w:t>GeoDistributionInfo</w:t>
      </w:r>
      <w:r>
        <w:t>:</w:t>
      </w:r>
    </w:p>
    <w:p w14:paraId="5FCCD9FB" w14:textId="77777777" w:rsidR="00631096" w:rsidRDefault="00631096" w:rsidP="00631096">
      <w:pPr>
        <w:pStyle w:val="PL"/>
      </w:pPr>
      <w:r>
        <w:t xml:space="preserve">      description: Represents the geographical distribution of the UEs.</w:t>
      </w:r>
    </w:p>
    <w:p w14:paraId="50D35E74" w14:textId="77777777" w:rsidR="00631096" w:rsidRDefault="00631096" w:rsidP="00631096">
      <w:pPr>
        <w:pStyle w:val="PL"/>
      </w:pPr>
      <w:r>
        <w:t xml:space="preserve">      type: object</w:t>
      </w:r>
    </w:p>
    <w:p w14:paraId="57DB7409" w14:textId="77777777" w:rsidR="00631096" w:rsidRDefault="00631096" w:rsidP="00631096">
      <w:pPr>
        <w:pStyle w:val="PL"/>
      </w:pPr>
      <w:r>
        <w:t xml:space="preserve">      properties:</w:t>
      </w:r>
    </w:p>
    <w:p w14:paraId="18FF6CB1" w14:textId="77777777" w:rsidR="00631096" w:rsidRDefault="00631096" w:rsidP="00631096">
      <w:pPr>
        <w:pStyle w:val="PL"/>
      </w:pPr>
      <w:r>
        <w:t xml:space="preserve">        loc:</w:t>
      </w:r>
    </w:p>
    <w:p w14:paraId="19F9799A" w14:textId="77777777" w:rsidR="00631096" w:rsidRDefault="00631096" w:rsidP="00631096">
      <w:pPr>
        <w:pStyle w:val="PL"/>
      </w:pPr>
      <w:r>
        <w:t xml:space="preserve">          $ref: 'TS29571_CommonData.yaml#/components/schemas/UserLocation'</w:t>
      </w:r>
    </w:p>
    <w:p w14:paraId="12BABE5F" w14:textId="77777777" w:rsidR="00631096" w:rsidRDefault="00631096" w:rsidP="00631096">
      <w:pPr>
        <w:pStyle w:val="PL"/>
      </w:pPr>
      <w:r>
        <w:t xml:space="preserve">        supis:</w:t>
      </w:r>
    </w:p>
    <w:p w14:paraId="2126098C" w14:textId="77777777" w:rsidR="00631096" w:rsidRDefault="00631096" w:rsidP="00631096">
      <w:pPr>
        <w:pStyle w:val="PL"/>
      </w:pPr>
      <w:r>
        <w:t xml:space="preserve">          type: array</w:t>
      </w:r>
    </w:p>
    <w:p w14:paraId="4B48FAD4" w14:textId="77777777" w:rsidR="00631096" w:rsidRDefault="00631096" w:rsidP="00631096">
      <w:pPr>
        <w:pStyle w:val="PL"/>
      </w:pPr>
      <w:r>
        <w:t xml:space="preserve">          items:</w:t>
      </w:r>
    </w:p>
    <w:p w14:paraId="49CB6EFB" w14:textId="77777777" w:rsidR="00631096" w:rsidRDefault="00631096" w:rsidP="00631096">
      <w:pPr>
        <w:pStyle w:val="PL"/>
      </w:pPr>
      <w:r>
        <w:t xml:space="preserve">            $ref: 'TS29571_CommonData.yaml#/components/schemas/Supi'</w:t>
      </w:r>
    </w:p>
    <w:p w14:paraId="1C6D7677" w14:textId="77777777" w:rsidR="00631096" w:rsidRDefault="00631096" w:rsidP="00631096">
      <w:pPr>
        <w:pStyle w:val="PL"/>
      </w:pPr>
      <w:r>
        <w:t xml:space="preserve">          minItems: 1</w:t>
      </w:r>
    </w:p>
    <w:p w14:paraId="2E66808F" w14:textId="77777777" w:rsidR="00631096" w:rsidRDefault="00631096" w:rsidP="00631096">
      <w:pPr>
        <w:pStyle w:val="PL"/>
      </w:pPr>
      <w:r>
        <w:t xml:space="preserve">        gpsis:</w:t>
      </w:r>
    </w:p>
    <w:p w14:paraId="2D5EB2CF" w14:textId="77777777" w:rsidR="00631096" w:rsidRDefault="00631096" w:rsidP="00631096">
      <w:pPr>
        <w:pStyle w:val="PL"/>
      </w:pPr>
      <w:r>
        <w:t xml:space="preserve">          type: array</w:t>
      </w:r>
    </w:p>
    <w:p w14:paraId="24FE8645" w14:textId="77777777" w:rsidR="00631096" w:rsidRDefault="00631096" w:rsidP="00631096">
      <w:pPr>
        <w:pStyle w:val="PL"/>
      </w:pPr>
      <w:r>
        <w:t xml:space="preserve">          items:</w:t>
      </w:r>
    </w:p>
    <w:p w14:paraId="5371BB17" w14:textId="77777777" w:rsidR="00631096" w:rsidRDefault="00631096" w:rsidP="00631096">
      <w:pPr>
        <w:pStyle w:val="PL"/>
      </w:pPr>
      <w:r>
        <w:t xml:space="preserve">            $ref: 'TS29571_CommonData.yaml#/components/schemas/Gpsi'</w:t>
      </w:r>
    </w:p>
    <w:p w14:paraId="4D2339C5" w14:textId="77777777" w:rsidR="00631096" w:rsidRDefault="00631096" w:rsidP="00631096">
      <w:pPr>
        <w:pStyle w:val="PL"/>
      </w:pPr>
      <w:r>
        <w:t xml:space="preserve">          minItems: 1</w:t>
      </w:r>
    </w:p>
    <w:p w14:paraId="5B6C214B" w14:textId="77777777" w:rsidR="00631096" w:rsidRDefault="00631096" w:rsidP="00631096">
      <w:pPr>
        <w:pStyle w:val="PL"/>
      </w:pPr>
      <w:r>
        <w:t xml:space="preserve">      required:</w:t>
      </w:r>
    </w:p>
    <w:p w14:paraId="5E461535" w14:textId="77777777" w:rsidR="00631096" w:rsidRDefault="00631096" w:rsidP="00631096">
      <w:pPr>
        <w:pStyle w:val="PL"/>
      </w:pPr>
      <w:r>
        <w:t xml:space="preserve">        - loc</w:t>
      </w:r>
    </w:p>
    <w:p w14:paraId="41A87FB9" w14:textId="77777777" w:rsidR="00631096" w:rsidRDefault="00631096" w:rsidP="00631096">
      <w:pPr>
        <w:pStyle w:val="PL"/>
      </w:pPr>
      <w:r>
        <w:t xml:space="preserve">      oneOf:</w:t>
      </w:r>
    </w:p>
    <w:p w14:paraId="7838C481" w14:textId="77777777" w:rsidR="00631096" w:rsidRDefault="00631096" w:rsidP="00631096">
      <w:pPr>
        <w:pStyle w:val="PL"/>
      </w:pPr>
      <w:r>
        <w:t xml:space="preserve">        - required: [supis]</w:t>
      </w:r>
    </w:p>
    <w:p w14:paraId="34D78313" w14:textId="77777777" w:rsidR="00631096" w:rsidRDefault="00631096" w:rsidP="00631096">
      <w:pPr>
        <w:pStyle w:val="PL"/>
      </w:pPr>
      <w:r>
        <w:t xml:space="preserve">        - required: [gpsis]</w:t>
      </w:r>
    </w:p>
    <w:p w14:paraId="4ACC2D45" w14:textId="77777777" w:rsidR="00631096" w:rsidRDefault="00631096" w:rsidP="00631096">
      <w:pPr>
        <w:pStyle w:val="PL"/>
      </w:pPr>
    </w:p>
    <w:p w14:paraId="15F180D8" w14:textId="77777777" w:rsidR="00631096" w:rsidRDefault="00631096" w:rsidP="00631096">
      <w:pPr>
        <w:pStyle w:val="PL"/>
      </w:pPr>
      <w:r>
        <w:t xml:space="preserve">    UeCommunication:</w:t>
      </w:r>
    </w:p>
    <w:p w14:paraId="6CE88A99" w14:textId="77777777" w:rsidR="00631096" w:rsidRDefault="00631096" w:rsidP="00631096">
      <w:pPr>
        <w:pStyle w:val="PL"/>
      </w:pPr>
      <w:r>
        <w:t xml:space="preserve">      description: Represents UE communication information.</w:t>
      </w:r>
    </w:p>
    <w:p w14:paraId="301A0F43" w14:textId="77777777" w:rsidR="00631096" w:rsidRDefault="00631096" w:rsidP="00631096">
      <w:pPr>
        <w:pStyle w:val="PL"/>
      </w:pPr>
      <w:r>
        <w:t xml:space="preserve">      type: object</w:t>
      </w:r>
    </w:p>
    <w:p w14:paraId="72C84498" w14:textId="77777777" w:rsidR="00631096" w:rsidRDefault="00631096" w:rsidP="00631096">
      <w:pPr>
        <w:pStyle w:val="PL"/>
      </w:pPr>
      <w:r>
        <w:t xml:space="preserve">      properties:</w:t>
      </w:r>
    </w:p>
    <w:p w14:paraId="07FC7176" w14:textId="77777777" w:rsidR="00631096" w:rsidRDefault="00631096" w:rsidP="00631096">
      <w:pPr>
        <w:pStyle w:val="PL"/>
      </w:pPr>
      <w:r>
        <w:t xml:space="preserve">        commDur:</w:t>
      </w:r>
    </w:p>
    <w:p w14:paraId="7A996141" w14:textId="77777777" w:rsidR="00631096" w:rsidRDefault="00631096" w:rsidP="00631096">
      <w:pPr>
        <w:pStyle w:val="PL"/>
      </w:pPr>
      <w:r>
        <w:t xml:space="preserve">          $ref: 'TS29571_CommonData.yaml#/components/schemas/DurationSec'</w:t>
      </w:r>
    </w:p>
    <w:p w14:paraId="6934ECF4" w14:textId="77777777" w:rsidR="00631096" w:rsidRDefault="00631096" w:rsidP="00631096">
      <w:pPr>
        <w:pStyle w:val="PL"/>
      </w:pPr>
      <w:r>
        <w:t xml:space="preserve">        commDurVariance:</w:t>
      </w:r>
    </w:p>
    <w:p w14:paraId="2E732DAD" w14:textId="77777777" w:rsidR="00631096" w:rsidRDefault="00631096" w:rsidP="00631096">
      <w:pPr>
        <w:pStyle w:val="PL"/>
      </w:pPr>
      <w:r>
        <w:t xml:space="preserve">          $ref: 'TS29571_CommonData.yaml#/components/schemas/Float'</w:t>
      </w:r>
    </w:p>
    <w:p w14:paraId="13AC01F1" w14:textId="77777777" w:rsidR="00631096" w:rsidRDefault="00631096" w:rsidP="00631096">
      <w:pPr>
        <w:pStyle w:val="PL"/>
      </w:pPr>
      <w:r>
        <w:t xml:space="preserve">        perioTime:</w:t>
      </w:r>
    </w:p>
    <w:p w14:paraId="48D347F4" w14:textId="77777777" w:rsidR="00631096" w:rsidRDefault="00631096" w:rsidP="00631096">
      <w:pPr>
        <w:pStyle w:val="PL"/>
      </w:pPr>
      <w:r>
        <w:t xml:space="preserve">          $ref: 'TS29571_CommonData.yaml#/components/schemas/DurationSec'</w:t>
      </w:r>
    </w:p>
    <w:p w14:paraId="6C7C2777" w14:textId="77777777" w:rsidR="00631096" w:rsidRDefault="00631096" w:rsidP="00631096">
      <w:pPr>
        <w:pStyle w:val="PL"/>
      </w:pPr>
      <w:r>
        <w:t xml:space="preserve">        perioTimeVariance:</w:t>
      </w:r>
    </w:p>
    <w:p w14:paraId="7202F989" w14:textId="77777777" w:rsidR="00631096" w:rsidRDefault="00631096" w:rsidP="00631096">
      <w:pPr>
        <w:pStyle w:val="PL"/>
      </w:pPr>
      <w:r>
        <w:t xml:space="preserve">          $ref: 'TS29571_CommonData.yaml#/components/schemas/Float'</w:t>
      </w:r>
    </w:p>
    <w:p w14:paraId="772BFFF7" w14:textId="77777777" w:rsidR="00631096" w:rsidRDefault="00631096" w:rsidP="00631096">
      <w:pPr>
        <w:pStyle w:val="PL"/>
      </w:pPr>
      <w:r>
        <w:t xml:space="preserve">        ts:</w:t>
      </w:r>
    </w:p>
    <w:p w14:paraId="6E07A907" w14:textId="77777777" w:rsidR="00631096" w:rsidRDefault="00631096" w:rsidP="00631096">
      <w:pPr>
        <w:pStyle w:val="PL"/>
      </w:pPr>
      <w:r>
        <w:t xml:space="preserve">          $ref: 'TS29571_CommonData.yaml#/components/schemas/DateTime'</w:t>
      </w:r>
    </w:p>
    <w:p w14:paraId="36EC6CF3" w14:textId="77777777" w:rsidR="00631096" w:rsidRDefault="00631096" w:rsidP="00631096">
      <w:pPr>
        <w:pStyle w:val="PL"/>
      </w:pPr>
      <w:r>
        <w:t xml:space="preserve">        tsVariance:</w:t>
      </w:r>
    </w:p>
    <w:p w14:paraId="271C866A" w14:textId="77777777" w:rsidR="00631096" w:rsidRDefault="00631096" w:rsidP="00631096">
      <w:pPr>
        <w:pStyle w:val="PL"/>
      </w:pPr>
      <w:r>
        <w:t xml:space="preserve">          $ref: 'TS29571_CommonData.yaml#/components/schemas/Float'</w:t>
      </w:r>
    </w:p>
    <w:p w14:paraId="0C5D45B6" w14:textId="77777777" w:rsidR="00631096" w:rsidRDefault="00631096" w:rsidP="00631096">
      <w:pPr>
        <w:pStyle w:val="PL"/>
      </w:pPr>
      <w:r>
        <w:t xml:space="preserve">        recurringTime:</w:t>
      </w:r>
    </w:p>
    <w:p w14:paraId="7148093E" w14:textId="77777777" w:rsidR="00631096" w:rsidRDefault="00631096" w:rsidP="00631096">
      <w:pPr>
        <w:pStyle w:val="PL"/>
      </w:pPr>
      <w:r>
        <w:t xml:space="preserve">          $ref: 'TS29122_CpProvisioning.yaml#/components/schemas/ScheduledCommunicationTime'</w:t>
      </w:r>
    </w:p>
    <w:p w14:paraId="73977D37" w14:textId="77777777" w:rsidR="00631096" w:rsidRDefault="00631096" w:rsidP="00631096">
      <w:pPr>
        <w:pStyle w:val="PL"/>
      </w:pPr>
      <w:r>
        <w:t xml:space="preserve">        trafChar:</w:t>
      </w:r>
    </w:p>
    <w:p w14:paraId="15ABA430" w14:textId="77777777" w:rsidR="00631096" w:rsidRDefault="00631096" w:rsidP="00631096">
      <w:pPr>
        <w:pStyle w:val="PL"/>
      </w:pPr>
      <w:r>
        <w:t xml:space="preserve">          $ref: '#/components/schemas/TrafficCharacterization'</w:t>
      </w:r>
    </w:p>
    <w:p w14:paraId="74C68CFE" w14:textId="77777777" w:rsidR="00631096" w:rsidRDefault="00631096" w:rsidP="00631096">
      <w:pPr>
        <w:pStyle w:val="PL"/>
      </w:pPr>
      <w:r>
        <w:t xml:space="preserve">        ratio:</w:t>
      </w:r>
    </w:p>
    <w:p w14:paraId="001BD806" w14:textId="77777777" w:rsidR="00631096" w:rsidRDefault="00631096" w:rsidP="00631096">
      <w:pPr>
        <w:pStyle w:val="PL"/>
      </w:pPr>
      <w:r>
        <w:t xml:space="preserve">          $ref: 'TS29571_CommonData.yaml#/components/schemas/SamplingRatio'</w:t>
      </w:r>
    </w:p>
    <w:p w14:paraId="473B1973" w14:textId="77777777" w:rsidR="00631096" w:rsidRDefault="00631096" w:rsidP="00631096">
      <w:pPr>
        <w:pStyle w:val="PL"/>
      </w:pPr>
      <w:r>
        <w:t xml:space="preserve">        </w:t>
      </w:r>
      <w:r>
        <w:rPr>
          <w:lang w:eastAsia="zh-CN"/>
        </w:rPr>
        <w:t>perioCommInd</w:t>
      </w:r>
      <w:r>
        <w:t>:</w:t>
      </w:r>
    </w:p>
    <w:p w14:paraId="414C1E41" w14:textId="77777777" w:rsidR="00631096" w:rsidRDefault="00631096" w:rsidP="00631096">
      <w:pPr>
        <w:pStyle w:val="PL"/>
      </w:pPr>
      <w:r>
        <w:t xml:space="preserve">          type: boolean</w:t>
      </w:r>
    </w:p>
    <w:p w14:paraId="203184CC" w14:textId="77777777" w:rsidR="00631096" w:rsidRDefault="00631096" w:rsidP="00631096">
      <w:pPr>
        <w:pStyle w:val="PL"/>
        <w:rPr>
          <w:lang w:eastAsia="zh-CN"/>
        </w:rPr>
      </w:pPr>
      <w:r>
        <w:t xml:space="preserve">          description: </w:t>
      </w:r>
      <w:r>
        <w:rPr>
          <w:lang w:eastAsia="zh-CN"/>
        </w:rPr>
        <w:t>&gt;</w:t>
      </w:r>
    </w:p>
    <w:p w14:paraId="26C05024" w14:textId="77777777" w:rsidR="00631096" w:rsidRDefault="00631096" w:rsidP="00631096">
      <w:pPr>
        <w:pStyle w:val="PL"/>
      </w:pPr>
      <w:r>
        <w:t xml:space="preserve">            This attribute indicates whether the UE communicates periodically or not. Set to "true"</w:t>
      </w:r>
    </w:p>
    <w:p w14:paraId="3ACF3A3D" w14:textId="77777777" w:rsidR="00631096" w:rsidRDefault="00631096" w:rsidP="00631096">
      <w:pPr>
        <w:pStyle w:val="PL"/>
      </w:pPr>
      <w:r>
        <w:lastRenderedPageBreak/>
        <w:t xml:space="preserve">            to indicate the UE communicates periodically, otherwise set to "false" or omitted.</w:t>
      </w:r>
    </w:p>
    <w:p w14:paraId="3AFA02BD" w14:textId="77777777" w:rsidR="00631096" w:rsidRDefault="00631096" w:rsidP="00631096">
      <w:pPr>
        <w:pStyle w:val="PL"/>
      </w:pPr>
      <w:r>
        <w:t xml:space="preserve">        confidence:</w:t>
      </w:r>
    </w:p>
    <w:p w14:paraId="2447D891" w14:textId="77777777" w:rsidR="00631096" w:rsidRDefault="00631096" w:rsidP="00631096">
      <w:pPr>
        <w:pStyle w:val="PL"/>
      </w:pPr>
      <w:r>
        <w:t xml:space="preserve">          $ref: 'TS29571_CommonData.yaml#/components/schemas/Uinteger'</w:t>
      </w:r>
    </w:p>
    <w:p w14:paraId="734BE639" w14:textId="77777777" w:rsidR="00631096" w:rsidRDefault="00631096" w:rsidP="00631096">
      <w:pPr>
        <w:pStyle w:val="PL"/>
      </w:pPr>
      <w:r>
        <w:t xml:space="preserve">        anaOfAppList:</w:t>
      </w:r>
    </w:p>
    <w:p w14:paraId="41CC17B6" w14:textId="77777777" w:rsidR="00631096" w:rsidRDefault="00631096" w:rsidP="00631096">
      <w:pPr>
        <w:pStyle w:val="PL"/>
      </w:pPr>
      <w:r>
        <w:t xml:space="preserve">          $ref: '#/components/schemas/AppListForUeComm'</w:t>
      </w:r>
    </w:p>
    <w:p w14:paraId="4DB67676" w14:textId="77777777" w:rsidR="00631096" w:rsidRDefault="00631096" w:rsidP="00631096">
      <w:pPr>
        <w:pStyle w:val="PL"/>
      </w:pPr>
      <w:r>
        <w:t xml:space="preserve">        </w:t>
      </w:r>
      <w:r>
        <w:rPr>
          <w:lang w:eastAsia="zh-CN"/>
        </w:rPr>
        <w:t>sessInactTimer</w:t>
      </w:r>
      <w:r>
        <w:t>:</w:t>
      </w:r>
    </w:p>
    <w:p w14:paraId="6BEB626F" w14:textId="77777777" w:rsidR="00631096" w:rsidRDefault="00631096" w:rsidP="00631096">
      <w:pPr>
        <w:pStyle w:val="PL"/>
      </w:pPr>
      <w:r>
        <w:t xml:space="preserve">          $ref: '#/components/schemas/</w:t>
      </w:r>
      <w:r>
        <w:rPr>
          <w:lang w:eastAsia="zh-CN"/>
        </w:rPr>
        <w:t>SessInactTimer</w:t>
      </w:r>
      <w:r>
        <w:t>ForUeComm'</w:t>
      </w:r>
    </w:p>
    <w:p w14:paraId="402C26CC" w14:textId="77777777" w:rsidR="00631096" w:rsidRDefault="00631096" w:rsidP="00631096">
      <w:pPr>
        <w:pStyle w:val="PL"/>
      </w:pPr>
      <w:r>
        <w:t xml:space="preserve">      allOf:</w:t>
      </w:r>
    </w:p>
    <w:p w14:paraId="78D93E4B" w14:textId="77777777" w:rsidR="00631096" w:rsidRDefault="00631096" w:rsidP="00631096">
      <w:pPr>
        <w:pStyle w:val="PL"/>
      </w:pPr>
      <w:r>
        <w:t xml:space="preserve">        - required: [commDur]</w:t>
      </w:r>
    </w:p>
    <w:p w14:paraId="4137A973" w14:textId="77777777" w:rsidR="00631096" w:rsidRDefault="00631096" w:rsidP="00631096">
      <w:pPr>
        <w:pStyle w:val="PL"/>
      </w:pPr>
      <w:r>
        <w:t xml:space="preserve">        - required: [trafChar]</w:t>
      </w:r>
    </w:p>
    <w:p w14:paraId="0F6C7154" w14:textId="77777777" w:rsidR="00631096" w:rsidRDefault="00631096" w:rsidP="00631096">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E44611B" w14:textId="77777777" w:rsidR="00631096" w:rsidRDefault="00631096" w:rsidP="00631096">
      <w:pPr>
        <w:pStyle w:val="PL"/>
        <w:rPr>
          <w:lang w:eastAsia="zh-CN"/>
        </w:rPr>
      </w:pPr>
      <w:r>
        <w:rPr>
          <w:lang w:eastAsia="zh-CN"/>
        </w:rPr>
        <w:t xml:space="preserve">          - required: [</w:t>
      </w:r>
      <w:r>
        <w:t>ts</w:t>
      </w:r>
      <w:r>
        <w:rPr>
          <w:lang w:eastAsia="zh-CN"/>
        </w:rPr>
        <w:t>]</w:t>
      </w:r>
    </w:p>
    <w:p w14:paraId="304E2E7D" w14:textId="77777777" w:rsidR="00631096" w:rsidRDefault="00631096" w:rsidP="00631096">
      <w:pPr>
        <w:pStyle w:val="PL"/>
      </w:pPr>
      <w:r>
        <w:rPr>
          <w:lang w:eastAsia="zh-CN"/>
        </w:rPr>
        <w:t xml:space="preserve">          - required: [recurringTime]</w:t>
      </w:r>
    </w:p>
    <w:p w14:paraId="425A378B" w14:textId="77777777" w:rsidR="00631096" w:rsidRDefault="00631096" w:rsidP="00631096">
      <w:pPr>
        <w:pStyle w:val="PL"/>
      </w:pPr>
      <w:r>
        <w:t xml:space="preserve">    TrafficCharacterization:</w:t>
      </w:r>
    </w:p>
    <w:p w14:paraId="1A11A9F0" w14:textId="77777777" w:rsidR="00631096" w:rsidRDefault="00631096" w:rsidP="00631096">
      <w:pPr>
        <w:pStyle w:val="PL"/>
      </w:pPr>
      <w:r>
        <w:t xml:space="preserve">      description: Identifies the detailed traffic characterization.</w:t>
      </w:r>
    </w:p>
    <w:p w14:paraId="32B118E1" w14:textId="77777777" w:rsidR="00631096" w:rsidRDefault="00631096" w:rsidP="00631096">
      <w:pPr>
        <w:pStyle w:val="PL"/>
      </w:pPr>
      <w:r>
        <w:t xml:space="preserve">      type: object</w:t>
      </w:r>
    </w:p>
    <w:p w14:paraId="4F144E86" w14:textId="77777777" w:rsidR="00631096" w:rsidRDefault="00631096" w:rsidP="00631096">
      <w:pPr>
        <w:pStyle w:val="PL"/>
      </w:pPr>
      <w:r>
        <w:t xml:space="preserve">      properties:</w:t>
      </w:r>
    </w:p>
    <w:p w14:paraId="59153BE7" w14:textId="77777777" w:rsidR="00631096" w:rsidRDefault="00631096" w:rsidP="00631096">
      <w:pPr>
        <w:pStyle w:val="PL"/>
      </w:pPr>
      <w:r>
        <w:t xml:space="preserve">        dnn:</w:t>
      </w:r>
    </w:p>
    <w:p w14:paraId="1EA7E2DD" w14:textId="77777777" w:rsidR="00631096" w:rsidRDefault="00631096" w:rsidP="00631096">
      <w:pPr>
        <w:pStyle w:val="PL"/>
      </w:pPr>
      <w:r>
        <w:t xml:space="preserve">          $ref: 'TS29571_CommonData.yaml#/components/schemas/Dnn'</w:t>
      </w:r>
    </w:p>
    <w:p w14:paraId="29B6F8E0" w14:textId="77777777" w:rsidR="00631096" w:rsidRDefault="00631096" w:rsidP="00631096">
      <w:pPr>
        <w:pStyle w:val="PL"/>
      </w:pPr>
      <w:r>
        <w:t xml:space="preserve">        snssai:</w:t>
      </w:r>
    </w:p>
    <w:p w14:paraId="6B7672E1" w14:textId="77777777" w:rsidR="00631096" w:rsidRDefault="00631096" w:rsidP="00631096">
      <w:pPr>
        <w:pStyle w:val="PL"/>
      </w:pPr>
      <w:r>
        <w:t xml:space="preserve">          $ref: 'TS29571_CommonData.yaml#/components/schemas/Snssai'</w:t>
      </w:r>
    </w:p>
    <w:p w14:paraId="3A2202D9" w14:textId="77777777" w:rsidR="00631096" w:rsidRDefault="00631096" w:rsidP="00631096">
      <w:pPr>
        <w:pStyle w:val="PL"/>
      </w:pPr>
      <w:r>
        <w:t xml:space="preserve">        appId:</w:t>
      </w:r>
    </w:p>
    <w:p w14:paraId="45D401E5" w14:textId="77777777" w:rsidR="00631096" w:rsidRDefault="00631096" w:rsidP="00631096">
      <w:pPr>
        <w:pStyle w:val="PL"/>
      </w:pPr>
      <w:r>
        <w:t xml:space="preserve">          $ref: 'TS29571_CommonData.yaml#/components/schemas/ApplicationId'</w:t>
      </w:r>
    </w:p>
    <w:p w14:paraId="71597778" w14:textId="77777777" w:rsidR="00631096" w:rsidRDefault="00631096" w:rsidP="00631096">
      <w:pPr>
        <w:pStyle w:val="PL"/>
      </w:pPr>
      <w:r>
        <w:t xml:space="preserve">        fDescs:</w:t>
      </w:r>
    </w:p>
    <w:p w14:paraId="1049292A" w14:textId="77777777" w:rsidR="00631096" w:rsidRDefault="00631096" w:rsidP="00631096">
      <w:pPr>
        <w:pStyle w:val="PL"/>
      </w:pPr>
      <w:r>
        <w:t xml:space="preserve">          type: array</w:t>
      </w:r>
    </w:p>
    <w:p w14:paraId="61BCD964" w14:textId="77777777" w:rsidR="00631096" w:rsidRDefault="00631096" w:rsidP="00631096">
      <w:pPr>
        <w:pStyle w:val="PL"/>
      </w:pPr>
      <w:r>
        <w:t xml:space="preserve">          items:</w:t>
      </w:r>
    </w:p>
    <w:p w14:paraId="24ECC6D1" w14:textId="77777777" w:rsidR="00631096" w:rsidRDefault="00631096" w:rsidP="00631096">
      <w:pPr>
        <w:pStyle w:val="PL"/>
      </w:pPr>
      <w:r>
        <w:t xml:space="preserve">            $ref: '#/components/schemas/IpEthFlowDescription'</w:t>
      </w:r>
    </w:p>
    <w:p w14:paraId="2A941293" w14:textId="77777777" w:rsidR="00631096" w:rsidRDefault="00631096" w:rsidP="00631096">
      <w:pPr>
        <w:pStyle w:val="PL"/>
      </w:pPr>
      <w:r>
        <w:t xml:space="preserve">          minItems: 1</w:t>
      </w:r>
    </w:p>
    <w:p w14:paraId="0D99524B" w14:textId="77777777" w:rsidR="00631096" w:rsidRDefault="00631096" w:rsidP="00631096">
      <w:pPr>
        <w:pStyle w:val="PL"/>
      </w:pPr>
      <w:r>
        <w:t xml:space="preserve">          maxItems: 2</w:t>
      </w:r>
    </w:p>
    <w:p w14:paraId="4DF6C643" w14:textId="77777777" w:rsidR="00631096" w:rsidRDefault="00631096" w:rsidP="00631096">
      <w:pPr>
        <w:pStyle w:val="PL"/>
      </w:pPr>
      <w:r>
        <w:t xml:space="preserve">        ulVol:</w:t>
      </w:r>
    </w:p>
    <w:p w14:paraId="0F20C8F7" w14:textId="77777777" w:rsidR="00631096" w:rsidRDefault="00631096" w:rsidP="00631096">
      <w:pPr>
        <w:pStyle w:val="PL"/>
      </w:pPr>
      <w:r>
        <w:t xml:space="preserve">          $ref: 'TS29122_CommonData.yaml#/components/schemas/Volume'</w:t>
      </w:r>
    </w:p>
    <w:p w14:paraId="77CA7049" w14:textId="77777777" w:rsidR="00631096" w:rsidRDefault="00631096" w:rsidP="00631096">
      <w:pPr>
        <w:pStyle w:val="PL"/>
      </w:pPr>
      <w:r>
        <w:t xml:space="preserve">        ulVolVariance:</w:t>
      </w:r>
    </w:p>
    <w:p w14:paraId="2C42A871" w14:textId="77777777" w:rsidR="00631096" w:rsidRDefault="00631096" w:rsidP="00631096">
      <w:pPr>
        <w:pStyle w:val="PL"/>
      </w:pPr>
      <w:r>
        <w:t xml:space="preserve">          $ref: 'TS29571_CommonData.yaml#/components/schemas/Float'</w:t>
      </w:r>
    </w:p>
    <w:p w14:paraId="1444BDB6" w14:textId="77777777" w:rsidR="00631096" w:rsidRDefault="00631096" w:rsidP="00631096">
      <w:pPr>
        <w:pStyle w:val="PL"/>
      </w:pPr>
      <w:r>
        <w:t xml:space="preserve">        dlVol:</w:t>
      </w:r>
    </w:p>
    <w:p w14:paraId="2C2EAD9C" w14:textId="77777777" w:rsidR="00631096" w:rsidRDefault="00631096" w:rsidP="00631096">
      <w:pPr>
        <w:pStyle w:val="PL"/>
      </w:pPr>
      <w:r>
        <w:t xml:space="preserve">          $ref: 'TS29122_CommonData.yaml#/components/schemas/Volume'</w:t>
      </w:r>
    </w:p>
    <w:p w14:paraId="15C6FFE2" w14:textId="77777777" w:rsidR="00631096" w:rsidRDefault="00631096" w:rsidP="00631096">
      <w:pPr>
        <w:pStyle w:val="PL"/>
      </w:pPr>
      <w:r>
        <w:t xml:space="preserve">        dlVolVariance:</w:t>
      </w:r>
    </w:p>
    <w:p w14:paraId="0E533C26" w14:textId="77777777" w:rsidR="00631096" w:rsidRDefault="00631096" w:rsidP="00631096">
      <w:pPr>
        <w:pStyle w:val="PL"/>
      </w:pPr>
      <w:r>
        <w:t xml:space="preserve">          $ref: 'TS29571_CommonData.yaml#/components/schemas/Float'</w:t>
      </w:r>
    </w:p>
    <w:p w14:paraId="2A373661" w14:textId="77777777" w:rsidR="00631096" w:rsidRDefault="00631096" w:rsidP="00631096">
      <w:pPr>
        <w:pStyle w:val="PL"/>
      </w:pPr>
      <w:r>
        <w:t xml:space="preserve">      anyOf:</w:t>
      </w:r>
    </w:p>
    <w:p w14:paraId="232DE009" w14:textId="77777777" w:rsidR="00631096" w:rsidRDefault="00631096" w:rsidP="00631096">
      <w:pPr>
        <w:pStyle w:val="PL"/>
      </w:pPr>
      <w:r>
        <w:t xml:space="preserve">        - required: [ulVol]</w:t>
      </w:r>
    </w:p>
    <w:p w14:paraId="31F886F9" w14:textId="77777777" w:rsidR="00631096" w:rsidRDefault="00631096" w:rsidP="00631096">
      <w:pPr>
        <w:pStyle w:val="PL"/>
      </w:pPr>
      <w:r>
        <w:t xml:space="preserve">        - required: [dlVol]</w:t>
      </w:r>
    </w:p>
    <w:p w14:paraId="265EBFCC" w14:textId="77777777" w:rsidR="00631096" w:rsidRDefault="00631096" w:rsidP="00631096">
      <w:pPr>
        <w:pStyle w:val="PL"/>
      </w:pPr>
    </w:p>
    <w:p w14:paraId="1BF0B793" w14:textId="77777777" w:rsidR="00631096" w:rsidRDefault="00631096" w:rsidP="00631096">
      <w:pPr>
        <w:pStyle w:val="PL"/>
      </w:pPr>
      <w:r>
        <w:t xml:space="preserve">    UserDataCongestionInfo:</w:t>
      </w:r>
    </w:p>
    <w:p w14:paraId="7CBF3A4C" w14:textId="77777777" w:rsidR="00631096" w:rsidRDefault="00631096" w:rsidP="00631096">
      <w:pPr>
        <w:pStyle w:val="PL"/>
      </w:pPr>
      <w:r>
        <w:t xml:space="preserve">      description: Represents the user data congestion information.</w:t>
      </w:r>
    </w:p>
    <w:p w14:paraId="4F2C62C8" w14:textId="77777777" w:rsidR="00631096" w:rsidRDefault="00631096" w:rsidP="00631096">
      <w:pPr>
        <w:pStyle w:val="PL"/>
      </w:pPr>
      <w:r>
        <w:t xml:space="preserve">      type: object</w:t>
      </w:r>
    </w:p>
    <w:p w14:paraId="74D65F28" w14:textId="77777777" w:rsidR="00631096" w:rsidRDefault="00631096" w:rsidP="00631096">
      <w:pPr>
        <w:pStyle w:val="PL"/>
      </w:pPr>
      <w:r>
        <w:t xml:space="preserve">      properties:</w:t>
      </w:r>
    </w:p>
    <w:p w14:paraId="5F0D6CD4" w14:textId="77777777" w:rsidR="00631096" w:rsidRDefault="00631096" w:rsidP="00631096">
      <w:pPr>
        <w:pStyle w:val="PL"/>
      </w:pPr>
      <w:r>
        <w:t xml:space="preserve">        networkArea:</w:t>
      </w:r>
    </w:p>
    <w:p w14:paraId="2114DF0E" w14:textId="77777777" w:rsidR="00631096" w:rsidRDefault="00631096" w:rsidP="00631096">
      <w:pPr>
        <w:pStyle w:val="PL"/>
      </w:pPr>
      <w:r>
        <w:t xml:space="preserve">          $ref: 'TS29554_Npcf_BDTPolicyControl.yaml#/components/schemas/NetworkAreaInfo'</w:t>
      </w:r>
    </w:p>
    <w:p w14:paraId="38BDCDFD" w14:textId="77777777" w:rsidR="00631096" w:rsidRDefault="00631096" w:rsidP="00631096">
      <w:pPr>
        <w:pStyle w:val="PL"/>
      </w:pPr>
      <w:r>
        <w:t xml:space="preserve">        congestionInfo:</w:t>
      </w:r>
    </w:p>
    <w:p w14:paraId="64943BB3" w14:textId="77777777" w:rsidR="00631096" w:rsidRDefault="00631096" w:rsidP="00631096">
      <w:pPr>
        <w:pStyle w:val="PL"/>
      </w:pPr>
      <w:r>
        <w:t xml:space="preserve">          $ref: '#/components/schemas/CongestionInfo'</w:t>
      </w:r>
    </w:p>
    <w:p w14:paraId="25C3253C" w14:textId="77777777" w:rsidR="00631096" w:rsidRDefault="00631096" w:rsidP="00631096">
      <w:pPr>
        <w:pStyle w:val="PL"/>
      </w:pPr>
      <w:r>
        <w:t xml:space="preserve">        snssai:</w:t>
      </w:r>
    </w:p>
    <w:p w14:paraId="4A783527" w14:textId="77777777" w:rsidR="00631096" w:rsidRDefault="00631096" w:rsidP="00631096">
      <w:pPr>
        <w:pStyle w:val="PL"/>
      </w:pPr>
      <w:r>
        <w:t xml:space="preserve">          $ref: 'TS29571_CommonData.yaml#/components/schemas/Snssai'</w:t>
      </w:r>
    </w:p>
    <w:p w14:paraId="009C0884" w14:textId="77777777" w:rsidR="00631096" w:rsidRDefault="00631096" w:rsidP="00631096">
      <w:pPr>
        <w:pStyle w:val="PL"/>
      </w:pPr>
      <w:r>
        <w:t xml:space="preserve">      required:</w:t>
      </w:r>
    </w:p>
    <w:p w14:paraId="7CFF6047" w14:textId="77777777" w:rsidR="00631096" w:rsidRDefault="00631096" w:rsidP="00631096">
      <w:pPr>
        <w:pStyle w:val="PL"/>
      </w:pPr>
      <w:r>
        <w:t xml:space="preserve">        - networkArea</w:t>
      </w:r>
    </w:p>
    <w:p w14:paraId="6C1D8A10" w14:textId="77777777" w:rsidR="00631096" w:rsidRDefault="00631096" w:rsidP="00631096">
      <w:pPr>
        <w:pStyle w:val="PL"/>
      </w:pPr>
      <w:r>
        <w:t xml:space="preserve">        - congestionInfo</w:t>
      </w:r>
    </w:p>
    <w:p w14:paraId="4446805F" w14:textId="77777777" w:rsidR="00631096" w:rsidRDefault="00631096" w:rsidP="00631096">
      <w:pPr>
        <w:pStyle w:val="PL"/>
      </w:pPr>
    </w:p>
    <w:p w14:paraId="5FB7A064" w14:textId="77777777" w:rsidR="00631096" w:rsidRDefault="00631096" w:rsidP="00631096">
      <w:pPr>
        <w:pStyle w:val="PL"/>
      </w:pPr>
      <w:r>
        <w:t xml:space="preserve">    CongestionInfo:</w:t>
      </w:r>
    </w:p>
    <w:p w14:paraId="2290FB0A" w14:textId="77777777" w:rsidR="00631096" w:rsidRDefault="00631096" w:rsidP="00631096">
      <w:pPr>
        <w:pStyle w:val="PL"/>
      </w:pPr>
      <w:r>
        <w:t xml:space="preserve">      description: Represents the congestion information.</w:t>
      </w:r>
    </w:p>
    <w:p w14:paraId="2EFB78E3" w14:textId="77777777" w:rsidR="00631096" w:rsidRDefault="00631096" w:rsidP="00631096">
      <w:pPr>
        <w:pStyle w:val="PL"/>
      </w:pPr>
      <w:r>
        <w:t xml:space="preserve">      type: object</w:t>
      </w:r>
    </w:p>
    <w:p w14:paraId="00597688" w14:textId="77777777" w:rsidR="00631096" w:rsidRDefault="00631096" w:rsidP="00631096">
      <w:pPr>
        <w:pStyle w:val="PL"/>
      </w:pPr>
      <w:r>
        <w:t xml:space="preserve">      properties:</w:t>
      </w:r>
    </w:p>
    <w:p w14:paraId="0324FFA0" w14:textId="77777777" w:rsidR="00631096" w:rsidRDefault="00631096" w:rsidP="00631096">
      <w:pPr>
        <w:pStyle w:val="PL"/>
      </w:pPr>
      <w:r>
        <w:t xml:space="preserve">        congType:</w:t>
      </w:r>
    </w:p>
    <w:p w14:paraId="3D6F43CA" w14:textId="77777777" w:rsidR="00631096" w:rsidRDefault="00631096" w:rsidP="00631096">
      <w:pPr>
        <w:pStyle w:val="PL"/>
      </w:pPr>
      <w:r>
        <w:t xml:space="preserve">          $ref: '#/components/schemas/CongestionType'</w:t>
      </w:r>
    </w:p>
    <w:p w14:paraId="70887A1B" w14:textId="77777777" w:rsidR="00631096" w:rsidRDefault="00631096" w:rsidP="00631096">
      <w:pPr>
        <w:pStyle w:val="PL"/>
      </w:pPr>
      <w:r>
        <w:t xml:space="preserve">        timeIntev:</w:t>
      </w:r>
    </w:p>
    <w:p w14:paraId="3EC140A4" w14:textId="77777777" w:rsidR="00631096" w:rsidRDefault="00631096" w:rsidP="00631096">
      <w:pPr>
        <w:pStyle w:val="PL"/>
      </w:pPr>
      <w:r>
        <w:t xml:space="preserve">          $ref: 'TS29122_CommonData.yaml#/components/schemas/TimeWindow'</w:t>
      </w:r>
    </w:p>
    <w:p w14:paraId="16D99D89" w14:textId="77777777" w:rsidR="00631096" w:rsidRDefault="00631096" w:rsidP="00631096">
      <w:pPr>
        <w:pStyle w:val="PL"/>
      </w:pPr>
      <w:r>
        <w:t xml:space="preserve">        nsi:</w:t>
      </w:r>
    </w:p>
    <w:p w14:paraId="357D4EF6" w14:textId="77777777" w:rsidR="00631096" w:rsidRDefault="00631096" w:rsidP="00631096">
      <w:pPr>
        <w:pStyle w:val="PL"/>
      </w:pPr>
      <w:r>
        <w:t xml:space="preserve">          $ref: '#/components/schemas/ThresholdLevel'</w:t>
      </w:r>
    </w:p>
    <w:p w14:paraId="234B0411" w14:textId="77777777" w:rsidR="00631096" w:rsidRDefault="00631096" w:rsidP="00631096">
      <w:pPr>
        <w:pStyle w:val="PL"/>
      </w:pPr>
      <w:r>
        <w:t xml:space="preserve">        confidence:</w:t>
      </w:r>
    </w:p>
    <w:p w14:paraId="0FE7CBB5" w14:textId="77777777" w:rsidR="00631096" w:rsidRDefault="00631096" w:rsidP="00631096">
      <w:pPr>
        <w:pStyle w:val="PL"/>
      </w:pPr>
      <w:r>
        <w:t xml:space="preserve">          $ref: 'TS29571_CommonData.yaml#/components/schemas/Uinteger'</w:t>
      </w:r>
    </w:p>
    <w:p w14:paraId="4A7E95D3" w14:textId="77777777" w:rsidR="00631096" w:rsidRDefault="00631096" w:rsidP="00631096">
      <w:pPr>
        <w:pStyle w:val="PL"/>
      </w:pPr>
      <w:r>
        <w:t xml:space="preserve">        topAppListUl:</w:t>
      </w:r>
    </w:p>
    <w:p w14:paraId="7546ACE5" w14:textId="77777777" w:rsidR="00631096" w:rsidRDefault="00631096" w:rsidP="00631096">
      <w:pPr>
        <w:pStyle w:val="PL"/>
      </w:pPr>
      <w:r>
        <w:t xml:space="preserve">          type: array</w:t>
      </w:r>
    </w:p>
    <w:p w14:paraId="3363C6F3" w14:textId="77777777" w:rsidR="00631096" w:rsidRDefault="00631096" w:rsidP="00631096">
      <w:pPr>
        <w:pStyle w:val="PL"/>
      </w:pPr>
      <w:r>
        <w:t xml:space="preserve">          items:</w:t>
      </w:r>
    </w:p>
    <w:p w14:paraId="15D43890" w14:textId="77777777" w:rsidR="00631096" w:rsidRDefault="00631096" w:rsidP="00631096">
      <w:pPr>
        <w:pStyle w:val="PL"/>
      </w:pPr>
      <w:r>
        <w:t xml:space="preserve">            $ref: '#/components/schemas/TopApplication'</w:t>
      </w:r>
    </w:p>
    <w:p w14:paraId="098AAF74" w14:textId="77777777" w:rsidR="00631096" w:rsidRDefault="00631096" w:rsidP="00631096">
      <w:pPr>
        <w:pStyle w:val="PL"/>
      </w:pPr>
      <w:r>
        <w:t xml:space="preserve">          minItems: 1</w:t>
      </w:r>
    </w:p>
    <w:p w14:paraId="28799F07" w14:textId="77777777" w:rsidR="00631096" w:rsidRDefault="00631096" w:rsidP="00631096">
      <w:pPr>
        <w:pStyle w:val="PL"/>
      </w:pPr>
      <w:r>
        <w:t xml:space="preserve">        topAppListDl:</w:t>
      </w:r>
    </w:p>
    <w:p w14:paraId="5CD6979F" w14:textId="77777777" w:rsidR="00631096" w:rsidRDefault="00631096" w:rsidP="00631096">
      <w:pPr>
        <w:pStyle w:val="PL"/>
      </w:pPr>
      <w:r>
        <w:t xml:space="preserve">          type: array</w:t>
      </w:r>
    </w:p>
    <w:p w14:paraId="2F83A4ED" w14:textId="77777777" w:rsidR="00631096" w:rsidRDefault="00631096" w:rsidP="00631096">
      <w:pPr>
        <w:pStyle w:val="PL"/>
      </w:pPr>
      <w:r>
        <w:t xml:space="preserve">          items:</w:t>
      </w:r>
    </w:p>
    <w:p w14:paraId="685ADCBB" w14:textId="77777777" w:rsidR="00631096" w:rsidRDefault="00631096" w:rsidP="00631096">
      <w:pPr>
        <w:pStyle w:val="PL"/>
      </w:pPr>
      <w:r>
        <w:t xml:space="preserve">            $ref: '#/components/schemas/TopApplication'</w:t>
      </w:r>
    </w:p>
    <w:p w14:paraId="00D2DA76" w14:textId="77777777" w:rsidR="00631096" w:rsidRDefault="00631096" w:rsidP="00631096">
      <w:pPr>
        <w:pStyle w:val="PL"/>
      </w:pPr>
      <w:r>
        <w:t xml:space="preserve">          minItems: 1</w:t>
      </w:r>
    </w:p>
    <w:p w14:paraId="3413A341" w14:textId="77777777" w:rsidR="00631096" w:rsidRDefault="00631096" w:rsidP="00631096">
      <w:pPr>
        <w:pStyle w:val="PL"/>
      </w:pPr>
      <w:r>
        <w:t xml:space="preserve">      required:</w:t>
      </w:r>
    </w:p>
    <w:p w14:paraId="706ACBE7" w14:textId="77777777" w:rsidR="00631096" w:rsidRDefault="00631096" w:rsidP="00631096">
      <w:pPr>
        <w:pStyle w:val="PL"/>
      </w:pPr>
      <w:r>
        <w:lastRenderedPageBreak/>
        <w:t xml:space="preserve">        - congType</w:t>
      </w:r>
    </w:p>
    <w:p w14:paraId="4C1D59B6" w14:textId="77777777" w:rsidR="00631096" w:rsidRDefault="00631096" w:rsidP="00631096">
      <w:pPr>
        <w:pStyle w:val="PL"/>
      </w:pPr>
      <w:r>
        <w:t xml:space="preserve">        - timeIntev</w:t>
      </w:r>
    </w:p>
    <w:p w14:paraId="1D0775DC" w14:textId="77777777" w:rsidR="00631096" w:rsidRDefault="00631096" w:rsidP="00631096">
      <w:pPr>
        <w:pStyle w:val="PL"/>
      </w:pPr>
      <w:r>
        <w:t xml:space="preserve">        - nsi</w:t>
      </w:r>
    </w:p>
    <w:p w14:paraId="42412B20" w14:textId="77777777" w:rsidR="00631096" w:rsidRDefault="00631096" w:rsidP="00631096">
      <w:pPr>
        <w:pStyle w:val="PL"/>
      </w:pPr>
    </w:p>
    <w:p w14:paraId="592038ED" w14:textId="77777777" w:rsidR="00631096" w:rsidRDefault="00631096" w:rsidP="00631096">
      <w:pPr>
        <w:pStyle w:val="PL"/>
      </w:pPr>
      <w:r>
        <w:t xml:space="preserve">    TopApplication:</w:t>
      </w:r>
    </w:p>
    <w:p w14:paraId="4434AED2" w14:textId="77777777" w:rsidR="00631096" w:rsidRDefault="00631096" w:rsidP="00631096">
      <w:pPr>
        <w:pStyle w:val="PL"/>
      </w:pPr>
      <w:r>
        <w:t xml:space="preserve">      description: Top application that contributes the most to the traffic.</w:t>
      </w:r>
    </w:p>
    <w:p w14:paraId="34237625" w14:textId="77777777" w:rsidR="00631096" w:rsidRDefault="00631096" w:rsidP="00631096">
      <w:pPr>
        <w:pStyle w:val="PL"/>
      </w:pPr>
      <w:r>
        <w:t xml:space="preserve">      type: object</w:t>
      </w:r>
    </w:p>
    <w:p w14:paraId="4F784AB3" w14:textId="77777777" w:rsidR="00631096" w:rsidRDefault="00631096" w:rsidP="00631096">
      <w:pPr>
        <w:pStyle w:val="PL"/>
      </w:pPr>
      <w:r>
        <w:t xml:space="preserve">      properties:</w:t>
      </w:r>
    </w:p>
    <w:p w14:paraId="54D68606" w14:textId="77777777" w:rsidR="00631096" w:rsidRDefault="00631096" w:rsidP="00631096">
      <w:pPr>
        <w:pStyle w:val="PL"/>
      </w:pPr>
      <w:r>
        <w:t xml:space="preserve">        appId:</w:t>
      </w:r>
    </w:p>
    <w:p w14:paraId="44E07B95" w14:textId="77777777" w:rsidR="00631096" w:rsidRDefault="00631096" w:rsidP="00631096">
      <w:pPr>
        <w:pStyle w:val="PL"/>
      </w:pPr>
      <w:r>
        <w:t xml:space="preserve">          $ref: 'TS29571_CommonData.yaml#/components/schemas/ApplicationId'</w:t>
      </w:r>
    </w:p>
    <w:p w14:paraId="72F1D014" w14:textId="77777777" w:rsidR="00631096" w:rsidRDefault="00631096" w:rsidP="00631096">
      <w:pPr>
        <w:pStyle w:val="PL"/>
      </w:pPr>
      <w:r>
        <w:t xml:space="preserve">        ipTrafficFilter:</w:t>
      </w:r>
    </w:p>
    <w:p w14:paraId="41C87E03" w14:textId="77777777" w:rsidR="00631096" w:rsidRDefault="00631096" w:rsidP="00631096">
      <w:pPr>
        <w:pStyle w:val="PL"/>
      </w:pPr>
      <w:r>
        <w:t xml:space="preserve">          $ref: 'TS29122_CommonData.yaml#/components/schemas/FlowInfo'</w:t>
      </w:r>
    </w:p>
    <w:p w14:paraId="4396FE8C" w14:textId="77777777" w:rsidR="00631096" w:rsidRDefault="00631096" w:rsidP="00631096">
      <w:pPr>
        <w:pStyle w:val="PL"/>
      </w:pPr>
      <w:r>
        <w:t xml:space="preserve">        ratio:</w:t>
      </w:r>
    </w:p>
    <w:p w14:paraId="12B02950" w14:textId="77777777" w:rsidR="00631096" w:rsidRDefault="00631096" w:rsidP="00631096">
      <w:pPr>
        <w:pStyle w:val="PL"/>
      </w:pPr>
      <w:r>
        <w:t xml:space="preserve">          $ref: 'TS29571_CommonData.yaml#/components/schemas/SamplingRatio'</w:t>
      </w:r>
    </w:p>
    <w:p w14:paraId="0B2D9D7C" w14:textId="77777777" w:rsidR="00631096" w:rsidRDefault="00631096" w:rsidP="00631096">
      <w:pPr>
        <w:pStyle w:val="PL"/>
      </w:pPr>
      <w:r>
        <w:t xml:space="preserve">      oneOf:</w:t>
      </w:r>
    </w:p>
    <w:p w14:paraId="6FFF5318" w14:textId="77777777" w:rsidR="00631096" w:rsidRDefault="00631096" w:rsidP="00631096">
      <w:pPr>
        <w:pStyle w:val="PL"/>
      </w:pPr>
      <w:r>
        <w:t xml:space="preserve">        - required: [appId]</w:t>
      </w:r>
    </w:p>
    <w:p w14:paraId="3123B0A3" w14:textId="77777777" w:rsidR="00631096" w:rsidRDefault="00631096" w:rsidP="00631096">
      <w:pPr>
        <w:pStyle w:val="PL"/>
      </w:pPr>
      <w:r>
        <w:t xml:space="preserve">        - required: [ipTrafficFilter]</w:t>
      </w:r>
    </w:p>
    <w:p w14:paraId="413C2CDD" w14:textId="77777777" w:rsidR="00631096" w:rsidRDefault="00631096" w:rsidP="00631096">
      <w:pPr>
        <w:pStyle w:val="PL"/>
      </w:pPr>
    </w:p>
    <w:p w14:paraId="3C91F759"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QosSustainabilityInfo:</w:t>
      </w:r>
    </w:p>
    <w:p w14:paraId="46CADBBC"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6F5CA34B"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4FF178F2"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7DB9A9C3"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56B2937A"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1BD0900E"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2B332FAC"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65B89101"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749FC40D"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30312E1F"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69C3176D"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7C66AB54"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09C7A397"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4ADB84E3"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6285D8AC"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43D62104"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08BD6AD3"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65B7E85B"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5B59E4BE"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22A92644"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4E2DBEFE"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4C04EA45"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p w14:paraId="739C244B"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4829392C"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7083246C"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72194276"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4E179331"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79768F0C"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545AADCE"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35CA87C9"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p w14:paraId="35C7FC97" w14:textId="77777777" w:rsidR="00631096" w:rsidRDefault="00631096" w:rsidP="00631096">
      <w:pPr>
        <w:pStyle w:val="PL"/>
      </w:pPr>
    </w:p>
    <w:p w14:paraId="54320D23" w14:textId="77777777" w:rsidR="00631096" w:rsidRDefault="00631096" w:rsidP="00631096">
      <w:pPr>
        <w:pStyle w:val="PL"/>
      </w:pPr>
      <w:r>
        <w:t xml:space="preserve">    QosRequirement:</w:t>
      </w:r>
    </w:p>
    <w:p w14:paraId="1F2EE137" w14:textId="77777777" w:rsidR="00631096" w:rsidRDefault="00631096" w:rsidP="00631096">
      <w:pPr>
        <w:pStyle w:val="PL"/>
      </w:pPr>
      <w:r>
        <w:t xml:space="preserve">      description: Represents the QoS requirements.</w:t>
      </w:r>
    </w:p>
    <w:p w14:paraId="6482CB3A" w14:textId="77777777" w:rsidR="00631096" w:rsidRDefault="00631096" w:rsidP="00631096">
      <w:pPr>
        <w:pStyle w:val="PL"/>
      </w:pPr>
      <w:r>
        <w:t xml:space="preserve">      type: object</w:t>
      </w:r>
    </w:p>
    <w:p w14:paraId="08BB5E85" w14:textId="77777777" w:rsidR="00631096" w:rsidRDefault="00631096" w:rsidP="00631096">
      <w:pPr>
        <w:pStyle w:val="PL"/>
      </w:pPr>
      <w:r>
        <w:t xml:space="preserve">      properties:</w:t>
      </w:r>
    </w:p>
    <w:p w14:paraId="1725BDC1" w14:textId="77777777" w:rsidR="00631096" w:rsidRDefault="00631096" w:rsidP="00631096">
      <w:pPr>
        <w:pStyle w:val="PL"/>
      </w:pPr>
      <w:r>
        <w:t xml:space="preserve">        5qi:</w:t>
      </w:r>
    </w:p>
    <w:p w14:paraId="1DED59C0" w14:textId="77777777" w:rsidR="00631096" w:rsidRDefault="00631096" w:rsidP="00631096">
      <w:pPr>
        <w:pStyle w:val="PL"/>
      </w:pPr>
      <w:r>
        <w:t xml:space="preserve">          $ref: 'TS29571_CommonData.yaml#/components/schemas/5Qi'</w:t>
      </w:r>
    </w:p>
    <w:p w14:paraId="3598DCEA" w14:textId="77777777" w:rsidR="00631096" w:rsidRDefault="00631096" w:rsidP="00631096">
      <w:pPr>
        <w:pStyle w:val="PL"/>
      </w:pPr>
      <w:r>
        <w:t xml:space="preserve">        gfbrUl:</w:t>
      </w:r>
    </w:p>
    <w:p w14:paraId="445FBF65" w14:textId="77777777" w:rsidR="00631096" w:rsidRDefault="00631096" w:rsidP="00631096">
      <w:pPr>
        <w:pStyle w:val="PL"/>
      </w:pPr>
      <w:r>
        <w:t xml:space="preserve">          $ref: 'TS29571_CommonData.yaml#/components/schemas/BitRate'</w:t>
      </w:r>
    </w:p>
    <w:p w14:paraId="283E5CFC" w14:textId="77777777" w:rsidR="00631096" w:rsidRDefault="00631096" w:rsidP="00631096">
      <w:pPr>
        <w:pStyle w:val="PL"/>
      </w:pPr>
      <w:r>
        <w:t xml:space="preserve">        gfbrDl:</w:t>
      </w:r>
    </w:p>
    <w:p w14:paraId="7B81FA79" w14:textId="77777777" w:rsidR="00631096" w:rsidRDefault="00631096" w:rsidP="00631096">
      <w:pPr>
        <w:pStyle w:val="PL"/>
      </w:pPr>
      <w:r>
        <w:t xml:space="preserve">          $ref: 'TS29571_CommonData.yaml#/components/schemas/BitRate'</w:t>
      </w:r>
    </w:p>
    <w:p w14:paraId="4472E65F" w14:textId="77777777" w:rsidR="00631096" w:rsidRDefault="00631096" w:rsidP="00631096">
      <w:pPr>
        <w:pStyle w:val="PL"/>
      </w:pPr>
      <w:r>
        <w:t xml:space="preserve">        resType:</w:t>
      </w:r>
    </w:p>
    <w:p w14:paraId="06FCB271" w14:textId="77777777" w:rsidR="00631096" w:rsidRDefault="00631096" w:rsidP="00631096">
      <w:pPr>
        <w:pStyle w:val="PL"/>
      </w:pPr>
      <w:r>
        <w:t xml:space="preserve">          $ref: 'TS29571_CommonData.yaml#/components/schemas/QosResourceType'</w:t>
      </w:r>
    </w:p>
    <w:p w14:paraId="27564A0E" w14:textId="77777777" w:rsidR="00631096" w:rsidRDefault="00631096" w:rsidP="00631096">
      <w:pPr>
        <w:pStyle w:val="PL"/>
      </w:pPr>
      <w:r>
        <w:t xml:space="preserve">        pdb:</w:t>
      </w:r>
    </w:p>
    <w:p w14:paraId="3463CCFC" w14:textId="77777777" w:rsidR="00631096" w:rsidRDefault="00631096" w:rsidP="00631096">
      <w:pPr>
        <w:pStyle w:val="PL"/>
      </w:pPr>
      <w:r>
        <w:t xml:space="preserve">          $ref: 'TS29571_CommonData.yaml#/components/schemas/PacketDelBudget'</w:t>
      </w:r>
    </w:p>
    <w:p w14:paraId="73BBA77A" w14:textId="77777777" w:rsidR="00631096" w:rsidRDefault="00631096" w:rsidP="00631096">
      <w:pPr>
        <w:pStyle w:val="PL"/>
      </w:pPr>
      <w:r>
        <w:t xml:space="preserve">        per:</w:t>
      </w:r>
    </w:p>
    <w:p w14:paraId="0114DB8D" w14:textId="77777777" w:rsidR="00631096" w:rsidRDefault="00631096" w:rsidP="00631096">
      <w:pPr>
        <w:pStyle w:val="PL"/>
      </w:pPr>
      <w:r>
        <w:t xml:space="preserve">          $ref: 'TS29571_CommonData.yaml#/components/schemas/PacketErrRate'</w:t>
      </w:r>
    </w:p>
    <w:p w14:paraId="183756D0" w14:textId="77777777" w:rsidR="00631096" w:rsidRDefault="00631096" w:rsidP="00631096">
      <w:pPr>
        <w:pStyle w:val="PL"/>
      </w:pPr>
      <w:r>
        <w:t xml:space="preserve">        </w:t>
      </w:r>
      <w:r>
        <w:rPr>
          <w:lang w:eastAsia="zh-CN"/>
        </w:rPr>
        <w:t>deviceSpeed</w:t>
      </w:r>
      <w:r>
        <w:t>:</w:t>
      </w:r>
    </w:p>
    <w:p w14:paraId="1E0A31F2" w14:textId="77777777" w:rsidR="00631096" w:rsidRDefault="00631096" w:rsidP="00631096">
      <w:pPr>
        <w:pStyle w:val="PL"/>
      </w:pPr>
      <w:r>
        <w:t xml:space="preserve">          $ref: 'TS29572_Nlmf_Location.yaml#/components/schemas/VelocityEstimate'</w:t>
      </w:r>
    </w:p>
    <w:p w14:paraId="082AE1BA" w14:textId="77777777" w:rsidR="00631096" w:rsidRDefault="00631096" w:rsidP="00631096">
      <w:pPr>
        <w:pStyle w:val="PL"/>
      </w:pPr>
      <w:r>
        <w:t xml:space="preserve">        </w:t>
      </w:r>
      <w:r>
        <w:rPr>
          <w:rFonts w:hint="eastAsia"/>
          <w:lang w:eastAsia="zh-CN"/>
        </w:rPr>
        <w:t>d</w:t>
      </w:r>
      <w:r>
        <w:rPr>
          <w:lang w:eastAsia="zh-CN"/>
        </w:rPr>
        <w:t>eviceType</w:t>
      </w:r>
      <w:r>
        <w:t>:</w:t>
      </w:r>
    </w:p>
    <w:p w14:paraId="70225F5E" w14:textId="77777777" w:rsidR="00631096" w:rsidRDefault="00631096" w:rsidP="00631096">
      <w:pPr>
        <w:pStyle w:val="PL"/>
      </w:pPr>
      <w:r>
        <w:t xml:space="preserve">          $ref: '#/components/schemas/</w:t>
      </w:r>
      <w:r>
        <w:rPr>
          <w:rFonts w:hint="eastAsia"/>
          <w:lang w:eastAsia="zh-CN"/>
        </w:rPr>
        <w:t>D</w:t>
      </w:r>
      <w:r>
        <w:rPr>
          <w:lang w:eastAsia="zh-CN"/>
        </w:rPr>
        <w:t>eviceType</w:t>
      </w:r>
      <w:r>
        <w:t>'</w:t>
      </w:r>
    </w:p>
    <w:p w14:paraId="71B18395" w14:textId="77777777" w:rsidR="00631096" w:rsidRDefault="00631096" w:rsidP="00631096">
      <w:pPr>
        <w:pStyle w:val="PL"/>
      </w:pPr>
      <w:r>
        <w:t xml:space="preserve">      oneOf:</w:t>
      </w:r>
    </w:p>
    <w:p w14:paraId="4211D90D" w14:textId="77777777" w:rsidR="00631096" w:rsidRDefault="00631096" w:rsidP="00631096">
      <w:pPr>
        <w:pStyle w:val="PL"/>
      </w:pPr>
      <w:r>
        <w:t xml:space="preserve">        - required: [5qi]</w:t>
      </w:r>
    </w:p>
    <w:p w14:paraId="41C08D2E" w14:textId="77777777" w:rsidR="00631096" w:rsidRDefault="00631096" w:rsidP="00631096">
      <w:pPr>
        <w:pStyle w:val="PL"/>
      </w:pPr>
      <w:r>
        <w:t xml:space="preserve">        - required: [resType]</w:t>
      </w:r>
    </w:p>
    <w:p w14:paraId="12F5062A" w14:textId="77777777" w:rsidR="00631096" w:rsidRDefault="00631096" w:rsidP="00631096">
      <w:pPr>
        <w:pStyle w:val="PL"/>
      </w:pPr>
    </w:p>
    <w:p w14:paraId="5CFA34AD" w14:textId="77777777" w:rsidR="00631096" w:rsidRDefault="00631096" w:rsidP="00631096">
      <w:pPr>
        <w:pStyle w:val="PL"/>
      </w:pPr>
      <w:r>
        <w:t xml:space="preserve">    ThresholdLevel:</w:t>
      </w:r>
    </w:p>
    <w:p w14:paraId="05C3AC44" w14:textId="77777777" w:rsidR="00631096" w:rsidRDefault="00631096" w:rsidP="00631096">
      <w:pPr>
        <w:pStyle w:val="PL"/>
      </w:pPr>
      <w:r>
        <w:t xml:space="preserve">      description: Represents a threshold level.</w:t>
      </w:r>
    </w:p>
    <w:p w14:paraId="3EB450E5" w14:textId="77777777" w:rsidR="00631096" w:rsidRDefault="00631096" w:rsidP="00631096">
      <w:pPr>
        <w:pStyle w:val="PL"/>
      </w:pPr>
      <w:r>
        <w:t xml:space="preserve">      type: object</w:t>
      </w:r>
    </w:p>
    <w:p w14:paraId="269030C4" w14:textId="77777777" w:rsidR="00631096" w:rsidRDefault="00631096" w:rsidP="00631096">
      <w:pPr>
        <w:pStyle w:val="PL"/>
      </w:pPr>
      <w:r>
        <w:t xml:space="preserve">      properties:</w:t>
      </w:r>
    </w:p>
    <w:p w14:paraId="04ABA54D" w14:textId="77777777" w:rsidR="00631096" w:rsidRDefault="00631096" w:rsidP="00631096">
      <w:pPr>
        <w:pStyle w:val="PL"/>
      </w:pPr>
      <w:r>
        <w:lastRenderedPageBreak/>
        <w:t xml:space="preserve">        congLevel:</w:t>
      </w:r>
    </w:p>
    <w:p w14:paraId="47F12322" w14:textId="77777777" w:rsidR="00631096" w:rsidRDefault="00631096" w:rsidP="00631096">
      <w:pPr>
        <w:pStyle w:val="PL"/>
      </w:pPr>
      <w:r>
        <w:t xml:space="preserve">          type: integer</w:t>
      </w:r>
    </w:p>
    <w:p w14:paraId="08DDB6FB" w14:textId="77777777" w:rsidR="00631096" w:rsidRDefault="00631096" w:rsidP="00631096">
      <w:pPr>
        <w:pStyle w:val="PL"/>
      </w:pPr>
      <w:r>
        <w:t xml:space="preserve">        nfLoadLevel:</w:t>
      </w:r>
    </w:p>
    <w:p w14:paraId="3CC176AD" w14:textId="77777777" w:rsidR="00631096" w:rsidRDefault="00631096" w:rsidP="00631096">
      <w:pPr>
        <w:pStyle w:val="PL"/>
      </w:pPr>
      <w:r>
        <w:t xml:space="preserve">          type: integer</w:t>
      </w:r>
    </w:p>
    <w:p w14:paraId="64F2AD3A" w14:textId="77777777" w:rsidR="00631096" w:rsidRDefault="00631096" w:rsidP="00631096">
      <w:pPr>
        <w:pStyle w:val="PL"/>
      </w:pPr>
      <w:r>
        <w:t xml:space="preserve">        nfCpuUsage:</w:t>
      </w:r>
    </w:p>
    <w:p w14:paraId="4CEC76DE" w14:textId="77777777" w:rsidR="00631096" w:rsidRDefault="00631096" w:rsidP="00631096">
      <w:pPr>
        <w:pStyle w:val="PL"/>
      </w:pPr>
      <w:r>
        <w:t xml:space="preserve">          type: integer</w:t>
      </w:r>
    </w:p>
    <w:p w14:paraId="2698F299" w14:textId="77777777" w:rsidR="00631096" w:rsidRDefault="00631096" w:rsidP="00631096">
      <w:pPr>
        <w:pStyle w:val="PL"/>
      </w:pPr>
      <w:r>
        <w:t xml:space="preserve">        nfMemoryUsage:</w:t>
      </w:r>
    </w:p>
    <w:p w14:paraId="549FAA27" w14:textId="77777777" w:rsidR="00631096" w:rsidRDefault="00631096" w:rsidP="00631096">
      <w:pPr>
        <w:pStyle w:val="PL"/>
      </w:pPr>
      <w:r>
        <w:t xml:space="preserve">          type: integer</w:t>
      </w:r>
    </w:p>
    <w:p w14:paraId="0C4F7A74" w14:textId="77777777" w:rsidR="00631096" w:rsidRDefault="00631096" w:rsidP="00631096">
      <w:pPr>
        <w:pStyle w:val="PL"/>
      </w:pPr>
      <w:r>
        <w:t xml:space="preserve">        nfStorageUsage:</w:t>
      </w:r>
    </w:p>
    <w:p w14:paraId="60197746" w14:textId="77777777" w:rsidR="00631096" w:rsidRDefault="00631096" w:rsidP="00631096">
      <w:pPr>
        <w:pStyle w:val="PL"/>
      </w:pPr>
      <w:r>
        <w:t xml:space="preserve">          type: integer</w:t>
      </w:r>
    </w:p>
    <w:p w14:paraId="4C01AF0A" w14:textId="77777777" w:rsidR="00631096" w:rsidRDefault="00631096" w:rsidP="00631096">
      <w:pPr>
        <w:pStyle w:val="PL"/>
      </w:pPr>
      <w:r>
        <w:t xml:space="preserve">        </w:t>
      </w:r>
      <w:r>
        <w:rPr>
          <w:lang w:eastAsia="zh-CN"/>
        </w:rPr>
        <w:t>avgTrafficRate</w:t>
      </w:r>
      <w:r>
        <w:t>:</w:t>
      </w:r>
    </w:p>
    <w:p w14:paraId="77A50113" w14:textId="77777777" w:rsidR="00631096" w:rsidRDefault="00631096" w:rsidP="00631096">
      <w:pPr>
        <w:pStyle w:val="PL"/>
      </w:pPr>
      <w:r>
        <w:t xml:space="preserve">          $ref: 'TS29571_CommonData.yaml#/components/schemas/BitRate'</w:t>
      </w:r>
    </w:p>
    <w:p w14:paraId="10272C11" w14:textId="77777777" w:rsidR="00631096" w:rsidRDefault="00631096" w:rsidP="00631096">
      <w:pPr>
        <w:pStyle w:val="PL"/>
      </w:pPr>
      <w:r>
        <w:t xml:space="preserve">        maxTrafficRate:</w:t>
      </w:r>
    </w:p>
    <w:p w14:paraId="49D24CE2" w14:textId="77777777" w:rsidR="00631096" w:rsidRDefault="00631096" w:rsidP="00631096">
      <w:pPr>
        <w:pStyle w:val="PL"/>
      </w:pPr>
      <w:r>
        <w:rPr>
          <w:lang w:val="en-US"/>
        </w:rPr>
        <w:t xml:space="preserve">          </w:t>
      </w:r>
      <w:r>
        <w:t>$ref: 'TS29571_CommonData.yaml#/components/schemas/BitRate'</w:t>
      </w:r>
    </w:p>
    <w:p w14:paraId="23DC6999" w14:textId="77777777" w:rsidR="00631096" w:rsidRDefault="00631096" w:rsidP="00631096">
      <w:pPr>
        <w:pStyle w:val="PL"/>
      </w:pPr>
      <w:r>
        <w:t xml:space="preserve">        </w:t>
      </w:r>
      <w:r>
        <w:rPr>
          <w:lang w:eastAsia="zh-CN"/>
        </w:rPr>
        <w:t>minTrafficRate</w:t>
      </w:r>
      <w:r>
        <w:t>:</w:t>
      </w:r>
    </w:p>
    <w:p w14:paraId="59CBD0D9" w14:textId="77777777" w:rsidR="00631096" w:rsidRDefault="00631096" w:rsidP="00631096">
      <w:pPr>
        <w:pStyle w:val="PL"/>
      </w:pPr>
      <w:r>
        <w:t xml:space="preserve">          $ref: 'TS29571_CommonData.yaml#/components/schemas/BitRate'</w:t>
      </w:r>
    </w:p>
    <w:p w14:paraId="7B17EC7F" w14:textId="77777777" w:rsidR="00631096" w:rsidRDefault="00631096" w:rsidP="00631096">
      <w:pPr>
        <w:pStyle w:val="PL"/>
      </w:pPr>
      <w:r>
        <w:t xml:space="preserve">        aggTrafficRate:</w:t>
      </w:r>
    </w:p>
    <w:p w14:paraId="5FD8B1E8" w14:textId="77777777" w:rsidR="00631096" w:rsidRDefault="00631096" w:rsidP="00631096">
      <w:pPr>
        <w:pStyle w:val="PL"/>
      </w:pPr>
      <w:r>
        <w:rPr>
          <w:lang w:val="en-US"/>
        </w:rPr>
        <w:t xml:space="preserve">          </w:t>
      </w:r>
      <w:r>
        <w:t>$ref: 'TS29571_CommonData.yaml#/components/schemas/BitRate'</w:t>
      </w:r>
    </w:p>
    <w:p w14:paraId="172DEF2B" w14:textId="77777777" w:rsidR="00631096" w:rsidRDefault="00631096" w:rsidP="00631096">
      <w:pPr>
        <w:pStyle w:val="PL"/>
      </w:pPr>
      <w:r>
        <w:t xml:space="preserve">        </w:t>
      </w:r>
      <w:r>
        <w:rPr>
          <w:lang w:eastAsia="zh-CN"/>
        </w:rPr>
        <w:t>varTrafficRate</w:t>
      </w:r>
      <w:r>
        <w:t>:</w:t>
      </w:r>
    </w:p>
    <w:p w14:paraId="583D0EF3" w14:textId="77777777" w:rsidR="00631096" w:rsidRDefault="00631096" w:rsidP="00631096">
      <w:pPr>
        <w:pStyle w:val="PL"/>
      </w:pPr>
      <w:r>
        <w:t xml:space="preserve">          $ref: 'TS29571_CommonData.yaml#/components/schemas/Float'</w:t>
      </w:r>
    </w:p>
    <w:p w14:paraId="3973614F" w14:textId="77777777" w:rsidR="00631096" w:rsidRDefault="00631096" w:rsidP="00631096">
      <w:pPr>
        <w:pStyle w:val="PL"/>
      </w:pPr>
      <w:r>
        <w:t xml:space="preserve">        </w:t>
      </w:r>
      <w:r>
        <w:rPr>
          <w:lang w:eastAsia="zh-CN"/>
        </w:rPr>
        <w:t>avgPacketDelay</w:t>
      </w:r>
      <w:r>
        <w:t>:</w:t>
      </w:r>
    </w:p>
    <w:p w14:paraId="1A68F628" w14:textId="77777777" w:rsidR="00631096" w:rsidRDefault="00631096" w:rsidP="00631096">
      <w:pPr>
        <w:pStyle w:val="PL"/>
      </w:pPr>
      <w:r>
        <w:t xml:space="preserve">          </w:t>
      </w:r>
      <w:r>
        <w:rPr>
          <w:lang w:val="en-US" w:eastAsia="es-ES"/>
        </w:rPr>
        <w:t>$ref: 'TS29571_CommonData.yaml#/components/schemas/</w:t>
      </w:r>
      <w:r>
        <w:t>PacketDelBudget</w:t>
      </w:r>
      <w:r>
        <w:rPr>
          <w:lang w:val="en-US" w:eastAsia="es-ES"/>
        </w:rPr>
        <w:t>'</w:t>
      </w:r>
    </w:p>
    <w:p w14:paraId="47B829EF" w14:textId="77777777" w:rsidR="00631096" w:rsidRDefault="00631096" w:rsidP="00631096">
      <w:pPr>
        <w:pStyle w:val="PL"/>
      </w:pPr>
      <w:r>
        <w:t xml:space="preserve">        </w:t>
      </w:r>
      <w:r>
        <w:rPr>
          <w:lang w:eastAsia="zh-CN"/>
        </w:rPr>
        <w:t>maxPacketDelay</w:t>
      </w:r>
      <w:r>
        <w:t>:</w:t>
      </w:r>
    </w:p>
    <w:p w14:paraId="7F2D81A6" w14:textId="77777777" w:rsidR="00631096" w:rsidRDefault="00631096" w:rsidP="00631096">
      <w:pPr>
        <w:pStyle w:val="PL"/>
        <w:rPr>
          <w:lang w:val="en-US" w:eastAsia="es-ES"/>
        </w:rPr>
      </w:pPr>
      <w:r>
        <w:t xml:space="preserve">          </w:t>
      </w:r>
      <w:r>
        <w:rPr>
          <w:lang w:val="en-US" w:eastAsia="es-ES"/>
        </w:rPr>
        <w:t>$ref: 'TS29571_CommonData.yaml#/components/schemas/</w:t>
      </w:r>
      <w:r>
        <w:t>PacketDelBudget</w:t>
      </w:r>
      <w:r>
        <w:rPr>
          <w:lang w:val="en-US" w:eastAsia="es-ES"/>
        </w:rPr>
        <w:t>'</w:t>
      </w:r>
    </w:p>
    <w:p w14:paraId="0FD3B69E" w14:textId="77777777" w:rsidR="00631096" w:rsidRDefault="00631096" w:rsidP="00631096">
      <w:pPr>
        <w:pStyle w:val="PL"/>
      </w:pPr>
      <w:r>
        <w:t xml:space="preserve">        </w:t>
      </w:r>
      <w:r>
        <w:rPr>
          <w:lang w:eastAsia="zh-CN"/>
        </w:rPr>
        <w:t>varPacketDelay</w:t>
      </w:r>
      <w:r>
        <w:t>:</w:t>
      </w:r>
    </w:p>
    <w:p w14:paraId="481181DF" w14:textId="77777777" w:rsidR="00631096" w:rsidRDefault="00631096" w:rsidP="00631096">
      <w:pPr>
        <w:pStyle w:val="PL"/>
      </w:pPr>
      <w:r>
        <w:t xml:space="preserve">          $ref: 'TS29571_CommonData.yaml#/components/schemas/Float'</w:t>
      </w:r>
    </w:p>
    <w:p w14:paraId="62B023DF" w14:textId="77777777" w:rsidR="00631096" w:rsidRDefault="00631096" w:rsidP="00631096">
      <w:pPr>
        <w:pStyle w:val="PL"/>
      </w:pPr>
      <w:r>
        <w:t xml:space="preserve">        </w:t>
      </w:r>
      <w:r>
        <w:rPr>
          <w:lang w:eastAsia="zh-CN"/>
        </w:rPr>
        <w:t>avgPacketLossRate</w:t>
      </w:r>
      <w:r>
        <w:t>:</w:t>
      </w:r>
    </w:p>
    <w:p w14:paraId="1A5D1661" w14:textId="77777777" w:rsidR="00631096" w:rsidRDefault="00631096" w:rsidP="00631096">
      <w:pPr>
        <w:pStyle w:val="PL"/>
        <w:rPr>
          <w:lang w:val="en-US" w:eastAsia="es-ES"/>
        </w:rPr>
      </w:pPr>
      <w:r>
        <w:t xml:space="preserve">          </w:t>
      </w:r>
      <w:r>
        <w:rPr>
          <w:lang w:val="en-US" w:eastAsia="es-ES"/>
        </w:rPr>
        <w:t>$ref: 'TS29571_CommonData.yaml#/components/schemas/</w:t>
      </w:r>
      <w:r>
        <w:t>PacketLossRate</w:t>
      </w:r>
      <w:r>
        <w:rPr>
          <w:lang w:val="en-US" w:eastAsia="es-ES"/>
        </w:rPr>
        <w:t>'</w:t>
      </w:r>
    </w:p>
    <w:p w14:paraId="00303E17" w14:textId="77777777" w:rsidR="00631096" w:rsidRDefault="00631096" w:rsidP="00631096">
      <w:pPr>
        <w:pStyle w:val="PL"/>
      </w:pPr>
      <w:r>
        <w:t xml:space="preserve">        </w:t>
      </w:r>
      <w:r>
        <w:rPr>
          <w:lang w:eastAsia="zh-CN"/>
        </w:rPr>
        <w:t>maxPacketLossRate</w:t>
      </w:r>
      <w:r>
        <w:t>:</w:t>
      </w:r>
    </w:p>
    <w:p w14:paraId="55CAAA55" w14:textId="77777777" w:rsidR="00631096" w:rsidRDefault="00631096" w:rsidP="00631096">
      <w:pPr>
        <w:pStyle w:val="PL"/>
        <w:rPr>
          <w:lang w:val="en-US" w:eastAsia="es-ES"/>
        </w:rPr>
      </w:pPr>
      <w:r>
        <w:t xml:space="preserve">          </w:t>
      </w:r>
      <w:r>
        <w:rPr>
          <w:lang w:val="en-US" w:eastAsia="es-ES"/>
        </w:rPr>
        <w:t>$ref: 'TS29571_CommonData.yaml#/components/schemas/</w:t>
      </w:r>
      <w:r>
        <w:t>PacketLossRate</w:t>
      </w:r>
      <w:r>
        <w:rPr>
          <w:lang w:val="en-US" w:eastAsia="es-ES"/>
        </w:rPr>
        <w:t>'</w:t>
      </w:r>
    </w:p>
    <w:p w14:paraId="5AF55EA3" w14:textId="77777777" w:rsidR="00631096" w:rsidRDefault="00631096" w:rsidP="00631096">
      <w:pPr>
        <w:pStyle w:val="PL"/>
      </w:pPr>
      <w:r>
        <w:t xml:space="preserve">        </w:t>
      </w:r>
      <w:r>
        <w:rPr>
          <w:lang w:eastAsia="zh-CN"/>
        </w:rPr>
        <w:t>varPacketLossRate</w:t>
      </w:r>
      <w:r>
        <w:t>:</w:t>
      </w:r>
    </w:p>
    <w:p w14:paraId="123C80B0" w14:textId="77777777" w:rsidR="00631096" w:rsidRDefault="00631096" w:rsidP="00631096">
      <w:pPr>
        <w:pStyle w:val="PL"/>
      </w:pPr>
      <w:r>
        <w:t xml:space="preserve">          $ref: 'TS29571_CommonData.yaml#/components/schemas/Float'</w:t>
      </w:r>
    </w:p>
    <w:p w14:paraId="3621A1E0" w14:textId="77777777" w:rsidR="00631096" w:rsidRDefault="00631096" w:rsidP="00631096">
      <w:pPr>
        <w:pStyle w:val="PL"/>
      </w:pPr>
      <w:r>
        <w:t xml:space="preserve">        svcExpLevel:</w:t>
      </w:r>
    </w:p>
    <w:p w14:paraId="434BE238" w14:textId="77777777" w:rsidR="00631096" w:rsidRDefault="00631096" w:rsidP="00631096">
      <w:pPr>
        <w:pStyle w:val="PL"/>
      </w:pPr>
      <w:r>
        <w:t xml:space="preserve">          $ref: 'TS29571_CommonData.yaml#/components/schemas/Float'</w:t>
      </w:r>
    </w:p>
    <w:p w14:paraId="513261FF" w14:textId="77777777" w:rsidR="00631096" w:rsidRDefault="00631096" w:rsidP="00631096">
      <w:pPr>
        <w:pStyle w:val="PL"/>
      </w:pPr>
      <w:r>
        <w:t xml:space="preserve">        speed:</w:t>
      </w:r>
    </w:p>
    <w:p w14:paraId="14E663CF" w14:textId="77777777" w:rsidR="00631096" w:rsidRDefault="00631096" w:rsidP="00631096">
      <w:pPr>
        <w:pStyle w:val="PL"/>
      </w:pPr>
      <w:r>
        <w:t xml:space="preserve">          $ref: 'TS29571_CommonData.yaml#/components/schemas/Float'</w:t>
      </w:r>
    </w:p>
    <w:p w14:paraId="658FAC73" w14:textId="77777777" w:rsidR="00631096" w:rsidRDefault="00631096" w:rsidP="00631096">
      <w:pPr>
        <w:pStyle w:val="PL"/>
      </w:pPr>
    </w:p>
    <w:p w14:paraId="53D7B714" w14:textId="77777777" w:rsidR="00631096" w:rsidRDefault="00631096" w:rsidP="00631096">
      <w:pPr>
        <w:pStyle w:val="PL"/>
      </w:pPr>
      <w:r>
        <w:t xml:space="preserve">    NfLoadLevelInformation:</w:t>
      </w:r>
    </w:p>
    <w:p w14:paraId="15976B69" w14:textId="77777777" w:rsidR="00631096" w:rsidRDefault="00631096" w:rsidP="00631096">
      <w:pPr>
        <w:pStyle w:val="PL"/>
      </w:pPr>
      <w:r>
        <w:t xml:space="preserve">      description: Represents load level information of a given NF instance.</w:t>
      </w:r>
    </w:p>
    <w:p w14:paraId="6D005942" w14:textId="77777777" w:rsidR="00631096" w:rsidRDefault="00631096" w:rsidP="00631096">
      <w:pPr>
        <w:pStyle w:val="PL"/>
      </w:pPr>
      <w:r>
        <w:t xml:space="preserve">      type: object</w:t>
      </w:r>
    </w:p>
    <w:p w14:paraId="416D2912" w14:textId="77777777" w:rsidR="00631096" w:rsidRDefault="00631096" w:rsidP="00631096">
      <w:pPr>
        <w:pStyle w:val="PL"/>
      </w:pPr>
      <w:r>
        <w:t xml:space="preserve">      properties:</w:t>
      </w:r>
    </w:p>
    <w:p w14:paraId="13CD6731" w14:textId="77777777" w:rsidR="00631096" w:rsidRDefault="00631096" w:rsidP="00631096">
      <w:pPr>
        <w:pStyle w:val="PL"/>
      </w:pPr>
      <w:r>
        <w:t xml:space="preserve">        nfType:</w:t>
      </w:r>
    </w:p>
    <w:p w14:paraId="49FC7980" w14:textId="77777777" w:rsidR="00631096" w:rsidRDefault="00631096" w:rsidP="00631096">
      <w:pPr>
        <w:pStyle w:val="PL"/>
      </w:pPr>
      <w:r>
        <w:t xml:space="preserve">          $ref: 'TS29510_Nnrf_NFManagement.yaml#/components/schemas/NFType'</w:t>
      </w:r>
    </w:p>
    <w:p w14:paraId="75CDEDE7" w14:textId="77777777" w:rsidR="00631096" w:rsidRDefault="00631096" w:rsidP="00631096">
      <w:pPr>
        <w:pStyle w:val="PL"/>
      </w:pPr>
      <w:r>
        <w:t xml:space="preserve">        nfInstanceId:</w:t>
      </w:r>
    </w:p>
    <w:p w14:paraId="782C9EEA" w14:textId="77777777" w:rsidR="00631096" w:rsidRDefault="00631096" w:rsidP="00631096">
      <w:pPr>
        <w:pStyle w:val="PL"/>
      </w:pPr>
      <w:r>
        <w:t xml:space="preserve">          $ref: 'TS29571_CommonData.yaml#/components/schemas/NfInstanceId'</w:t>
      </w:r>
    </w:p>
    <w:p w14:paraId="62D97BB4" w14:textId="77777777" w:rsidR="00631096" w:rsidRDefault="00631096" w:rsidP="00631096">
      <w:pPr>
        <w:pStyle w:val="PL"/>
      </w:pPr>
      <w:r>
        <w:t xml:space="preserve">        nfSetId:</w:t>
      </w:r>
    </w:p>
    <w:p w14:paraId="4C6B9C9B" w14:textId="77777777" w:rsidR="00631096" w:rsidRDefault="00631096" w:rsidP="00631096">
      <w:pPr>
        <w:pStyle w:val="PL"/>
      </w:pPr>
      <w:r>
        <w:t xml:space="preserve">          $ref: 'TS29571_CommonData.yaml#/components/schemas/NfSetId'</w:t>
      </w:r>
    </w:p>
    <w:p w14:paraId="5763B595" w14:textId="77777777" w:rsidR="00631096" w:rsidRDefault="00631096" w:rsidP="00631096">
      <w:pPr>
        <w:pStyle w:val="PL"/>
      </w:pPr>
      <w:r>
        <w:t xml:space="preserve">        nfStatus:</w:t>
      </w:r>
    </w:p>
    <w:p w14:paraId="2739F5B7" w14:textId="77777777" w:rsidR="00631096" w:rsidRDefault="00631096" w:rsidP="00631096">
      <w:pPr>
        <w:pStyle w:val="PL"/>
      </w:pPr>
      <w:r>
        <w:t xml:space="preserve">          $ref: '#/components/schemas/NfStatus'</w:t>
      </w:r>
    </w:p>
    <w:p w14:paraId="75942620" w14:textId="77777777" w:rsidR="00631096" w:rsidRDefault="00631096" w:rsidP="00631096">
      <w:pPr>
        <w:pStyle w:val="PL"/>
      </w:pPr>
      <w:r>
        <w:t xml:space="preserve">        nfCpuUsage:</w:t>
      </w:r>
    </w:p>
    <w:p w14:paraId="4F877FC0" w14:textId="77777777" w:rsidR="00631096" w:rsidRDefault="00631096" w:rsidP="00631096">
      <w:pPr>
        <w:pStyle w:val="PL"/>
      </w:pPr>
      <w:r>
        <w:t xml:space="preserve">          type: integer</w:t>
      </w:r>
    </w:p>
    <w:p w14:paraId="1C3CD8C5" w14:textId="77777777" w:rsidR="00631096" w:rsidRDefault="00631096" w:rsidP="00631096">
      <w:pPr>
        <w:pStyle w:val="PL"/>
      </w:pPr>
      <w:r>
        <w:t xml:space="preserve">        nfMemoryUsage:</w:t>
      </w:r>
    </w:p>
    <w:p w14:paraId="6554C63F" w14:textId="77777777" w:rsidR="00631096" w:rsidRDefault="00631096" w:rsidP="00631096">
      <w:pPr>
        <w:pStyle w:val="PL"/>
      </w:pPr>
      <w:r>
        <w:t xml:space="preserve">          type: integer</w:t>
      </w:r>
    </w:p>
    <w:p w14:paraId="00464013" w14:textId="77777777" w:rsidR="00631096" w:rsidRDefault="00631096" w:rsidP="00631096">
      <w:pPr>
        <w:pStyle w:val="PL"/>
      </w:pPr>
      <w:r>
        <w:t xml:space="preserve">        nfStorageUsage:</w:t>
      </w:r>
    </w:p>
    <w:p w14:paraId="2214BC92" w14:textId="77777777" w:rsidR="00631096" w:rsidRDefault="00631096" w:rsidP="00631096">
      <w:pPr>
        <w:pStyle w:val="PL"/>
      </w:pPr>
      <w:r>
        <w:t xml:space="preserve">          type: integer</w:t>
      </w:r>
    </w:p>
    <w:p w14:paraId="1092F234" w14:textId="77777777" w:rsidR="00631096" w:rsidRDefault="00631096" w:rsidP="00631096">
      <w:pPr>
        <w:pStyle w:val="PL"/>
      </w:pPr>
      <w:r>
        <w:t xml:space="preserve">        nfLoadLevelAverage:</w:t>
      </w:r>
    </w:p>
    <w:p w14:paraId="7062697D" w14:textId="77777777" w:rsidR="00631096" w:rsidRDefault="00631096" w:rsidP="00631096">
      <w:pPr>
        <w:pStyle w:val="PL"/>
      </w:pPr>
      <w:r>
        <w:t xml:space="preserve">          type: integer</w:t>
      </w:r>
    </w:p>
    <w:p w14:paraId="0A75CDE2" w14:textId="77777777" w:rsidR="00631096" w:rsidRDefault="00631096" w:rsidP="00631096">
      <w:pPr>
        <w:pStyle w:val="PL"/>
      </w:pPr>
      <w:r>
        <w:t xml:space="preserve">        nfLoadLevelpeak:</w:t>
      </w:r>
    </w:p>
    <w:p w14:paraId="6468191D" w14:textId="77777777" w:rsidR="00631096" w:rsidRDefault="00631096" w:rsidP="00631096">
      <w:pPr>
        <w:pStyle w:val="PL"/>
      </w:pPr>
      <w:r>
        <w:t xml:space="preserve">          type: integer</w:t>
      </w:r>
    </w:p>
    <w:p w14:paraId="0898485A" w14:textId="77777777" w:rsidR="00631096" w:rsidRDefault="00631096" w:rsidP="00631096">
      <w:pPr>
        <w:pStyle w:val="PL"/>
      </w:pPr>
      <w:r>
        <w:t xml:space="preserve">        nfLoadAvgInAoi:</w:t>
      </w:r>
    </w:p>
    <w:p w14:paraId="551C5DDD" w14:textId="77777777" w:rsidR="00631096" w:rsidRDefault="00631096" w:rsidP="00631096">
      <w:pPr>
        <w:pStyle w:val="PL"/>
      </w:pPr>
      <w:r>
        <w:t xml:space="preserve">          type: integer</w:t>
      </w:r>
    </w:p>
    <w:p w14:paraId="3C49D7D4" w14:textId="77777777" w:rsidR="00631096" w:rsidRDefault="00631096" w:rsidP="00631096">
      <w:pPr>
        <w:pStyle w:val="PL"/>
      </w:pPr>
      <w:r>
        <w:t xml:space="preserve">        snssai:</w:t>
      </w:r>
    </w:p>
    <w:p w14:paraId="77E9B31C" w14:textId="77777777" w:rsidR="00631096" w:rsidRDefault="00631096" w:rsidP="00631096">
      <w:pPr>
        <w:pStyle w:val="PL"/>
      </w:pPr>
      <w:r>
        <w:t xml:space="preserve">          $ref: 'TS29571_CommonData.yaml#/components/schemas/Snssai'</w:t>
      </w:r>
    </w:p>
    <w:p w14:paraId="5B8923DE" w14:textId="77777777" w:rsidR="00631096" w:rsidRDefault="00631096" w:rsidP="00631096">
      <w:pPr>
        <w:pStyle w:val="PL"/>
      </w:pPr>
      <w:r>
        <w:t xml:space="preserve">        confidence:</w:t>
      </w:r>
    </w:p>
    <w:p w14:paraId="3731EEAA" w14:textId="77777777" w:rsidR="00631096" w:rsidRDefault="00631096" w:rsidP="00631096">
      <w:pPr>
        <w:pStyle w:val="PL"/>
      </w:pPr>
      <w:r>
        <w:t xml:space="preserve">          $ref: 'TS29571_CommonData.yaml#/components/schemas/Uinteger'</w:t>
      </w:r>
    </w:p>
    <w:p w14:paraId="119DC2A2" w14:textId="77777777" w:rsidR="00631096" w:rsidRDefault="00631096" w:rsidP="00631096">
      <w:pPr>
        <w:pStyle w:val="PL"/>
      </w:pPr>
      <w:r>
        <w:t xml:space="preserve">      allOf:</w:t>
      </w:r>
    </w:p>
    <w:p w14:paraId="6C407047" w14:textId="77777777" w:rsidR="00631096" w:rsidRDefault="00631096" w:rsidP="00631096">
      <w:pPr>
        <w:pStyle w:val="PL"/>
      </w:pPr>
      <w:r>
        <w:t xml:space="preserve">        - required: [nfType]</w:t>
      </w:r>
    </w:p>
    <w:p w14:paraId="7F20532B" w14:textId="77777777" w:rsidR="00631096" w:rsidRDefault="00631096" w:rsidP="00631096">
      <w:pPr>
        <w:pStyle w:val="PL"/>
      </w:pPr>
      <w:r>
        <w:t xml:space="preserve">        - required: [nfInstanceId]</w:t>
      </w:r>
    </w:p>
    <w:p w14:paraId="162390BC" w14:textId="77777777" w:rsidR="00631096" w:rsidRDefault="00631096" w:rsidP="00631096">
      <w:pPr>
        <w:pStyle w:val="PL"/>
      </w:pPr>
      <w:r>
        <w:t xml:space="preserve">        - anyOf:</w:t>
      </w:r>
    </w:p>
    <w:p w14:paraId="6D74365D" w14:textId="77777777" w:rsidR="00631096" w:rsidRDefault="00631096" w:rsidP="00631096">
      <w:pPr>
        <w:pStyle w:val="PL"/>
      </w:pPr>
      <w:r>
        <w:t xml:space="preserve">          - required: [nfStatus]</w:t>
      </w:r>
    </w:p>
    <w:p w14:paraId="1E568539" w14:textId="77777777" w:rsidR="00631096" w:rsidRDefault="00631096" w:rsidP="00631096">
      <w:pPr>
        <w:pStyle w:val="PL"/>
      </w:pPr>
      <w:r>
        <w:t xml:space="preserve">          - required: [nfCpuUsage]</w:t>
      </w:r>
    </w:p>
    <w:p w14:paraId="7841A3DC" w14:textId="77777777" w:rsidR="00631096" w:rsidRDefault="00631096" w:rsidP="00631096">
      <w:pPr>
        <w:pStyle w:val="PL"/>
      </w:pPr>
      <w:r>
        <w:t xml:space="preserve">          - required: [nfMemoryUsage]</w:t>
      </w:r>
    </w:p>
    <w:p w14:paraId="09382C0E" w14:textId="77777777" w:rsidR="00631096" w:rsidRDefault="00631096" w:rsidP="00631096">
      <w:pPr>
        <w:pStyle w:val="PL"/>
      </w:pPr>
      <w:r>
        <w:t xml:space="preserve">          - required: [nfStorageUsage]</w:t>
      </w:r>
    </w:p>
    <w:p w14:paraId="4AFED5C0" w14:textId="77777777" w:rsidR="00631096" w:rsidRDefault="00631096" w:rsidP="00631096">
      <w:pPr>
        <w:pStyle w:val="PL"/>
      </w:pPr>
      <w:r>
        <w:t xml:space="preserve">          - required: [nfLoadLevelAverage]</w:t>
      </w:r>
    </w:p>
    <w:p w14:paraId="2D5AF739" w14:textId="77777777" w:rsidR="00631096" w:rsidRDefault="00631096" w:rsidP="00631096">
      <w:pPr>
        <w:pStyle w:val="PL"/>
      </w:pPr>
      <w:r>
        <w:t xml:space="preserve">          - required: [nfLoadLevelPeak]</w:t>
      </w:r>
    </w:p>
    <w:p w14:paraId="15CB22B2" w14:textId="77777777" w:rsidR="00631096" w:rsidRDefault="00631096" w:rsidP="00631096">
      <w:pPr>
        <w:pStyle w:val="PL"/>
      </w:pPr>
    </w:p>
    <w:p w14:paraId="2CFECA1A" w14:textId="77777777" w:rsidR="00631096" w:rsidRDefault="00631096" w:rsidP="00631096">
      <w:pPr>
        <w:pStyle w:val="PL"/>
      </w:pPr>
      <w:r>
        <w:t xml:space="preserve">    NfStatus:</w:t>
      </w:r>
    </w:p>
    <w:p w14:paraId="459C0D34" w14:textId="77777777" w:rsidR="00631096" w:rsidRDefault="00631096" w:rsidP="00631096">
      <w:pPr>
        <w:pStyle w:val="PL"/>
      </w:pPr>
      <w:r>
        <w:t xml:space="preserve">      description: Contains the percentage of time spent on various NF states.</w:t>
      </w:r>
    </w:p>
    <w:p w14:paraId="0EB361DB" w14:textId="77777777" w:rsidR="00631096" w:rsidRDefault="00631096" w:rsidP="00631096">
      <w:pPr>
        <w:pStyle w:val="PL"/>
      </w:pPr>
      <w:r>
        <w:lastRenderedPageBreak/>
        <w:t xml:space="preserve">      type: object</w:t>
      </w:r>
    </w:p>
    <w:p w14:paraId="12BDB97F" w14:textId="77777777" w:rsidR="00631096" w:rsidRDefault="00631096" w:rsidP="00631096">
      <w:pPr>
        <w:pStyle w:val="PL"/>
      </w:pPr>
      <w:r>
        <w:t xml:space="preserve">      properties:</w:t>
      </w:r>
    </w:p>
    <w:p w14:paraId="1381F3B0" w14:textId="77777777" w:rsidR="00631096" w:rsidRDefault="00631096" w:rsidP="00631096">
      <w:pPr>
        <w:pStyle w:val="PL"/>
      </w:pPr>
      <w:r>
        <w:t xml:space="preserve">        statusRegistered:</w:t>
      </w:r>
    </w:p>
    <w:p w14:paraId="7B6E6367" w14:textId="77777777" w:rsidR="00631096" w:rsidRDefault="00631096" w:rsidP="00631096">
      <w:pPr>
        <w:pStyle w:val="PL"/>
      </w:pPr>
      <w:r>
        <w:t xml:space="preserve">          $ref: 'TS29571_CommonData.yaml#/components/schemas/SamplingRatio'</w:t>
      </w:r>
    </w:p>
    <w:p w14:paraId="54E856A9" w14:textId="77777777" w:rsidR="00631096" w:rsidRDefault="00631096" w:rsidP="00631096">
      <w:pPr>
        <w:pStyle w:val="PL"/>
      </w:pPr>
      <w:r>
        <w:t xml:space="preserve">        statusUnregistered:</w:t>
      </w:r>
    </w:p>
    <w:p w14:paraId="70516F21" w14:textId="77777777" w:rsidR="00631096" w:rsidRDefault="00631096" w:rsidP="00631096">
      <w:pPr>
        <w:pStyle w:val="PL"/>
      </w:pPr>
      <w:r>
        <w:t xml:space="preserve">          $ref: 'TS29571_CommonData.yaml#/components/schemas/SamplingRatio'</w:t>
      </w:r>
    </w:p>
    <w:p w14:paraId="7F2127BE" w14:textId="77777777" w:rsidR="00631096" w:rsidRDefault="00631096" w:rsidP="00631096">
      <w:pPr>
        <w:pStyle w:val="PL"/>
      </w:pPr>
      <w:r>
        <w:t xml:space="preserve">        statusUndiscoverable:</w:t>
      </w:r>
    </w:p>
    <w:p w14:paraId="35FE8D73" w14:textId="77777777" w:rsidR="00631096" w:rsidRDefault="00631096" w:rsidP="00631096">
      <w:pPr>
        <w:pStyle w:val="PL"/>
      </w:pPr>
      <w:r>
        <w:t xml:space="preserve">          $ref: 'TS29571_CommonData.yaml#/components/schemas/SamplingRatio'</w:t>
      </w:r>
    </w:p>
    <w:p w14:paraId="01853E23" w14:textId="77777777" w:rsidR="00631096" w:rsidRDefault="00631096" w:rsidP="00631096">
      <w:pPr>
        <w:pStyle w:val="PL"/>
      </w:pPr>
      <w:r>
        <w:t xml:space="preserve">      anyOf:</w:t>
      </w:r>
    </w:p>
    <w:p w14:paraId="6FAD7185" w14:textId="77777777" w:rsidR="00631096" w:rsidRDefault="00631096" w:rsidP="00631096">
      <w:pPr>
        <w:pStyle w:val="PL"/>
      </w:pPr>
      <w:r>
        <w:t xml:space="preserve">        - required: [statusRegistered]</w:t>
      </w:r>
    </w:p>
    <w:p w14:paraId="6BE8ECFB" w14:textId="77777777" w:rsidR="00631096" w:rsidRDefault="00631096" w:rsidP="00631096">
      <w:pPr>
        <w:pStyle w:val="PL"/>
      </w:pPr>
      <w:r>
        <w:t xml:space="preserve">        - required: [statusUnregistered]</w:t>
      </w:r>
    </w:p>
    <w:p w14:paraId="61D853B1" w14:textId="77777777" w:rsidR="00631096" w:rsidRDefault="00631096" w:rsidP="00631096">
      <w:pPr>
        <w:pStyle w:val="PL"/>
      </w:pPr>
      <w:r>
        <w:t xml:space="preserve">        - required: [statusUndiscoverable]</w:t>
      </w:r>
    </w:p>
    <w:p w14:paraId="430F868A" w14:textId="77777777" w:rsidR="00631096" w:rsidRDefault="00631096" w:rsidP="00631096">
      <w:pPr>
        <w:pStyle w:val="PL"/>
      </w:pPr>
    </w:p>
    <w:p w14:paraId="45A942C9" w14:textId="77777777" w:rsidR="00631096" w:rsidRDefault="00631096" w:rsidP="00631096">
      <w:pPr>
        <w:pStyle w:val="PL"/>
      </w:pPr>
      <w:r>
        <w:t xml:space="preserve">    AnySlice:</w:t>
      </w:r>
    </w:p>
    <w:p w14:paraId="0973ED05" w14:textId="77777777" w:rsidR="00631096" w:rsidRDefault="00631096" w:rsidP="00631096">
      <w:pPr>
        <w:pStyle w:val="PL"/>
      </w:pPr>
      <w:r>
        <w:t xml:space="preserve">      type: boolean</w:t>
      </w:r>
    </w:p>
    <w:p w14:paraId="3F587DAE" w14:textId="77777777" w:rsidR="00631096" w:rsidRDefault="00631096" w:rsidP="00631096">
      <w:pPr>
        <w:pStyle w:val="PL"/>
      </w:pPr>
      <w:r>
        <w:t xml:space="preserve">      description: &gt;</w:t>
      </w:r>
    </w:p>
    <w:p w14:paraId="40DA6423" w14:textId="77777777" w:rsidR="00631096" w:rsidRDefault="00631096" w:rsidP="00631096">
      <w:pPr>
        <w:pStyle w:val="PL"/>
      </w:pPr>
      <w:r>
        <w:t xml:space="preserve">        "false" represents not applicable for all slices. "true" represents applicable for all slices.</w:t>
      </w:r>
    </w:p>
    <w:p w14:paraId="15406A16" w14:textId="77777777" w:rsidR="00631096" w:rsidRDefault="00631096" w:rsidP="00631096">
      <w:pPr>
        <w:pStyle w:val="PL"/>
      </w:pPr>
    </w:p>
    <w:p w14:paraId="63327986" w14:textId="77777777" w:rsidR="00631096" w:rsidRDefault="00631096" w:rsidP="00631096">
      <w:pPr>
        <w:pStyle w:val="PL"/>
      </w:pPr>
      <w:r>
        <w:t xml:space="preserve">    LoadLevelInformation:</w:t>
      </w:r>
    </w:p>
    <w:p w14:paraId="226CF7FA" w14:textId="77777777" w:rsidR="00631096" w:rsidRDefault="00631096" w:rsidP="00631096">
      <w:pPr>
        <w:pStyle w:val="PL"/>
      </w:pPr>
      <w:r>
        <w:t xml:space="preserve">      type: integer</w:t>
      </w:r>
    </w:p>
    <w:p w14:paraId="4971F3AF" w14:textId="77777777" w:rsidR="00631096" w:rsidRDefault="00631096" w:rsidP="00631096">
      <w:pPr>
        <w:pStyle w:val="PL"/>
      </w:pPr>
      <w:r>
        <w:t xml:space="preserve">      description: &gt;</w:t>
      </w:r>
    </w:p>
    <w:p w14:paraId="339E4D74" w14:textId="77777777" w:rsidR="00631096" w:rsidRDefault="00631096" w:rsidP="00631096">
      <w:pPr>
        <w:pStyle w:val="PL"/>
      </w:pPr>
      <w:r>
        <w:t xml:space="preserve">        Load level information of the network slice and the optionally associated network slice</w:t>
      </w:r>
    </w:p>
    <w:p w14:paraId="5B0E1C8D" w14:textId="77777777" w:rsidR="00631096" w:rsidRDefault="00631096" w:rsidP="00631096">
      <w:pPr>
        <w:pStyle w:val="PL"/>
      </w:pPr>
      <w:r>
        <w:t xml:space="preserve">        instance.</w:t>
      </w:r>
    </w:p>
    <w:p w14:paraId="476A3D04" w14:textId="77777777" w:rsidR="00631096" w:rsidRDefault="00631096" w:rsidP="00631096">
      <w:pPr>
        <w:pStyle w:val="PL"/>
      </w:pPr>
    </w:p>
    <w:p w14:paraId="51B39C97" w14:textId="77777777" w:rsidR="00631096" w:rsidRDefault="00631096" w:rsidP="00631096">
      <w:pPr>
        <w:pStyle w:val="PL"/>
      </w:pPr>
      <w:r>
        <w:t xml:space="preserve">    AbnormalBehaviour:</w:t>
      </w:r>
    </w:p>
    <w:p w14:paraId="728B3A66" w14:textId="77777777" w:rsidR="00631096" w:rsidRDefault="00631096" w:rsidP="00631096">
      <w:pPr>
        <w:pStyle w:val="PL"/>
      </w:pPr>
      <w:r>
        <w:t xml:space="preserve">      description: Represents the abnormal behaviour information.</w:t>
      </w:r>
    </w:p>
    <w:p w14:paraId="624C4A52" w14:textId="77777777" w:rsidR="00631096" w:rsidRDefault="00631096" w:rsidP="00631096">
      <w:pPr>
        <w:pStyle w:val="PL"/>
      </w:pPr>
      <w:r>
        <w:t xml:space="preserve">      type: object</w:t>
      </w:r>
    </w:p>
    <w:p w14:paraId="23CC21F4" w14:textId="77777777" w:rsidR="00631096" w:rsidRDefault="00631096" w:rsidP="00631096">
      <w:pPr>
        <w:pStyle w:val="PL"/>
      </w:pPr>
      <w:r>
        <w:t xml:space="preserve">      properties:</w:t>
      </w:r>
    </w:p>
    <w:p w14:paraId="693F5246" w14:textId="77777777" w:rsidR="00631096" w:rsidRDefault="00631096" w:rsidP="00631096">
      <w:pPr>
        <w:pStyle w:val="PL"/>
      </w:pPr>
      <w:r>
        <w:t xml:space="preserve">        supis:</w:t>
      </w:r>
    </w:p>
    <w:p w14:paraId="3D442FF5" w14:textId="77777777" w:rsidR="00631096" w:rsidRDefault="00631096" w:rsidP="00631096">
      <w:pPr>
        <w:pStyle w:val="PL"/>
      </w:pPr>
      <w:r>
        <w:t xml:space="preserve">          type: array</w:t>
      </w:r>
    </w:p>
    <w:p w14:paraId="7BF08C63" w14:textId="77777777" w:rsidR="00631096" w:rsidRDefault="00631096" w:rsidP="00631096">
      <w:pPr>
        <w:pStyle w:val="PL"/>
      </w:pPr>
      <w:r>
        <w:t xml:space="preserve">          items:</w:t>
      </w:r>
    </w:p>
    <w:p w14:paraId="5646AF9E" w14:textId="77777777" w:rsidR="00631096" w:rsidRDefault="00631096" w:rsidP="00631096">
      <w:pPr>
        <w:pStyle w:val="PL"/>
      </w:pPr>
      <w:r>
        <w:t xml:space="preserve">            $ref: 'TS29571_CommonData.yaml#/components/schemas/Supi'</w:t>
      </w:r>
    </w:p>
    <w:p w14:paraId="70CC31C3" w14:textId="77777777" w:rsidR="00631096" w:rsidRDefault="00631096" w:rsidP="00631096">
      <w:pPr>
        <w:pStyle w:val="PL"/>
      </w:pPr>
      <w:r>
        <w:t xml:space="preserve">          minItems: 1</w:t>
      </w:r>
    </w:p>
    <w:p w14:paraId="649DFF39" w14:textId="77777777" w:rsidR="00631096" w:rsidRDefault="00631096" w:rsidP="00631096">
      <w:pPr>
        <w:pStyle w:val="PL"/>
      </w:pPr>
      <w:r>
        <w:t xml:space="preserve">        excep:</w:t>
      </w:r>
    </w:p>
    <w:p w14:paraId="1C551170" w14:textId="77777777" w:rsidR="00631096" w:rsidRDefault="00631096" w:rsidP="00631096">
      <w:pPr>
        <w:pStyle w:val="PL"/>
      </w:pPr>
      <w:r>
        <w:t xml:space="preserve">          $ref: '#/components/schemas/Exception'</w:t>
      </w:r>
    </w:p>
    <w:p w14:paraId="068AC677" w14:textId="77777777" w:rsidR="00631096" w:rsidRDefault="00631096" w:rsidP="00631096">
      <w:pPr>
        <w:pStyle w:val="PL"/>
      </w:pPr>
      <w:r>
        <w:t xml:space="preserve">        dnn:</w:t>
      </w:r>
    </w:p>
    <w:p w14:paraId="14EC6F5E" w14:textId="77777777" w:rsidR="00631096" w:rsidRDefault="00631096" w:rsidP="00631096">
      <w:pPr>
        <w:pStyle w:val="PL"/>
      </w:pPr>
      <w:r>
        <w:t xml:space="preserve">          $ref: 'TS29571_CommonData.yaml#/components/schemas/Dnn'</w:t>
      </w:r>
    </w:p>
    <w:p w14:paraId="4D791C19" w14:textId="77777777" w:rsidR="00631096" w:rsidRDefault="00631096" w:rsidP="00631096">
      <w:pPr>
        <w:pStyle w:val="PL"/>
      </w:pPr>
      <w:r>
        <w:t xml:space="preserve">        snssai:</w:t>
      </w:r>
    </w:p>
    <w:p w14:paraId="3A37D8B4" w14:textId="77777777" w:rsidR="00631096" w:rsidRDefault="00631096" w:rsidP="00631096">
      <w:pPr>
        <w:pStyle w:val="PL"/>
      </w:pPr>
      <w:r>
        <w:t xml:space="preserve">          $ref: 'TS29571_CommonData.yaml#/components/schemas/Snssai'</w:t>
      </w:r>
    </w:p>
    <w:p w14:paraId="0B814145" w14:textId="77777777" w:rsidR="00631096" w:rsidRDefault="00631096" w:rsidP="00631096">
      <w:pPr>
        <w:pStyle w:val="PL"/>
      </w:pPr>
      <w:r>
        <w:t xml:space="preserve">        ratio:</w:t>
      </w:r>
    </w:p>
    <w:p w14:paraId="78B1994D" w14:textId="77777777" w:rsidR="00631096" w:rsidRDefault="00631096" w:rsidP="00631096">
      <w:pPr>
        <w:pStyle w:val="PL"/>
      </w:pPr>
      <w:r>
        <w:t xml:space="preserve">          $ref: 'TS29571_CommonData.yaml#/components/schemas/SamplingRatio'</w:t>
      </w:r>
    </w:p>
    <w:p w14:paraId="505329BD" w14:textId="77777777" w:rsidR="00631096" w:rsidRDefault="00631096" w:rsidP="00631096">
      <w:pPr>
        <w:pStyle w:val="PL"/>
      </w:pPr>
      <w:r>
        <w:t xml:space="preserve">        confidence:</w:t>
      </w:r>
    </w:p>
    <w:p w14:paraId="217520C9" w14:textId="77777777" w:rsidR="00631096" w:rsidRDefault="00631096" w:rsidP="00631096">
      <w:pPr>
        <w:pStyle w:val="PL"/>
      </w:pPr>
      <w:r>
        <w:t xml:space="preserve">          $ref: 'TS29571_CommonData.yaml#/components/schemas/Uinteger'</w:t>
      </w:r>
    </w:p>
    <w:p w14:paraId="257792CB" w14:textId="77777777" w:rsidR="00631096" w:rsidRDefault="00631096" w:rsidP="00631096">
      <w:pPr>
        <w:pStyle w:val="PL"/>
      </w:pPr>
      <w:r>
        <w:t xml:space="preserve">        addtMeasInfo:</w:t>
      </w:r>
    </w:p>
    <w:p w14:paraId="77472C11" w14:textId="77777777" w:rsidR="00631096" w:rsidRDefault="00631096" w:rsidP="00631096">
      <w:pPr>
        <w:pStyle w:val="PL"/>
      </w:pPr>
      <w:r>
        <w:t xml:space="preserve">          $ref: '#/components/schemas/AdditionalMeasurement'</w:t>
      </w:r>
    </w:p>
    <w:p w14:paraId="00727C78" w14:textId="77777777" w:rsidR="00631096" w:rsidRDefault="00631096" w:rsidP="00631096">
      <w:pPr>
        <w:pStyle w:val="PL"/>
      </w:pPr>
      <w:r>
        <w:t xml:space="preserve">      required:</w:t>
      </w:r>
    </w:p>
    <w:p w14:paraId="431DB779" w14:textId="77777777" w:rsidR="00631096" w:rsidRDefault="00631096" w:rsidP="00631096">
      <w:pPr>
        <w:pStyle w:val="PL"/>
      </w:pPr>
      <w:r>
        <w:t xml:space="preserve">        - excep</w:t>
      </w:r>
    </w:p>
    <w:p w14:paraId="6614796B" w14:textId="77777777" w:rsidR="00631096" w:rsidRDefault="00631096" w:rsidP="00631096">
      <w:pPr>
        <w:pStyle w:val="PL"/>
      </w:pPr>
    </w:p>
    <w:p w14:paraId="3A82E8B8" w14:textId="77777777" w:rsidR="00631096" w:rsidRDefault="00631096" w:rsidP="00631096">
      <w:pPr>
        <w:pStyle w:val="PL"/>
      </w:pPr>
      <w:r>
        <w:t xml:space="preserve">    Exception:</w:t>
      </w:r>
    </w:p>
    <w:p w14:paraId="4B26B56F" w14:textId="77777777" w:rsidR="00631096" w:rsidRDefault="00631096" w:rsidP="00631096">
      <w:pPr>
        <w:pStyle w:val="PL"/>
      </w:pPr>
      <w:r>
        <w:t xml:space="preserve">      description: Represents the Exception information.</w:t>
      </w:r>
    </w:p>
    <w:p w14:paraId="270B2DF4" w14:textId="77777777" w:rsidR="00631096" w:rsidRDefault="00631096" w:rsidP="00631096">
      <w:pPr>
        <w:pStyle w:val="PL"/>
      </w:pPr>
      <w:r>
        <w:t xml:space="preserve">      type: object</w:t>
      </w:r>
    </w:p>
    <w:p w14:paraId="72EEC02E" w14:textId="77777777" w:rsidR="00631096" w:rsidRDefault="00631096" w:rsidP="00631096">
      <w:pPr>
        <w:pStyle w:val="PL"/>
      </w:pPr>
      <w:r>
        <w:t xml:space="preserve">      properties:</w:t>
      </w:r>
    </w:p>
    <w:p w14:paraId="4C4F9D0C" w14:textId="77777777" w:rsidR="00631096" w:rsidRDefault="00631096" w:rsidP="00631096">
      <w:pPr>
        <w:pStyle w:val="PL"/>
      </w:pPr>
      <w:r>
        <w:t xml:space="preserve">        excepId:</w:t>
      </w:r>
    </w:p>
    <w:p w14:paraId="2548A469" w14:textId="77777777" w:rsidR="00631096" w:rsidRDefault="00631096" w:rsidP="00631096">
      <w:pPr>
        <w:pStyle w:val="PL"/>
      </w:pPr>
      <w:r>
        <w:t xml:space="preserve">          $ref: '#/components/schemas/ExceptionId'</w:t>
      </w:r>
    </w:p>
    <w:p w14:paraId="6ED81BD2" w14:textId="77777777" w:rsidR="00631096" w:rsidRDefault="00631096" w:rsidP="00631096">
      <w:pPr>
        <w:pStyle w:val="PL"/>
      </w:pPr>
      <w:r>
        <w:t xml:space="preserve">        excepLevel:</w:t>
      </w:r>
    </w:p>
    <w:p w14:paraId="73B032A9" w14:textId="77777777" w:rsidR="00631096" w:rsidRDefault="00631096" w:rsidP="00631096">
      <w:pPr>
        <w:pStyle w:val="PL"/>
      </w:pPr>
      <w:r>
        <w:t xml:space="preserve">          type: integer</w:t>
      </w:r>
    </w:p>
    <w:p w14:paraId="49946279" w14:textId="77777777" w:rsidR="00631096" w:rsidRDefault="00631096" w:rsidP="00631096">
      <w:pPr>
        <w:pStyle w:val="PL"/>
      </w:pPr>
      <w:r>
        <w:t xml:space="preserve">        excepTrend:</w:t>
      </w:r>
    </w:p>
    <w:p w14:paraId="5C929725" w14:textId="77777777" w:rsidR="00631096" w:rsidRDefault="00631096" w:rsidP="00631096">
      <w:pPr>
        <w:pStyle w:val="PL"/>
      </w:pPr>
      <w:r>
        <w:t xml:space="preserve">          $ref: '#/components/schemas/ExceptionTrend'</w:t>
      </w:r>
    </w:p>
    <w:p w14:paraId="7EBD4273" w14:textId="77777777" w:rsidR="00631096" w:rsidRDefault="00631096" w:rsidP="00631096">
      <w:pPr>
        <w:pStyle w:val="PL"/>
      </w:pPr>
      <w:r>
        <w:t xml:space="preserve">      required:</w:t>
      </w:r>
    </w:p>
    <w:p w14:paraId="3DAB3814" w14:textId="77777777" w:rsidR="00631096" w:rsidRDefault="00631096" w:rsidP="00631096">
      <w:pPr>
        <w:pStyle w:val="PL"/>
      </w:pPr>
      <w:r>
        <w:t xml:space="preserve">        - excepId</w:t>
      </w:r>
    </w:p>
    <w:p w14:paraId="6C932C4F" w14:textId="77777777" w:rsidR="00631096" w:rsidRDefault="00631096" w:rsidP="00631096">
      <w:pPr>
        <w:pStyle w:val="PL"/>
      </w:pPr>
    </w:p>
    <w:p w14:paraId="6517B2C1" w14:textId="77777777" w:rsidR="00631096" w:rsidRDefault="00631096" w:rsidP="00631096">
      <w:pPr>
        <w:pStyle w:val="PL"/>
      </w:pPr>
      <w:r>
        <w:t xml:space="preserve">    AdditionalMeasurement:</w:t>
      </w:r>
    </w:p>
    <w:p w14:paraId="59319138" w14:textId="77777777" w:rsidR="00631096" w:rsidRDefault="00631096" w:rsidP="00631096">
      <w:pPr>
        <w:pStyle w:val="PL"/>
      </w:pPr>
      <w:r>
        <w:t xml:space="preserve">      description: Represents additional measurement information.</w:t>
      </w:r>
    </w:p>
    <w:p w14:paraId="5D9CFBE4" w14:textId="77777777" w:rsidR="00631096" w:rsidRDefault="00631096" w:rsidP="00631096">
      <w:pPr>
        <w:pStyle w:val="PL"/>
      </w:pPr>
      <w:r>
        <w:t xml:space="preserve">      type: object</w:t>
      </w:r>
    </w:p>
    <w:p w14:paraId="6A783EE7" w14:textId="77777777" w:rsidR="00631096" w:rsidRDefault="00631096" w:rsidP="00631096">
      <w:pPr>
        <w:pStyle w:val="PL"/>
      </w:pPr>
      <w:r>
        <w:t xml:space="preserve">      properties:</w:t>
      </w:r>
    </w:p>
    <w:p w14:paraId="22122565" w14:textId="77777777" w:rsidR="00631096" w:rsidRDefault="00631096" w:rsidP="00631096">
      <w:pPr>
        <w:pStyle w:val="PL"/>
      </w:pPr>
      <w:r>
        <w:t xml:space="preserve">        unexpLoc:</w:t>
      </w:r>
    </w:p>
    <w:p w14:paraId="2D3168BD" w14:textId="77777777" w:rsidR="00631096" w:rsidRDefault="00631096" w:rsidP="00631096">
      <w:pPr>
        <w:pStyle w:val="PL"/>
      </w:pPr>
      <w:r>
        <w:t xml:space="preserve">          $ref: 'TS29554_Npcf_BDTPolicyControl.yaml#/components/schemas/NetworkAreaInfo'</w:t>
      </w:r>
    </w:p>
    <w:p w14:paraId="5B8BD45B" w14:textId="77777777" w:rsidR="00631096" w:rsidRDefault="00631096" w:rsidP="00631096">
      <w:pPr>
        <w:pStyle w:val="PL"/>
      </w:pPr>
      <w:r>
        <w:t xml:space="preserve">        unexpFlowTeps:</w:t>
      </w:r>
    </w:p>
    <w:p w14:paraId="1E5E7BA8" w14:textId="77777777" w:rsidR="00631096" w:rsidRDefault="00631096" w:rsidP="00631096">
      <w:pPr>
        <w:pStyle w:val="PL"/>
      </w:pPr>
      <w:r>
        <w:t xml:space="preserve">          type: array</w:t>
      </w:r>
    </w:p>
    <w:p w14:paraId="29BA9248" w14:textId="77777777" w:rsidR="00631096" w:rsidRDefault="00631096" w:rsidP="00631096">
      <w:pPr>
        <w:pStyle w:val="PL"/>
      </w:pPr>
      <w:r>
        <w:t xml:space="preserve">          items:</w:t>
      </w:r>
    </w:p>
    <w:p w14:paraId="758A9B1C" w14:textId="77777777" w:rsidR="00631096" w:rsidRDefault="00631096" w:rsidP="00631096">
      <w:pPr>
        <w:pStyle w:val="PL"/>
      </w:pPr>
      <w:r>
        <w:t xml:space="preserve">            $ref: '#/components/schemas/IpEthFlowDescription'</w:t>
      </w:r>
    </w:p>
    <w:p w14:paraId="616D81E6" w14:textId="77777777" w:rsidR="00631096" w:rsidRDefault="00631096" w:rsidP="00631096">
      <w:pPr>
        <w:pStyle w:val="PL"/>
      </w:pPr>
      <w:r>
        <w:t xml:space="preserve">          minItems: 1</w:t>
      </w:r>
    </w:p>
    <w:p w14:paraId="411D30CB" w14:textId="77777777" w:rsidR="00631096" w:rsidRDefault="00631096" w:rsidP="00631096">
      <w:pPr>
        <w:pStyle w:val="PL"/>
      </w:pPr>
      <w:r>
        <w:t xml:space="preserve">        unexpWakes:</w:t>
      </w:r>
    </w:p>
    <w:p w14:paraId="17E5A63A" w14:textId="77777777" w:rsidR="00631096" w:rsidRDefault="00631096" w:rsidP="00631096">
      <w:pPr>
        <w:pStyle w:val="PL"/>
      </w:pPr>
      <w:r>
        <w:t xml:space="preserve">          type: array</w:t>
      </w:r>
    </w:p>
    <w:p w14:paraId="6026C7AD" w14:textId="77777777" w:rsidR="00631096" w:rsidRDefault="00631096" w:rsidP="00631096">
      <w:pPr>
        <w:pStyle w:val="PL"/>
      </w:pPr>
      <w:r>
        <w:t xml:space="preserve">          items:</w:t>
      </w:r>
    </w:p>
    <w:p w14:paraId="4AC71210" w14:textId="77777777" w:rsidR="00631096" w:rsidRDefault="00631096" w:rsidP="00631096">
      <w:pPr>
        <w:pStyle w:val="PL"/>
      </w:pPr>
      <w:r>
        <w:t xml:space="preserve">            $ref: 'TS29571_CommonData.yaml#/components/schemas/DateTime'</w:t>
      </w:r>
    </w:p>
    <w:p w14:paraId="520CBDF6" w14:textId="77777777" w:rsidR="00631096" w:rsidRDefault="00631096" w:rsidP="00631096">
      <w:pPr>
        <w:pStyle w:val="PL"/>
      </w:pPr>
      <w:r>
        <w:t xml:space="preserve">          minItems: 1</w:t>
      </w:r>
    </w:p>
    <w:p w14:paraId="4DE07184" w14:textId="77777777" w:rsidR="00631096" w:rsidRDefault="00631096" w:rsidP="00631096">
      <w:pPr>
        <w:pStyle w:val="PL"/>
      </w:pPr>
      <w:r>
        <w:lastRenderedPageBreak/>
        <w:t xml:space="preserve">        ddosAttack:</w:t>
      </w:r>
    </w:p>
    <w:p w14:paraId="366FA50D" w14:textId="77777777" w:rsidR="00631096" w:rsidRDefault="00631096" w:rsidP="00631096">
      <w:pPr>
        <w:pStyle w:val="PL"/>
      </w:pPr>
      <w:r>
        <w:t xml:space="preserve">          $ref: '#/components/schemas/AddressList'</w:t>
      </w:r>
    </w:p>
    <w:p w14:paraId="741BC43A" w14:textId="77777777" w:rsidR="00631096" w:rsidRDefault="00631096" w:rsidP="00631096">
      <w:pPr>
        <w:pStyle w:val="PL"/>
      </w:pPr>
      <w:r>
        <w:t xml:space="preserve">        wrgDest:</w:t>
      </w:r>
    </w:p>
    <w:p w14:paraId="6843E379" w14:textId="77777777" w:rsidR="00631096" w:rsidRDefault="00631096" w:rsidP="00631096">
      <w:pPr>
        <w:pStyle w:val="PL"/>
      </w:pPr>
      <w:r>
        <w:t xml:space="preserve">          $ref: '#/components/schemas/AddressList'</w:t>
      </w:r>
    </w:p>
    <w:p w14:paraId="0F7A8349" w14:textId="77777777" w:rsidR="00631096" w:rsidRDefault="00631096" w:rsidP="00631096">
      <w:pPr>
        <w:pStyle w:val="PL"/>
      </w:pPr>
      <w:r>
        <w:t xml:space="preserve">        circums:</w:t>
      </w:r>
    </w:p>
    <w:p w14:paraId="6A0B3154" w14:textId="77777777" w:rsidR="00631096" w:rsidRDefault="00631096" w:rsidP="00631096">
      <w:pPr>
        <w:pStyle w:val="PL"/>
      </w:pPr>
      <w:r>
        <w:t xml:space="preserve">          type: array</w:t>
      </w:r>
    </w:p>
    <w:p w14:paraId="4A704AFE" w14:textId="77777777" w:rsidR="00631096" w:rsidRDefault="00631096" w:rsidP="00631096">
      <w:pPr>
        <w:pStyle w:val="PL"/>
      </w:pPr>
      <w:r>
        <w:t xml:space="preserve">          items:</w:t>
      </w:r>
    </w:p>
    <w:p w14:paraId="50F9C631" w14:textId="77777777" w:rsidR="00631096" w:rsidRDefault="00631096" w:rsidP="00631096">
      <w:pPr>
        <w:pStyle w:val="PL"/>
      </w:pPr>
      <w:r>
        <w:t xml:space="preserve">            $ref: '#/components/schemas/CircumstanceDescription'</w:t>
      </w:r>
    </w:p>
    <w:p w14:paraId="1935306D" w14:textId="77777777" w:rsidR="00631096" w:rsidRDefault="00631096" w:rsidP="00631096">
      <w:pPr>
        <w:pStyle w:val="PL"/>
      </w:pPr>
      <w:r>
        <w:t xml:space="preserve">          minItems: 1</w:t>
      </w:r>
    </w:p>
    <w:p w14:paraId="288F8B48" w14:textId="77777777" w:rsidR="00631096" w:rsidRDefault="00631096" w:rsidP="00631096">
      <w:pPr>
        <w:pStyle w:val="PL"/>
      </w:pPr>
    </w:p>
    <w:p w14:paraId="25DF2026" w14:textId="77777777" w:rsidR="00631096" w:rsidRDefault="00631096" w:rsidP="00631096">
      <w:pPr>
        <w:pStyle w:val="PL"/>
      </w:pPr>
      <w:r>
        <w:t xml:space="preserve">    IpEthFlowDescription:</w:t>
      </w:r>
    </w:p>
    <w:p w14:paraId="7BE12738" w14:textId="77777777" w:rsidR="00631096" w:rsidRDefault="00631096" w:rsidP="00631096">
      <w:pPr>
        <w:pStyle w:val="PL"/>
      </w:pPr>
      <w:r>
        <w:t xml:space="preserve">      description: Contains the description of an Uplink and/or Downlink Ethernet flow.</w:t>
      </w:r>
    </w:p>
    <w:p w14:paraId="07AA923F" w14:textId="77777777" w:rsidR="00631096" w:rsidRDefault="00631096" w:rsidP="00631096">
      <w:pPr>
        <w:pStyle w:val="PL"/>
      </w:pPr>
      <w:r>
        <w:t xml:space="preserve">      type: object</w:t>
      </w:r>
    </w:p>
    <w:p w14:paraId="35B93AF4" w14:textId="77777777" w:rsidR="00631096" w:rsidRDefault="00631096" w:rsidP="00631096">
      <w:pPr>
        <w:pStyle w:val="PL"/>
      </w:pPr>
      <w:r>
        <w:t xml:space="preserve">      properties:</w:t>
      </w:r>
    </w:p>
    <w:p w14:paraId="1E1761BC" w14:textId="77777777" w:rsidR="00631096" w:rsidRDefault="00631096" w:rsidP="00631096">
      <w:pPr>
        <w:pStyle w:val="PL"/>
      </w:pPr>
      <w:r>
        <w:t xml:space="preserve">        ipTrafficFilter:</w:t>
      </w:r>
    </w:p>
    <w:p w14:paraId="020D1A87" w14:textId="77777777" w:rsidR="00631096" w:rsidRDefault="00631096" w:rsidP="00631096">
      <w:pPr>
        <w:pStyle w:val="PL"/>
      </w:pPr>
      <w:r>
        <w:t xml:space="preserve">          $ref: 'TS29514_Npcf_PolicyAuthorization.yaml#/components/schemas/FlowDescription'</w:t>
      </w:r>
    </w:p>
    <w:p w14:paraId="4BBF6D7B" w14:textId="77777777" w:rsidR="00631096" w:rsidRDefault="00631096" w:rsidP="00631096">
      <w:pPr>
        <w:pStyle w:val="PL"/>
      </w:pPr>
      <w:r>
        <w:t xml:space="preserve">        ethTrafficFilter:</w:t>
      </w:r>
    </w:p>
    <w:p w14:paraId="09D7E99F" w14:textId="77777777" w:rsidR="00631096" w:rsidRDefault="00631096" w:rsidP="00631096">
      <w:pPr>
        <w:pStyle w:val="PL"/>
      </w:pPr>
      <w:r>
        <w:t xml:space="preserve">          $ref: 'TS29514_Npcf_PolicyAuthorization.yaml#/components/schemas/EthFlowDescription'</w:t>
      </w:r>
    </w:p>
    <w:p w14:paraId="3B2A2C63" w14:textId="77777777" w:rsidR="00631096" w:rsidRDefault="00631096" w:rsidP="00631096">
      <w:pPr>
        <w:pStyle w:val="PL"/>
      </w:pPr>
      <w:r>
        <w:t xml:space="preserve">      oneOf:</w:t>
      </w:r>
    </w:p>
    <w:p w14:paraId="5BF5B192" w14:textId="77777777" w:rsidR="00631096" w:rsidRDefault="00631096" w:rsidP="00631096">
      <w:pPr>
        <w:pStyle w:val="PL"/>
      </w:pPr>
      <w:r>
        <w:t xml:space="preserve">        - required: [ipTrafficFilter]</w:t>
      </w:r>
    </w:p>
    <w:p w14:paraId="7BAA258C" w14:textId="77777777" w:rsidR="00631096" w:rsidRDefault="00631096" w:rsidP="00631096">
      <w:pPr>
        <w:pStyle w:val="PL"/>
      </w:pPr>
      <w:r>
        <w:t xml:space="preserve">        - required: [ethTrafficFilter]</w:t>
      </w:r>
    </w:p>
    <w:p w14:paraId="496F6132" w14:textId="77777777" w:rsidR="00631096" w:rsidRDefault="00631096" w:rsidP="00631096">
      <w:pPr>
        <w:pStyle w:val="PL"/>
      </w:pPr>
    </w:p>
    <w:p w14:paraId="50F0A663" w14:textId="77777777" w:rsidR="00631096" w:rsidRDefault="00631096" w:rsidP="00631096">
      <w:pPr>
        <w:pStyle w:val="PL"/>
      </w:pPr>
      <w:r>
        <w:t xml:space="preserve">    AddressList:</w:t>
      </w:r>
    </w:p>
    <w:p w14:paraId="3B2BFB08" w14:textId="77777777" w:rsidR="00631096" w:rsidRDefault="00631096" w:rsidP="00631096">
      <w:pPr>
        <w:pStyle w:val="PL"/>
      </w:pPr>
      <w:r>
        <w:t xml:space="preserve">      description: Represents a list of IPv4 and/or IPv6 addresses.</w:t>
      </w:r>
    </w:p>
    <w:p w14:paraId="214A3E4C" w14:textId="77777777" w:rsidR="00631096" w:rsidRDefault="00631096" w:rsidP="00631096">
      <w:pPr>
        <w:pStyle w:val="PL"/>
      </w:pPr>
      <w:r>
        <w:t xml:space="preserve">      type: object</w:t>
      </w:r>
    </w:p>
    <w:p w14:paraId="38449BAA" w14:textId="77777777" w:rsidR="00631096" w:rsidRDefault="00631096" w:rsidP="00631096">
      <w:pPr>
        <w:pStyle w:val="PL"/>
      </w:pPr>
      <w:r>
        <w:t xml:space="preserve">      properties:</w:t>
      </w:r>
    </w:p>
    <w:p w14:paraId="3B14891F" w14:textId="77777777" w:rsidR="00631096" w:rsidRDefault="00631096" w:rsidP="00631096">
      <w:pPr>
        <w:pStyle w:val="PL"/>
      </w:pPr>
      <w:r>
        <w:t xml:space="preserve">        ipv4Addrs:</w:t>
      </w:r>
    </w:p>
    <w:p w14:paraId="1DDD453A" w14:textId="77777777" w:rsidR="00631096" w:rsidRDefault="00631096" w:rsidP="00631096">
      <w:pPr>
        <w:pStyle w:val="PL"/>
      </w:pPr>
      <w:r>
        <w:t xml:space="preserve">          type: array</w:t>
      </w:r>
    </w:p>
    <w:p w14:paraId="4CB5892D" w14:textId="77777777" w:rsidR="00631096" w:rsidRDefault="00631096" w:rsidP="00631096">
      <w:pPr>
        <w:pStyle w:val="PL"/>
      </w:pPr>
      <w:r>
        <w:t xml:space="preserve">          items:</w:t>
      </w:r>
    </w:p>
    <w:p w14:paraId="6B5C6BA5" w14:textId="77777777" w:rsidR="00631096" w:rsidRDefault="00631096" w:rsidP="00631096">
      <w:pPr>
        <w:pStyle w:val="PL"/>
      </w:pPr>
      <w:r>
        <w:t xml:space="preserve">            $ref: 'TS29571_CommonData.yaml#/components/schemas/Ipv4Addr'</w:t>
      </w:r>
    </w:p>
    <w:p w14:paraId="539A9326" w14:textId="77777777" w:rsidR="00631096" w:rsidRDefault="00631096" w:rsidP="00631096">
      <w:pPr>
        <w:pStyle w:val="PL"/>
      </w:pPr>
      <w:r>
        <w:t xml:space="preserve">          minItems: 1</w:t>
      </w:r>
    </w:p>
    <w:p w14:paraId="6C0BFC88" w14:textId="77777777" w:rsidR="00631096" w:rsidRDefault="00631096" w:rsidP="00631096">
      <w:pPr>
        <w:pStyle w:val="PL"/>
      </w:pPr>
      <w:r>
        <w:t xml:space="preserve">        ipv6Addrs:</w:t>
      </w:r>
    </w:p>
    <w:p w14:paraId="22E3E48B" w14:textId="77777777" w:rsidR="00631096" w:rsidRDefault="00631096" w:rsidP="00631096">
      <w:pPr>
        <w:pStyle w:val="PL"/>
      </w:pPr>
      <w:r>
        <w:t xml:space="preserve">          type: array</w:t>
      </w:r>
    </w:p>
    <w:p w14:paraId="1BC37B25" w14:textId="77777777" w:rsidR="00631096" w:rsidRDefault="00631096" w:rsidP="00631096">
      <w:pPr>
        <w:pStyle w:val="PL"/>
      </w:pPr>
      <w:r>
        <w:t xml:space="preserve">          items:</w:t>
      </w:r>
    </w:p>
    <w:p w14:paraId="3557FB55" w14:textId="77777777" w:rsidR="00631096" w:rsidRDefault="00631096" w:rsidP="00631096">
      <w:pPr>
        <w:pStyle w:val="PL"/>
      </w:pPr>
      <w:r>
        <w:t xml:space="preserve">            $ref: 'TS29571_CommonData.yaml#/components/schemas/Ipv6Addr'</w:t>
      </w:r>
    </w:p>
    <w:p w14:paraId="0B51AAE6" w14:textId="77777777" w:rsidR="00631096" w:rsidRDefault="00631096" w:rsidP="00631096">
      <w:pPr>
        <w:pStyle w:val="PL"/>
      </w:pPr>
      <w:r>
        <w:t xml:space="preserve">          minItems: 1</w:t>
      </w:r>
    </w:p>
    <w:p w14:paraId="5715E3D0" w14:textId="77777777" w:rsidR="00631096" w:rsidRDefault="00631096" w:rsidP="00631096">
      <w:pPr>
        <w:pStyle w:val="PL"/>
      </w:pPr>
    </w:p>
    <w:p w14:paraId="7DD18D7B" w14:textId="77777777" w:rsidR="00631096" w:rsidRDefault="00631096" w:rsidP="00631096">
      <w:pPr>
        <w:pStyle w:val="PL"/>
      </w:pPr>
      <w:r>
        <w:t xml:space="preserve">    CircumstanceDescription:</w:t>
      </w:r>
    </w:p>
    <w:p w14:paraId="6B2DAF9A" w14:textId="77777777" w:rsidR="00631096" w:rsidRDefault="00631096" w:rsidP="00631096">
      <w:pPr>
        <w:pStyle w:val="PL"/>
      </w:pPr>
      <w:r>
        <w:t xml:space="preserve">      description: Contains the description of a circumstance.</w:t>
      </w:r>
    </w:p>
    <w:p w14:paraId="52B693F7" w14:textId="77777777" w:rsidR="00631096" w:rsidRDefault="00631096" w:rsidP="00631096">
      <w:pPr>
        <w:pStyle w:val="PL"/>
      </w:pPr>
      <w:r>
        <w:t xml:space="preserve">      type: object</w:t>
      </w:r>
    </w:p>
    <w:p w14:paraId="41574FA9" w14:textId="77777777" w:rsidR="00631096" w:rsidRDefault="00631096" w:rsidP="00631096">
      <w:pPr>
        <w:pStyle w:val="PL"/>
      </w:pPr>
      <w:r>
        <w:t xml:space="preserve">      properties:</w:t>
      </w:r>
    </w:p>
    <w:p w14:paraId="4D97D392" w14:textId="77777777" w:rsidR="00631096" w:rsidRDefault="00631096" w:rsidP="00631096">
      <w:pPr>
        <w:pStyle w:val="PL"/>
      </w:pPr>
      <w:r>
        <w:t xml:space="preserve">        freq:</w:t>
      </w:r>
    </w:p>
    <w:p w14:paraId="549C6553" w14:textId="77777777" w:rsidR="00631096" w:rsidRDefault="00631096" w:rsidP="00631096">
      <w:pPr>
        <w:pStyle w:val="PL"/>
      </w:pPr>
      <w:r>
        <w:t xml:space="preserve">          $ref: 'TS29571_CommonData.yaml#/components/schemas/Float'</w:t>
      </w:r>
    </w:p>
    <w:p w14:paraId="0EE80077" w14:textId="77777777" w:rsidR="00631096" w:rsidRDefault="00631096" w:rsidP="00631096">
      <w:pPr>
        <w:pStyle w:val="PL"/>
      </w:pPr>
      <w:r>
        <w:t xml:space="preserve">        tm:</w:t>
      </w:r>
    </w:p>
    <w:p w14:paraId="75668A80" w14:textId="77777777" w:rsidR="00631096" w:rsidRDefault="00631096" w:rsidP="00631096">
      <w:pPr>
        <w:pStyle w:val="PL"/>
      </w:pPr>
      <w:r>
        <w:t xml:space="preserve">          $ref: 'TS29571_CommonData.yaml#/components/schemas/DateTime'</w:t>
      </w:r>
    </w:p>
    <w:p w14:paraId="79DC5652" w14:textId="77777777" w:rsidR="00631096" w:rsidRDefault="00631096" w:rsidP="00631096">
      <w:pPr>
        <w:pStyle w:val="PL"/>
      </w:pPr>
      <w:r>
        <w:t xml:space="preserve">        locArea:</w:t>
      </w:r>
    </w:p>
    <w:p w14:paraId="14E87184" w14:textId="77777777" w:rsidR="00631096" w:rsidRDefault="00631096" w:rsidP="00631096">
      <w:pPr>
        <w:pStyle w:val="PL"/>
      </w:pPr>
      <w:r>
        <w:t xml:space="preserve">          $ref: 'TS29554_Npcf_BDTPolicyControl.yaml#/components/schemas/NetworkAreaInfo'</w:t>
      </w:r>
    </w:p>
    <w:p w14:paraId="345793D2" w14:textId="77777777" w:rsidR="00631096" w:rsidRDefault="00631096" w:rsidP="00631096">
      <w:pPr>
        <w:pStyle w:val="PL"/>
      </w:pPr>
      <w:r>
        <w:t xml:space="preserve">        vol:</w:t>
      </w:r>
    </w:p>
    <w:p w14:paraId="1ECEA1FA" w14:textId="77777777" w:rsidR="00631096" w:rsidRDefault="00631096" w:rsidP="00631096">
      <w:pPr>
        <w:pStyle w:val="PL"/>
      </w:pPr>
      <w:r>
        <w:t xml:space="preserve">          $ref: 'TS29122_CommonData.yaml#/components/schemas/Volume'</w:t>
      </w:r>
    </w:p>
    <w:p w14:paraId="7828C09E" w14:textId="77777777" w:rsidR="00631096" w:rsidRDefault="00631096" w:rsidP="00631096">
      <w:pPr>
        <w:pStyle w:val="PL"/>
      </w:pPr>
    </w:p>
    <w:p w14:paraId="4E727492" w14:textId="77777777" w:rsidR="00631096" w:rsidRDefault="00631096" w:rsidP="00631096">
      <w:pPr>
        <w:pStyle w:val="PL"/>
      </w:pPr>
      <w:r>
        <w:t xml:space="preserve">    RetainabilityThreshold:</w:t>
      </w:r>
    </w:p>
    <w:p w14:paraId="17EED298" w14:textId="77777777" w:rsidR="00631096" w:rsidRDefault="00631096" w:rsidP="00631096">
      <w:pPr>
        <w:pStyle w:val="PL"/>
      </w:pPr>
      <w:r>
        <w:t xml:space="preserve">      description: Represents a QoS flow retainability threshold.</w:t>
      </w:r>
    </w:p>
    <w:p w14:paraId="4011C49F" w14:textId="77777777" w:rsidR="00631096" w:rsidRDefault="00631096" w:rsidP="00631096">
      <w:pPr>
        <w:pStyle w:val="PL"/>
      </w:pPr>
      <w:r>
        <w:t xml:space="preserve">      type: object</w:t>
      </w:r>
    </w:p>
    <w:p w14:paraId="04B0D278" w14:textId="77777777" w:rsidR="00631096" w:rsidRDefault="00631096" w:rsidP="00631096">
      <w:pPr>
        <w:pStyle w:val="PL"/>
      </w:pPr>
      <w:r>
        <w:t xml:space="preserve">      properties:</w:t>
      </w:r>
    </w:p>
    <w:p w14:paraId="0E86FCBF" w14:textId="77777777" w:rsidR="00631096" w:rsidRDefault="00631096" w:rsidP="00631096">
      <w:pPr>
        <w:pStyle w:val="PL"/>
      </w:pPr>
      <w:r>
        <w:t xml:space="preserve">        relFlowNum:</w:t>
      </w:r>
    </w:p>
    <w:p w14:paraId="6B9AD2DF" w14:textId="77777777" w:rsidR="00631096" w:rsidRDefault="00631096" w:rsidP="00631096">
      <w:pPr>
        <w:pStyle w:val="PL"/>
      </w:pPr>
      <w:r>
        <w:t xml:space="preserve">          $ref: 'TS29571_CommonData.yaml#/components/schemas/Uinteger'</w:t>
      </w:r>
    </w:p>
    <w:p w14:paraId="2D98AAA7" w14:textId="77777777" w:rsidR="00631096" w:rsidRDefault="00631096" w:rsidP="00631096">
      <w:pPr>
        <w:pStyle w:val="PL"/>
      </w:pPr>
      <w:r>
        <w:t xml:space="preserve">        relTimeUnit:</w:t>
      </w:r>
    </w:p>
    <w:p w14:paraId="54D78309" w14:textId="77777777" w:rsidR="00631096" w:rsidRDefault="00631096" w:rsidP="00631096">
      <w:pPr>
        <w:pStyle w:val="PL"/>
      </w:pPr>
      <w:r>
        <w:t xml:space="preserve">          $ref: '#/components/schemas/TimeUnit'</w:t>
      </w:r>
    </w:p>
    <w:p w14:paraId="6ACADD37" w14:textId="77777777" w:rsidR="00631096" w:rsidRDefault="00631096" w:rsidP="00631096">
      <w:pPr>
        <w:pStyle w:val="PL"/>
      </w:pPr>
      <w:r>
        <w:t xml:space="preserve">        relFlowRatio:</w:t>
      </w:r>
    </w:p>
    <w:p w14:paraId="039564DF" w14:textId="77777777" w:rsidR="00631096" w:rsidRDefault="00631096" w:rsidP="00631096">
      <w:pPr>
        <w:pStyle w:val="PL"/>
      </w:pPr>
      <w:r>
        <w:t xml:space="preserve">          $ref: 'TS29571_CommonData.yaml#/components/schemas/SamplingRatio'</w:t>
      </w:r>
    </w:p>
    <w:p w14:paraId="154B630E" w14:textId="77777777" w:rsidR="00631096" w:rsidRDefault="00631096" w:rsidP="00631096">
      <w:pPr>
        <w:pStyle w:val="PL"/>
      </w:pPr>
      <w:r>
        <w:t xml:space="preserve">      oneOf:</w:t>
      </w:r>
    </w:p>
    <w:p w14:paraId="0823D1BA" w14:textId="77777777" w:rsidR="00631096" w:rsidRDefault="00631096" w:rsidP="00631096">
      <w:pPr>
        <w:pStyle w:val="PL"/>
      </w:pPr>
      <w:r>
        <w:t xml:space="preserve">        - allOf:</w:t>
      </w:r>
    </w:p>
    <w:p w14:paraId="6131848A" w14:textId="77777777" w:rsidR="00631096" w:rsidRDefault="00631096" w:rsidP="00631096">
      <w:pPr>
        <w:pStyle w:val="PL"/>
      </w:pPr>
      <w:r>
        <w:t xml:space="preserve">          - required: [relFlowNum]</w:t>
      </w:r>
    </w:p>
    <w:p w14:paraId="43B69646" w14:textId="77777777" w:rsidR="00631096" w:rsidRDefault="00631096" w:rsidP="00631096">
      <w:pPr>
        <w:pStyle w:val="PL"/>
      </w:pPr>
      <w:r>
        <w:t xml:space="preserve">          - required: [relTimeUnit]</w:t>
      </w:r>
    </w:p>
    <w:p w14:paraId="4EAFC3BC" w14:textId="77777777" w:rsidR="00631096" w:rsidRDefault="00631096" w:rsidP="00631096">
      <w:pPr>
        <w:pStyle w:val="PL"/>
      </w:pPr>
      <w:r>
        <w:t xml:space="preserve">        - required: [relFlowRatio]</w:t>
      </w:r>
    </w:p>
    <w:p w14:paraId="47F4E800" w14:textId="77777777" w:rsidR="00631096" w:rsidRDefault="00631096" w:rsidP="00631096">
      <w:pPr>
        <w:pStyle w:val="PL"/>
      </w:pPr>
    </w:p>
    <w:p w14:paraId="197526A3" w14:textId="77777777" w:rsidR="00631096" w:rsidRDefault="00631096" w:rsidP="00631096">
      <w:pPr>
        <w:pStyle w:val="PL"/>
      </w:pPr>
      <w:r>
        <w:t xml:space="preserve">    NetworkPerfRequirement:</w:t>
      </w:r>
    </w:p>
    <w:p w14:paraId="3E57FE80" w14:textId="77777777" w:rsidR="00631096" w:rsidRDefault="00631096" w:rsidP="00631096">
      <w:pPr>
        <w:pStyle w:val="PL"/>
      </w:pPr>
      <w:r>
        <w:t xml:space="preserve">      description: Represents a network performance requirement.</w:t>
      </w:r>
    </w:p>
    <w:p w14:paraId="50CB52AF" w14:textId="77777777" w:rsidR="00631096" w:rsidRDefault="00631096" w:rsidP="00631096">
      <w:pPr>
        <w:pStyle w:val="PL"/>
      </w:pPr>
      <w:r>
        <w:t xml:space="preserve">      type: object</w:t>
      </w:r>
    </w:p>
    <w:p w14:paraId="232FE9C7" w14:textId="77777777" w:rsidR="00631096" w:rsidRDefault="00631096" w:rsidP="00631096">
      <w:pPr>
        <w:pStyle w:val="PL"/>
      </w:pPr>
      <w:r>
        <w:t xml:space="preserve">      properties:</w:t>
      </w:r>
    </w:p>
    <w:p w14:paraId="002847D8" w14:textId="77777777" w:rsidR="00631096" w:rsidRDefault="00631096" w:rsidP="00631096">
      <w:pPr>
        <w:pStyle w:val="PL"/>
      </w:pPr>
      <w:r>
        <w:t xml:space="preserve">        nwPerfType:</w:t>
      </w:r>
    </w:p>
    <w:p w14:paraId="2458E710" w14:textId="77777777" w:rsidR="00631096" w:rsidRDefault="00631096" w:rsidP="00631096">
      <w:pPr>
        <w:pStyle w:val="PL"/>
      </w:pPr>
      <w:r>
        <w:t xml:space="preserve">          $ref: '#/components/schemas/NetworkPerfType'</w:t>
      </w:r>
    </w:p>
    <w:p w14:paraId="01A51022" w14:textId="77777777" w:rsidR="00631096" w:rsidRDefault="00631096" w:rsidP="00631096">
      <w:pPr>
        <w:pStyle w:val="PL"/>
      </w:pPr>
      <w:r>
        <w:t xml:space="preserve">        relativeRatio:</w:t>
      </w:r>
    </w:p>
    <w:p w14:paraId="34689682" w14:textId="77777777" w:rsidR="00631096" w:rsidRDefault="00631096" w:rsidP="00631096">
      <w:pPr>
        <w:pStyle w:val="PL"/>
      </w:pPr>
      <w:r>
        <w:t xml:space="preserve">          $ref: 'TS29571_CommonData.yaml#/components/schemas/SamplingRatio'</w:t>
      </w:r>
    </w:p>
    <w:p w14:paraId="2B62CEDF" w14:textId="77777777" w:rsidR="00631096" w:rsidRDefault="00631096" w:rsidP="00631096">
      <w:pPr>
        <w:pStyle w:val="PL"/>
      </w:pPr>
      <w:r>
        <w:t xml:space="preserve">        absoluteNum:</w:t>
      </w:r>
    </w:p>
    <w:p w14:paraId="08A71798" w14:textId="77777777" w:rsidR="00631096" w:rsidRDefault="00631096" w:rsidP="00631096">
      <w:pPr>
        <w:pStyle w:val="PL"/>
      </w:pPr>
      <w:r>
        <w:t xml:space="preserve">          $ref: 'TS29571_CommonData.yaml#/components/schemas/Uinteger'</w:t>
      </w:r>
    </w:p>
    <w:p w14:paraId="0D40E47F" w14:textId="77777777" w:rsidR="00631096" w:rsidRDefault="00631096" w:rsidP="00631096">
      <w:pPr>
        <w:pStyle w:val="PL"/>
      </w:pPr>
      <w:r>
        <w:t xml:space="preserve">        orderCriterion:</w:t>
      </w:r>
    </w:p>
    <w:p w14:paraId="0D8A95CC" w14:textId="77777777" w:rsidR="00631096" w:rsidRDefault="00631096" w:rsidP="00631096">
      <w:pPr>
        <w:pStyle w:val="PL"/>
      </w:pPr>
      <w:r>
        <w:t xml:space="preserve">          $ref: '#/components/schemas/NetworkPerfOrderCriterion'</w:t>
      </w:r>
    </w:p>
    <w:p w14:paraId="18A1710A" w14:textId="77777777" w:rsidR="00631096" w:rsidRDefault="00631096" w:rsidP="00631096">
      <w:pPr>
        <w:pStyle w:val="PL"/>
      </w:pPr>
      <w:r>
        <w:lastRenderedPageBreak/>
        <w:t xml:space="preserve">        </w:t>
      </w:r>
      <w:r>
        <w:rPr>
          <w:lang w:eastAsia="zh-CN"/>
        </w:rPr>
        <w:t>rscUsgReq</w:t>
      </w:r>
      <w:r>
        <w:t>:</w:t>
      </w:r>
    </w:p>
    <w:p w14:paraId="047A5821" w14:textId="77777777" w:rsidR="00631096" w:rsidRDefault="00631096" w:rsidP="00631096">
      <w:pPr>
        <w:pStyle w:val="PL"/>
      </w:pPr>
      <w:r>
        <w:t xml:space="preserve">          $ref: '#/components/schemas/</w:t>
      </w:r>
      <w:r>
        <w:rPr>
          <w:lang w:eastAsia="zh-CN"/>
        </w:rPr>
        <w:t>ResourceUsageRequirement</w:t>
      </w:r>
      <w:r>
        <w:t>'</w:t>
      </w:r>
    </w:p>
    <w:p w14:paraId="64938A65" w14:textId="77777777" w:rsidR="00631096" w:rsidRDefault="00631096" w:rsidP="00631096">
      <w:pPr>
        <w:pStyle w:val="PL"/>
      </w:pPr>
      <w:r>
        <w:t xml:space="preserve">      required:</w:t>
      </w:r>
    </w:p>
    <w:p w14:paraId="0B3120D2" w14:textId="77777777" w:rsidR="00631096" w:rsidRDefault="00631096" w:rsidP="00631096">
      <w:pPr>
        <w:pStyle w:val="PL"/>
      </w:pPr>
      <w:r>
        <w:t xml:space="preserve">        - nwPerfType</w:t>
      </w:r>
    </w:p>
    <w:p w14:paraId="76C4C518" w14:textId="77777777" w:rsidR="00631096" w:rsidRDefault="00631096" w:rsidP="00631096">
      <w:pPr>
        <w:pStyle w:val="PL"/>
      </w:pPr>
      <w:r>
        <w:t xml:space="preserve">      not:</w:t>
      </w:r>
    </w:p>
    <w:p w14:paraId="75CA1B62" w14:textId="77777777" w:rsidR="00631096" w:rsidRDefault="00631096" w:rsidP="00631096">
      <w:pPr>
        <w:pStyle w:val="PL"/>
      </w:pPr>
      <w:r>
        <w:t xml:space="preserve">        required: [relativeRatio, absoluteNum]</w:t>
      </w:r>
    </w:p>
    <w:p w14:paraId="65896D92" w14:textId="77777777" w:rsidR="00631096" w:rsidRDefault="00631096" w:rsidP="00631096">
      <w:pPr>
        <w:pStyle w:val="PL"/>
      </w:pPr>
    </w:p>
    <w:p w14:paraId="643D5453" w14:textId="77777777" w:rsidR="00631096" w:rsidRDefault="00631096" w:rsidP="00631096">
      <w:pPr>
        <w:pStyle w:val="PL"/>
      </w:pPr>
      <w:r>
        <w:t xml:space="preserve">    NetworkPerfInfo:</w:t>
      </w:r>
    </w:p>
    <w:p w14:paraId="1FD8EFA3" w14:textId="77777777" w:rsidR="00631096" w:rsidRDefault="00631096" w:rsidP="00631096">
      <w:pPr>
        <w:pStyle w:val="PL"/>
      </w:pPr>
      <w:r>
        <w:t xml:space="preserve">      description: Represents the network performance information.</w:t>
      </w:r>
    </w:p>
    <w:p w14:paraId="606E00E0" w14:textId="77777777" w:rsidR="00631096" w:rsidRDefault="00631096" w:rsidP="00631096">
      <w:pPr>
        <w:pStyle w:val="PL"/>
      </w:pPr>
      <w:r>
        <w:t xml:space="preserve">      type: object</w:t>
      </w:r>
    </w:p>
    <w:p w14:paraId="77248835" w14:textId="77777777" w:rsidR="00631096" w:rsidRDefault="00631096" w:rsidP="00631096">
      <w:pPr>
        <w:pStyle w:val="PL"/>
      </w:pPr>
      <w:r>
        <w:t xml:space="preserve">      properties:</w:t>
      </w:r>
    </w:p>
    <w:p w14:paraId="4F8A5C9A" w14:textId="77777777" w:rsidR="00631096" w:rsidRDefault="00631096" w:rsidP="00631096">
      <w:pPr>
        <w:pStyle w:val="PL"/>
      </w:pPr>
      <w:r>
        <w:t xml:space="preserve">        networkArea:</w:t>
      </w:r>
    </w:p>
    <w:p w14:paraId="0A0F69D3" w14:textId="77777777" w:rsidR="00631096" w:rsidRDefault="00631096" w:rsidP="00631096">
      <w:pPr>
        <w:pStyle w:val="PL"/>
      </w:pPr>
      <w:r>
        <w:t xml:space="preserve">          $ref: 'TS29554_Npcf_BDTPolicyControl.yaml#/components/schemas/NetworkAreaInfo'</w:t>
      </w:r>
    </w:p>
    <w:p w14:paraId="0C5B6A05" w14:textId="77777777" w:rsidR="00631096" w:rsidRDefault="00631096" w:rsidP="00631096">
      <w:pPr>
        <w:pStyle w:val="PL"/>
      </w:pPr>
      <w:r>
        <w:t xml:space="preserve">        nwPerfType:</w:t>
      </w:r>
    </w:p>
    <w:p w14:paraId="29FEF54B" w14:textId="77777777" w:rsidR="00631096" w:rsidRDefault="00631096" w:rsidP="00631096">
      <w:pPr>
        <w:pStyle w:val="PL"/>
      </w:pPr>
      <w:r>
        <w:t xml:space="preserve">          $ref: '#/components/schemas/NetworkPerfType'</w:t>
      </w:r>
    </w:p>
    <w:p w14:paraId="35150FEB" w14:textId="77777777" w:rsidR="00631096" w:rsidRDefault="00631096" w:rsidP="00631096">
      <w:pPr>
        <w:pStyle w:val="PL"/>
      </w:pPr>
      <w:r>
        <w:t xml:space="preserve">        anaPeriod:</w:t>
      </w:r>
    </w:p>
    <w:p w14:paraId="041083C4" w14:textId="77777777" w:rsidR="00631096" w:rsidRDefault="00631096" w:rsidP="00631096">
      <w:pPr>
        <w:pStyle w:val="PL"/>
      </w:pPr>
      <w:r>
        <w:t xml:space="preserve">          $ref: 'TS29122_CommonData.yaml#/components/schemas/TimeWindow'</w:t>
      </w:r>
    </w:p>
    <w:p w14:paraId="089B9E12" w14:textId="77777777" w:rsidR="00631096" w:rsidRDefault="00631096" w:rsidP="00631096">
      <w:pPr>
        <w:pStyle w:val="PL"/>
      </w:pPr>
      <w:r>
        <w:t xml:space="preserve">        relativeRatio:</w:t>
      </w:r>
    </w:p>
    <w:p w14:paraId="550BBDED" w14:textId="77777777" w:rsidR="00631096" w:rsidRDefault="00631096" w:rsidP="00631096">
      <w:pPr>
        <w:pStyle w:val="PL"/>
      </w:pPr>
      <w:r>
        <w:t xml:space="preserve">          $ref: 'TS29571_CommonData.yaml#/components/schemas/SamplingRatio'</w:t>
      </w:r>
    </w:p>
    <w:p w14:paraId="3E821F70" w14:textId="77777777" w:rsidR="00631096" w:rsidRDefault="00631096" w:rsidP="00631096">
      <w:pPr>
        <w:pStyle w:val="PL"/>
      </w:pPr>
      <w:r>
        <w:t xml:space="preserve">        absoluteNum:</w:t>
      </w:r>
    </w:p>
    <w:p w14:paraId="20FCEC92" w14:textId="77777777" w:rsidR="00631096" w:rsidRDefault="00631096" w:rsidP="00631096">
      <w:pPr>
        <w:pStyle w:val="PL"/>
      </w:pPr>
      <w:r>
        <w:t xml:space="preserve">          $ref: 'TS29571_CommonData.yaml#/components/schemas/Uinteger'</w:t>
      </w:r>
    </w:p>
    <w:p w14:paraId="220C718F" w14:textId="77777777" w:rsidR="00631096" w:rsidRDefault="00631096" w:rsidP="00631096">
      <w:pPr>
        <w:pStyle w:val="PL"/>
      </w:pPr>
      <w:r>
        <w:t xml:space="preserve">        </w:t>
      </w:r>
      <w:r>
        <w:rPr>
          <w:lang w:eastAsia="zh-CN"/>
        </w:rPr>
        <w:t>rscUsgReq</w:t>
      </w:r>
      <w:r>
        <w:t>:</w:t>
      </w:r>
    </w:p>
    <w:p w14:paraId="526D5097" w14:textId="77777777" w:rsidR="00631096" w:rsidRDefault="00631096" w:rsidP="00631096">
      <w:pPr>
        <w:pStyle w:val="PL"/>
      </w:pPr>
      <w:r>
        <w:t xml:space="preserve">          $ref: '#/components/schemas/</w:t>
      </w:r>
      <w:r>
        <w:rPr>
          <w:lang w:eastAsia="zh-CN"/>
        </w:rPr>
        <w:t>ResourceUsageRequirement</w:t>
      </w:r>
      <w:r>
        <w:t>'</w:t>
      </w:r>
    </w:p>
    <w:p w14:paraId="46B9A24C" w14:textId="77777777" w:rsidR="00631096" w:rsidRDefault="00631096" w:rsidP="00631096">
      <w:pPr>
        <w:pStyle w:val="PL"/>
      </w:pPr>
      <w:r>
        <w:t xml:space="preserve">        confidence:</w:t>
      </w:r>
    </w:p>
    <w:p w14:paraId="5A941799" w14:textId="77777777" w:rsidR="00631096" w:rsidRDefault="00631096" w:rsidP="00631096">
      <w:pPr>
        <w:pStyle w:val="PL"/>
      </w:pPr>
      <w:r>
        <w:t xml:space="preserve">          $ref: 'TS29571_CommonData.yaml#/components/schemas/Uinteger'</w:t>
      </w:r>
    </w:p>
    <w:p w14:paraId="7E5A2830" w14:textId="77777777" w:rsidR="00631096" w:rsidRDefault="00631096" w:rsidP="00631096">
      <w:pPr>
        <w:pStyle w:val="PL"/>
      </w:pPr>
      <w:r>
        <w:t xml:space="preserve">      allOf:</w:t>
      </w:r>
    </w:p>
    <w:p w14:paraId="63C4B0F2" w14:textId="77777777" w:rsidR="00631096" w:rsidRDefault="00631096" w:rsidP="00631096">
      <w:pPr>
        <w:pStyle w:val="PL"/>
      </w:pPr>
      <w:r>
        <w:t xml:space="preserve">        - required: [networkArea]</w:t>
      </w:r>
    </w:p>
    <w:p w14:paraId="0BC52955" w14:textId="77777777" w:rsidR="00631096" w:rsidRDefault="00631096" w:rsidP="00631096">
      <w:pPr>
        <w:pStyle w:val="PL"/>
      </w:pPr>
      <w:r>
        <w:t xml:space="preserve">        - required: [nwPerfType]</w:t>
      </w:r>
    </w:p>
    <w:p w14:paraId="25CF4732" w14:textId="77777777" w:rsidR="00631096" w:rsidRDefault="00631096" w:rsidP="00631096">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BEB0E2D" w14:textId="77777777" w:rsidR="00631096" w:rsidRDefault="00631096" w:rsidP="00631096">
      <w:pPr>
        <w:pStyle w:val="PL"/>
        <w:rPr>
          <w:lang w:eastAsia="zh-CN"/>
        </w:rPr>
      </w:pPr>
      <w:r>
        <w:rPr>
          <w:lang w:eastAsia="zh-CN"/>
        </w:rPr>
        <w:t xml:space="preserve">          - required: [</w:t>
      </w:r>
      <w:r>
        <w:t>relativeRatio</w:t>
      </w:r>
      <w:r>
        <w:rPr>
          <w:lang w:eastAsia="zh-CN"/>
        </w:rPr>
        <w:t>]</w:t>
      </w:r>
    </w:p>
    <w:p w14:paraId="238B92FD" w14:textId="77777777" w:rsidR="00631096" w:rsidRDefault="00631096" w:rsidP="00631096">
      <w:pPr>
        <w:pStyle w:val="PL"/>
        <w:rPr>
          <w:lang w:eastAsia="zh-CN"/>
        </w:rPr>
      </w:pPr>
      <w:r>
        <w:rPr>
          <w:lang w:eastAsia="zh-CN"/>
        </w:rPr>
        <w:t xml:space="preserve">          - required: [</w:t>
      </w:r>
      <w:r>
        <w:t>absoluteNum</w:t>
      </w:r>
      <w:r>
        <w:rPr>
          <w:lang w:eastAsia="zh-CN"/>
        </w:rPr>
        <w:t>]</w:t>
      </w:r>
    </w:p>
    <w:p w14:paraId="3C92C80E" w14:textId="77777777" w:rsidR="00631096" w:rsidRDefault="00631096" w:rsidP="00631096">
      <w:pPr>
        <w:pStyle w:val="PL"/>
      </w:pPr>
    </w:p>
    <w:p w14:paraId="66119A40" w14:textId="77777777" w:rsidR="00631096" w:rsidRDefault="00631096" w:rsidP="00631096">
      <w:pPr>
        <w:pStyle w:val="PL"/>
      </w:pPr>
      <w:r>
        <w:t xml:space="preserve">    FailureEventInfo:</w:t>
      </w:r>
    </w:p>
    <w:p w14:paraId="4C5768EF" w14:textId="77777777" w:rsidR="00631096" w:rsidRDefault="00631096" w:rsidP="00631096">
      <w:pPr>
        <w:pStyle w:val="PL"/>
      </w:pPr>
      <w:r>
        <w:t xml:space="preserve">      description: Contains information on the event for which the subscription is not successful.</w:t>
      </w:r>
    </w:p>
    <w:p w14:paraId="506170F0" w14:textId="77777777" w:rsidR="00631096" w:rsidRDefault="00631096" w:rsidP="00631096">
      <w:pPr>
        <w:pStyle w:val="PL"/>
      </w:pPr>
      <w:r>
        <w:t xml:space="preserve">      type: object</w:t>
      </w:r>
    </w:p>
    <w:p w14:paraId="45369867" w14:textId="77777777" w:rsidR="00631096" w:rsidRDefault="00631096" w:rsidP="00631096">
      <w:pPr>
        <w:pStyle w:val="PL"/>
      </w:pPr>
      <w:r>
        <w:t xml:space="preserve">      properties:</w:t>
      </w:r>
    </w:p>
    <w:p w14:paraId="5A8192DD" w14:textId="77777777" w:rsidR="00631096" w:rsidRDefault="00631096" w:rsidP="00631096">
      <w:pPr>
        <w:pStyle w:val="PL"/>
      </w:pPr>
      <w:r>
        <w:t xml:space="preserve">        event:</w:t>
      </w:r>
    </w:p>
    <w:p w14:paraId="37EC1442" w14:textId="77777777" w:rsidR="00631096" w:rsidRDefault="00631096" w:rsidP="00631096">
      <w:pPr>
        <w:pStyle w:val="PL"/>
      </w:pPr>
      <w:r>
        <w:t xml:space="preserve">          $ref: '#/components/schemas/NwdafEvent'</w:t>
      </w:r>
    </w:p>
    <w:p w14:paraId="76D1F7FF" w14:textId="77777777" w:rsidR="00631096" w:rsidRDefault="00631096" w:rsidP="00631096">
      <w:pPr>
        <w:pStyle w:val="PL"/>
      </w:pPr>
      <w:r>
        <w:t xml:space="preserve">        failureCode:</w:t>
      </w:r>
    </w:p>
    <w:p w14:paraId="7023F189" w14:textId="77777777" w:rsidR="00631096" w:rsidRDefault="00631096" w:rsidP="00631096">
      <w:pPr>
        <w:pStyle w:val="PL"/>
      </w:pPr>
      <w:r>
        <w:t xml:space="preserve">          $ref: '#/components/schemas/NwdafFailureCode'</w:t>
      </w:r>
    </w:p>
    <w:p w14:paraId="2DF6175F" w14:textId="77777777" w:rsidR="00631096" w:rsidRDefault="00631096" w:rsidP="00631096">
      <w:pPr>
        <w:pStyle w:val="PL"/>
      </w:pPr>
      <w:r>
        <w:t xml:space="preserve">      required:</w:t>
      </w:r>
    </w:p>
    <w:p w14:paraId="54EB6210" w14:textId="77777777" w:rsidR="00631096" w:rsidRDefault="00631096" w:rsidP="00631096">
      <w:pPr>
        <w:pStyle w:val="PL"/>
      </w:pPr>
      <w:r>
        <w:t xml:space="preserve">        - event</w:t>
      </w:r>
    </w:p>
    <w:p w14:paraId="651DF5BF" w14:textId="77777777" w:rsidR="00631096" w:rsidRDefault="00631096" w:rsidP="00631096">
      <w:pPr>
        <w:pStyle w:val="PL"/>
      </w:pPr>
      <w:r>
        <w:t xml:space="preserve">        - failureCode</w:t>
      </w:r>
    </w:p>
    <w:p w14:paraId="49699CD8" w14:textId="77777777" w:rsidR="00631096" w:rsidRDefault="00631096" w:rsidP="00631096">
      <w:pPr>
        <w:pStyle w:val="PL"/>
      </w:pPr>
    </w:p>
    <w:p w14:paraId="73B2D8FE" w14:textId="77777777" w:rsidR="00631096" w:rsidRDefault="00631096" w:rsidP="00631096">
      <w:pPr>
        <w:pStyle w:val="PL"/>
      </w:pPr>
      <w:r>
        <w:t xml:space="preserve">    AnalyticsMetadataIndication:</w:t>
      </w:r>
    </w:p>
    <w:p w14:paraId="2F3B6FE7" w14:textId="77777777" w:rsidR="00631096" w:rsidRDefault="00631096" w:rsidP="00631096">
      <w:pPr>
        <w:pStyle w:val="PL"/>
      </w:pPr>
      <w:r>
        <w:t xml:space="preserve">      description: &gt;</w:t>
      </w:r>
    </w:p>
    <w:p w14:paraId="1640AC7D" w14:textId="77777777" w:rsidR="00631096" w:rsidRDefault="00631096" w:rsidP="00631096">
      <w:pPr>
        <w:pStyle w:val="PL"/>
      </w:pPr>
      <w:r>
        <w:t xml:space="preserve">        Contains analytics metadata information requested to be used during analytics generation.</w:t>
      </w:r>
    </w:p>
    <w:p w14:paraId="4A25FA65" w14:textId="77777777" w:rsidR="00631096" w:rsidRDefault="00631096" w:rsidP="00631096">
      <w:pPr>
        <w:pStyle w:val="PL"/>
      </w:pPr>
      <w:r>
        <w:t xml:space="preserve">      type: object</w:t>
      </w:r>
    </w:p>
    <w:p w14:paraId="2E03DD5E" w14:textId="77777777" w:rsidR="00631096" w:rsidRDefault="00631096" w:rsidP="00631096">
      <w:pPr>
        <w:pStyle w:val="PL"/>
      </w:pPr>
      <w:r>
        <w:t xml:space="preserve">      properties:</w:t>
      </w:r>
    </w:p>
    <w:p w14:paraId="65502F78" w14:textId="77777777" w:rsidR="00631096" w:rsidRDefault="00631096" w:rsidP="00631096">
      <w:pPr>
        <w:pStyle w:val="PL"/>
      </w:pPr>
      <w:r>
        <w:t xml:space="preserve">        dataWindow:</w:t>
      </w:r>
    </w:p>
    <w:p w14:paraId="503A0401" w14:textId="77777777" w:rsidR="00631096" w:rsidRDefault="00631096" w:rsidP="00631096">
      <w:pPr>
        <w:pStyle w:val="PL"/>
      </w:pPr>
      <w:r>
        <w:t xml:space="preserve">          $ref: 'TS29122_CommonData.yaml#/components/schemas/TimeWindow'</w:t>
      </w:r>
    </w:p>
    <w:p w14:paraId="5CB88C67" w14:textId="77777777" w:rsidR="00631096" w:rsidRDefault="00631096" w:rsidP="00631096">
      <w:pPr>
        <w:pStyle w:val="PL"/>
      </w:pPr>
      <w:r>
        <w:t xml:space="preserve">        dataStatProps:</w:t>
      </w:r>
    </w:p>
    <w:p w14:paraId="2EEF36CB" w14:textId="77777777" w:rsidR="00631096" w:rsidRDefault="00631096" w:rsidP="00631096">
      <w:pPr>
        <w:pStyle w:val="PL"/>
      </w:pPr>
      <w:r>
        <w:t xml:space="preserve">          type: array</w:t>
      </w:r>
    </w:p>
    <w:p w14:paraId="2A15C863" w14:textId="77777777" w:rsidR="00631096" w:rsidRDefault="00631096" w:rsidP="00631096">
      <w:pPr>
        <w:pStyle w:val="PL"/>
      </w:pPr>
      <w:r>
        <w:t xml:space="preserve">          items:</w:t>
      </w:r>
    </w:p>
    <w:p w14:paraId="20B5521D" w14:textId="77777777" w:rsidR="00631096" w:rsidRDefault="00631096" w:rsidP="00631096">
      <w:pPr>
        <w:pStyle w:val="PL"/>
      </w:pPr>
      <w:r>
        <w:t xml:space="preserve">            $ref: '#/components/schemas/DatasetStatisticalProperty'</w:t>
      </w:r>
    </w:p>
    <w:p w14:paraId="671BD556" w14:textId="77777777" w:rsidR="00631096" w:rsidRDefault="00631096" w:rsidP="00631096">
      <w:pPr>
        <w:pStyle w:val="PL"/>
      </w:pPr>
      <w:r>
        <w:t xml:space="preserve">          minItems: 1</w:t>
      </w:r>
    </w:p>
    <w:p w14:paraId="31D423ED" w14:textId="77777777" w:rsidR="00631096" w:rsidRDefault="00631096" w:rsidP="00631096">
      <w:pPr>
        <w:pStyle w:val="PL"/>
      </w:pPr>
      <w:r>
        <w:t xml:space="preserve">        strategy:</w:t>
      </w:r>
    </w:p>
    <w:p w14:paraId="32731337" w14:textId="77777777" w:rsidR="00631096" w:rsidRDefault="00631096" w:rsidP="00631096">
      <w:pPr>
        <w:pStyle w:val="PL"/>
      </w:pPr>
      <w:r>
        <w:t xml:space="preserve">          $ref: '#/components/schemas/OutputStrategy'</w:t>
      </w:r>
    </w:p>
    <w:p w14:paraId="03B4EFD6" w14:textId="77777777" w:rsidR="00631096" w:rsidRDefault="00631096" w:rsidP="00631096">
      <w:pPr>
        <w:pStyle w:val="PL"/>
      </w:pPr>
      <w:r>
        <w:t xml:space="preserve">        aggrNwdafIds:</w:t>
      </w:r>
    </w:p>
    <w:p w14:paraId="4F61A9D3" w14:textId="77777777" w:rsidR="00631096" w:rsidRDefault="00631096" w:rsidP="00631096">
      <w:pPr>
        <w:pStyle w:val="PL"/>
      </w:pPr>
      <w:r>
        <w:t xml:space="preserve">          type: array</w:t>
      </w:r>
    </w:p>
    <w:p w14:paraId="70BCEF9F" w14:textId="77777777" w:rsidR="00631096" w:rsidRDefault="00631096" w:rsidP="00631096">
      <w:pPr>
        <w:pStyle w:val="PL"/>
      </w:pPr>
      <w:r>
        <w:t xml:space="preserve">          items:</w:t>
      </w:r>
    </w:p>
    <w:p w14:paraId="1B419D27" w14:textId="77777777" w:rsidR="00631096" w:rsidRDefault="00631096" w:rsidP="00631096">
      <w:pPr>
        <w:pStyle w:val="PL"/>
      </w:pPr>
      <w:r>
        <w:t xml:space="preserve">            $ref: 'TS29571_CommonData.yaml#/components/schemas/NfInstanceId'</w:t>
      </w:r>
    </w:p>
    <w:p w14:paraId="3F369458" w14:textId="77777777" w:rsidR="00631096" w:rsidRDefault="00631096" w:rsidP="00631096">
      <w:pPr>
        <w:pStyle w:val="PL"/>
      </w:pPr>
      <w:r>
        <w:t xml:space="preserve">          minItems: 1</w:t>
      </w:r>
    </w:p>
    <w:p w14:paraId="2BE5D022" w14:textId="77777777" w:rsidR="00631096" w:rsidRDefault="00631096" w:rsidP="00631096">
      <w:pPr>
        <w:pStyle w:val="PL"/>
      </w:pPr>
    </w:p>
    <w:p w14:paraId="2A6E6BDD" w14:textId="77777777" w:rsidR="00631096" w:rsidRDefault="00631096" w:rsidP="00631096">
      <w:pPr>
        <w:pStyle w:val="PL"/>
      </w:pPr>
      <w:r>
        <w:t xml:space="preserve">    AnalyticsMetadataInfo:</w:t>
      </w:r>
    </w:p>
    <w:p w14:paraId="692CCA02" w14:textId="77777777" w:rsidR="00631096" w:rsidRDefault="00631096" w:rsidP="00631096">
      <w:pPr>
        <w:pStyle w:val="PL"/>
      </w:pPr>
      <w:r>
        <w:t xml:space="preserve">      description: Contains analytics metadata information required for analytics aggregation.</w:t>
      </w:r>
    </w:p>
    <w:p w14:paraId="764EAEED" w14:textId="77777777" w:rsidR="00631096" w:rsidRDefault="00631096" w:rsidP="00631096">
      <w:pPr>
        <w:pStyle w:val="PL"/>
      </w:pPr>
      <w:r>
        <w:t xml:space="preserve">      type: object</w:t>
      </w:r>
    </w:p>
    <w:p w14:paraId="4399B222" w14:textId="77777777" w:rsidR="00631096" w:rsidRDefault="00631096" w:rsidP="00631096">
      <w:pPr>
        <w:pStyle w:val="PL"/>
      </w:pPr>
      <w:r>
        <w:t xml:space="preserve">      properties:</w:t>
      </w:r>
    </w:p>
    <w:p w14:paraId="7A539BE3" w14:textId="77777777" w:rsidR="00631096" w:rsidRDefault="00631096" w:rsidP="00631096">
      <w:pPr>
        <w:pStyle w:val="PL"/>
      </w:pPr>
      <w:r>
        <w:t xml:space="preserve">        numSamples:</w:t>
      </w:r>
    </w:p>
    <w:p w14:paraId="749055FD" w14:textId="77777777" w:rsidR="00631096" w:rsidRDefault="00631096" w:rsidP="00631096">
      <w:pPr>
        <w:pStyle w:val="PL"/>
      </w:pPr>
      <w:r>
        <w:t xml:space="preserve">          $ref: 'TS29571_CommonData.yaml#/components/schemas/Uinteger'</w:t>
      </w:r>
    </w:p>
    <w:p w14:paraId="603FB4EF" w14:textId="77777777" w:rsidR="00631096" w:rsidRDefault="00631096" w:rsidP="00631096">
      <w:pPr>
        <w:pStyle w:val="PL"/>
      </w:pPr>
      <w:r>
        <w:t xml:space="preserve">        dataWindow:</w:t>
      </w:r>
    </w:p>
    <w:p w14:paraId="070D0F91" w14:textId="77777777" w:rsidR="00631096" w:rsidRDefault="00631096" w:rsidP="00631096">
      <w:pPr>
        <w:pStyle w:val="PL"/>
      </w:pPr>
      <w:r>
        <w:t xml:space="preserve">          $ref: 'TS29122_CommonData.yaml#/components/schemas/TimeWindow'</w:t>
      </w:r>
    </w:p>
    <w:p w14:paraId="1B1ADFE1" w14:textId="77777777" w:rsidR="00631096" w:rsidRDefault="00631096" w:rsidP="00631096">
      <w:pPr>
        <w:pStyle w:val="PL"/>
      </w:pPr>
      <w:r>
        <w:t xml:space="preserve">        dataStatProps:</w:t>
      </w:r>
    </w:p>
    <w:p w14:paraId="710B8909" w14:textId="77777777" w:rsidR="00631096" w:rsidRDefault="00631096" w:rsidP="00631096">
      <w:pPr>
        <w:pStyle w:val="PL"/>
      </w:pPr>
      <w:r>
        <w:t xml:space="preserve">          type: array</w:t>
      </w:r>
    </w:p>
    <w:p w14:paraId="6295175A" w14:textId="77777777" w:rsidR="00631096" w:rsidRDefault="00631096" w:rsidP="00631096">
      <w:pPr>
        <w:pStyle w:val="PL"/>
      </w:pPr>
      <w:r>
        <w:t xml:space="preserve">          items:</w:t>
      </w:r>
    </w:p>
    <w:p w14:paraId="0CADC5EB" w14:textId="77777777" w:rsidR="00631096" w:rsidRDefault="00631096" w:rsidP="00631096">
      <w:pPr>
        <w:pStyle w:val="PL"/>
      </w:pPr>
      <w:r>
        <w:t xml:space="preserve">            $ref: '#/components/schemas/DatasetStatisticalProperty'</w:t>
      </w:r>
    </w:p>
    <w:p w14:paraId="018E8345" w14:textId="77777777" w:rsidR="00631096" w:rsidRDefault="00631096" w:rsidP="00631096">
      <w:pPr>
        <w:pStyle w:val="PL"/>
      </w:pPr>
      <w:r>
        <w:t xml:space="preserve">          minItems: 1</w:t>
      </w:r>
    </w:p>
    <w:p w14:paraId="534E98B3" w14:textId="77777777" w:rsidR="00631096" w:rsidRDefault="00631096" w:rsidP="00631096">
      <w:pPr>
        <w:pStyle w:val="PL"/>
      </w:pPr>
      <w:r>
        <w:t xml:space="preserve">        strategy:</w:t>
      </w:r>
    </w:p>
    <w:p w14:paraId="0944F26F" w14:textId="77777777" w:rsidR="00631096" w:rsidRDefault="00631096" w:rsidP="00631096">
      <w:pPr>
        <w:pStyle w:val="PL"/>
      </w:pPr>
      <w:r>
        <w:lastRenderedPageBreak/>
        <w:t xml:space="preserve">          $ref: '#/components/schemas/OutputStrategy'</w:t>
      </w:r>
    </w:p>
    <w:p w14:paraId="35153E61" w14:textId="77777777" w:rsidR="00631096" w:rsidRDefault="00631096" w:rsidP="00631096">
      <w:pPr>
        <w:pStyle w:val="PL"/>
      </w:pPr>
      <w:r>
        <w:t xml:space="preserve">        accuracy:</w:t>
      </w:r>
    </w:p>
    <w:p w14:paraId="0B06CF9B" w14:textId="77777777" w:rsidR="00631096" w:rsidRDefault="00631096" w:rsidP="00631096">
      <w:pPr>
        <w:pStyle w:val="PL"/>
      </w:pPr>
      <w:r>
        <w:t xml:space="preserve">          $ref: '#/components/schemas/Accuracy'</w:t>
      </w:r>
    </w:p>
    <w:p w14:paraId="1F5721E9" w14:textId="77777777" w:rsidR="00631096" w:rsidRDefault="00631096" w:rsidP="00631096">
      <w:pPr>
        <w:pStyle w:val="PL"/>
      </w:pPr>
      <w:r>
        <w:t xml:space="preserve">        nfIds:</w:t>
      </w:r>
    </w:p>
    <w:p w14:paraId="6CBCAEC0" w14:textId="77777777" w:rsidR="00631096" w:rsidRDefault="00631096" w:rsidP="00631096">
      <w:pPr>
        <w:pStyle w:val="PL"/>
      </w:pPr>
      <w:r>
        <w:t xml:space="preserve">          type: array</w:t>
      </w:r>
    </w:p>
    <w:p w14:paraId="1D88E40D" w14:textId="77777777" w:rsidR="00631096" w:rsidRDefault="00631096" w:rsidP="00631096">
      <w:pPr>
        <w:pStyle w:val="PL"/>
      </w:pPr>
      <w:r>
        <w:t xml:space="preserve">          items:</w:t>
      </w:r>
    </w:p>
    <w:p w14:paraId="27A19A92" w14:textId="77777777" w:rsidR="00631096" w:rsidRDefault="00631096" w:rsidP="00631096">
      <w:pPr>
        <w:pStyle w:val="PL"/>
      </w:pPr>
      <w:r>
        <w:t xml:space="preserve">            $ref: 'TS29571_CommonData.yaml#/components/schemas/NfInstanceId'</w:t>
      </w:r>
    </w:p>
    <w:p w14:paraId="7DB39054" w14:textId="77777777" w:rsidR="00631096" w:rsidRDefault="00631096" w:rsidP="00631096">
      <w:pPr>
        <w:pStyle w:val="PL"/>
      </w:pPr>
      <w:r>
        <w:t xml:space="preserve">          minItems: 1</w:t>
      </w:r>
    </w:p>
    <w:p w14:paraId="6CB4D6AE" w14:textId="77777777" w:rsidR="00631096" w:rsidRDefault="00631096" w:rsidP="00631096">
      <w:pPr>
        <w:pStyle w:val="PL"/>
      </w:pPr>
      <w:r>
        <w:t xml:space="preserve">        nfSetIds:</w:t>
      </w:r>
    </w:p>
    <w:p w14:paraId="709CCE43" w14:textId="77777777" w:rsidR="00631096" w:rsidRDefault="00631096" w:rsidP="00631096">
      <w:pPr>
        <w:pStyle w:val="PL"/>
      </w:pPr>
      <w:r>
        <w:t xml:space="preserve">          type: array</w:t>
      </w:r>
    </w:p>
    <w:p w14:paraId="4AA1E6B0" w14:textId="77777777" w:rsidR="00631096" w:rsidRDefault="00631096" w:rsidP="00631096">
      <w:pPr>
        <w:pStyle w:val="PL"/>
      </w:pPr>
      <w:r>
        <w:t xml:space="preserve">          items:</w:t>
      </w:r>
    </w:p>
    <w:p w14:paraId="401BBBA3" w14:textId="77777777" w:rsidR="00631096" w:rsidRDefault="00631096" w:rsidP="00631096">
      <w:pPr>
        <w:pStyle w:val="PL"/>
      </w:pPr>
      <w:r>
        <w:t xml:space="preserve">            $ref: 'TS29571_CommonData.yaml#/components/schemas/NfSetId'</w:t>
      </w:r>
    </w:p>
    <w:p w14:paraId="02FA43EB" w14:textId="77777777" w:rsidR="00631096" w:rsidRDefault="00631096" w:rsidP="00631096">
      <w:pPr>
        <w:pStyle w:val="PL"/>
      </w:pPr>
      <w:r>
        <w:t xml:space="preserve">          minItems: 1</w:t>
      </w:r>
    </w:p>
    <w:p w14:paraId="560C50D5" w14:textId="77777777" w:rsidR="00631096" w:rsidRDefault="00631096" w:rsidP="00631096">
      <w:pPr>
        <w:pStyle w:val="PL"/>
      </w:pPr>
      <w:r>
        <w:t xml:space="preserve">        </w:t>
      </w:r>
      <w:r>
        <w:rPr>
          <w:lang w:val="en-US" w:eastAsia="zh-CN"/>
        </w:rPr>
        <w:t>procInstructs</w:t>
      </w:r>
      <w:r>
        <w:t>:</w:t>
      </w:r>
    </w:p>
    <w:p w14:paraId="3185D9A4" w14:textId="77777777" w:rsidR="00631096" w:rsidRDefault="00631096" w:rsidP="00631096">
      <w:pPr>
        <w:pStyle w:val="PL"/>
        <w:rPr>
          <w:lang w:eastAsia="zh-CN"/>
        </w:rPr>
      </w:pPr>
      <w:r>
        <w:rPr>
          <w:lang w:eastAsia="zh-CN"/>
        </w:rPr>
        <w:t xml:space="preserve">          type: array</w:t>
      </w:r>
    </w:p>
    <w:p w14:paraId="76FB4663" w14:textId="77777777" w:rsidR="00631096" w:rsidRDefault="00631096" w:rsidP="00631096">
      <w:pPr>
        <w:pStyle w:val="PL"/>
      </w:pPr>
      <w:r>
        <w:rPr>
          <w:lang w:eastAsia="zh-CN"/>
        </w:rPr>
        <w:t xml:space="preserve">          items:</w:t>
      </w:r>
    </w:p>
    <w:p w14:paraId="20C82DB1" w14:textId="77777777" w:rsidR="00631096" w:rsidRDefault="00631096" w:rsidP="00631096">
      <w:pPr>
        <w:pStyle w:val="PL"/>
      </w:pPr>
      <w:r>
        <w:t xml:space="preserve">            </w:t>
      </w:r>
      <w:r>
        <w:rPr>
          <w:lang w:val="en-IN" w:eastAsia="en-IN"/>
        </w:rPr>
        <w:t>$ref: 'TS29574_Ndccf_DataManagement.yaml#/components/schemas/</w:t>
      </w:r>
      <w:r>
        <w:t>ProcessingInstruction'</w:t>
      </w:r>
    </w:p>
    <w:p w14:paraId="3A8D9E2B" w14:textId="77777777" w:rsidR="00631096" w:rsidRDefault="00631096" w:rsidP="00631096">
      <w:pPr>
        <w:pStyle w:val="PL"/>
        <w:rPr>
          <w:lang w:eastAsia="zh-CN"/>
        </w:rPr>
      </w:pPr>
      <w:r>
        <w:rPr>
          <w:lang w:eastAsia="zh-CN"/>
        </w:rPr>
        <w:t xml:space="preserve">          minItems: 1</w:t>
      </w:r>
    </w:p>
    <w:p w14:paraId="65F99A4E" w14:textId="77777777" w:rsidR="00631096" w:rsidRDefault="00631096" w:rsidP="00631096">
      <w:pPr>
        <w:pStyle w:val="PL"/>
      </w:pPr>
      <w:r>
        <w:t xml:space="preserve">          description: &gt;</w:t>
      </w:r>
    </w:p>
    <w:p w14:paraId="33A19580" w14:textId="77777777" w:rsidR="00631096" w:rsidRDefault="00631096" w:rsidP="00631096">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58F1304E" w14:textId="77777777" w:rsidR="00631096" w:rsidRPr="0000361A" w:rsidRDefault="00631096" w:rsidP="00631096">
      <w:pPr>
        <w:pStyle w:val="PL"/>
      </w:pPr>
      <w:r>
        <w:t xml:space="preserve">           </w:t>
      </w:r>
      <w:r w:rsidRPr="00C45079">
        <w:rPr>
          <w:lang w:eastAsia="ko-KR"/>
        </w:rPr>
        <w:t xml:space="preserve"> analytics</w:t>
      </w:r>
      <w:r>
        <w:rPr>
          <w:lang w:eastAsia="ja-JP"/>
        </w:rPr>
        <w:t>.</w:t>
      </w:r>
    </w:p>
    <w:p w14:paraId="37D71440" w14:textId="77777777" w:rsidR="00631096" w:rsidRDefault="00631096" w:rsidP="00631096">
      <w:pPr>
        <w:pStyle w:val="PL"/>
      </w:pPr>
    </w:p>
    <w:p w14:paraId="5130B503" w14:textId="77777777" w:rsidR="00631096" w:rsidRDefault="00631096" w:rsidP="00631096">
      <w:pPr>
        <w:pStyle w:val="PL"/>
      </w:pPr>
      <w:r>
        <w:t xml:space="preserve">    NumberAverage:</w:t>
      </w:r>
    </w:p>
    <w:p w14:paraId="549D2528" w14:textId="77777777" w:rsidR="00631096" w:rsidRDefault="00631096" w:rsidP="00631096">
      <w:pPr>
        <w:pStyle w:val="PL"/>
      </w:pPr>
      <w:r>
        <w:t xml:space="preserve">      description: Represents average and variance information.</w:t>
      </w:r>
    </w:p>
    <w:p w14:paraId="2BA74D0B" w14:textId="77777777" w:rsidR="00631096" w:rsidRDefault="00631096" w:rsidP="00631096">
      <w:pPr>
        <w:pStyle w:val="PL"/>
      </w:pPr>
      <w:r>
        <w:t xml:space="preserve">      type: object</w:t>
      </w:r>
    </w:p>
    <w:p w14:paraId="4C436CD9" w14:textId="77777777" w:rsidR="00631096" w:rsidRDefault="00631096" w:rsidP="00631096">
      <w:pPr>
        <w:pStyle w:val="PL"/>
      </w:pPr>
      <w:r>
        <w:t xml:space="preserve">      properties:</w:t>
      </w:r>
    </w:p>
    <w:p w14:paraId="51B3901B" w14:textId="77777777" w:rsidR="00631096" w:rsidRDefault="00631096" w:rsidP="00631096">
      <w:pPr>
        <w:pStyle w:val="PL"/>
      </w:pPr>
      <w:r>
        <w:t xml:space="preserve">        number:</w:t>
      </w:r>
    </w:p>
    <w:p w14:paraId="70AC3C63" w14:textId="77777777" w:rsidR="00631096" w:rsidRDefault="00631096" w:rsidP="00631096">
      <w:pPr>
        <w:pStyle w:val="PL"/>
      </w:pPr>
      <w:r>
        <w:t xml:space="preserve">          $ref: 'TS29571_CommonData.yaml#/components/schemas/Float'</w:t>
      </w:r>
    </w:p>
    <w:p w14:paraId="1A95A757" w14:textId="77777777" w:rsidR="00631096" w:rsidRDefault="00631096" w:rsidP="00631096">
      <w:pPr>
        <w:pStyle w:val="PL"/>
        <w:rPr>
          <w:lang w:val="en-US"/>
        </w:rPr>
      </w:pPr>
      <w:r>
        <w:t xml:space="preserve">        variance</w:t>
      </w:r>
      <w:r>
        <w:rPr>
          <w:lang w:val="en-US"/>
        </w:rPr>
        <w:t>:</w:t>
      </w:r>
    </w:p>
    <w:p w14:paraId="7A41745E" w14:textId="77777777" w:rsidR="00631096" w:rsidRDefault="00631096" w:rsidP="00631096">
      <w:pPr>
        <w:pStyle w:val="PL"/>
      </w:pPr>
      <w:r>
        <w:t xml:space="preserve">          $ref: 'TS29571_CommonData.yaml#/components/schemas/Float'</w:t>
      </w:r>
    </w:p>
    <w:p w14:paraId="3C1A2A18" w14:textId="77777777" w:rsidR="00631096" w:rsidRDefault="00631096" w:rsidP="00631096">
      <w:pPr>
        <w:pStyle w:val="PL"/>
      </w:pPr>
      <w:r>
        <w:t xml:space="preserve">        skewness:</w:t>
      </w:r>
    </w:p>
    <w:p w14:paraId="52CD9C94" w14:textId="77777777" w:rsidR="00631096" w:rsidRDefault="00631096" w:rsidP="00631096">
      <w:pPr>
        <w:pStyle w:val="PL"/>
      </w:pPr>
      <w:r>
        <w:t xml:space="preserve">          $ref: 'TS29571_CommonData.yaml#/components/schemas/Float'</w:t>
      </w:r>
    </w:p>
    <w:p w14:paraId="34FCCD02" w14:textId="77777777" w:rsidR="00631096" w:rsidRDefault="00631096" w:rsidP="00631096">
      <w:pPr>
        <w:pStyle w:val="PL"/>
      </w:pPr>
      <w:r>
        <w:t xml:space="preserve">      required:</w:t>
      </w:r>
    </w:p>
    <w:p w14:paraId="61518723" w14:textId="77777777" w:rsidR="00631096" w:rsidRDefault="00631096" w:rsidP="00631096">
      <w:pPr>
        <w:pStyle w:val="PL"/>
      </w:pPr>
      <w:r>
        <w:t xml:space="preserve">        - number</w:t>
      </w:r>
    </w:p>
    <w:p w14:paraId="0FBA3983" w14:textId="77777777" w:rsidR="00631096" w:rsidRDefault="00631096" w:rsidP="00631096">
      <w:pPr>
        <w:pStyle w:val="PL"/>
      </w:pPr>
      <w:r>
        <w:t xml:space="preserve">        - variance</w:t>
      </w:r>
    </w:p>
    <w:p w14:paraId="763D0A5D" w14:textId="77777777" w:rsidR="00631096" w:rsidRDefault="00631096" w:rsidP="00631096">
      <w:pPr>
        <w:pStyle w:val="PL"/>
      </w:pPr>
    </w:p>
    <w:p w14:paraId="1EC37F55" w14:textId="77777777" w:rsidR="00631096" w:rsidRDefault="00631096" w:rsidP="00631096">
      <w:pPr>
        <w:pStyle w:val="PL"/>
      </w:pPr>
      <w:r>
        <w:t xml:space="preserve">    AnalyticsSubscriptionsTransfer:</w:t>
      </w:r>
    </w:p>
    <w:p w14:paraId="4CF8A8EF" w14:textId="77777777" w:rsidR="00631096" w:rsidRDefault="00631096" w:rsidP="00631096">
      <w:pPr>
        <w:pStyle w:val="PL"/>
      </w:pPr>
      <w:r>
        <w:t xml:space="preserve">      description: </w:t>
      </w:r>
      <w:r>
        <w:rPr>
          <w:lang w:eastAsia="ko-KR"/>
        </w:rPr>
        <w:t>Contains information about a request to transfer analytics subscriptions</w:t>
      </w:r>
      <w:r>
        <w:t>.</w:t>
      </w:r>
    </w:p>
    <w:p w14:paraId="7A75B67B" w14:textId="77777777" w:rsidR="00631096" w:rsidRDefault="00631096" w:rsidP="00631096">
      <w:pPr>
        <w:pStyle w:val="PL"/>
      </w:pPr>
      <w:r>
        <w:t xml:space="preserve">      type: object</w:t>
      </w:r>
    </w:p>
    <w:p w14:paraId="10E68ED6" w14:textId="77777777" w:rsidR="00631096" w:rsidRDefault="00631096" w:rsidP="00631096">
      <w:pPr>
        <w:pStyle w:val="PL"/>
      </w:pPr>
      <w:r>
        <w:t xml:space="preserve">      properties:</w:t>
      </w:r>
    </w:p>
    <w:p w14:paraId="78026ED9" w14:textId="77777777" w:rsidR="00631096" w:rsidRDefault="00631096" w:rsidP="00631096">
      <w:pPr>
        <w:pStyle w:val="PL"/>
      </w:pPr>
      <w:r>
        <w:t xml:space="preserve">        subsTransInfos:</w:t>
      </w:r>
    </w:p>
    <w:p w14:paraId="10636323" w14:textId="77777777" w:rsidR="00631096" w:rsidRDefault="00631096" w:rsidP="00631096">
      <w:pPr>
        <w:pStyle w:val="PL"/>
      </w:pPr>
      <w:r>
        <w:t xml:space="preserve">          type: array</w:t>
      </w:r>
    </w:p>
    <w:p w14:paraId="4FDEE332" w14:textId="77777777" w:rsidR="00631096" w:rsidRDefault="00631096" w:rsidP="00631096">
      <w:pPr>
        <w:pStyle w:val="PL"/>
      </w:pPr>
      <w:r>
        <w:t xml:space="preserve">          items:</w:t>
      </w:r>
    </w:p>
    <w:p w14:paraId="34BED8D2" w14:textId="77777777" w:rsidR="00631096" w:rsidRDefault="00631096" w:rsidP="00631096">
      <w:pPr>
        <w:pStyle w:val="PL"/>
      </w:pPr>
      <w:r>
        <w:t xml:space="preserve">            $ref: '#/components/schemas/SubscriptionTransferInfo'</w:t>
      </w:r>
    </w:p>
    <w:p w14:paraId="1890BA19" w14:textId="77777777" w:rsidR="00631096" w:rsidRDefault="00631096" w:rsidP="00631096">
      <w:pPr>
        <w:pStyle w:val="PL"/>
      </w:pPr>
      <w:r>
        <w:t xml:space="preserve">          minItems: 1</w:t>
      </w:r>
    </w:p>
    <w:p w14:paraId="03400157" w14:textId="77777777" w:rsidR="00631096" w:rsidRDefault="00631096" w:rsidP="00631096">
      <w:pPr>
        <w:pStyle w:val="PL"/>
      </w:pPr>
      <w:r>
        <w:t xml:space="preserve">        failTransEventReports:</w:t>
      </w:r>
    </w:p>
    <w:p w14:paraId="4980192F" w14:textId="77777777" w:rsidR="00631096" w:rsidRDefault="00631096" w:rsidP="00631096">
      <w:pPr>
        <w:pStyle w:val="PL"/>
      </w:pPr>
      <w:r>
        <w:t xml:space="preserve">          type: array</w:t>
      </w:r>
    </w:p>
    <w:p w14:paraId="5252EADB" w14:textId="77777777" w:rsidR="00631096" w:rsidRDefault="00631096" w:rsidP="00631096">
      <w:pPr>
        <w:pStyle w:val="PL"/>
      </w:pPr>
      <w:r>
        <w:t xml:space="preserve">          items:</w:t>
      </w:r>
    </w:p>
    <w:p w14:paraId="5208A8AD" w14:textId="77777777" w:rsidR="00631096" w:rsidRDefault="00631096" w:rsidP="00631096">
      <w:pPr>
        <w:pStyle w:val="PL"/>
      </w:pPr>
      <w:r>
        <w:t xml:space="preserve">            $ref: '#/components/schemas/NwdafEvent'</w:t>
      </w:r>
    </w:p>
    <w:p w14:paraId="313BDBE0" w14:textId="77777777" w:rsidR="00631096" w:rsidRDefault="00631096" w:rsidP="00631096">
      <w:pPr>
        <w:pStyle w:val="PL"/>
      </w:pPr>
      <w:r>
        <w:t xml:space="preserve">          minItems: 1</w:t>
      </w:r>
    </w:p>
    <w:p w14:paraId="606EF0D9" w14:textId="77777777" w:rsidR="00631096" w:rsidRDefault="00631096" w:rsidP="00631096">
      <w:pPr>
        <w:pStyle w:val="PL"/>
      </w:pPr>
      <w:r>
        <w:t xml:space="preserve">      required:</w:t>
      </w:r>
    </w:p>
    <w:p w14:paraId="1B1A91D2" w14:textId="77777777" w:rsidR="00631096" w:rsidRDefault="00631096" w:rsidP="00631096">
      <w:pPr>
        <w:pStyle w:val="PL"/>
      </w:pPr>
      <w:r>
        <w:t xml:space="preserve">        - subsTransInfos</w:t>
      </w:r>
    </w:p>
    <w:p w14:paraId="6558E8B9" w14:textId="77777777" w:rsidR="00631096" w:rsidRDefault="00631096" w:rsidP="00631096">
      <w:pPr>
        <w:pStyle w:val="PL"/>
      </w:pPr>
    </w:p>
    <w:p w14:paraId="1EE4ED55" w14:textId="77777777" w:rsidR="00631096" w:rsidRDefault="00631096" w:rsidP="00631096">
      <w:pPr>
        <w:pStyle w:val="PL"/>
      </w:pPr>
      <w:r>
        <w:t xml:space="preserve">    SubscriptionTransferInfo:</w:t>
      </w:r>
    </w:p>
    <w:p w14:paraId="4F718D7A" w14:textId="77777777" w:rsidR="00631096" w:rsidRDefault="00631096" w:rsidP="00631096">
      <w:pPr>
        <w:pStyle w:val="PL"/>
      </w:pPr>
      <w:r>
        <w:t xml:space="preserve">      description: </w:t>
      </w:r>
      <w:r>
        <w:rPr>
          <w:lang w:eastAsia="ko-KR"/>
        </w:rPr>
        <w:t>Contains information about subscriptions that are requested to be transferred</w:t>
      </w:r>
      <w:r>
        <w:t>.</w:t>
      </w:r>
    </w:p>
    <w:p w14:paraId="524D529E" w14:textId="77777777" w:rsidR="00631096" w:rsidRDefault="00631096" w:rsidP="00631096">
      <w:pPr>
        <w:pStyle w:val="PL"/>
      </w:pPr>
      <w:r>
        <w:t xml:space="preserve">      type: object</w:t>
      </w:r>
    </w:p>
    <w:p w14:paraId="7B67544E" w14:textId="77777777" w:rsidR="00631096" w:rsidRDefault="00631096" w:rsidP="00631096">
      <w:pPr>
        <w:pStyle w:val="PL"/>
      </w:pPr>
      <w:r>
        <w:t xml:space="preserve">      properties:</w:t>
      </w:r>
    </w:p>
    <w:p w14:paraId="461A3D88" w14:textId="77777777" w:rsidR="00631096" w:rsidRDefault="00631096" w:rsidP="00631096">
      <w:pPr>
        <w:pStyle w:val="PL"/>
      </w:pPr>
      <w:r>
        <w:t xml:space="preserve">        transReqType:</w:t>
      </w:r>
    </w:p>
    <w:p w14:paraId="77B7545B" w14:textId="77777777" w:rsidR="00631096" w:rsidRDefault="00631096" w:rsidP="00631096">
      <w:pPr>
        <w:pStyle w:val="PL"/>
      </w:pPr>
      <w:r>
        <w:t xml:space="preserve">          $ref: '#/components/schemas/TransferRequestType'</w:t>
      </w:r>
    </w:p>
    <w:p w14:paraId="4F2C31FA" w14:textId="77777777" w:rsidR="00631096" w:rsidRDefault="00631096" w:rsidP="00631096">
      <w:pPr>
        <w:pStyle w:val="PL"/>
      </w:pPr>
      <w:r>
        <w:t xml:space="preserve">        nwdafEvSub:</w:t>
      </w:r>
    </w:p>
    <w:p w14:paraId="6D8614AA" w14:textId="77777777" w:rsidR="00631096" w:rsidRDefault="00631096" w:rsidP="00631096">
      <w:pPr>
        <w:pStyle w:val="PL"/>
      </w:pPr>
      <w:r>
        <w:t xml:space="preserve">          $ref: '#/components/schemas/NnwdafEventsSubscription'</w:t>
      </w:r>
    </w:p>
    <w:p w14:paraId="4BD3BD96" w14:textId="77777777" w:rsidR="00631096" w:rsidRDefault="00631096" w:rsidP="00631096">
      <w:pPr>
        <w:pStyle w:val="PL"/>
      </w:pPr>
      <w:r>
        <w:t xml:space="preserve">        consumerId:</w:t>
      </w:r>
    </w:p>
    <w:p w14:paraId="151CF8D7" w14:textId="77777777" w:rsidR="00631096" w:rsidRDefault="00631096" w:rsidP="00631096">
      <w:pPr>
        <w:pStyle w:val="PL"/>
      </w:pPr>
      <w:r>
        <w:t xml:space="preserve">          $ref: 'TS29571_CommonData.yaml#/components/schemas/NfInstanceId'</w:t>
      </w:r>
    </w:p>
    <w:p w14:paraId="1382FF50" w14:textId="77777777" w:rsidR="00631096" w:rsidRDefault="00631096" w:rsidP="00631096">
      <w:pPr>
        <w:pStyle w:val="PL"/>
      </w:pPr>
      <w:r>
        <w:t xml:space="preserve">        contextId:</w:t>
      </w:r>
    </w:p>
    <w:p w14:paraId="2389642D" w14:textId="77777777" w:rsidR="00631096" w:rsidRDefault="00631096" w:rsidP="00631096">
      <w:pPr>
        <w:pStyle w:val="PL"/>
      </w:pPr>
      <w:r>
        <w:t xml:space="preserve">          $ref: '#/components/schemas/AnalyticsContextIdentifier'</w:t>
      </w:r>
    </w:p>
    <w:p w14:paraId="68D4CA18" w14:textId="77777777" w:rsidR="00631096" w:rsidRDefault="00631096" w:rsidP="00631096">
      <w:pPr>
        <w:pStyle w:val="PL"/>
      </w:pPr>
      <w:r>
        <w:t xml:space="preserve">        sourceNfIds:</w:t>
      </w:r>
    </w:p>
    <w:p w14:paraId="4659D9F4" w14:textId="77777777" w:rsidR="00631096" w:rsidRDefault="00631096" w:rsidP="00631096">
      <w:pPr>
        <w:pStyle w:val="PL"/>
      </w:pPr>
      <w:r>
        <w:t xml:space="preserve">          type: array</w:t>
      </w:r>
    </w:p>
    <w:p w14:paraId="000B3A50" w14:textId="77777777" w:rsidR="00631096" w:rsidRDefault="00631096" w:rsidP="00631096">
      <w:pPr>
        <w:pStyle w:val="PL"/>
      </w:pPr>
      <w:r>
        <w:t xml:space="preserve">          items:</w:t>
      </w:r>
    </w:p>
    <w:p w14:paraId="49C8CC47" w14:textId="77777777" w:rsidR="00631096" w:rsidRDefault="00631096" w:rsidP="00631096">
      <w:pPr>
        <w:pStyle w:val="PL"/>
      </w:pPr>
      <w:r>
        <w:t xml:space="preserve">            $ref: 'TS29571_CommonData.yaml#/components/schemas/NfInstanceId'</w:t>
      </w:r>
    </w:p>
    <w:p w14:paraId="3751A8FF" w14:textId="77777777" w:rsidR="00631096" w:rsidRDefault="00631096" w:rsidP="00631096">
      <w:pPr>
        <w:pStyle w:val="PL"/>
      </w:pPr>
      <w:r>
        <w:t xml:space="preserve">          minItems: 1</w:t>
      </w:r>
    </w:p>
    <w:p w14:paraId="52CD00A6" w14:textId="77777777" w:rsidR="00631096" w:rsidRDefault="00631096" w:rsidP="00631096">
      <w:pPr>
        <w:pStyle w:val="PL"/>
      </w:pPr>
      <w:r>
        <w:t xml:space="preserve">        sourceSetIds:</w:t>
      </w:r>
    </w:p>
    <w:p w14:paraId="1D9EBB1F" w14:textId="77777777" w:rsidR="00631096" w:rsidRDefault="00631096" w:rsidP="00631096">
      <w:pPr>
        <w:pStyle w:val="PL"/>
      </w:pPr>
      <w:r>
        <w:t xml:space="preserve">          type: array</w:t>
      </w:r>
    </w:p>
    <w:p w14:paraId="6D7D4D6E" w14:textId="77777777" w:rsidR="00631096" w:rsidRDefault="00631096" w:rsidP="00631096">
      <w:pPr>
        <w:pStyle w:val="PL"/>
      </w:pPr>
      <w:r>
        <w:t xml:space="preserve">          items:</w:t>
      </w:r>
    </w:p>
    <w:p w14:paraId="7B106580" w14:textId="77777777" w:rsidR="00631096" w:rsidRDefault="00631096" w:rsidP="00631096">
      <w:pPr>
        <w:pStyle w:val="PL"/>
      </w:pPr>
      <w:r>
        <w:t xml:space="preserve">            $ref: 'TS29571_CommonData.yaml#/components/schemas/NfSetId'</w:t>
      </w:r>
    </w:p>
    <w:p w14:paraId="3F12D91C" w14:textId="77777777" w:rsidR="00631096" w:rsidRDefault="00631096" w:rsidP="00631096">
      <w:pPr>
        <w:pStyle w:val="PL"/>
      </w:pPr>
      <w:r>
        <w:t xml:space="preserve">          minItems: 1</w:t>
      </w:r>
    </w:p>
    <w:p w14:paraId="511FD984" w14:textId="77777777" w:rsidR="00631096" w:rsidRDefault="00631096" w:rsidP="00631096">
      <w:pPr>
        <w:pStyle w:val="PL"/>
      </w:pPr>
      <w:r>
        <w:t xml:space="preserve">        modelInfo:</w:t>
      </w:r>
    </w:p>
    <w:p w14:paraId="4DE88EB2" w14:textId="77777777" w:rsidR="00631096" w:rsidRDefault="00631096" w:rsidP="00631096">
      <w:pPr>
        <w:pStyle w:val="PL"/>
      </w:pPr>
      <w:r>
        <w:t xml:space="preserve">          type: array</w:t>
      </w:r>
    </w:p>
    <w:p w14:paraId="6DB71229" w14:textId="77777777" w:rsidR="00631096" w:rsidRDefault="00631096" w:rsidP="00631096">
      <w:pPr>
        <w:pStyle w:val="PL"/>
      </w:pPr>
      <w:r>
        <w:t xml:space="preserve">          items:</w:t>
      </w:r>
    </w:p>
    <w:p w14:paraId="2340A462" w14:textId="77777777" w:rsidR="00631096" w:rsidRDefault="00631096" w:rsidP="00631096">
      <w:pPr>
        <w:pStyle w:val="PL"/>
      </w:pPr>
      <w:r>
        <w:lastRenderedPageBreak/>
        <w:t xml:space="preserve">            $ref: '#/components/schemas/ModelInfo'</w:t>
      </w:r>
    </w:p>
    <w:p w14:paraId="01EF1640" w14:textId="77777777" w:rsidR="00631096" w:rsidRDefault="00631096" w:rsidP="00631096">
      <w:pPr>
        <w:pStyle w:val="PL"/>
      </w:pPr>
      <w:r>
        <w:t xml:space="preserve">          minItems: 1</w:t>
      </w:r>
    </w:p>
    <w:p w14:paraId="4C355623" w14:textId="77777777" w:rsidR="00631096" w:rsidRDefault="00631096" w:rsidP="00631096">
      <w:pPr>
        <w:pStyle w:val="PL"/>
      </w:pPr>
      <w:r>
        <w:t xml:space="preserve">      required:</w:t>
      </w:r>
    </w:p>
    <w:p w14:paraId="35366219" w14:textId="77777777" w:rsidR="00631096" w:rsidRDefault="00631096" w:rsidP="00631096">
      <w:pPr>
        <w:pStyle w:val="PL"/>
      </w:pPr>
      <w:r>
        <w:t xml:space="preserve">        - transReqType</w:t>
      </w:r>
    </w:p>
    <w:p w14:paraId="025E1A59" w14:textId="77777777" w:rsidR="00631096" w:rsidRDefault="00631096" w:rsidP="00631096">
      <w:pPr>
        <w:pStyle w:val="PL"/>
      </w:pPr>
      <w:r>
        <w:t xml:space="preserve">        - nwdafEvSub</w:t>
      </w:r>
    </w:p>
    <w:p w14:paraId="6F2583D3" w14:textId="77777777" w:rsidR="00631096" w:rsidRDefault="00631096" w:rsidP="00631096">
      <w:pPr>
        <w:pStyle w:val="PL"/>
      </w:pPr>
      <w:r>
        <w:t xml:space="preserve">        - consumerId</w:t>
      </w:r>
    </w:p>
    <w:p w14:paraId="0D3F180A" w14:textId="77777777" w:rsidR="00631096" w:rsidRDefault="00631096" w:rsidP="00631096">
      <w:pPr>
        <w:pStyle w:val="PL"/>
      </w:pPr>
    </w:p>
    <w:p w14:paraId="4889EEB4" w14:textId="77777777" w:rsidR="00631096" w:rsidRDefault="00631096" w:rsidP="00631096">
      <w:pPr>
        <w:pStyle w:val="PL"/>
      </w:pPr>
      <w:r>
        <w:t xml:space="preserve">    ModelInfo:</w:t>
      </w:r>
    </w:p>
    <w:p w14:paraId="6E975CA2" w14:textId="77777777" w:rsidR="00631096" w:rsidRDefault="00631096" w:rsidP="00631096">
      <w:pPr>
        <w:pStyle w:val="PL"/>
      </w:pPr>
      <w:r>
        <w:t xml:space="preserve">      description: </w:t>
      </w:r>
      <w:r>
        <w:rPr>
          <w:lang w:eastAsia="zh-CN"/>
        </w:rPr>
        <w:t>Contains information about an ML model.</w:t>
      </w:r>
    </w:p>
    <w:p w14:paraId="3FC9AC9C" w14:textId="77777777" w:rsidR="00631096" w:rsidRDefault="00631096" w:rsidP="00631096">
      <w:pPr>
        <w:pStyle w:val="PL"/>
      </w:pPr>
      <w:r>
        <w:t xml:space="preserve">      type: object</w:t>
      </w:r>
    </w:p>
    <w:p w14:paraId="36EFBCF5" w14:textId="77777777" w:rsidR="00631096" w:rsidRDefault="00631096" w:rsidP="00631096">
      <w:pPr>
        <w:pStyle w:val="PL"/>
      </w:pPr>
      <w:r>
        <w:t xml:space="preserve">      properties:</w:t>
      </w:r>
    </w:p>
    <w:p w14:paraId="2630C624" w14:textId="77777777" w:rsidR="00631096" w:rsidRDefault="00631096" w:rsidP="00631096">
      <w:pPr>
        <w:pStyle w:val="PL"/>
      </w:pPr>
      <w:r>
        <w:t xml:space="preserve">        analyticsId:</w:t>
      </w:r>
    </w:p>
    <w:p w14:paraId="382E2354" w14:textId="77777777" w:rsidR="00631096" w:rsidRDefault="00631096" w:rsidP="00631096">
      <w:pPr>
        <w:pStyle w:val="PL"/>
      </w:pPr>
      <w:r>
        <w:t xml:space="preserve">          $ref: '#/components/schemas/NwdafEvent'</w:t>
      </w:r>
    </w:p>
    <w:p w14:paraId="5D0E1598" w14:textId="77777777" w:rsidR="00631096" w:rsidRDefault="00631096" w:rsidP="00631096">
      <w:pPr>
        <w:pStyle w:val="PL"/>
      </w:pPr>
      <w:r>
        <w:t xml:space="preserve">        </w:t>
      </w:r>
      <w:r>
        <w:rPr>
          <w:lang w:eastAsia="zh-CN"/>
        </w:rPr>
        <w:t>mlModelInfos</w:t>
      </w:r>
      <w:r>
        <w:t>:</w:t>
      </w:r>
    </w:p>
    <w:p w14:paraId="005F5E63" w14:textId="77777777" w:rsidR="00631096" w:rsidRDefault="00631096" w:rsidP="00631096">
      <w:pPr>
        <w:pStyle w:val="PL"/>
      </w:pPr>
      <w:r>
        <w:t xml:space="preserve">          type: array</w:t>
      </w:r>
    </w:p>
    <w:p w14:paraId="65B49A3C" w14:textId="77777777" w:rsidR="00631096" w:rsidRDefault="00631096" w:rsidP="00631096">
      <w:pPr>
        <w:pStyle w:val="PL"/>
      </w:pPr>
      <w:r>
        <w:t xml:space="preserve">          items:</w:t>
      </w:r>
    </w:p>
    <w:p w14:paraId="5C8DD852" w14:textId="77777777" w:rsidR="00631096" w:rsidRDefault="00631096" w:rsidP="00631096">
      <w:pPr>
        <w:pStyle w:val="PL"/>
      </w:pPr>
      <w:r>
        <w:t xml:space="preserve">            $ref: '#/components/schemas/MLModelInfo'</w:t>
      </w:r>
    </w:p>
    <w:p w14:paraId="48B0B8ED" w14:textId="77777777" w:rsidR="00631096" w:rsidRDefault="00631096" w:rsidP="00631096">
      <w:pPr>
        <w:pStyle w:val="PL"/>
      </w:pPr>
      <w:r>
        <w:t xml:space="preserve">          minItems: 1</w:t>
      </w:r>
    </w:p>
    <w:p w14:paraId="3EB32E98" w14:textId="77777777" w:rsidR="00631096" w:rsidRDefault="00631096" w:rsidP="00631096">
      <w:pPr>
        <w:pStyle w:val="PL"/>
      </w:pPr>
      <w:r>
        <w:t xml:space="preserve">      required:</w:t>
      </w:r>
    </w:p>
    <w:p w14:paraId="7B0F5688" w14:textId="77777777" w:rsidR="00631096" w:rsidRDefault="00631096" w:rsidP="00631096">
      <w:pPr>
        <w:pStyle w:val="PL"/>
      </w:pPr>
      <w:r>
        <w:t xml:space="preserve">        - analyticsId</w:t>
      </w:r>
    </w:p>
    <w:p w14:paraId="16778D07" w14:textId="77777777" w:rsidR="00631096" w:rsidRDefault="00631096" w:rsidP="00631096">
      <w:pPr>
        <w:pStyle w:val="PL"/>
      </w:pPr>
      <w:r>
        <w:t xml:space="preserve">        - </w:t>
      </w:r>
      <w:r>
        <w:rPr>
          <w:lang w:eastAsia="zh-CN"/>
        </w:rPr>
        <w:t>mlModelInfos</w:t>
      </w:r>
    </w:p>
    <w:p w14:paraId="036A157F" w14:textId="77777777" w:rsidR="00631096" w:rsidRDefault="00631096" w:rsidP="00631096">
      <w:pPr>
        <w:pStyle w:val="PL"/>
      </w:pPr>
      <w:r>
        <w:t xml:space="preserve">    </w:t>
      </w:r>
      <w:r>
        <w:rPr>
          <w:lang w:eastAsia="zh-CN"/>
        </w:rPr>
        <w:t>MLModelInfo</w:t>
      </w:r>
      <w:r>
        <w:t>:</w:t>
      </w:r>
    </w:p>
    <w:p w14:paraId="17C75559" w14:textId="77777777" w:rsidR="00631096" w:rsidRDefault="00631096" w:rsidP="00631096">
      <w:pPr>
        <w:pStyle w:val="PL"/>
      </w:pPr>
      <w:r>
        <w:t xml:space="preserve">      description: </w:t>
      </w:r>
      <w:r>
        <w:rPr>
          <w:lang w:eastAsia="zh-CN"/>
        </w:rPr>
        <w:t>Contains information about an ML models.</w:t>
      </w:r>
    </w:p>
    <w:p w14:paraId="5521F140" w14:textId="77777777" w:rsidR="00631096" w:rsidRDefault="00631096" w:rsidP="00631096">
      <w:pPr>
        <w:pStyle w:val="PL"/>
      </w:pPr>
      <w:r>
        <w:t xml:space="preserve">      type: object</w:t>
      </w:r>
    </w:p>
    <w:p w14:paraId="12310DC1" w14:textId="77777777" w:rsidR="00631096" w:rsidRDefault="00631096" w:rsidP="00631096">
      <w:pPr>
        <w:pStyle w:val="PL"/>
      </w:pPr>
      <w:r>
        <w:t xml:space="preserve">      properties:</w:t>
      </w:r>
    </w:p>
    <w:p w14:paraId="7EE94EFF" w14:textId="77777777" w:rsidR="00631096" w:rsidRDefault="00631096" w:rsidP="00631096">
      <w:pPr>
        <w:pStyle w:val="PL"/>
      </w:pPr>
      <w:r>
        <w:t xml:space="preserve">        </w:t>
      </w:r>
      <w:r>
        <w:rPr>
          <w:lang w:val="en-US" w:eastAsia="zh-CN"/>
        </w:rPr>
        <w:t>mlFileAddrs</w:t>
      </w:r>
      <w:r>
        <w:t>:</w:t>
      </w:r>
    </w:p>
    <w:p w14:paraId="57887B14" w14:textId="77777777" w:rsidR="00631096" w:rsidRDefault="00631096" w:rsidP="00631096">
      <w:pPr>
        <w:pStyle w:val="PL"/>
      </w:pPr>
      <w:r>
        <w:t xml:space="preserve">          type: array</w:t>
      </w:r>
    </w:p>
    <w:p w14:paraId="29E6A494" w14:textId="77777777" w:rsidR="00631096" w:rsidRDefault="00631096" w:rsidP="00631096">
      <w:pPr>
        <w:pStyle w:val="PL"/>
      </w:pPr>
      <w:r>
        <w:t xml:space="preserve">          items:</w:t>
      </w:r>
    </w:p>
    <w:p w14:paraId="10449457" w14:textId="77777777" w:rsidR="00631096" w:rsidRDefault="00631096" w:rsidP="00631096">
      <w:pPr>
        <w:pStyle w:val="PL"/>
      </w:pPr>
      <w:r>
        <w:t xml:space="preserve">            $ref: 'TS29520_Nnwdaf_MLModelProvision.yaml#/components/schemas/MLModelAddr'</w:t>
      </w:r>
    </w:p>
    <w:p w14:paraId="31FB8787" w14:textId="77777777" w:rsidR="00631096" w:rsidRDefault="00631096" w:rsidP="00631096">
      <w:pPr>
        <w:pStyle w:val="PL"/>
      </w:pPr>
      <w:r>
        <w:t xml:space="preserve">          minItems: 1</w:t>
      </w:r>
    </w:p>
    <w:p w14:paraId="198B092E" w14:textId="77777777" w:rsidR="00631096" w:rsidRDefault="00631096" w:rsidP="00631096">
      <w:pPr>
        <w:pStyle w:val="PL"/>
      </w:pPr>
      <w:r>
        <w:t xml:space="preserve">        modelProvId:</w:t>
      </w:r>
    </w:p>
    <w:p w14:paraId="05EBF9F7" w14:textId="77777777" w:rsidR="00631096" w:rsidRDefault="00631096" w:rsidP="00631096">
      <w:pPr>
        <w:pStyle w:val="PL"/>
      </w:pPr>
      <w:r>
        <w:t xml:space="preserve">          $ref: 'TS29571_CommonData.yaml#/components/schemas/NfInstanceId'</w:t>
      </w:r>
    </w:p>
    <w:p w14:paraId="48E11A73" w14:textId="77777777" w:rsidR="00631096" w:rsidRDefault="00631096" w:rsidP="00631096">
      <w:pPr>
        <w:pStyle w:val="PL"/>
      </w:pPr>
      <w:r>
        <w:t xml:space="preserve">        </w:t>
      </w:r>
      <w:r>
        <w:rPr>
          <w:lang w:eastAsia="zh-CN"/>
        </w:rPr>
        <w:t>modelProvSetId</w:t>
      </w:r>
      <w:r>
        <w:t>:</w:t>
      </w:r>
    </w:p>
    <w:p w14:paraId="7EC07D93" w14:textId="77777777" w:rsidR="00631096" w:rsidRDefault="00631096" w:rsidP="00631096">
      <w:pPr>
        <w:pStyle w:val="PL"/>
      </w:pPr>
      <w:r>
        <w:t xml:space="preserve">          $ref: 'TS29571_CommonData.yaml#/components/schemas/NfSetId'</w:t>
      </w:r>
    </w:p>
    <w:p w14:paraId="399E5B67" w14:textId="77777777" w:rsidR="00631096" w:rsidRDefault="00631096" w:rsidP="00631096">
      <w:pPr>
        <w:pStyle w:val="PL"/>
      </w:pPr>
      <w:r>
        <w:t xml:space="preserve">      oneOf:</w:t>
      </w:r>
    </w:p>
    <w:p w14:paraId="0B254095" w14:textId="77777777" w:rsidR="00631096" w:rsidRDefault="00631096" w:rsidP="00631096">
      <w:pPr>
        <w:pStyle w:val="PL"/>
      </w:pPr>
      <w:r>
        <w:t xml:space="preserve">        - required: [modelProvId]</w:t>
      </w:r>
    </w:p>
    <w:p w14:paraId="2F2B5684" w14:textId="77777777" w:rsidR="00631096" w:rsidRDefault="00631096" w:rsidP="00631096">
      <w:pPr>
        <w:pStyle w:val="PL"/>
      </w:pPr>
      <w:r>
        <w:t xml:space="preserve">        - required: [</w:t>
      </w:r>
      <w:r>
        <w:rPr>
          <w:lang w:eastAsia="zh-CN"/>
        </w:rPr>
        <w:t>modelProvSetId</w:t>
      </w:r>
      <w:r>
        <w:t>]</w:t>
      </w:r>
    </w:p>
    <w:p w14:paraId="2CA2DD3F" w14:textId="77777777" w:rsidR="00631096" w:rsidRDefault="00631096" w:rsidP="00631096">
      <w:pPr>
        <w:pStyle w:val="PL"/>
      </w:pPr>
    </w:p>
    <w:p w14:paraId="7F0E84D0" w14:textId="77777777" w:rsidR="00631096" w:rsidRDefault="00631096" w:rsidP="00631096">
      <w:pPr>
        <w:pStyle w:val="PL"/>
      </w:pPr>
      <w:r>
        <w:t xml:space="preserve">    AnalyticsContextIdentifier:</w:t>
      </w:r>
    </w:p>
    <w:p w14:paraId="6B0A11FA" w14:textId="77777777" w:rsidR="00631096" w:rsidRDefault="00631096" w:rsidP="00631096">
      <w:pPr>
        <w:pStyle w:val="PL"/>
      </w:pPr>
      <w:r>
        <w:t xml:space="preserve">      description: </w:t>
      </w:r>
      <w:r>
        <w:rPr>
          <w:lang w:eastAsia="zh-CN"/>
        </w:rPr>
        <w:t>Contains information about available analytics contexts.</w:t>
      </w:r>
    </w:p>
    <w:p w14:paraId="7C608BBE" w14:textId="77777777" w:rsidR="00631096" w:rsidRDefault="00631096" w:rsidP="00631096">
      <w:pPr>
        <w:pStyle w:val="PL"/>
      </w:pPr>
      <w:r>
        <w:t xml:space="preserve">      type: object</w:t>
      </w:r>
    </w:p>
    <w:p w14:paraId="1EDDF5D5" w14:textId="77777777" w:rsidR="00631096" w:rsidRDefault="00631096" w:rsidP="00631096">
      <w:pPr>
        <w:pStyle w:val="PL"/>
      </w:pPr>
      <w:r>
        <w:t xml:space="preserve">      properties:</w:t>
      </w:r>
    </w:p>
    <w:p w14:paraId="442C9EF5" w14:textId="77777777" w:rsidR="00631096" w:rsidRDefault="00631096" w:rsidP="00631096">
      <w:pPr>
        <w:pStyle w:val="PL"/>
      </w:pPr>
      <w:r>
        <w:t xml:space="preserve">        subscriptionId:</w:t>
      </w:r>
    </w:p>
    <w:p w14:paraId="7EDAE7C7" w14:textId="77777777" w:rsidR="00631096" w:rsidRDefault="00631096" w:rsidP="00631096">
      <w:pPr>
        <w:pStyle w:val="PL"/>
      </w:pPr>
      <w:r>
        <w:t xml:space="preserve">          type: string</w:t>
      </w:r>
    </w:p>
    <w:p w14:paraId="2EFAC823" w14:textId="77777777" w:rsidR="00631096" w:rsidRDefault="00631096" w:rsidP="00631096">
      <w:pPr>
        <w:pStyle w:val="PL"/>
      </w:pPr>
      <w:r>
        <w:t xml:space="preserve">          description: The identifier of a subscription.</w:t>
      </w:r>
    </w:p>
    <w:p w14:paraId="65DCB084" w14:textId="77777777" w:rsidR="00631096" w:rsidRDefault="00631096" w:rsidP="00631096">
      <w:pPr>
        <w:pStyle w:val="PL"/>
      </w:pPr>
      <w:r>
        <w:t xml:space="preserve">        nfAnaCtxts:</w:t>
      </w:r>
    </w:p>
    <w:p w14:paraId="5E6CB4EF" w14:textId="77777777" w:rsidR="00631096" w:rsidRDefault="00631096" w:rsidP="00631096">
      <w:pPr>
        <w:pStyle w:val="PL"/>
      </w:pPr>
      <w:r>
        <w:t xml:space="preserve">          type: array</w:t>
      </w:r>
    </w:p>
    <w:p w14:paraId="0B660DC5" w14:textId="77777777" w:rsidR="00631096" w:rsidRDefault="00631096" w:rsidP="00631096">
      <w:pPr>
        <w:pStyle w:val="PL"/>
      </w:pPr>
      <w:r>
        <w:t xml:space="preserve">          items:</w:t>
      </w:r>
    </w:p>
    <w:p w14:paraId="652AE2FB" w14:textId="77777777" w:rsidR="00631096" w:rsidRDefault="00631096" w:rsidP="00631096">
      <w:pPr>
        <w:pStyle w:val="PL"/>
      </w:pPr>
      <w:r>
        <w:t xml:space="preserve">            $ref: '#/components/schemas/NwdafEvent'</w:t>
      </w:r>
    </w:p>
    <w:p w14:paraId="39529BAA" w14:textId="77777777" w:rsidR="00631096" w:rsidRDefault="00631096" w:rsidP="00631096">
      <w:pPr>
        <w:pStyle w:val="PL"/>
      </w:pPr>
      <w:r>
        <w:t xml:space="preserve">          minItems: 1</w:t>
      </w:r>
    </w:p>
    <w:p w14:paraId="312A927D" w14:textId="77777777" w:rsidR="00631096" w:rsidRDefault="00631096" w:rsidP="00631096">
      <w:pPr>
        <w:pStyle w:val="PL"/>
      </w:pPr>
      <w:r>
        <w:t xml:space="preserve">          description: &gt;</w:t>
      </w:r>
    </w:p>
    <w:p w14:paraId="4942950F" w14:textId="77777777" w:rsidR="00631096" w:rsidRDefault="00631096" w:rsidP="00631096">
      <w:pPr>
        <w:pStyle w:val="PL"/>
      </w:pPr>
      <w:r>
        <w:t xml:space="preserve">            List of analytics types for which NF related analytics contexts can be retrieved.</w:t>
      </w:r>
    </w:p>
    <w:p w14:paraId="1A5D3D83" w14:textId="77777777" w:rsidR="00631096" w:rsidRDefault="00631096" w:rsidP="00631096">
      <w:pPr>
        <w:pStyle w:val="PL"/>
      </w:pPr>
      <w:r>
        <w:t xml:space="preserve">        ueAnaCtxts:</w:t>
      </w:r>
    </w:p>
    <w:p w14:paraId="060D94FF" w14:textId="77777777" w:rsidR="00631096" w:rsidRDefault="00631096" w:rsidP="00631096">
      <w:pPr>
        <w:pStyle w:val="PL"/>
      </w:pPr>
      <w:r>
        <w:t xml:space="preserve">          type: array</w:t>
      </w:r>
    </w:p>
    <w:p w14:paraId="5219BC46" w14:textId="77777777" w:rsidR="00631096" w:rsidRDefault="00631096" w:rsidP="00631096">
      <w:pPr>
        <w:pStyle w:val="PL"/>
      </w:pPr>
      <w:r>
        <w:t xml:space="preserve">          items:</w:t>
      </w:r>
    </w:p>
    <w:p w14:paraId="4058A7C4" w14:textId="77777777" w:rsidR="00631096" w:rsidRDefault="00631096" w:rsidP="00631096">
      <w:pPr>
        <w:pStyle w:val="PL"/>
      </w:pPr>
      <w:r>
        <w:t xml:space="preserve">            $ref: '#/components/schemas/UeAnalyticsContextDescriptor'</w:t>
      </w:r>
    </w:p>
    <w:p w14:paraId="2428D7FB" w14:textId="77777777" w:rsidR="00631096" w:rsidRDefault="00631096" w:rsidP="00631096">
      <w:pPr>
        <w:pStyle w:val="PL"/>
      </w:pPr>
      <w:r>
        <w:t xml:space="preserve">          minItems: 1</w:t>
      </w:r>
    </w:p>
    <w:p w14:paraId="4DF2807D" w14:textId="77777777" w:rsidR="00631096" w:rsidRDefault="00631096" w:rsidP="00631096">
      <w:pPr>
        <w:pStyle w:val="PL"/>
      </w:pPr>
      <w:r>
        <w:t xml:space="preserve">          description: &gt;</w:t>
      </w:r>
    </w:p>
    <w:p w14:paraId="6B38201D" w14:textId="77777777" w:rsidR="00631096" w:rsidRDefault="00631096" w:rsidP="00631096">
      <w:pPr>
        <w:pStyle w:val="PL"/>
      </w:pPr>
      <w:r>
        <w:t xml:space="preserve">            List of objects that indicate for which SUPI and analytics types combinations analytics</w:t>
      </w:r>
    </w:p>
    <w:p w14:paraId="6334D72B" w14:textId="77777777" w:rsidR="00631096" w:rsidRDefault="00631096" w:rsidP="00631096">
      <w:pPr>
        <w:pStyle w:val="PL"/>
      </w:pPr>
      <w:r>
        <w:t xml:space="preserve">            context can be retrieved.</w:t>
      </w:r>
    </w:p>
    <w:p w14:paraId="7D2F7657" w14:textId="77777777" w:rsidR="00631096" w:rsidRDefault="00631096" w:rsidP="00631096">
      <w:pPr>
        <w:pStyle w:val="PL"/>
      </w:pPr>
      <w:r>
        <w:t xml:space="preserve">      allOf:</w:t>
      </w:r>
    </w:p>
    <w:p w14:paraId="20DBF320" w14:textId="77777777" w:rsidR="00631096" w:rsidRDefault="00631096" w:rsidP="00631096">
      <w:pPr>
        <w:pStyle w:val="PL"/>
      </w:pPr>
      <w:r>
        <w:t xml:space="preserve">        - anyOf:</w:t>
      </w:r>
    </w:p>
    <w:p w14:paraId="310ACE7E" w14:textId="77777777" w:rsidR="00631096" w:rsidRDefault="00631096" w:rsidP="00631096">
      <w:pPr>
        <w:pStyle w:val="PL"/>
      </w:pPr>
      <w:r>
        <w:t xml:space="preserve">          - required: [nfAnaCtxts]</w:t>
      </w:r>
    </w:p>
    <w:p w14:paraId="06A096A3" w14:textId="77777777" w:rsidR="00631096" w:rsidRDefault="00631096" w:rsidP="00631096">
      <w:pPr>
        <w:pStyle w:val="PL"/>
      </w:pPr>
      <w:r>
        <w:t xml:space="preserve">          - required: [ueAnaCtxts]</w:t>
      </w:r>
    </w:p>
    <w:p w14:paraId="59BF9D0A" w14:textId="77777777" w:rsidR="00631096" w:rsidRDefault="00631096" w:rsidP="00631096">
      <w:pPr>
        <w:pStyle w:val="PL"/>
      </w:pPr>
      <w:r>
        <w:t xml:space="preserve">        - required: [subscriptionId]</w:t>
      </w:r>
    </w:p>
    <w:p w14:paraId="26F880D2" w14:textId="77777777" w:rsidR="00631096" w:rsidRDefault="00631096" w:rsidP="00631096">
      <w:pPr>
        <w:pStyle w:val="PL"/>
      </w:pPr>
    </w:p>
    <w:p w14:paraId="2672B941" w14:textId="77777777" w:rsidR="00631096" w:rsidRDefault="00631096" w:rsidP="00631096">
      <w:pPr>
        <w:pStyle w:val="PL"/>
      </w:pPr>
      <w:r>
        <w:t xml:space="preserve">    UeAnalyticsContextDescriptor:</w:t>
      </w:r>
    </w:p>
    <w:p w14:paraId="1A39B899" w14:textId="77777777" w:rsidR="00631096" w:rsidRDefault="00631096" w:rsidP="00631096">
      <w:pPr>
        <w:pStyle w:val="PL"/>
      </w:pPr>
      <w:r>
        <w:t xml:space="preserve">      description: </w:t>
      </w:r>
      <w:r>
        <w:rPr>
          <w:lang w:eastAsia="zh-CN"/>
        </w:rPr>
        <w:t>Contains information about available UE related analytics contexts.</w:t>
      </w:r>
    </w:p>
    <w:p w14:paraId="336B9216" w14:textId="77777777" w:rsidR="00631096" w:rsidRDefault="00631096" w:rsidP="00631096">
      <w:pPr>
        <w:pStyle w:val="PL"/>
      </w:pPr>
      <w:r>
        <w:t xml:space="preserve">      type: object</w:t>
      </w:r>
    </w:p>
    <w:p w14:paraId="40D01AED" w14:textId="77777777" w:rsidR="00631096" w:rsidRDefault="00631096" w:rsidP="00631096">
      <w:pPr>
        <w:pStyle w:val="PL"/>
      </w:pPr>
      <w:r>
        <w:t xml:space="preserve">      properties:</w:t>
      </w:r>
    </w:p>
    <w:p w14:paraId="0AA5D423" w14:textId="77777777" w:rsidR="00631096" w:rsidRDefault="00631096" w:rsidP="00631096">
      <w:pPr>
        <w:pStyle w:val="PL"/>
      </w:pPr>
      <w:r>
        <w:t xml:space="preserve">        supi:</w:t>
      </w:r>
    </w:p>
    <w:p w14:paraId="16C7F49F" w14:textId="77777777" w:rsidR="00631096" w:rsidRDefault="00631096" w:rsidP="00631096">
      <w:pPr>
        <w:pStyle w:val="PL"/>
      </w:pPr>
      <w:r>
        <w:t xml:space="preserve">          $ref: 'TS29571_CommonData.yaml#/components/schemas/Supi'</w:t>
      </w:r>
    </w:p>
    <w:p w14:paraId="10002A31" w14:textId="77777777" w:rsidR="00631096" w:rsidRDefault="00631096" w:rsidP="00631096">
      <w:pPr>
        <w:pStyle w:val="PL"/>
      </w:pPr>
      <w:r>
        <w:t xml:space="preserve">        anaTypes:</w:t>
      </w:r>
    </w:p>
    <w:p w14:paraId="715F56A4" w14:textId="77777777" w:rsidR="00631096" w:rsidRDefault="00631096" w:rsidP="00631096">
      <w:pPr>
        <w:pStyle w:val="PL"/>
      </w:pPr>
      <w:r>
        <w:t xml:space="preserve">          type: array</w:t>
      </w:r>
    </w:p>
    <w:p w14:paraId="718BBE4C" w14:textId="77777777" w:rsidR="00631096" w:rsidRDefault="00631096" w:rsidP="00631096">
      <w:pPr>
        <w:pStyle w:val="PL"/>
      </w:pPr>
      <w:r>
        <w:t xml:space="preserve">          items:</w:t>
      </w:r>
    </w:p>
    <w:p w14:paraId="19105908" w14:textId="77777777" w:rsidR="00631096" w:rsidRDefault="00631096" w:rsidP="00631096">
      <w:pPr>
        <w:pStyle w:val="PL"/>
      </w:pPr>
      <w:r>
        <w:t xml:space="preserve">            $ref: '#/components/schemas/NwdafEvent'</w:t>
      </w:r>
    </w:p>
    <w:p w14:paraId="23343F48" w14:textId="77777777" w:rsidR="00631096" w:rsidRDefault="00631096" w:rsidP="00631096">
      <w:pPr>
        <w:pStyle w:val="PL"/>
      </w:pPr>
      <w:r>
        <w:t xml:space="preserve">          minItems: 1</w:t>
      </w:r>
    </w:p>
    <w:p w14:paraId="266C698D" w14:textId="77777777" w:rsidR="00631096" w:rsidRDefault="00631096" w:rsidP="00631096">
      <w:pPr>
        <w:pStyle w:val="PL"/>
      </w:pPr>
      <w:r>
        <w:t xml:space="preserve">          description: &gt;</w:t>
      </w:r>
    </w:p>
    <w:p w14:paraId="281A0923" w14:textId="77777777" w:rsidR="00631096" w:rsidRDefault="00631096" w:rsidP="00631096">
      <w:pPr>
        <w:pStyle w:val="PL"/>
      </w:pPr>
      <w:r>
        <w:lastRenderedPageBreak/>
        <w:t xml:space="preserve">            List of analytics types for which UE related analytics contexts can be retrieved.</w:t>
      </w:r>
    </w:p>
    <w:p w14:paraId="09DD3F10" w14:textId="77777777" w:rsidR="00631096" w:rsidRDefault="00631096" w:rsidP="00631096">
      <w:pPr>
        <w:pStyle w:val="PL"/>
      </w:pPr>
      <w:r>
        <w:t xml:space="preserve">      required:</w:t>
      </w:r>
    </w:p>
    <w:p w14:paraId="07C8F6E6" w14:textId="77777777" w:rsidR="00631096" w:rsidRDefault="00631096" w:rsidP="00631096">
      <w:pPr>
        <w:pStyle w:val="PL"/>
      </w:pPr>
      <w:r>
        <w:t xml:space="preserve">        - supi</w:t>
      </w:r>
    </w:p>
    <w:p w14:paraId="43B47DDE" w14:textId="77777777" w:rsidR="00631096" w:rsidRDefault="00631096" w:rsidP="00631096">
      <w:pPr>
        <w:pStyle w:val="PL"/>
      </w:pPr>
      <w:r>
        <w:t xml:space="preserve">        - anaTypes</w:t>
      </w:r>
    </w:p>
    <w:p w14:paraId="7E4D7CD8" w14:textId="77777777" w:rsidR="00631096" w:rsidRDefault="00631096" w:rsidP="00631096">
      <w:pPr>
        <w:pStyle w:val="PL"/>
      </w:pPr>
    </w:p>
    <w:p w14:paraId="7DBB6A71" w14:textId="77777777" w:rsidR="00631096" w:rsidRDefault="00631096" w:rsidP="00631096">
      <w:pPr>
        <w:pStyle w:val="PL"/>
      </w:pPr>
      <w:r>
        <w:t xml:space="preserve">    DnPerfInfo:</w:t>
      </w:r>
    </w:p>
    <w:p w14:paraId="19EF7A8C" w14:textId="77777777" w:rsidR="00631096" w:rsidRDefault="00631096" w:rsidP="00631096">
      <w:pPr>
        <w:pStyle w:val="PL"/>
      </w:pPr>
      <w:r>
        <w:t xml:space="preserve">      description: Represents DN performance information.</w:t>
      </w:r>
    </w:p>
    <w:p w14:paraId="133D0C54" w14:textId="77777777" w:rsidR="00631096" w:rsidRDefault="00631096" w:rsidP="00631096">
      <w:pPr>
        <w:pStyle w:val="PL"/>
      </w:pPr>
      <w:r>
        <w:t xml:space="preserve">      type: object</w:t>
      </w:r>
    </w:p>
    <w:p w14:paraId="280EA039" w14:textId="77777777" w:rsidR="00631096" w:rsidRDefault="00631096" w:rsidP="00631096">
      <w:pPr>
        <w:pStyle w:val="PL"/>
      </w:pPr>
      <w:r>
        <w:t xml:space="preserve">      properties:</w:t>
      </w:r>
    </w:p>
    <w:p w14:paraId="54257CE7" w14:textId="77777777" w:rsidR="00631096" w:rsidRDefault="00631096" w:rsidP="00631096">
      <w:pPr>
        <w:pStyle w:val="PL"/>
      </w:pPr>
      <w:r>
        <w:t xml:space="preserve">        appId:</w:t>
      </w:r>
    </w:p>
    <w:p w14:paraId="3D358DB9" w14:textId="77777777" w:rsidR="00631096" w:rsidRDefault="00631096" w:rsidP="00631096">
      <w:pPr>
        <w:pStyle w:val="PL"/>
      </w:pPr>
      <w:r>
        <w:t xml:space="preserve">          $ref: 'TS29571_CommonData.yaml#/components/schemas/ApplicationId'</w:t>
      </w:r>
    </w:p>
    <w:p w14:paraId="4A8AC9F3" w14:textId="77777777" w:rsidR="00631096" w:rsidRDefault="00631096" w:rsidP="00631096">
      <w:pPr>
        <w:pStyle w:val="PL"/>
      </w:pPr>
      <w:r>
        <w:t xml:space="preserve">        dnn:</w:t>
      </w:r>
    </w:p>
    <w:p w14:paraId="49723DA7" w14:textId="77777777" w:rsidR="00631096" w:rsidRDefault="00631096" w:rsidP="00631096">
      <w:pPr>
        <w:pStyle w:val="PL"/>
      </w:pPr>
      <w:r>
        <w:t xml:space="preserve">          $ref: 'TS29571_CommonData.yaml#/components/schemas/Dnn'</w:t>
      </w:r>
    </w:p>
    <w:p w14:paraId="3EB4095C" w14:textId="77777777" w:rsidR="00631096" w:rsidRDefault="00631096" w:rsidP="00631096">
      <w:pPr>
        <w:pStyle w:val="PL"/>
      </w:pPr>
      <w:r>
        <w:t xml:space="preserve">        snssai:</w:t>
      </w:r>
    </w:p>
    <w:p w14:paraId="1BD7D229" w14:textId="77777777" w:rsidR="00631096" w:rsidRDefault="00631096" w:rsidP="00631096">
      <w:pPr>
        <w:pStyle w:val="PL"/>
      </w:pPr>
      <w:r>
        <w:t xml:space="preserve">          $ref: 'TS29571_CommonData.yaml#/components/schemas/Snssai'</w:t>
      </w:r>
    </w:p>
    <w:p w14:paraId="41A62A2A" w14:textId="77777777" w:rsidR="00631096" w:rsidRDefault="00631096" w:rsidP="00631096">
      <w:pPr>
        <w:pStyle w:val="PL"/>
      </w:pPr>
      <w:r>
        <w:t xml:space="preserve">        </w:t>
      </w:r>
      <w:r>
        <w:rPr>
          <w:rFonts w:hint="eastAsia"/>
          <w:lang w:eastAsia="zh-CN"/>
        </w:rPr>
        <w:t>d</w:t>
      </w:r>
      <w:r>
        <w:rPr>
          <w:lang w:eastAsia="zh-CN"/>
        </w:rPr>
        <w:t>nPerf</w:t>
      </w:r>
      <w:r>
        <w:t>:</w:t>
      </w:r>
    </w:p>
    <w:p w14:paraId="1EAC5ABC" w14:textId="77777777" w:rsidR="00631096" w:rsidRDefault="00631096" w:rsidP="00631096">
      <w:pPr>
        <w:pStyle w:val="PL"/>
      </w:pPr>
      <w:r>
        <w:t xml:space="preserve">          type: array</w:t>
      </w:r>
    </w:p>
    <w:p w14:paraId="5521B117" w14:textId="77777777" w:rsidR="00631096" w:rsidRDefault="00631096" w:rsidP="00631096">
      <w:pPr>
        <w:pStyle w:val="PL"/>
      </w:pPr>
      <w:r>
        <w:t xml:space="preserve">          items:</w:t>
      </w:r>
    </w:p>
    <w:p w14:paraId="0893B48C" w14:textId="77777777" w:rsidR="00631096" w:rsidRDefault="00631096" w:rsidP="00631096">
      <w:pPr>
        <w:pStyle w:val="PL"/>
      </w:pPr>
      <w:r>
        <w:t xml:space="preserve">            $ref: '#/components/schemas/DnPerf'</w:t>
      </w:r>
    </w:p>
    <w:p w14:paraId="258215A2" w14:textId="77777777" w:rsidR="00631096" w:rsidRDefault="00631096" w:rsidP="00631096">
      <w:pPr>
        <w:pStyle w:val="PL"/>
      </w:pPr>
      <w:r>
        <w:t xml:space="preserve">          minItems: 1</w:t>
      </w:r>
    </w:p>
    <w:p w14:paraId="0A84B93A" w14:textId="77777777" w:rsidR="00631096" w:rsidRDefault="00631096" w:rsidP="00631096">
      <w:pPr>
        <w:pStyle w:val="PL"/>
      </w:pPr>
      <w:r>
        <w:t xml:space="preserve">        confidence:</w:t>
      </w:r>
    </w:p>
    <w:p w14:paraId="20C2A397" w14:textId="77777777" w:rsidR="00631096" w:rsidRDefault="00631096" w:rsidP="00631096">
      <w:pPr>
        <w:pStyle w:val="PL"/>
      </w:pPr>
      <w:r>
        <w:t xml:space="preserve">          $ref: 'TS29571_CommonData.yaml#/components/schemas/Uinteger'</w:t>
      </w:r>
    </w:p>
    <w:p w14:paraId="660A9033" w14:textId="77777777" w:rsidR="00631096" w:rsidRDefault="00631096" w:rsidP="00631096">
      <w:pPr>
        <w:pStyle w:val="PL"/>
      </w:pPr>
      <w:r>
        <w:t xml:space="preserve">      required:</w:t>
      </w:r>
    </w:p>
    <w:p w14:paraId="3E4AE525" w14:textId="77777777" w:rsidR="00631096" w:rsidRDefault="00631096" w:rsidP="00631096">
      <w:pPr>
        <w:pStyle w:val="PL"/>
      </w:pPr>
      <w:r>
        <w:t xml:space="preserve">        - </w:t>
      </w:r>
      <w:r>
        <w:rPr>
          <w:rFonts w:hint="eastAsia"/>
          <w:lang w:eastAsia="zh-CN"/>
        </w:rPr>
        <w:t>d</w:t>
      </w:r>
      <w:r>
        <w:rPr>
          <w:lang w:eastAsia="zh-CN"/>
        </w:rPr>
        <w:t>nPerf</w:t>
      </w:r>
    </w:p>
    <w:p w14:paraId="5A459681" w14:textId="77777777" w:rsidR="00631096" w:rsidRDefault="00631096" w:rsidP="00631096">
      <w:pPr>
        <w:pStyle w:val="PL"/>
      </w:pPr>
    </w:p>
    <w:p w14:paraId="3AABB971" w14:textId="77777777" w:rsidR="00631096" w:rsidRDefault="00631096" w:rsidP="00631096">
      <w:pPr>
        <w:pStyle w:val="PL"/>
      </w:pPr>
      <w:r>
        <w:t xml:space="preserve">    DnPerf:</w:t>
      </w:r>
    </w:p>
    <w:p w14:paraId="68F5F113" w14:textId="77777777" w:rsidR="00631096" w:rsidRDefault="00631096" w:rsidP="00631096">
      <w:pPr>
        <w:pStyle w:val="PL"/>
      </w:pPr>
      <w:r>
        <w:t xml:space="preserve">      description: Represents DN performance for the application.</w:t>
      </w:r>
    </w:p>
    <w:p w14:paraId="3E2E5B9D" w14:textId="77777777" w:rsidR="00631096" w:rsidRDefault="00631096" w:rsidP="00631096">
      <w:pPr>
        <w:pStyle w:val="PL"/>
      </w:pPr>
      <w:r>
        <w:t xml:space="preserve">      type: object</w:t>
      </w:r>
    </w:p>
    <w:p w14:paraId="137D7D97" w14:textId="77777777" w:rsidR="00631096" w:rsidRDefault="00631096" w:rsidP="00631096">
      <w:pPr>
        <w:pStyle w:val="PL"/>
      </w:pPr>
      <w:r>
        <w:t xml:space="preserve">      properties:</w:t>
      </w:r>
    </w:p>
    <w:p w14:paraId="5047BE61" w14:textId="77777777" w:rsidR="00631096" w:rsidRDefault="00631096" w:rsidP="00631096">
      <w:pPr>
        <w:pStyle w:val="PL"/>
      </w:pPr>
      <w:r>
        <w:t xml:space="preserve">        </w:t>
      </w:r>
      <w:r>
        <w:rPr>
          <w:lang w:eastAsia="zh-CN"/>
        </w:rPr>
        <w:t>appServerInsAddr</w:t>
      </w:r>
      <w:r>
        <w:t>:</w:t>
      </w:r>
    </w:p>
    <w:p w14:paraId="6B5F75BD" w14:textId="77777777" w:rsidR="00631096" w:rsidRDefault="00631096" w:rsidP="00631096">
      <w:pPr>
        <w:pStyle w:val="PL"/>
      </w:pPr>
      <w:r>
        <w:t xml:space="preserve">          $ref: 'TS29517_Naf_EventExposure.yaml#/components/schemas/</w:t>
      </w:r>
      <w:r>
        <w:rPr>
          <w:lang w:eastAsia="zh-CN"/>
        </w:rPr>
        <w:t>AddrFqdn</w:t>
      </w:r>
      <w:r>
        <w:t>'</w:t>
      </w:r>
    </w:p>
    <w:p w14:paraId="4834C015" w14:textId="77777777" w:rsidR="00631096" w:rsidRDefault="00631096" w:rsidP="00631096">
      <w:pPr>
        <w:pStyle w:val="PL"/>
      </w:pPr>
      <w:r>
        <w:t xml:space="preserve">        upfInfo:</w:t>
      </w:r>
    </w:p>
    <w:p w14:paraId="2AB9B92D" w14:textId="77777777" w:rsidR="00631096" w:rsidRDefault="00631096" w:rsidP="00631096">
      <w:pPr>
        <w:pStyle w:val="PL"/>
      </w:pPr>
      <w:r>
        <w:rPr>
          <w:lang w:val="en-US"/>
        </w:rPr>
        <w:t xml:space="preserve">          $ref: 'TS29508_Nsmf_EventExposure.yaml#/components/schemas/UpfInformation'</w:t>
      </w:r>
    </w:p>
    <w:p w14:paraId="3201BB21" w14:textId="77777777" w:rsidR="00631096" w:rsidRDefault="00631096" w:rsidP="00631096">
      <w:pPr>
        <w:pStyle w:val="PL"/>
      </w:pPr>
      <w:r>
        <w:t xml:space="preserve">        </w:t>
      </w:r>
      <w:r>
        <w:rPr>
          <w:lang w:eastAsia="zh-CN"/>
        </w:rPr>
        <w:t>dnai</w:t>
      </w:r>
      <w:r>
        <w:t>:</w:t>
      </w:r>
    </w:p>
    <w:p w14:paraId="0774BB48" w14:textId="77777777" w:rsidR="00631096" w:rsidRDefault="00631096" w:rsidP="00631096">
      <w:pPr>
        <w:pStyle w:val="PL"/>
      </w:pPr>
      <w:r>
        <w:t xml:space="preserve">          $ref: 'TS29571_CommonData.yaml#/components/schemas/Dnai'</w:t>
      </w:r>
    </w:p>
    <w:p w14:paraId="244167EA" w14:textId="77777777" w:rsidR="00631096" w:rsidRDefault="00631096" w:rsidP="00631096">
      <w:pPr>
        <w:pStyle w:val="PL"/>
      </w:pPr>
      <w:r>
        <w:t xml:space="preserve">        </w:t>
      </w:r>
      <w:r>
        <w:rPr>
          <w:lang w:eastAsia="zh-CN"/>
        </w:rPr>
        <w:t>perfData</w:t>
      </w:r>
      <w:r>
        <w:t>:</w:t>
      </w:r>
    </w:p>
    <w:p w14:paraId="7C3C3CAB" w14:textId="77777777" w:rsidR="00631096" w:rsidRDefault="00631096" w:rsidP="00631096">
      <w:pPr>
        <w:pStyle w:val="PL"/>
      </w:pPr>
      <w:r>
        <w:t xml:space="preserve">          $ref: '#/components/schemas/Perf</w:t>
      </w:r>
      <w:r>
        <w:rPr>
          <w:rFonts w:hint="eastAsia"/>
          <w:lang w:eastAsia="zh-CN"/>
        </w:rPr>
        <w:t>Data</w:t>
      </w:r>
      <w:r>
        <w:t>'</w:t>
      </w:r>
    </w:p>
    <w:p w14:paraId="2DF062F5" w14:textId="77777777" w:rsidR="00631096" w:rsidRDefault="00631096" w:rsidP="00631096">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7A112E23" w14:textId="77777777" w:rsidR="00631096" w:rsidRDefault="00631096" w:rsidP="00631096">
      <w:pPr>
        <w:pStyle w:val="PL"/>
      </w:pPr>
      <w:r>
        <w:t xml:space="preserve">          $ref: 'TS29554_Npcf_BDTPolicyControl.yaml#/components/schemas/NetworkAreaInfo'</w:t>
      </w:r>
    </w:p>
    <w:p w14:paraId="0023EC74" w14:textId="77777777" w:rsidR="00631096" w:rsidRDefault="00631096" w:rsidP="00631096">
      <w:pPr>
        <w:pStyle w:val="PL"/>
      </w:pPr>
      <w:r>
        <w:t xml:space="preserve">        </w:t>
      </w:r>
      <w:r>
        <w:rPr>
          <w:lang w:eastAsia="zh-CN"/>
        </w:rPr>
        <w:t>temporalValidCon</w:t>
      </w:r>
      <w:r>
        <w:t>:</w:t>
      </w:r>
    </w:p>
    <w:p w14:paraId="7D32DBCE" w14:textId="77777777" w:rsidR="00631096" w:rsidRDefault="00631096" w:rsidP="00631096">
      <w:pPr>
        <w:pStyle w:val="PL"/>
      </w:pPr>
      <w:r>
        <w:t xml:space="preserve">          $ref: 'TS29122_CommonData.yaml#/components/schemas/TimeWindow'</w:t>
      </w:r>
    </w:p>
    <w:p w14:paraId="23275A7C" w14:textId="77777777" w:rsidR="00631096" w:rsidRDefault="00631096" w:rsidP="00631096">
      <w:pPr>
        <w:pStyle w:val="PL"/>
      </w:pPr>
      <w:r>
        <w:t xml:space="preserve">      required:</w:t>
      </w:r>
    </w:p>
    <w:p w14:paraId="37C71772" w14:textId="77777777" w:rsidR="00631096" w:rsidRDefault="00631096" w:rsidP="00631096">
      <w:pPr>
        <w:pStyle w:val="PL"/>
      </w:pPr>
      <w:r>
        <w:t xml:space="preserve">        - perfData</w:t>
      </w:r>
    </w:p>
    <w:p w14:paraId="6BDB466E" w14:textId="77777777" w:rsidR="00631096" w:rsidRDefault="00631096" w:rsidP="00631096">
      <w:pPr>
        <w:pStyle w:val="PL"/>
      </w:pPr>
    </w:p>
    <w:p w14:paraId="5629D7E1" w14:textId="77777777" w:rsidR="00631096" w:rsidRDefault="00631096" w:rsidP="00631096">
      <w:pPr>
        <w:pStyle w:val="PL"/>
      </w:pPr>
      <w:r>
        <w:t xml:space="preserve">    Perf</w:t>
      </w:r>
      <w:r>
        <w:rPr>
          <w:rFonts w:hint="eastAsia"/>
          <w:lang w:eastAsia="zh-CN"/>
        </w:rPr>
        <w:t>Data</w:t>
      </w:r>
      <w:r>
        <w:t>:</w:t>
      </w:r>
    </w:p>
    <w:p w14:paraId="1E4BBE90" w14:textId="77777777" w:rsidR="00631096" w:rsidRDefault="00631096" w:rsidP="00631096">
      <w:pPr>
        <w:pStyle w:val="PL"/>
      </w:pPr>
      <w:r>
        <w:t xml:space="preserve">      description: Represents DN performance data.</w:t>
      </w:r>
    </w:p>
    <w:p w14:paraId="5ADA5C66" w14:textId="77777777" w:rsidR="00631096" w:rsidRDefault="00631096" w:rsidP="00631096">
      <w:pPr>
        <w:pStyle w:val="PL"/>
      </w:pPr>
      <w:r>
        <w:t xml:space="preserve">      type: object</w:t>
      </w:r>
    </w:p>
    <w:p w14:paraId="061796D7" w14:textId="77777777" w:rsidR="00631096" w:rsidRDefault="00631096" w:rsidP="00631096">
      <w:pPr>
        <w:pStyle w:val="PL"/>
      </w:pPr>
      <w:r>
        <w:t xml:space="preserve">      properties:</w:t>
      </w:r>
    </w:p>
    <w:p w14:paraId="52026B27" w14:textId="77777777" w:rsidR="00631096" w:rsidRDefault="00631096" w:rsidP="00631096">
      <w:pPr>
        <w:pStyle w:val="PL"/>
      </w:pPr>
      <w:r>
        <w:t xml:space="preserve">        </w:t>
      </w:r>
      <w:r>
        <w:rPr>
          <w:lang w:eastAsia="zh-CN"/>
        </w:rPr>
        <w:t>avgTrafficRate</w:t>
      </w:r>
      <w:r>
        <w:t>:</w:t>
      </w:r>
    </w:p>
    <w:p w14:paraId="41D5A816" w14:textId="77777777" w:rsidR="00631096" w:rsidRDefault="00631096" w:rsidP="00631096">
      <w:pPr>
        <w:pStyle w:val="PL"/>
      </w:pPr>
      <w:r>
        <w:t xml:space="preserve">          $ref: 'TS29571_CommonData.yaml#/components/schemas/BitRate'</w:t>
      </w:r>
    </w:p>
    <w:p w14:paraId="3C9E2391" w14:textId="77777777" w:rsidR="00631096" w:rsidRDefault="00631096" w:rsidP="00631096">
      <w:pPr>
        <w:pStyle w:val="PL"/>
      </w:pPr>
      <w:r>
        <w:t xml:space="preserve">        maxTrafficRate:</w:t>
      </w:r>
    </w:p>
    <w:p w14:paraId="19C747C5" w14:textId="77777777" w:rsidR="00631096" w:rsidRDefault="00631096" w:rsidP="00631096">
      <w:pPr>
        <w:pStyle w:val="PL"/>
      </w:pPr>
      <w:r>
        <w:rPr>
          <w:lang w:val="en-US"/>
        </w:rPr>
        <w:t xml:space="preserve">          </w:t>
      </w:r>
      <w:r>
        <w:t>$ref: 'TS29571_CommonData.yaml#/components/schemas/BitRate'</w:t>
      </w:r>
    </w:p>
    <w:p w14:paraId="0D191F18" w14:textId="77777777" w:rsidR="00631096" w:rsidRDefault="00631096" w:rsidP="00631096">
      <w:pPr>
        <w:pStyle w:val="PL"/>
      </w:pPr>
      <w:r>
        <w:t xml:space="preserve">        </w:t>
      </w:r>
      <w:r>
        <w:rPr>
          <w:lang w:eastAsia="zh-CN"/>
        </w:rPr>
        <w:t>minTrafficRate</w:t>
      </w:r>
      <w:r>
        <w:t>:</w:t>
      </w:r>
    </w:p>
    <w:p w14:paraId="17CA9CFC" w14:textId="77777777" w:rsidR="00631096" w:rsidRDefault="00631096" w:rsidP="00631096">
      <w:pPr>
        <w:pStyle w:val="PL"/>
      </w:pPr>
      <w:r>
        <w:t xml:space="preserve">          $ref: 'TS29571_CommonData.yaml#/components/schemas/BitRate'</w:t>
      </w:r>
    </w:p>
    <w:p w14:paraId="52F52B0A" w14:textId="77777777" w:rsidR="00631096" w:rsidRDefault="00631096" w:rsidP="00631096">
      <w:pPr>
        <w:pStyle w:val="PL"/>
      </w:pPr>
      <w:r>
        <w:t xml:space="preserve">        aggTrafficRate:</w:t>
      </w:r>
    </w:p>
    <w:p w14:paraId="22810104" w14:textId="77777777" w:rsidR="00631096" w:rsidRDefault="00631096" w:rsidP="00631096">
      <w:pPr>
        <w:pStyle w:val="PL"/>
      </w:pPr>
      <w:r>
        <w:rPr>
          <w:lang w:val="en-US"/>
        </w:rPr>
        <w:t xml:space="preserve">          </w:t>
      </w:r>
      <w:r>
        <w:t>$ref: 'TS29571_CommonData.yaml#/components/schemas/BitRate'</w:t>
      </w:r>
    </w:p>
    <w:p w14:paraId="4A10BCE3" w14:textId="77777777" w:rsidR="00631096" w:rsidRDefault="00631096" w:rsidP="00631096">
      <w:pPr>
        <w:pStyle w:val="PL"/>
      </w:pPr>
      <w:r>
        <w:t xml:space="preserve">        </w:t>
      </w:r>
      <w:r>
        <w:rPr>
          <w:lang w:eastAsia="zh-CN"/>
        </w:rPr>
        <w:t>varTrafficRate</w:t>
      </w:r>
      <w:r>
        <w:t>:</w:t>
      </w:r>
    </w:p>
    <w:p w14:paraId="7F2B2069" w14:textId="77777777" w:rsidR="00631096" w:rsidRDefault="00631096" w:rsidP="00631096">
      <w:pPr>
        <w:pStyle w:val="PL"/>
      </w:pPr>
      <w:r>
        <w:t xml:space="preserve">          $ref: 'TS29571_CommonData.yaml#/components/schemas/Float'</w:t>
      </w:r>
    </w:p>
    <w:p w14:paraId="34875514" w14:textId="77777777" w:rsidR="00631096" w:rsidRDefault="00631096" w:rsidP="00631096">
      <w:pPr>
        <w:pStyle w:val="PL"/>
      </w:pPr>
      <w:r>
        <w:t xml:space="preserve">        t</w:t>
      </w:r>
      <w:r>
        <w:rPr>
          <w:lang w:eastAsia="zh-CN"/>
        </w:rPr>
        <w:t>rafRateUeIds</w:t>
      </w:r>
      <w:r>
        <w:t>:</w:t>
      </w:r>
    </w:p>
    <w:p w14:paraId="46D7C0B3" w14:textId="77777777" w:rsidR="00631096" w:rsidRDefault="00631096" w:rsidP="00631096">
      <w:pPr>
        <w:pStyle w:val="PL"/>
      </w:pPr>
      <w:r>
        <w:t xml:space="preserve">          type: array</w:t>
      </w:r>
    </w:p>
    <w:p w14:paraId="5E086419" w14:textId="77777777" w:rsidR="00631096" w:rsidRDefault="00631096" w:rsidP="00631096">
      <w:pPr>
        <w:pStyle w:val="PL"/>
      </w:pPr>
      <w:r>
        <w:t xml:space="preserve">          items:</w:t>
      </w:r>
    </w:p>
    <w:p w14:paraId="02F50175" w14:textId="77777777" w:rsidR="00631096" w:rsidRDefault="00631096" w:rsidP="00631096">
      <w:pPr>
        <w:pStyle w:val="PL"/>
      </w:pPr>
      <w:r>
        <w:t xml:space="preserve">            $ref: 'TS29571_CommonData.yaml#/components/schemas/Supi'</w:t>
      </w:r>
    </w:p>
    <w:p w14:paraId="0C4587F9" w14:textId="77777777" w:rsidR="00631096" w:rsidRDefault="00631096" w:rsidP="00631096">
      <w:pPr>
        <w:pStyle w:val="PL"/>
      </w:pPr>
      <w:r>
        <w:t xml:space="preserve">          minItems: 1</w:t>
      </w:r>
    </w:p>
    <w:p w14:paraId="627E2437" w14:textId="77777777" w:rsidR="00631096" w:rsidRDefault="00631096" w:rsidP="00631096">
      <w:pPr>
        <w:pStyle w:val="PL"/>
      </w:pPr>
      <w:r>
        <w:t xml:space="preserve">        </w:t>
      </w:r>
      <w:r>
        <w:rPr>
          <w:lang w:eastAsia="zh-CN"/>
        </w:rPr>
        <w:t>avePacketDelay</w:t>
      </w:r>
      <w:r>
        <w:t>:</w:t>
      </w:r>
    </w:p>
    <w:p w14:paraId="1C402AC3" w14:textId="77777777" w:rsidR="00631096" w:rsidRDefault="00631096" w:rsidP="00631096">
      <w:pPr>
        <w:pStyle w:val="PL"/>
      </w:pPr>
      <w:r>
        <w:t xml:space="preserve">          </w:t>
      </w:r>
      <w:r>
        <w:rPr>
          <w:lang w:val="en-US" w:eastAsia="es-ES"/>
        </w:rPr>
        <w:t>$ref: 'TS29571_CommonData.yaml#/components/schemas/</w:t>
      </w:r>
      <w:r>
        <w:t>PacketDelBudget</w:t>
      </w:r>
      <w:r>
        <w:rPr>
          <w:lang w:val="en-US" w:eastAsia="es-ES"/>
        </w:rPr>
        <w:t>'</w:t>
      </w:r>
    </w:p>
    <w:p w14:paraId="64B54EC2" w14:textId="77777777" w:rsidR="00631096" w:rsidRDefault="00631096" w:rsidP="00631096">
      <w:pPr>
        <w:pStyle w:val="PL"/>
      </w:pPr>
      <w:r>
        <w:t xml:space="preserve">        </w:t>
      </w:r>
      <w:r>
        <w:rPr>
          <w:lang w:eastAsia="zh-CN"/>
        </w:rPr>
        <w:t>maxPacketDelay</w:t>
      </w:r>
      <w:r>
        <w:t>:</w:t>
      </w:r>
    </w:p>
    <w:p w14:paraId="1A9B531A" w14:textId="77777777" w:rsidR="00631096" w:rsidRDefault="00631096" w:rsidP="00631096">
      <w:pPr>
        <w:pStyle w:val="PL"/>
        <w:rPr>
          <w:lang w:val="en-US" w:eastAsia="es-ES"/>
        </w:rPr>
      </w:pPr>
      <w:r>
        <w:t xml:space="preserve">          </w:t>
      </w:r>
      <w:r>
        <w:rPr>
          <w:lang w:val="en-US" w:eastAsia="es-ES"/>
        </w:rPr>
        <w:t>$ref: 'TS29571_CommonData.yaml#/components/schemas/</w:t>
      </w:r>
      <w:r>
        <w:t>PacketDelBudget</w:t>
      </w:r>
      <w:r>
        <w:rPr>
          <w:lang w:val="en-US" w:eastAsia="es-ES"/>
        </w:rPr>
        <w:t>'</w:t>
      </w:r>
    </w:p>
    <w:p w14:paraId="53CFD221" w14:textId="77777777" w:rsidR="00631096" w:rsidRDefault="00631096" w:rsidP="00631096">
      <w:pPr>
        <w:pStyle w:val="PL"/>
      </w:pPr>
      <w:r>
        <w:t xml:space="preserve">        </w:t>
      </w:r>
      <w:r>
        <w:rPr>
          <w:lang w:eastAsia="zh-CN"/>
        </w:rPr>
        <w:t>varPacketDelay</w:t>
      </w:r>
      <w:r>
        <w:t>:</w:t>
      </w:r>
    </w:p>
    <w:p w14:paraId="66BD12FA" w14:textId="77777777" w:rsidR="00631096" w:rsidRDefault="00631096" w:rsidP="00631096">
      <w:pPr>
        <w:pStyle w:val="PL"/>
      </w:pPr>
      <w:r>
        <w:t xml:space="preserve">          $ref: 'TS29571_CommonData.yaml#/components/schemas/Float'</w:t>
      </w:r>
    </w:p>
    <w:p w14:paraId="7E8DFC99" w14:textId="77777777" w:rsidR="00631096" w:rsidRDefault="00631096" w:rsidP="00631096">
      <w:pPr>
        <w:pStyle w:val="PL"/>
      </w:pPr>
      <w:r>
        <w:t xml:space="preserve">        p</w:t>
      </w:r>
      <w:r>
        <w:rPr>
          <w:lang w:eastAsia="zh-CN"/>
        </w:rPr>
        <w:t>ackDelayUeIds</w:t>
      </w:r>
      <w:r>
        <w:t>:</w:t>
      </w:r>
    </w:p>
    <w:p w14:paraId="28207C7C" w14:textId="77777777" w:rsidR="00631096" w:rsidRDefault="00631096" w:rsidP="00631096">
      <w:pPr>
        <w:pStyle w:val="PL"/>
      </w:pPr>
      <w:r>
        <w:t xml:space="preserve">          type: array</w:t>
      </w:r>
    </w:p>
    <w:p w14:paraId="0154611D" w14:textId="77777777" w:rsidR="00631096" w:rsidRDefault="00631096" w:rsidP="00631096">
      <w:pPr>
        <w:pStyle w:val="PL"/>
      </w:pPr>
      <w:r>
        <w:t xml:space="preserve">          items:</w:t>
      </w:r>
    </w:p>
    <w:p w14:paraId="1D1E54A1" w14:textId="77777777" w:rsidR="00631096" w:rsidRDefault="00631096" w:rsidP="00631096">
      <w:pPr>
        <w:pStyle w:val="PL"/>
      </w:pPr>
      <w:r>
        <w:t xml:space="preserve">            $ref: 'TS29571_CommonData.yaml#/components/schemas/Supi'</w:t>
      </w:r>
    </w:p>
    <w:p w14:paraId="2FA155B8" w14:textId="77777777" w:rsidR="00631096" w:rsidRDefault="00631096" w:rsidP="00631096">
      <w:pPr>
        <w:pStyle w:val="PL"/>
      </w:pPr>
      <w:r>
        <w:t xml:space="preserve">          minItems: 1</w:t>
      </w:r>
    </w:p>
    <w:p w14:paraId="5B623FC8" w14:textId="77777777" w:rsidR="00631096" w:rsidRDefault="00631096" w:rsidP="00631096">
      <w:pPr>
        <w:pStyle w:val="PL"/>
      </w:pPr>
      <w:r>
        <w:t xml:space="preserve">        </w:t>
      </w:r>
      <w:r>
        <w:rPr>
          <w:lang w:eastAsia="zh-CN"/>
        </w:rPr>
        <w:t>avgPacketLossRate</w:t>
      </w:r>
      <w:r>
        <w:t>:</w:t>
      </w:r>
    </w:p>
    <w:p w14:paraId="6335CC3C" w14:textId="77777777" w:rsidR="00631096" w:rsidRDefault="00631096" w:rsidP="00631096">
      <w:pPr>
        <w:pStyle w:val="PL"/>
        <w:rPr>
          <w:lang w:val="en-US" w:eastAsia="es-ES"/>
        </w:rPr>
      </w:pPr>
      <w:r>
        <w:t xml:space="preserve">          </w:t>
      </w:r>
      <w:r>
        <w:rPr>
          <w:lang w:val="en-US" w:eastAsia="es-ES"/>
        </w:rPr>
        <w:t>$ref: 'TS29571_CommonData.yaml#/components/schemas/</w:t>
      </w:r>
      <w:r>
        <w:t>PacketLossRate</w:t>
      </w:r>
      <w:r>
        <w:rPr>
          <w:lang w:val="en-US" w:eastAsia="es-ES"/>
        </w:rPr>
        <w:t>'</w:t>
      </w:r>
    </w:p>
    <w:p w14:paraId="21E90399" w14:textId="77777777" w:rsidR="00631096" w:rsidRDefault="00631096" w:rsidP="00631096">
      <w:pPr>
        <w:pStyle w:val="PL"/>
      </w:pPr>
      <w:r>
        <w:t xml:space="preserve">        </w:t>
      </w:r>
      <w:r>
        <w:rPr>
          <w:lang w:eastAsia="zh-CN"/>
        </w:rPr>
        <w:t>maxPacketLossRate</w:t>
      </w:r>
      <w:r>
        <w:t>:</w:t>
      </w:r>
    </w:p>
    <w:p w14:paraId="033BCA58" w14:textId="77777777" w:rsidR="00631096" w:rsidRDefault="00631096" w:rsidP="00631096">
      <w:pPr>
        <w:pStyle w:val="PL"/>
      </w:pPr>
      <w:r>
        <w:t xml:space="preserve">          </w:t>
      </w:r>
      <w:r>
        <w:rPr>
          <w:lang w:val="en-US" w:eastAsia="es-ES"/>
        </w:rPr>
        <w:t>$ref: 'TS29571_CommonData.yaml#/components/schemas/</w:t>
      </w:r>
      <w:r>
        <w:t>PacketLossRate</w:t>
      </w:r>
      <w:r>
        <w:rPr>
          <w:lang w:val="en-US" w:eastAsia="es-ES"/>
        </w:rPr>
        <w:t>'</w:t>
      </w:r>
    </w:p>
    <w:p w14:paraId="27CE4991" w14:textId="77777777" w:rsidR="00631096" w:rsidRDefault="00631096" w:rsidP="00631096">
      <w:pPr>
        <w:pStyle w:val="PL"/>
      </w:pPr>
      <w:r>
        <w:lastRenderedPageBreak/>
        <w:t xml:space="preserve">        </w:t>
      </w:r>
      <w:r>
        <w:rPr>
          <w:lang w:eastAsia="zh-CN"/>
        </w:rPr>
        <w:t>varPacketLossRate</w:t>
      </w:r>
      <w:r>
        <w:t>:</w:t>
      </w:r>
    </w:p>
    <w:p w14:paraId="2FE910FA" w14:textId="77777777" w:rsidR="00631096" w:rsidRDefault="00631096" w:rsidP="00631096">
      <w:pPr>
        <w:pStyle w:val="PL"/>
      </w:pPr>
      <w:r>
        <w:t xml:space="preserve">          $ref: 'TS29571_CommonData.yaml#/components/schemas/Float'</w:t>
      </w:r>
    </w:p>
    <w:p w14:paraId="1B3D1460" w14:textId="77777777" w:rsidR="00631096" w:rsidRDefault="00631096" w:rsidP="00631096">
      <w:pPr>
        <w:pStyle w:val="PL"/>
      </w:pPr>
      <w:r>
        <w:t xml:space="preserve">        p</w:t>
      </w:r>
      <w:r>
        <w:rPr>
          <w:lang w:eastAsia="zh-CN"/>
        </w:rPr>
        <w:t>ackLossUeIds</w:t>
      </w:r>
      <w:r>
        <w:t>:</w:t>
      </w:r>
    </w:p>
    <w:p w14:paraId="11435A47" w14:textId="77777777" w:rsidR="00631096" w:rsidRDefault="00631096" w:rsidP="00631096">
      <w:pPr>
        <w:pStyle w:val="PL"/>
      </w:pPr>
      <w:r>
        <w:t xml:space="preserve">          type: array</w:t>
      </w:r>
    </w:p>
    <w:p w14:paraId="5FEB207F" w14:textId="77777777" w:rsidR="00631096" w:rsidRDefault="00631096" w:rsidP="00631096">
      <w:pPr>
        <w:pStyle w:val="PL"/>
      </w:pPr>
      <w:r>
        <w:t xml:space="preserve">          items:</w:t>
      </w:r>
    </w:p>
    <w:p w14:paraId="5A4A85A5" w14:textId="77777777" w:rsidR="00631096" w:rsidRDefault="00631096" w:rsidP="00631096">
      <w:pPr>
        <w:pStyle w:val="PL"/>
      </w:pPr>
      <w:r>
        <w:t xml:space="preserve">            $ref: 'TS29571_CommonData.yaml#/components/schemas/Supi'</w:t>
      </w:r>
    </w:p>
    <w:p w14:paraId="77F5FF27" w14:textId="77777777" w:rsidR="00631096" w:rsidRDefault="00631096" w:rsidP="00631096">
      <w:pPr>
        <w:pStyle w:val="PL"/>
      </w:pPr>
      <w:r>
        <w:t xml:space="preserve">          minItems: 1</w:t>
      </w:r>
    </w:p>
    <w:p w14:paraId="334A70CE" w14:textId="77777777" w:rsidR="00631096" w:rsidRDefault="00631096" w:rsidP="00631096">
      <w:pPr>
        <w:pStyle w:val="PL"/>
      </w:pPr>
      <w:r>
        <w:t xml:space="preserve">        numOf</w:t>
      </w:r>
      <w:r>
        <w:rPr>
          <w:lang w:eastAsia="zh-CN"/>
        </w:rPr>
        <w:t>Ue</w:t>
      </w:r>
      <w:r>
        <w:t>:</w:t>
      </w:r>
    </w:p>
    <w:p w14:paraId="49D66F91" w14:textId="77777777" w:rsidR="00631096" w:rsidRDefault="00631096" w:rsidP="00631096">
      <w:pPr>
        <w:pStyle w:val="PL"/>
      </w:pPr>
      <w:r>
        <w:t xml:space="preserve">          $ref: 'TS29571_CommonData.yaml#/components/schemas/Uinteger'</w:t>
      </w:r>
    </w:p>
    <w:p w14:paraId="4282FA9F" w14:textId="77777777" w:rsidR="00631096" w:rsidRDefault="00631096" w:rsidP="00631096">
      <w:pPr>
        <w:pStyle w:val="PL"/>
      </w:pPr>
    </w:p>
    <w:p w14:paraId="35D583A6" w14:textId="77777777" w:rsidR="00631096" w:rsidRDefault="00631096" w:rsidP="00631096">
      <w:pPr>
        <w:pStyle w:val="PL"/>
      </w:pPr>
      <w:r>
        <w:t xml:space="preserve">    DispersionRequirement:</w:t>
      </w:r>
    </w:p>
    <w:p w14:paraId="5B2841A2" w14:textId="77777777" w:rsidR="00631096" w:rsidRDefault="00631096" w:rsidP="00631096">
      <w:pPr>
        <w:pStyle w:val="PL"/>
      </w:pPr>
      <w:r>
        <w:t xml:space="preserve">      description: Represents the dispersion analytics requirements.</w:t>
      </w:r>
    </w:p>
    <w:p w14:paraId="326AC4E3" w14:textId="77777777" w:rsidR="00631096" w:rsidRDefault="00631096" w:rsidP="00631096">
      <w:pPr>
        <w:pStyle w:val="PL"/>
      </w:pPr>
      <w:r>
        <w:t xml:space="preserve">      type: object</w:t>
      </w:r>
    </w:p>
    <w:p w14:paraId="450FF48F" w14:textId="77777777" w:rsidR="00631096" w:rsidRDefault="00631096" w:rsidP="00631096">
      <w:pPr>
        <w:pStyle w:val="PL"/>
      </w:pPr>
      <w:r>
        <w:t xml:space="preserve">      properties:</w:t>
      </w:r>
    </w:p>
    <w:p w14:paraId="1025DF5A" w14:textId="77777777" w:rsidR="00631096" w:rsidRDefault="00631096" w:rsidP="00631096">
      <w:pPr>
        <w:pStyle w:val="PL"/>
      </w:pPr>
      <w:r>
        <w:t xml:space="preserve">        disperType:</w:t>
      </w:r>
    </w:p>
    <w:p w14:paraId="17F64B87" w14:textId="77777777" w:rsidR="00631096" w:rsidRDefault="00631096" w:rsidP="00631096">
      <w:pPr>
        <w:pStyle w:val="PL"/>
      </w:pPr>
      <w:r>
        <w:t xml:space="preserve">          $ref: '#/components/schemas/DispersionType'</w:t>
      </w:r>
    </w:p>
    <w:p w14:paraId="5EBC26A0" w14:textId="77777777" w:rsidR="00631096" w:rsidRDefault="00631096" w:rsidP="00631096">
      <w:pPr>
        <w:pStyle w:val="PL"/>
      </w:pPr>
      <w:r>
        <w:t xml:space="preserve">        classCriters:</w:t>
      </w:r>
    </w:p>
    <w:p w14:paraId="7322A4E2" w14:textId="77777777" w:rsidR="00631096" w:rsidRDefault="00631096" w:rsidP="00631096">
      <w:pPr>
        <w:pStyle w:val="PL"/>
      </w:pPr>
      <w:r>
        <w:t xml:space="preserve">          type: array</w:t>
      </w:r>
    </w:p>
    <w:p w14:paraId="131C6D5D" w14:textId="77777777" w:rsidR="00631096" w:rsidRDefault="00631096" w:rsidP="00631096">
      <w:pPr>
        <w:pStyle w:val="PL"/>
      </w:pPr>
      <w:r>
        <w:t xml:space="preserve">          items:</w:t>
      </w:r>
    </w:p>
    <w:p w14:paraId="449C349E" w14:textId="77777777" w:rsidR="00631096" w:rsidRDefault="00631096" w:rsidP="00631096">
      <w:pPr>
        <w:pStyle w:val="PL"/>
      </w:pPr>
      <w:r>
        <w:t xml:space="preserve">            $ref: '#/components/schemas/ClassCriterion'</w:t>
      </w:r>
    </w:p>
    <w:p w14:paraId="379B7534" w14:textId="77777777" w:rsidR="00631096" w:rsidRDefault="00631096" w:rsidP="00631096">
      <w:pPr>
        <w:pStyle w:val="PL"/>
      </w:pPr>
      <w:r>
        <w:t xml:space="preserve">          minItems: 1</w:t>
      </w:r>
    </w:p>
    <w:p w14:paraId="61EC23A1" w14:textId="77777777" w:rsidR="00631096" w:rsidRDefault="00631096" w:rsidP="00631096">
      <w:pPr>
        <w:pStyle w:val="PL"/>
      </w:pPr>
      <w:r>
        <w:t xml:space="preserve">        rankCriters:</w:t>
      </w:r>
    </w:p>
    <w:p w14:paraId="3B1FCC3A" w14:textId="77777777" w:rsidR="00631096" w:rsidRDefault="00631096" w:rsidP="00631096">
      <w:pPr>
        <w:pStyle w:val="PL"/>
      </w:pPr>
      <w:r>
        <w:t xml:space="preserve">          type: array</w:t>
      </w:r>
    </w:p>
    <w:p w14:paraId="4DEAA6C2" w14:textId="77777777" w:rsidR="00631096" w:rsidRDefault="00631096" w:rsidP="00631096">
      <w:pPr>
        <w:pStyle w:val="PL"/>
      </w:pPr>
      <w:r>
        <w:t xml:space="preserve">          items:</w:t>
      </w:r>
    </w:p>
    <w:p w14:paraId="3E0C4A93" w14:textId="77777777" w:rsidR="00631096" w:rsidRDefault="00631096" w:rsidP="00631096">
      <w:pPr>
        <w:pStyle w:val="PL"/>
      </w:pPr>
      <w:r>
        <w:t xml:space="preserve">            $ref: '#/components/schemas/RankingCriterion'</w:t>
      </w:r>
    </w:p>
    <w:p w14:paraId="7895CB08" w14:textId="77777777" w:rsidR="00631096" w:rsidRDefault="00631096" w:rsidP="00631096">
      <w:pPr>
        <w:pStyle w:val="PL"/>
      </w:pPr>
      <w:r>
        <w:t xml:space="preserve">          minItems: 1</w:t>
      </w:r>
    </w:p>
    <w:p w14:paraId="259AE5BF" w14:textId="77777777" w:rsidR="00631096" w:rsidRDefault="00631096" w:rsidP="00631096">
      <w:pPr>
        <w:pStyle w:val="PL"/>
      </w:pPr>
      <w:r>
        <w:t xml:space="preserve">        dispOrderCriter:</w:t>
      </w:r>
    </w:p>
    <w:p w14:paraId="426CA355" w14:textId="77777777" w:rsidR="00631096" w:rsidRDefault="00631096" w:rsidP="00631096">
      <w:pPr>
        <w:pStyle w:val="PL"/>
      </w:pPr>
      <w:r>
        <w:t xml:space="preserve">          $ref: '#/components/schemas/DispersionOrderingCriterion'</w:t>
      </w:r>
    </w:p>
    <w:p w14:paraId="5CC2D0A4" w14:textId="77777777" w:rsidR="00631096" w:rsidRDefault="00631096" w:rsidP="00631096">
      <w:pPr>
        <w:pStyle w:val="PL"/>
      </w:pPr>
      <w:r>
        <w:t xml:space="preserve">        order:</w:t>
      </w:r>
    </w:p>
    <w:p w14:paraId="38CAF879" w14:textId="77777777" w:rsidR="00631096" w:rsidRDefault="00631096" w:rsidP="00631096">
      <w:pPr>
        <w:pStyle w:val="PL"/>
      </w:pPr>
      <w:r>
        <w:t xml:space="preserve">          $ref: '#/components/schemas/MatchingDirection'</w:t>
      </w:r>
    </w:p>
    <w:p w14:paraId="5DAB0C14" w14:textId="77777777" w:rsidR="00631096" w:rsidRDefault="00631096" w:rsidP="00631096">
      <w:pPr>
        <w:pStyle w:val="PL"/>
      </w:pPr>
      <w:r>
        <w:t xml:space="preserve">      required:</w:t>
      </w:r>
    </w:p>
    <w:p w14:paraId="05FB381B" w14:textId="77777777" w:rsidR="00631096" w:rsidRDefault="00631096" w:rsidP="00631096">
      <w:pPr>
        <w:pStyle w:val="PL"/>
      </w:pPr>
      <w:r>
        <w:t xml:space="preserve">        - disperType</w:t>
      </w:r>
    </w:p>
    <w:p w14:paraId="11A41950" w14:textId="77777777" w:rsidR="00631096" w:rsidRDefault="00631096" w:rsidP="00631096">
      <w:pPr>
        <w:pStyle w:val="PL"/>
      </w:pPr>
    </w:p>
    <w:p w14:paraId="5F6BB9B3" w14:textId="77777777" w:rsidR="00631096" w:rsidRDefault="00631096" w:rsidP="00631096">
      <w:pPr>
        <w:pStyle w:val="PL"/>
      </w:pPr>
      <w:r>
        <w:t xml:space="preserve">    ClassCriterion:</w:t>
      </w:r>
    </w:p>
    <w:p w14:paraId="42BFE53D" w14:textId="77777777" w:rsidR="00631096" w:rsidRDefault="00631096" w:rsidP="00631096">
      <w:pPr>
        <w:pStyle w:val="PL"/>
      </w:pPr>
      <w:r>
        <w:t xml:space="preserve">      description: &gt;</w:t>
      </w:r>
    </w:p>
    <w:p w14:paraId="56CA2D80" w14:textId="77777777" w:rsidR="00631096" w:rsidRDefault="00631096" w:rsidP="00631096">
      <w:pPr>
        <w:pStyle w:val="PL"/>
      </w:pPr>
      <w:r>
        <w:t xml:space="preserve">        Indicates the dispersion class criterion for fixed, camper and/or traveller UE, and/or the</w:t>
      </w:r>
    </w:p>
    <w:p w14:paraId="25406743" w14:textId="77777777" w:rsidR="00631096" w:rsidRDefault="00631096" w:rsidP="00631096">
      <w:pPr>
        <w:pStyle w:val="PL"/>
      </w:pPr>
      <w:r>
        <w:t xml:space="preserve">        top-heavy UE dispersion class criterion.</w:t>
      </w:r>
    </w:p>
    <w:p w14:paraId="32C62E10" w14:textId="77777777" w:rsidR="00631096" w:rsidRDefault="00631096" w:rsidP="00631096">
      <w:pPr>
        <w:pStyle w:val="PL"/>
      </w:pPr>
      <w:r>
        <w:t xml:space="preserve">      type: object</w:t>
      </w:r>
    </w:p>
    <w:p w14:paraId="77E1E28B" w14:textId="77777777" w:rsidR="00631096" w:rsidRDefault="00631096" w:rsidP="00631096">
      <w:pPr>
        <w:pStyle w:val="PL"/>
      </w:pPr>
      <w:r>
        <w:t xml:space="preserve">      properties:</w:t>
      </w:r>
    </w:p>
    <w:p w14:paraId="2FBCDA52" w14:textId="77777777" w:rsidR="00631096" w:rsidRDefault="00631096" w:rsidP="00631096">
      <w:pPr>
        <w:pStyle w:val="PL"/>
      </w:pPr>
      <w:r>
        <w:t xml:space="preserve">        disperClass:</w:t>
      </w:r>
    </w:p>
    <w:p w14:paraId="7B103DF3" w14:textId="77777777" w:rsidR="00631096" w:rsidRDefault="00631096" w:rsidP="00631096">
      <w:pPr>
        <w:pStyle w:val="PL"/>
      </w:pPr>
      <w:r>
        <w:t xml:space="preserve">          $ref: '#/components/schemas/DispersionClass'</w:t>
      </w:r>
    </w:p>
    <w:p w14:paraId="39257C07" w14:textId="77777777" w:rsidR="00631096" w:rsidRDefault="00631096" w:rsidP="00631096">
      <w:pPr>
        <w:pStyle w:val="PL"/>
      </w:pPr>
      <w:r>
        <w:t xml:space="preserve">        classThreshold:</w:t>
      </w:r>
    </w:p>
    <w:p w14:paraId="6E13EFFB" w14:textId="77777777" w:rsidR="00631096" w:rsidRDefault="00631096" w:rsidP="00631096">
      <w:pPr>
        <w:pStyle w:val="PL"/>
      </w:pPr>
      <w:r>
        <w:t xml:space="preserve">          $ref: 'TS29571_CommonData.yaml#/components/schemas/SamplingRatio'</w:t>
      </w:r>
    </w:p>
    <w:p w14:paraId="0DEA6F6A" w14:textId="77777777" w:rsidR="00631096" w:rsidRDefault="00631096" w:rsidP="00631096">
      <w:pPr>
        <w:pStyle w:val="PL"/>
      </w:pPr>
      <w:r>
        <w:t xml:space="preserve">        thresMatch:</w:t>
      </w:r>
    </w:p>
    <w:p w14:paraId="75C0F977" w14:textId="77777777" w:rsidR="00631096" w:rsidRDefault="00631096" w:rsidP="00631096">
      <w:pPr>
        <w:pStyle w:val="PL"/>
      </w:pPr>
      <w:r>
        <w:t xml:space="preserve">          $ref: '#/components/schemas/MatchingDirection'</w:t>
      </w:r>
    </w:p>
    <w:p w14:paraId="072F40C5" w14:textId="77777777" w:rsidR="00631096" w:rsidRDefault="00631096" w:rsidP="00631096">
      <w:pPr>
        <w:pStyle w:val="PL"/>
      </w:pPr>
      <w:r>
        <w:t xml:space="preserve">      required:</w:t>
      </w:r>
    </w:p>
    <w:p w14:paraId="3AD486D4" w14:textId="77777777" w:rsidR="00631096" w:rsidRDefault="00631096" w:rsidP="00631096">
      <w:pPr>
        <w:pStyle w:val="PL"/>
      </w:pPr>
      <w:r>
        <w:t xml:space="preserve">        - disperClass</w:t>
      </w:r>
    </w:p>
    <w:p w14:paraId="064554E0" w14:textId="77777777" w:rsidR="00631096" w:rsidRDefault="00631096" w:rsidP="00631096">
      <w:pPr>
        <w:pStyle w:val="PL"/>
      </w:pPr>
      <w:r>
        <w:t xml:space="preserve">        - classThreshold</w:t>
      </w:r>
    </w:p>
    <w:p w14:paraId="2CD5D165" w14:textId="77777777" w:rsidR="00631096" w:rsidRDefault="00631096" w:rsidP="00631096">
      <w:pPr>
        <w:pStyle w:val="PL"/>
      </w:pPr>
      <w:r>
        <w:t xml:space="preserve">        - thresMatch</w:t>
      </w:r>
    </w:p>
    <w:p w14:paraId="21CED620" w14:textId="77777777" w:rsidR="00631096" w:rsidRDefault="00631096" w:rsidP="00631096">
      <w:pPr>
        <w:pStyle w:val="PL"/>
      </w:pPr>
    </w:p>
    <w:p w14:paraId="16F95994" w14:textId="77777777" w:rsidR="00631096" w:rsidRDefault="00631096" w:rsidP="00631096">
      <w:pPr>
        <w:pStyle w:val="PL"/>
      </w:pPr>
      <w:r>
        <w:t xml:space="preserve">    RankingCriterion:</w:t>
      </w:r>
    </w:p>
    <w:p w14:paraId="76EE2EF8" w14:textId="77777777" w:rsidR="00631096" w:rsidRDefault="00631096" w:rsidP="00631096">
      <w:pPr>
        <w:pStyle w:val="PL"/>
      </w:pPr>
      <w:r>
        <w:t xml:space="preserve">      description: Indicates the usage ranking criterion between the high, medium and low usage UE.</w:t>
      </w:r>
    </w:p>
    <w:p w14:paraId="2A8CE6BE" w14:textId="77777777" w:rsidR="00631096" w:rsidRDefault="00631096" w:rsidP="00631096">
      <w:pPr>
        <w:pStyle w:val="PL"/>
      </w:pPr>
      <w:r>
        <w:t xml:space="preserve">      type: object</w:t>
      </w:r>
    </w:p>
    <w:p w14:paraId="7A7CCA3B" w14:textId="77777777" w:rsidR="00631096" w:rsidRDefault="00631096" w:rsidP="00631096">
      <w:pPr>
        <w:pStyle w:val="PL"/>
      </w:pPr>
      <w:r>
        <w:t xml:space="preserve">      properties:</w:t>
      </w:r>
    </w:p>
    <w:p w14:paraId="20673704" w14:textId="77777777" w:rsidR="00631096" w:rsidRDefault="00631096" w:rsidP="00631096">
      <w:pPr>
        <w:pStyle w:val="PL"/>
      </w:pPr>
      <w:r>
        <w:t xml:space="preserve">        highBase:</w:t>
      </w:r>
    </w:p>
    <w:p w14:paraId="32B6586A" w14:textId="77777777" w:rsidR="00631096" w:rsidRDefault="00631096" w:rsidP="00631096">
      <w:pPr>
        <w:pStyle w:val="PL"/>
      </w:pPr>
      <w:r>
        <w:t xml:space="preserve">          $ref: 'TS29571_CommonData.yaml#/components/schemas/SamplingRatio'</w:t>
      </w:r>
    </w:p>
    <w:p w14:paraId="186AAAAF" w14:textId="77777777" w:rsidR="00631096" w:rsidRDefault="00631096" w:rsidP="00631096">
      <w:pPr>
        <w:pStyle w:val="PL"/>
      </w:pPr>
      <w:r>
        <w:t xml:space="preserve">        lowBase:</w:t>
      </w:r>
    </w:p>
    <w:p w14:paraId="4F22BCB0" w14:textId="77777777" w:rsidR="00631096" w:rsidRDefault="00631096" w:rsidP="00631096">
      <w:pPr>
        <w:pStyle w:val="PL"/>
      </w:pPr>
      <w:r>
        <w:t xml:space="preserve">          $ref: 'TS29571_CommonData.yaml#/components/schemas/SamplingRatio'</w:t>
      </w:r>
    </w:p>
    <w:p w14:paraId="02AD7FDC" w14:textId="77777777" w:rsidR="00631096" w:rsidRDefault="00631096" w:rsidP="00631096">
      <w:pPr>
        <w:pStyle w:val="PL"/>
      </w:pPr>
      <w:r>
        <w:t xml:space="preserve">      required:</w:t>
      </w:r>
    </w:p>
    <w:p w14:paraId="550EDF2E" w14:textId="77777777" w:rsidR="00631096" w:rsidRDefault="00631096" w:rsidP="00631096">
      <w:pPr>
        <w:pStyle w:val="PL"/>
      </w:pPr>
      <w:r>
        <w:t xml:space="preserve">        - highBase</w:t>
      </w:r>
    </w:p>
    <w:p w14:paraId="3694D3C3" w14:textId="77777777" w:rsidR="00631096" w:rsidRDefault="00631096" w:rsidP="00631096">
      <w:pPr>
        <w:pStyle w:val="PL"/>
      </w:pPr>
      <w:r>
        <w:t xml:space="preserve">        - lowBase</w:t>
      </w:r>
    </w:p>
    <w:p w14:paraId="068CA77A" w14:textId="77777777" w:rsidR="00631096" w:rsidRDefault="00631096" w:rsidP="00631096">
      <w:pPr>
        <w:pStyle w:val="PL"/>
      </w:pPr>
    </w:p>
    <w:p w14:paraId="5D01994F" w14:textId="77777777" w:rsidR="00631096" w:rsidRDefault="00631096" w:rsidP="00631096">
      <w:pPr>
        <w:pStyle w:val="PL"/>
      </w:pPr>
      <w:r>
        <w:t xml:space="preserve">    DispersionInfo:</w:t>
      </w:r>
    </w:p>
    <w:p w14:paraId="21634910" w14:textId="77777777" w:rsidR="00631096" w:rsidRDefault="00631096" w:rsidP="00631096">
      <w:pPr>
        <w:pStyle w:val="PL"/>
      </w:pPr>
      <w:r>
        <w:t xml:space="preserve">      description: &gt;</w:t>
      </w:r>
    </w:p>
    <w:p w14:paraId="78F6AAB9" w14:textId="77777777" w:rsidR="00631096" w:rsidRDefault="00631096" w:rsidP="00631096">
      <w:pPr>
        <w:pStyle w:val="PL"/>
      </w:pPr>
      <w:r>
        <w:t xml:space="preserve">        Represents the Dispersion information. When subscribed event is "DISPERSION", the</w:t>
      </w:r>
    </w:p>
    <w:p w14:paraId="2A007917" w14:textId="77777777" w:rsidR="00631096" w:rsidRDefault="00631096" w:rsidP="00631096">
      <w:pPr>
        <w:pStyle w:val="PL"/>
      </w:pPr>
      <w:r>
        <w:t xml:space="preserve">        "disperInfos" attribute shall be included.</w:t>
      </w:r>
    </w:p>
    <w:p w14:paraId="6F3220D3" w14:textId="77777777" w:rsidR="00631096" w:rsidRDefault="00631096" w:rsidP="00631096">
      <w:pPr>
        <w:pStyle w:val="PL"/>
      </w:pPr>
      <w:r>
        <w:t xml:space="preserve">      type: object</w:t>
      </w:r>
    </w:p>
    <w:p w14:paraId="712224B4" w14:textId="77777777" w:rsidR="00631096" w:rsidRDefault="00631096" w:rsidP="00631096">
      <w:pPr>
        <w:pStyle w:val="PL"/>
      </w:pPr>
      <w:r>
        <w:t xml:space="preserve">      properties:</w:t>
      </w:r>
    </w:p>
    <w:p w14:paraId="45E6F684" w14:textId="77777777" w:rsidR="00631096" w:rsidRDefault="00631096" w:rsidP="00631096">
      <w:pPr>
        <w:pStyle w:val="PL"/>
      </w:pPr>
      <w:r>
        <w:t xml:space="preserve">        tsStart:</w:t>
      </w:r>
    </w:p>
    <w:p w14:paraId="488BF9CC" w14:textId="77777777" w:rsidR="00631096" w:rsidRDefault="00631096" w:rsidP="00631096">
      <w:pPr>
        <w:pStyle w:val="PL"/>
      </w:pPr>
      <w:r>
        <w:t xml:space="preserve">          $ref: 'TS29571_CommonData.yaml#/components/schemas/DateTime'</w:t>
      </w:r>
    </w:p>
    <w:p w14:paraId="3CFAEAC4" w14:textId="77777777" w:rsidR="00631096" w:rsidRDefault="00631096" w:rsidP="00631096">
      <w:pPr>
        <w:pStyle w:val="PL"/>
      </w:pPr>
      <w:r>
        <w:t xml:space="preserve">        tsDuration:</w:t>
      </w:r>
    </w:p>
    <w:p w14:paraId="010D2B03" w14:textId="77777777" w:rsidR="00631096" w:rsidRDefault="00631096" w:rsidP="00631096">
      <w:pPr>
        <w:pStyle w:val="PL"/>
      </w:pPr>
      <w:r>
        <w:t xml:space="preserve">          $ref: 'TS29571_CommonData.yaml#/components/schemas/DurationSec'</w:t>
      </w:r>
    </w:p>
    <w:p w14:paraId="7137C257" w14:textId="77777777" w:rsidR="00631096" w:rsidRDefault="00631096" w:rsidP="00631096">
      <w:pPr>
        <w:pStyle w:val="PL"/>
      </w:pPr>
      <w:r>
        <w:t xml:space="preserve">        disperCollects:</w:t>
      </w:r>
    </w:p>
    <w:p w14:paraId="032782EA" w14:textId="77777777" w:rsidR="00631096" w:rsidRDefault="00631096" w:rsidP="00631096">
      <w:pPr>
        <w:pStyle w:val="PL"/>
      </w:pPr>
      <w:r>
        <w:t xml:space="preserve">          type: array</w:t>
      </w:r>
    </w:p>
    <w:p w14:paraId="1DD5FB0A" w14:textId="77777777" w:rsidR="00631096" w:rsidRDefault="00631096" w:rsidP="00631096">
      <w:pPr>
        <w:pStyle w:val="PL"/>
      </w:pPr>
      <w:r>
        <w:t xml:space="preserve">          items:</w:t>
      </w:r>
    </w:p>
    <w:p w14:paraId="350C72AC" w14:textId="77777777" w:rsidR="00631096" w:rsidRDefault="00631096" w:rsidP="00631096">
      <w:pPr>
        <w:pStyle w:val="PL"/>
      </w:pPr>
      <w:r>
        <w:t xml:space="preserve">            $ref: '#/components/schemas/DispersionCollection'</w:t>
      </w:r>
    </w:p>
    <w:p w14:paraId="3997F844" w14:textId="77777777" w:rsidR="00631096" w:rsidRDefault="00631096" w:rsidP="00631096">
      <w:pPr>
        <w:pStyle w:val="PL"/>
      </w:pPr>
      <w:r>
        <w:t xml:space="preserve">          minItems: 1</w:t>
      </w:r>
    </w:p>
    <w:p w14:paraId="161C22FF" w14:textId="77777777" w:rsidR="00631096" w:rsidRDefault="00631096" w:rsidP="00631096">
      <w:pPr>
        <w:pStyle w:val="PL"/>
      </w:pPr>
      <w:r>
        <w:t xml:space="preserve">        disperType:</w:t>
      </w:r>
    </w:p>
    <w:p w14:paraId="50773F64" w14:textId="77777777" w:rsidR="00631096" w:rsidRDefault="00631096" w:rsidP="00631096">
      <w:pPr>
        <w:pStyle w:val="PL"/>
      </w:pPr>
      <w:r>
        <w:lastRenderedPageBreak/>
        <w:t xml:space="preserve">          $ref: '#/components/schemas/DispersionType'</w:t>
      </w:r>
    </w:p>
    <w:p w14:paraId="09C7C65C" w14:textId="77777777" w:rsidR="00631096" w:rsidRDefault="00631096" w:rsidP="00631096">
      <w:pPr>
        <w:pStyle w:val="PL"/>
      </w:pPr>
      <w:r>
        <w:t xml:space="preserve">      required:</w:t>
      </w:r>
    </w:p>
    <w:p w14:paraId="50116188" w14:textId="77777777" w:rsidR="00631096" w:rsidRDefault="00631096" w:rsidP="00631096">
      <w:pPr>
        <w:pStyle w:val="PL"/>
      </w:pPr>
      <w:r>
        <w:t xml:space="preserve">        - tsStart</w:t>
      </w:r>
    </w:p>
    <w:p w14:paraId="45D77B64" w14:textId="77777777" w:rsidR="00631096" w:rsidRDefault="00631096" w:rsidP="00631096">
      <w:pPr>
        <w:pStyle w:val="PL"/>
      </w:pPr>
      <w:r>
        <w:t xml:space="preserve">        - tsDuration</w:t>
      </w:r>
    </w:p>
    <w:p w14:paraId="76A59520" w14:textId="77777777" w:rsidR="00631096" w:rsidRDefault="00631096" w:rsidP="00631096">
      <w:pPr>
        <w:pStyle w:val="PL"/>
      </w:pPr>
      <w:r>
        <w:t xml:space="preserve">        - disperCollects</w:t>
      </w:r>
    </w:p>
    <w:p w14:paraId="4956D8BF" w14:textId="77777777" w:rsidR="00631096" w:rsidRDefault="00631096" w:rsidP="00631096">
      <w:pPr>
        <w:pStyle w:val="PL"/>
      </w:pPr>
      <w:r>
        <w:t xml:space="preserve">        - disperType</w:t>
      </w:r>
    </w:p>
    <w:p w14:paraId="23C5F56C" w14:textId="77777777" w:rsidR="00631096" w:rsidRDefault="00631096" w:rsidP="00631096">
      <w:pPr>
        <w:pStyle w:val="PL"/>
      </w:pPr>
    </w:p>
    <w:p w14:paraId="7C65087F" w14:textId="77777777" w:rsidR="00631096" w:rsidRDefault="00631096" w:rsidP="00631096">
      <w:pPr>
        <w:pStyle w:val="PL"/>
      </w:pPr>
      <w:r>
        <w:t xml:space="preserve">    DispersionCollection:</w:t>
      </w:r>
    </w:p>
    <w:p w14:paraId="4B03EF4A" w14:textId="77777777" w:rsidR="00631096" w:rsidRDefault="00631096" w:rsidP="00631096">
      <w:pPr>
        <w:pStyle w:val="PL"/>
      </w:pPr>
      <w:r>
        <w:t xml:space="preserve">      description: Dispersion collection per UE location or per slice.</w:t>
      </w:r>
    </w:p>
    <w:p w14:paraId="70FFCD29" w14:textId="77777777" w:rsidR="00631096" w:rsidRDefault="00631096" w:rsidP="00631096">
      <w:pPr>
        <w:pStyle w:val="PL"/>
      </w:pPr>
      <w:r>
        <w:t xml:space="preserve">      type: object</w:t>
      </w:r>
    </w:p>
    <w:p w14:paraId="206E9196" w14:textId="77777777" w:rsidR="00631096" w:rsidRDefault="00631096" w:rsidP="00631096">
      <w:pPr>
        <w:pStyle w:val="PL"/>
      </w:pPr>
      <w:r>
        <w:t xml:space="preserve">      properties:</w:t>
      </w:r>
    </w:p>
    <w:p w14:paraId="4CD3EC5A" w14:textId="77777777" w:rsidR="00631096" w:rsidRDefault="00631096" w:rsidP="00631096">
      <w:pPr>
        <w:pStyle w:val="PL"/>
      </w:pPr>
      <w:r>
        <w:t xml:space="preserve">        ueLoc:</w:t>
      </w:r>
    </w:p>
    <w:p w14:paraId="791F0FC2" w14:textId="77777777" w:rsidR="00631096" w:rsidRDefault="00631096" w:rsidP="00631096">
      <w:pPr>
        <w:pStyle w:val="PL"/>
      </w:pPr>
      <w:r>
        <w:t xml:space="preserve">          $ref: 'TS29571_CommonData.yaml#/components/schemas/UserLocation'</w:t>
      </w:r>
    </w:p>
    <w:p w14:paraId="37AC883A" w14:textId="77777777" w:rsidR="00631096" w:rsidRDefault="00631096" w:rsidP="00631096">
      <w:pPr>
        <w:pStyle w:val="PL"/>
      </w:pPr>
      <w:r>
        <w:t xml:space="preserve">        snssai:</w:t>
      </w:r>
    </w:p>
    <w:p w14:paraId="70F2F18F" w14:textId="77777777" w:rsidR="00631096" w:rsidRDefault="00631096" w:rsidP="00631096">
      <w:pPr>
        <w:pStyle w:val="PL"/>
      </w:pPr>
      <w:r>
        <w:t xml:space="preserve">          $ref: 'TS29571_CommonData.yaml#/components/schemas/Snssai'</w:t>
      </w:r>
    </w:p>
    <w:p w14:paraId="3329E8A5" w14:textId="77777777" w:rsidR="00631096" w:rsidRDefault="00631096" w:rsidP="00631096">
      <w:pPr>
        <w:pStyle w:val="PL"/>
      </w:pPr>
      <w:r>
        <w:t xml:space="preserve">        supis:</w:t>
      </w:r>
    </w:p>
    <w:p w14:paraId="69CED8C8" w14:textId="77777777" w:rsidR="00631096" w:rsidRDefault="00631096" w:rsidP="00631096">
      <w:pPr>
        <w:pStyle w:val="PL"/>
      </w:pPr>
      <w:r>
        <w:t xml:space="preserve">          type: array</w:t>
      </w:r>
    </w:p>
    <w:p w14:paraId="3F5F5E80" w14:textId="77777777" w:rsidR="00631096" w:rsidRDefault="00631096" w:rsidP="00631096">
      <w:pPr>
        <w:pStyle w:val="PL"/>
      </w:pPr>
      <w:r>
        <w:t xml:space="preserve">          items:</w:t>
      </w:r>
    </w:p>
    <w:p w14:paraId="48B93947" w14:textId="77777777" w:rsidR="00631096" w:rsidRDefault="00631096" w:rsidP="00631096">
      <w:pPr>
        <w:pStyle w:val="PL"/>
      </w:pPr>
      <w:r>
        <w:t xml:space="preserve">            $ref: 'TS29571_CommonData.yaml#/components/schemas/Supi'</w:t>
      </w:r>
    </w:p>
    <w:p w14:paraId="04D73E66" w14:textId="77777777" w:rsidR="00631096" w:rsidRDefault="00631096" w:rsidP="00631096">
      <w:pPr>
        <w:pStyle w:val="PL"/>
      </w:pPr>
      <w:r>
        <w:t xml:space="preserve">          minItems: 1</w:t>
      </w:r>
    </w:p>
    <w:p w14:paraId="50818E38" w14:textId="77777777" w:rsidR="00631096" w:rsidRDefault="00631096" w:rsidP="00631096">
      <w:pPr>
        <w:pStyle w:val="PL"/>
      </w:pPr>
      <w:r>
        <w:t xml:space="preserve">        gpsis:</w:t>
      </w:r>
    </w:p>
    <w:p w14:paraId="1539D8E8" w14:textId="77777777" w:rsidR="00631096" w:rsidRDefault="00631096" w:rsidP="00631096">
      <w:pPr>
        <w:pStyle w:val="PL"/>
      </w:pPr>
      <w:r>
        <w:t xml:space="preserve">          type: array</w:t>
      </w:r>
    </w:p>
    <w:p w14:paraId="6742F899" w14:textId="77777777" w:rsidR="00631096" w:rsidRDefault="00631096" w:rsidP="00631096">
      <w:pPr>
        <w:pStyle w:val="PL"/>
      </w:pPr>
      <w:r>
        <w:t xml:space="preserve">          items:</w:t>
      </w:r>
    </w:p>
    <w:p w14:paraId="0F47E7E4" w14:textId="77777777" w:rsidR="00631096" w:rsidRDefault="00631096" w:rsidP="00631096">
      <w:pPr>
        <w:pStyle w:val="PL"/>
      </w:pPr>
      <w:r>
        <w:t xml:space="preserve">            $ref: 'TS29571_CommonData.yaml#/components/schemas/Gpsi'</w:t>
      </w:r>
    </w:p>
    <w:p w14:paraId="5497D54B" w14:textId="77777777" w:rsidR="00631096" w:rsidRDefault="00631096" w:rsidP="00631096">
      <w:pPr>
        <w:pStyle w:val="PL"/>
      </w:pPr>
      <w:r>
        <w:t xml:space="preserve">          minItems: 1</w:t>
      </w:r>
    </w:p>
    <w:p w14:paraId="5FDE7250" w14:textId="77777777" w:rsidR="00631096" w:rsidRDefault="00631096" w:rsidP="00631096">
      <w:pPr>
        <w:pStyle w:val="PL"/>
      </w:pPr>
      <w:r>
        <w:t xml:space="preserve">        appVolumes:</w:t>
      </w:r>
    </w:p>
    <w:p w14:paraId="73D45F9F" w14:textId="77777777" w:rsidR="00631096" w:rsidRDefault="00631096" w:rsidP="00631096">
      <w:pPr>
        <w:pStyle w:val="PL"/>
      </w:pPr>
      <w:r>
        <w:t xml:space="preserve">          type: array</w:t>
      </w:r>
    </w:p>
    <w:p w14:paraId="35653A91" w14:textId="77777777" w:rsidR="00631096" w:rsidRDefault="00631096" w:rsidP="00631096">
      <w:pPr>
        <w:pStyle w:val="PL"/>
      </w:pPr>
      <w:r>
        <w:t xml:space="preserve">          items:</w:t>
      </w:r>
    </w:p>
    <w:p w14:paraId="0784A46C" w14:textId="77777777" w:rsidR="00631096" w:rsidRDefault="00631096" w:rsidP="00631096">
      <w:pPr>
        <w:pStyle w:val="PL"/>
      </w:pPr>
      <w:r>
        <w:t xml:space="preserve">            $ref: '#/components/schemas/ApplicationVolume'</w:t>
      </w:r>
    </w:p>
    <w:p w14:paraId="06A46B40" w14:textId="77777777" w:rsidR="00631096" w:rsidRDefault="00631096" w:rsidP="00631096">
      <w:pPr>
        <w:pStyle w:val="PL"/>
      </w:pPr>
      <w:r>
        <w:t xml:space="preserve">          minItems: 1</w:t>
      </w:r>
    </w:p>
    <w:p w14:paraId="6CB32993" w14:textId="77777777" w:rsidR="00631096" w:rsidRDefault="00631096" w:rsidP="00631096">
      <w:pPr>
        <w:pStyle w:val="PL"/>
      </w:pPr>
      <w:r>
        <w:t xml:space="preserve">        disperAmount:</w:t>
      </w:r>
    </w:p>
    <w:p w14:paraId="304ED681" w14:textId="77777777" w:rsidR="00631096" w:rsidRDefault="00631096" w:rsidP="00631096">
      <w:pPr>
        <w:pStyle w:val="PL"/>
      </w:pPr>
      <w:r>
        <w:t xml:space="preserve">          $ref: 'TS29571_CommonData.yaml#/components/schemas/Uinteger'</w:t>
      </w:r>
    </w:p>
    <w:p w14:paraId="5B87CE21" w14:textId="77777777" w:rsidR="00631096" w:rsidRDefault="00631096" w:rsidP="00631096">
      <w:pPr>
        <w:pStyle w:val="PL"/>
      </w:pPr>
      <w:r>
        <w:t xml:space="preserve">        disperClass:</w:t>
      </w:r>
    </w:p>
    <w:p w14:paraId="03FBBBD5" w14:textId="77777777" w:rsidR="00631096" w:rsidRDefault="00631096" w:rsidP="00631096">
      <w:pPr>
        <w:pStyle w:val="PL"/>
      </w:pPr>
      <w:r>
        <w:t xml:space="preserve">          $ref: '#/components/schemas/DispersionClass'</w:t>
      </w:r>
    </w:p>
    <w:p w14:paraId="6B6186CF" w14:textId="77777777" w:rsidR="00631096" w:rsidRDefault="00631096" w:rsidP="00631096">
      <w:pPr>
        <w:pStyle w:val="PL"/>
      </w:pPr>
      <w:r>
        <w:t xml:space="preserve">        usageRank:</w:t>
      </w:r>
    </w:p>
    <w:p w14:paraId="177DA864" w14:textId="77777777" w:rsidR="00631096" w:rsidRDefault="00631096" w:rsidP="00631096">
      <w:pPr>
        <w:pStyle w:val="PL"/>
      </w:pPr>
      <w:r>
        <w:t xml:space="preserve">          type: integer</w:t>
      </w:r>
    </w:p>
    <w:p w14:paraId="4AB1BB1A" w14:textId="77777777" w:rsidR="00631096" w:rsidRDefault="00631096" w:rsidP="00631096">
      <w:pPr>
        <w:pStyle w:val="PL"/>
      </w:pPr>
      <w:r>
        <w:t xml:space="preserve">          description: </w:t>
      </w:r>
      <w:r>
        <w:rPr>
          <w:lang w:val="en-IN"/>
        </w:rPr>
        <w:t>Integer where the allowed values correspond to 1, 2, 3 only.</w:t>
      </w:r>
    </w:p>
    <w:p w14:paraId="1F63A5D2" w14:textId="77777777" w:rsidR="00631096" w:rsidRDefault="00631096" w:rsidP="00631096">
      <w:pPr>
        <w:pStyle w:val="PL"/>
      </w:pPr>
      <w:r>
        <w:t xml:space="preserve">          minimum: 1</w:t>
      </w:r>
    </w:p>
    <w:p w14:paraId="4CDD26CE" w14:textId="77777777" w:rsidR="00631096" w:rsidRDefault="00631096" w:rsidP="00631096">
      <w:pPr>
        <w:pStyle w:val="PL"/>
      </w:pPr>
      <w:r>
        <w:t xml:space="preserve">          maximum: 3</w:t>
      </w:r>
    </w:p>
    <w:p w14:paraId="5B268B8B" w14:textId="77777777" w:rsidR="00631096" w:rsidRDefault="00631096" w:rsidP="00631096">
      <w:pPr>
        <w:pStyle w:val="PL"/>
      </w:pPr>
      <w:r>
        <w:t xml:space="preserve">        percentileRank:</w:t>
      </w:r>
    </w:p>
    <w:p w14:paraId="70C4441C" w14:textId="77777777" w:rsidR="00631096" w:rsidRDefault="00631096" w:rsidP="00631096">
      <w:pPr>
        <w:pStyle w:val="PL"/>
      </w:pPr>
      <w:r>
        <w:t xml:space="preserve">          $ref: 'TS29571_CommonData.yaml#/components/schemas/SamplingRatio'</w:t>
      </w:r>
    </w:p>
    <w:p w14:paraId="3475E69A" w14:textId="77777777" w:rsidR="00631096" w:rsidRDefault="00631096" w:rsidP="00631096">
      <w:pPr>
        <w:pStyle w:val="PL"/>
      </w:pPr>
      <w:r>
        <w:t xml:space="preserve">        ueRatio:</w:t>
      </w:r>
    </w:p>
    <w:p w14:paraId="2A1C624F" w14:textId="77777777" w:rsidR="00631096" w:rsidRDefault="00631096" w:rsidP="00631096">
      <w:pPr>
        <w:pStyle w:val="PL"/>
      </w:pPr>
      <w:r>
        <w:t xml:space="preserve">          $ref: 'TS29571_CommonData.yaml#/components/schemas/SamplingRatio'</w:t>
      </w:r>
    </w:p>
    <w:p w14:paraId="1DF44BAA" w14:textId="77777777" w:rsidR="00631096" w:rsidRDefault="00631096" w:rsidP="00631096">
      <w:pPr>
        <w:pStyle w:val="PL"/>
      </w:pPr>
      <w:r>
        <w:t xml:space="preserve">        confidence:</w:t>
      </w:r>
    </w:p>
    <w:p w14:paraId="40077FDD" w14:textId="77777777" w:rsidR="00631096" w:rsidRDefault="00631096" w:rsidP="00631096">
      <w:pPr>
        <w:pStyle w:val="PL"/>
      </w:pPr>
      <w:r>
        <w:t xml:space="preserve">          $ref: 'TS29571_CommonData.yaml#/components/schemas/Uinteger'</w:t>
      </w:r>
    </w:p>
    <w:p w14:paraId="7AC12995" w14:textId="77777777" w:rsidR="00631096" w:rsidRDefault="00631096" w:rsidP="00631096">
      <w:pPr>
        <w:pStyle w:val="PL"/>
      </w:pPr>
      <w:r>
        <w:t xml:space="preserve">      allOf:</w:t>
      </w:r>
    </w:p>
    <w:p w14:paraId="5F653356" w14:textId="77777777" w:rsidR="00631096" w:rsidRDefault="00631096" w:rsidP="00631096">
      <w:pPr>
        <w:pStyle w:val="PL"/>
      </w:pPr>
      <w:r>
        <w:t xml:space="preserve">        - oneOf:</w:t>
      </w:r>
    </w:p>
    <w:p w14:paraId="486F4DF9" w14:textId="77777777" w:rsidR="00631096" w:rsidRDefault="00631096" w:rsidP="00631096">
      <w:pPr>
        <w:pStyle w:val="PL"/>
      </w:pPr>
      <w:r>
        <w:t xml:space="preserve">          - required: [ueLoc]</w:t>
      </w:r>
    </w:p>
    <w:p w14:paraId="710F1A3A" w14:textId="77777777" w:rsidR="00631096" w:rsidRDefault="00631096" w:rsidP="00631096">
      <w:pPr>
        <w:pStyle w:val="PL"/>
      </w:pPr>
      <w:r>
        <w:t xml:space="preserve">          - required: [snssai]</w:t>
      </w:r>
    </w:p>
    <w:p w14:paraId="6B6E1BED" w14:textId="77777777" w:rsidR="00631096" w:rsidRDefault="00631096" w:rsidP="00631096">
      <w:pPr>
        <w:pStyle w:val="PL"/>
      </w:pPr>
      <w:r>
        <w:t xml:space="preserve">        - anyOf:</w:t>
      </w:r>
    </w:p>
    <w:p w14:paraId="7A3252D9" w14:textId="77777777" w:rsidR="00631096" w:rsidRDefault="00631096" w:rsidP="00631096">
      <w:pPr>
        <w:pStyle w:val="PL"/>
      </w:pPr>
      <w:r>
        <w:t xml:space="preserve">          - required: [disperAmount]</w:t>
      </w:r>
    </w:p>
    <w:p w14:paraId="77A1437E" w14:textId="77777777" w:rsidR="00631096" w:rsidRDefault="00631096" w:rsidP="00631096">
      <w:pPr>
        <w:pStyle w:val="PL"/>
      </w:pPr>
      <w:r>
        <w:t xml:space="preserve">          - required: [disperClass]</w:t>
      </w:r>
    </w:p>
    <w:p w14:paraId="00A731F0" w14:textId="77777777" w:rsidR="00631096" w:rsidRDefault="00631096" w:rsidP="00631096">
      <w:pPr>
        <w:pStyle w:val="PL"/>
      </w:pPr>
      <w:r>
        <w:t xml:space="preserve">          - required: [usageRank]</w:t>
      </w:r>
    </w:p>
    <w:p w14:paraId="29336CBA" w14:textId="77777777" w:rsidR="00631096" w:rsidRDefault="00631096" w:rsidP="00631096">
      <w:pPr>
        <w:pStyle w:val="PL"/>
      </w:pPr>
      <w:r>
        <w:t xml:space="preserve">          - required: [percentileRank]</w:t>
      </w:r>
    </w:p>
    <w:p w14:paraId="34DED950" w14:textId="77777777" w:rsidR="00631096" w:rsidRDefault="00631096" w:rsidP="00631096">
      <w:pPr>
        <w:pStyle w:val="PL"/>
      </w:pPr>
    </w:p>
    <w:p w14:paraId="6443AAD0" w14:textId="77777777" w:rsidR="00631096" w:rsidRDefault="00631096" w:rsidP="00631096">
      <w:pPr>
        <w:pStyle w:val="PL"/>
      </w:pPr>
      <w:r>
        <w:t xml:space="preserve">    ApplicationVolume:</w:t>
      </w:r>
    </w:p>
    <w:p w14:paraId="12FCE078" w14:textId="77777777" w:rsidR="00631096" w:rsidRDefault="00631096" w:rsidP="00631096">
      <w:pPr>
        <w:pStyle w:val="PL"/>
      </w:pPr>
      <w:r>
        <w:t xml:space="preserve">      description: Application data volume per Application Id.</w:t>
      </w:r>
    </w:p>
    <w:p w14:paraId="0A3C10CC" w14:textId="77777777" w:rsidR="00631096" w:rsidRDefault="00631096" w:rsidP="00631096">
      <w:pPr>
        <w:pStyle w:val="PL"/>
      </w:pPr>
      <w:r>
        <w:t xml:space="preserve">      type: object</w:t>
      </w:r>
    </w:p>
    <w:p w14:paraId="3D5D143D" w14:textId="77777777" w:rsidR="00631096" w:rsidRDefault="00631096" w:rsidP="00631096">
      <w:pPr>
        <w:pStyle w:val="PL"/>
      </w:pPr>
      <w:r>
        <w:t xml:space="preserve">      properties:</w:t>
      </w:r>
    </w:p>
    <w:p w14:paraId="36DE2F7E" w14:textId="77777777" w:rsidR="00631096" w:rsidRDefault="00631096" w:rsidP="00631096">
      <w:pPr>
        <w:pStyle w:val="PL"/>
      </w:pPr>
      <w:r>
        <w:t xml:space="preserve">        appId:</w:t>
      </w:r>
    </w:p>
    <w:p w14:paraId="04D0CB9F" w14:textId="77777777" w:rsidR="00631096" w:rsidRDefault="00631096" w:rsidP="00631096">
      <w:pPr>
        <w:pStyle w:val="PL"/>
      </w:pPr>
      <w:r>
        <w:t xml:space="preserve">          $ref: 'TS29571_CommonData.yaml#/components/schemas/ApplicationId'</w:t>
      </w:r>
    </w:p>
    <w:p w14:paraId="592033E1" w14:textId="77777777" w:rsidR="00631096" w:rsidRDefault="00631096" w:rsidP="00631096">
      <w:pPr>
        <w:pStyle w:val="PL"/>
      </w:pPr>
      <w:r>
        <w:t xml:space="preserve">        appVolume:</w:t>
      </w:r>
    </w:p>
    <w:p w14:paraId="43732384" w14:textId="77777777" w:rsidR="00631096" w:rsidRDefault="00631096" w:rsidP="00631096">
      <w:pPr>
        <w:pStyle w:val="PL"/>
      </w:pPr>
      <w:r>
        <w:t xml:space="preserve">          $ref: 'TS29122_CommonData.yaml#/components/schemas/Volume'</w:t>
      </w:r>
    </w:p>
    <w:p w14:paraId="3326648F" w14:textId="77777777" w:rsidR="00631096" w:rsidRDefault="00631096" w:rsidP="00631096">
      <w:pPr>
        <w:pStyle w:val="PL"/>
      </w:pPr>
      <w:r>
        <w:t xml:space="preserve">      required:</w:t>
      </w:r>
    </w:p>
    <w:p w14:paraId="62EC811D" w14:textId="77777777" w:rsidR="00631096" w:rsidRDefault="00631096" w:rsidP="00631096">
      <w:pPr>
        <w:pStyle w:val="PL"/>
      </w:pPr>
      <w:r>
        <w:t xml:space="preserve">        - appId</w:t>
      </w:r>
    </w:p>
    <w:p w14:paraId="26221419" w14:textId="77777777" w:rsidR="00631096" w:rsidRDefault="00631096" w:rsidP="00631096">
      <w:pPr>
        <w:pStyle w:val="PL"/>
        <w:rPr>
          <w:rFonts w:cs="Courier New"/>
          <w:szCs w:val="16"/>
        </w:rPr>
      </w:pPr>
      <w:r>
        <w:t xml:space="preserve">        - appVolume</w:t>
      </w:r>
    </w:p>
    <w:p w14:paraId="0469BF67" w14:textId="77777777" w:rsidR="00631096" w:rsidRDefault="00631096" w:rsidP="00631096">
      <w:pPr>
        <w:pStyle w:val="PL"/>
      </w:pPr>
    </w:p>
    <w:p w14:paraId="67E08E5C" w14:textId="77777777" w:rsidR="00631096" w:rsidRDefault="00631096" w:rsidP="00631096">
      <w:pPr>
        <w:pStyle w:val="PL"/>
      </w:pPr>
      <w:r>
        <w:t xml:space="preserve">    RedundantTransmissionExpReq:</w:t>
      </w:r>
    </w:p>
    <w:p w14:paraId="2CC24540" w14:textId="77777777" w:rsidR="00631096" w:rsidRDefault="00631096" w:rsidP="00631096">
      <w:pPr>
        <w:pStyle w:val="PL"/>
      </w:pPr>
      <w:r>
        <w:t xml:space="preserve">      description: Represents other redundant transmission experience analytics requirements.</w:t>
      </w:r>
    </w:p>
    <w:p w14:paraId="33E77C52" w14:textId="77777777" w:rsidR="00631096" w:rsidRDefault="00631096" w:rsidP="00631096">
      <w:pPr>
        <w:pStyle w:val="PL"/>
      </w:pPr>
      <w:r>
        <w:t xml:space="preserve">      type: object</w:t>
      </w:r>
    </w:p>
    <w:p w14:paraId="529927FC" w14:textId="77777777" w:rsidR="00631096" w:rsidRDefault="00631096" w:rsidP="00631096">
      <w:pPr>
        <w:pStyle w:val="PL"/>
      </w:pPr>
      <w:r>
        <w:t xml:space="preserve">      properties:</w:t>
      </w:r>
    </w:p>
    <w:p w14:paraId="589FD25A" w14:textId="77777777" w:rsidR="00631096" w:rsidRDefault="00631096" w:rsidP="00631096">
      <w:pPr>
        <w:pStyle w:val="PL"/>
      </w:pPr>
      <w:r>
        <w:t xml:space="preserve">        redTOrderCriter:</w:t>
      </w:r>
    </w:p>
    <w:p w14:paraId="06559E71" w14:textId="77777777" w:rsidR="00631096" w:rsidRDefault="00631096" w:rsidP="00631096">
      <w:pPr>
        <w:pStyle w:val="PL"/>
      </w:pPr>
      <w:r>
        <w:t xml:space="preserve">          $ref: '#/components/schemas/RedTransExpOrderingCriterion'</w:t>
      </w:r>
    </w:p>
    <w:p w14:paraId="1DABFD11" w14:textId="77777777" w:rsidR="00631096" w:rsidRDefault="00631096" w:rsidP="00631096">
      <w:pPr>
        <w:pStyle w:val="PL"/>
      </w:pPr>
      <w:r>
        <w:t xml:space="preserve">        order:</w:t>
      </w:r>
    </w:p>
    <w:p w14:paraId="6A182880" w14:textId="77777777" w:rsidR="00631096" w:rsidRDefault="00631096" w:rsidP="00631096">
      <w:pPr>
        <w:pStyle w:val="PL"/>
      </w:pPr>
      <w:r>
        <w:t xml:space="preserve">          $ref: '#/components/schemas/MatchingDirection'</w:t>
      </w:r>
    </w:p>
    <w:p w14:paraId="3BD6A099" w14:textId="77777777" w:rsidR="00631096" w:rsidRDefault="00631096" w:rsidP="00631096">
      <w:pPr>
        <w:pStyle w:val="PL"/>
      </w:pPr>
    </w:p>
    <w:p w14:paraId="33DBEF37" w14:textId="77777777" w:rsidR="00631096" w:rsidRDefault="00631096" w:rsidP="00631096">
      <w:pPr>
        <w:pStyle w:val="PL"/>
      </w:pPr>
      <w:r>
        <w:t xml:space="preserve">    RedundantTransmissionExpInfo:</w:t>
      </w:r>
    </w:p>
    <w:p w14:paraId="1774DE76" w14:textId="77777777" w:rsidR="00631096" w:rsidRDefault="00631096" w:rsidP="00631096">
      <w:pPr>
        <w:pStyle w:val="PL"/>
      </w:pPr>
      <w:r>
        <w:t xml:space="preserve">      description: &gt;</w:t>
      </w:r>
    </w:p>
    <w:p w14:paraId="7987014C" w14:textId="77777777" w:rsidR="00631096" w:rsidRDefault="00631096" w:rsidP="00631096">
      <w:pPr>
        <w:pStyle w:val="PL"/>
      </w:pPr>
      <w:r>
        <w:lastRenderedPageBreak/>
        <w:t xml:space="preserve">        The redundant transmission experience related information. When subscribed event is</w:t>
      </w:r>
    </w:p>
    <w:p w14:paraId="4B49B5CC" w14:textId="77777777" w:rsidR="00631096" w:rsidRDefault="00631096" w:rsidP="00631096">
      <w:pPr>
        <w:pStyle w:val="PL"/>
      </w:pPr>
      <w:r>
        <w:t xml:space="preserve">        "RED_TRANS_EXP", the "redTransInfos" attribute shall be included.</w:t>
      </w:r>
    </w:p>
    <w:p w14:paraId="65D0303E" w14:textId="77777777" w:rsidR="00631096" w:rsidRDefault="00631096" w:rsidP="00631096">
      <w:pPr>
        <w:pStyle w:val="PL"/>
      </w:pPr>
      <w:r>
        <w:t xml:space="preserve">      type: object</w:t>
      </w:r>
    </w:p>
    <w:p w14:paraId="7ED7B241" w14:textId="77777777" w:rsidR="00631096" w:rsidRDefault="00631096" w:rsidP="00631096">
      <w:pPr>
        <w:pStyle w:val="PL"/>
      </w:pPr>
      <w:r>
        <w:t xml:space="preserve">      properties:</w:t>
      </w:r>
    </w:p>
    <w:p w14:paraId="33DE71DB" w14:textId="77777777" w:rsidR="00631096" w:rsidRDefault="00631096" w:rsidP="00631096">
      <w:pPr>
        <w:pStyle w:val="PL"/>
      </w:pPr>
      <w:r>
        <w:t xml:space="preserve">        spatialValidCon:</w:t>
      </w:r>
    </w:p>
    <w:p w14:paraId="77C2BD57" w14:textId="77777777" w:rsidR="00631096" w:rsidRDefault="00631096" w:rsidP="00631096">
      <w:pPr>
        <w:pStyle w:val="PL"/>
      </w:pPr>
      <w:r>
        <w:t xml:space="preserve">          $ref: 'TS29554_Npcf_BDTPolicyControl.yaml#/components/schemas/NetworkAreaInfo'</w:t>
      </w:r>
    </w:p>
    <w:p w14:paraId="04E6AA32" w14:textId="77777777" w:rsidR="00631096" w:rsidRDefault="00631096" w:rsidP="00631096">
      <w:pPr>
        <w:pStyle w:val="PL"/>
      </w:pPr>
      <w:r>
        <w:t xml:space="preserve">        dnn:</w:t>
      </w:r>
    </w:p>
    <w:p w14:paraId="201BEFBF" w14:textId="77777777" w:rsidR="00631096" w:rsidRDefault="00631096" w:rsidP="00631096">
      <w:pPr>
        <w:pStyle w:val="PL"/>
      </w:pPr>
      <w:r>
        <w:t xml:space="preserve">          $ref: 'TS29571_CommonData.yaml#/components/schemas/Dnn'</w:t>
      </w:r>
    </w:p>
    <w:p w14:paraId="6AC932F9" w14:textId="77777777" w:rsidR="00631096" w:rsidRDefault="00631096" w:rsidP="00631096">
      <w:pPr>
        <w:pStyle w:val="PL"/>
      </w:pPr>
      <w:r>
        <w:t xml:space="preserve">        redTransExps:</w:t>
      </w:r>
    </w:p>
    <w:p w14:paraId="43B56A53" w14:textId="77777777" w:rsidR="00631096" w:rsidRDefault="00631096" w:rsidP="00631096">
      <w:pPr>
        <w:pStyle w:val="PL"/>
      </w:pPr>
      <w:r>
        <w:t xml:space="preserve">          type: array</w:t>
      </w:r>
    </w:p>
    <w:p w14:paraId="21BCD356" w14:textId="77777777" w:rsidR="00631096" w:rsidRDefault="00631096" w:rsidP="00631096">
      <w:pPr>
        <w:pStyle w:val="PL"/>
      </w:pPr>
      <w:r>
        <w:t xml:space="preserve">          items:</w:t>
      </w:r>
    </w:p>
    <w:p w14:paraId="64045445" w14:textId="77777777" w:rsidR="00631096" w:rsidRDefault="00631096" w:rsidP="00631096">
      <w:pPr>
        <w:pStyle w:val="PL"/>
      </w:pPr>
      <w:r>
        <w:t xml:space="preserve">            $ref: '#/components/schemas/RedundantTransmissionExpPerTS'</w:t>
      </w:r>
    </w:p>
    <w:p w14:paraId="1521C697" w14:textId="77777777" w:rsidR="00631096" w:rsidRDefault="00631096" w:rsidP="00631096">
      <w:pPr>
        <w:pStyle w:val="PL"/>
      </w:pPr>
      <w:r>
        <w:t xml:space="preserve">          minItems: 1</w:t>
      </w:r>
    </w:p>
    <w:p w14:paraId="4BCC5B6F" w14:textId="77777777" w:rsidR="00631096" w:rsidRDefault="00631096" w:rsidP="00631096">
      <w:pPr>
        <w:pStyle w:val="PL"/>
      </w:pPr>
      <w:r>
        <w:t xml:space="preserve">      required:</w:t>
      </w:r>
    </w:p>
    <w:p w14:paraId="79DC7D39" w14:textId="77777777" w:rsidR="00631096" w:rsidRDefault="00631096" w:rsidP="00631096">
      <w:pPr>
        <w:pStyle w:val="PL"/>
      </w:pPr>
      <w:r>
        <w:t xml:space="preserve">        - redTransExps</w:t>
      </w:r>
    </w:p>
    <w:p w14:paraId="1ABCF3FD" w14:textId="77777777" w:rsidR="00631096" w:rsidRDefault="00631096" w:rsidP="00631096">
      <w:pPr>
        <w:pStyle w:val="PL"/>
      </w:pPr>
    </w:p>
    <w:p w14:paraId="5DE8E32F" w14:textId="77777777" w:rsidR="00631096" w:rsidRDefault="00631096" w:rsidP="00631096">
      <w:pPr>
        <w:pStyle w:val="PL"/>
      </w:pPr>
      <w:r>
        <w:t xml:space="preserve">    RedundantTransmissionExpPerTS:</w:t>
      </w:r>
    </w:p>
    <w:p w14:paraId="4A607DB5" w14:textId="77777777" w:rsidR="00631096" w:rsidRDefault="00631096" w:rsidP="00631096">
      <w:pPr>
        <w:pStyle w:val="PL"/>
      </w:pPr>
      <w:r>
        <w:t xml:space="preserve">      description: The redundant transmission experience per Time Slot.</w:t>
      </w:r>
    </w:p>
    <w:p w14:paraId="72C3575A" w14:textId="77777777" w:rsidR="00631096" w:rsidRDefault="00631096" w:rsidP="00631096">
      <w:pPr>
        <w:pStyle w:val="PL"/>
      </w:pPr>
      <w:r>
        <w:t xml:space="preserve">      type: object</w:t>
      </w:r>
    </w:p>
    <w:p w14:paraId="4AFB064A" w14:textId="77777777" w:rsidR="00631096" w:rsidRDefault="00631096" w:rsidP="00631096">
      <w:pPr>
        <w:pStyle w:val="PL"/>
      </w:pPr>
      <w:r>
        <w:t xml:space="preserve">      properties:</w:t>
      </w:r>
    </w:p>
    <w:p w14:paraId="1B2D229F" w14:textId="77777777" w:rsidR="00631096" w:rsidRDefault="00631096" w:rsidP="00631096">
      <w:pPr>
        <w:pStyle w:val="PL"/>
      </w:pPr>
      <w:r>
        <w:t xml:space="preserve">        tsStart:</w:t>
      </w:r>
    </w:p>
    <w:p w14:paraId="2D95EA28" w14:textId="77777777" w:rsidR="00631096" w:rsidRDefault="00631096" w:rsidP="00631096">
      <w:pPr>
        <w:pStyle w:val="PL"/>
      </w:pPr>
      <w:r>
        <w:t xml:space="preserve">          $ref: 'TS29571_CommonData.yaml#/components/schemas/DateTime'</w:t>
      </w:r>
    </w:p>
    <w:p w14:paraId="6B44C371" w14:textId="77777777" w:rsidR="00631096" w:rsidRDefault="00631096" w:rsidP="00631096">
      <w:pPr>
        <w:pStyle w:val="PL"/>
      </w:pPr>
      <w:r>
        <w:t xml:space="preserve">        tsDuration:</w:t>
      </w:r>
    </w:p>
    <w:p w14:paraId="480AA7C2" w14:textId="77777777" w:rsidR="00631096" w:rsidRDefault="00631096" w:rsidP="00631096">
      <w:pPr>
        <w:pStyle w:val="PL"/>
      </w:pPr>
      <w:r>
        <w:t xml:space="preserve">          $ref: 'TS29571_CommonData.yaml#/components/schemas/DurationSec'</w:t>
      </w:r>
    </w:p>
    <w:p w14:paraId="5BD291EB" w14:textId="77777777" w:rsidR="00631096" w:rsidRDefault="00631096" w:rsidP="00631096">
      <w:pPr>
        <w:pStyle w:val="PL"/>
      </w:pPr>
      <w:r>
        <w:t xml:space="preserve">        obsvRedTransExp:</w:t>
      </w:r>
    </w:p>
    <w:p w14:paraId="3834D969" w14:textId="77777777" w:rsidR="00631096" w:rsidRDefault="00631096" w:rsidP="00631096">
      <w:pPr>
        <w:pStyle w:val="PL"/>
      </w:pPr>
      <w:r>
        <w:t xml:space="preserve">          $ref: '#/components/schemas/ObservedRedundantTransExp'</w:t>
      </w:r>
    </w:p>
    <w:p w14:paraId="5E856058" w14:textId="77777777" w:rsidR="00631096" w:rsidRDefault="00631096" w:rsidP="00631096">
      <w:pPr>
        <w:pStyle w:val="PL"/>
      </w:pPr>
      <w:r>
        <w:t xml:space="preserve">        </w:t>
      </w:r>
      <w:r>
        <w:rPr>
          <w:lang w:eastAsia="zh-CN"/>
        </w:rPr>
        <w:t>redTransStatus</w:t>
      </w:r>
      <w:r>
        <w:t>:</w:t>
      </w:r>
    </w:p>
    <w:p w14:paraId="3DCDE995" w14:textId="77777777" w:rsidR="00631096" w:rsidRDefault="00631096" w:rsidP="00631096">
      <w:pPr>
        <w:pStyle w:val="PL"/>
      </w:pPr>
      <w:r>
        <w:t xml:space="preserve">          type: boolean</w:t>
      </w:r>
    </w:p>
    <w:p w14:paraId="1F86DC43" w14:textId="77777777" w:rsidR="00631096" w:rsidRDefault="00631096" w:rsidP="00631096">
      <w:pPr>
        <w:pStyle w:val="PL"/>
      </w:pPr>
      <w:r>
        <w:t xml:space="preserve">          description: &gt;</w:t>
      </w:r>
    </w:p>
    <w:p w14:paraId="13BCB5BB" w14:textId="77777777" w:rsidR="00631096" w:rsidRDefault="00631096" w:rsidP="00631096">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49949409" w14:textId="77777777" w:rsidR="00631096" w:rsidRDefault="00631096" w:rsidP="00631096">
      <w:pPr>
        <w:pStyle w:val="PL"/>
      </w:pPr>
      <w:r>
        <w:rPr>
          <w:lang w:eastAsia="zh-CN"/>
        </w:rPr>
        <w:t xml:space="preserve"> </w:t>
      </w:r>
      <w:r>
        <w:t xml:space="preserve">           </w:t>
      </w:r>
      <w:r>
        <w:rPr>
          <w:lang w:eastAsia="zh-CN"/>
        </w:rPr>
        <w:t xml:space="preserve">otherwise set to </w:t>
      </w:r>
      <w:r>
        <w:t>"false". Default value is "false" if omitted.</w:t>
      </w:r>
    </w:p>
    <w:p w14:paraId="63FFF396" w14:textId="77777777" w:rsidR="00631096" w:rsidRDefault="00631096" w:rsidP="00631096">
      <w:pPr>
        <w:pStyle w:val="PL"/>
      </w:pPr>
      <w:r>
        <w:t xml:space="preserve">        ueRatio:</w:t>
      </w:r>
    </w:p>
    <w:p w14:paraId="6D30A4EB" w14:textId="77777777" w:rsidR="00631096" w:rsidRDefault="00631096" w:rsidP="00631096">
      <w:pPr>
        <w:pStyle w:val="PL"/>
      </w:pPr>
      <w:r>
        <w:t xml:space="preserve">          $ref: 'TS29571_CommonData.yaml#/components/schemas/SamplingRatio'</w:t>
      </w:r>
    </w:p>
    <w:p w14:paraId="7E33CCFE" w14:textId="77777777" w:rsidR="00631096" w:rsidRDefault="00631096" w:rsidP="00631096">
      <w:pPr>
        <w:pStyle w:val="PL"/>
      </w:pPr>
      <w:r>
        <w:t xml:space="preserve">        confidence:</w:t>
      </w:r>
    </w:p>
    <w:p w14:paraId="244C35C5" w14:textId="77777777" w:rsidR="00631096" w:rsidRDefault="00631096" w:rsidP="00631096">
      <w:pPr>
        <w:pStyle w:val="PL"/>
      </w:pPr>
      <w:r>
        <w:t xml:space="preserve">          $ref: 'TS29571_CommonData.yaml#/components/schemas/Uinteger'</w:t>
      </w:r>
    </w:p>
    <w:p w14:paraId="1AB78609" w14:textId="77777777" w:rsidR="00631096" w:rsidRDefault="00631096" w:rsidP="00631096">
      <w:pPr>
        <w:pStyle w:val="PL"/>
      </w:pPr>
      <w:r>
        <w:t xml:space="preserve">      required:</w:t>
      </w:r>
    </w:p>
    <w:p w14:paraId="0D9DB4FB" w14:textId="77777777" w:rsidR="00631096" w:rsidRDefault="00631096" w:rsidP="00631096">
      <w:pPr>
        <w:pStyle w:val="PL"/>
      </w:pPr>
      <w:r>
        <w:t xml:space="preserve">        - tsStart</w:t>
      </w:r>
    </w:p>
    <w:p w14:paraId="7634AD03" w14:textId="77777777" w:rsidR="00631096" w:rsidRDefault="00631096" w:rsidP="00631096">
      <w:pPr>
        <w:pStyle w:val="PL"/>
      </w:pPr>
      <w:r>
        <w:t xml:space="preserve">        - tsDuration</w:t>
      </w:r>
    </w:p>
    <w:p w14:paraId="5DDE5642" w14:textId="77777777" w:rsidR="00631096" w:rsidRDefault="00631096" w:rsidP="00631096">
      <w:pPr>
        <w:pStyle w:val="PL"/>
      </w:pPr>
      <w:r>
        <w:t xml:space="preserve">        - obsvRedTransExp</w:t>
      </w:r>
    </w:p>
    <w:p w14:paraId="359FF9B8" w14:textId="77777777" w:rsidR="00631096" w:rsidRDefault="00631096" w:rsidP="00631096">
      <w:pPr>
        <w:pStyle w:val="PL"/>
      </w:pPr>
      <w:r>
        <w:t xml:space="preserve">    ObservedRedundantTransExp:</w:t>
      </w:r>
    </w:p>
    <w:p w14:paraId="553BD638" w14:textId="77777777" w:rsidR="00631096" w:rsidRDefault="00631096" w:rsidP="00631096">
      <w:pPr>
        <w:pStyle w:val="PL"/>
      </w:pPr>
      <w:r>
        <w:t xml:space="preserve">      description: Represents the observed redundant transmission experience related information.</w:t>
      </w:r>
    </w:p>
    <w:p w14:paraId="7395FC08" w14:textId="77777777" w:rsidR="00631096" w:rsidRDefault="00631096" w:rsidP="00631096">
      <w:pPr>
        <w:pStyle w:val="PL"/>
      </w:pPr>
      <w:r>
        <w:t xml:space="preserve">      type: object</w:t>
      </w:r>
    </w:p>
    <w:p w14:paraId="5BF2A901" w14:textId="77777777" w:rsidR="00631096" w:rsidRDefault="00631096" w:rsidP="00631096">
      <w:pPr>
        <w:pStyle w:val="PL"/>
      </w:pPr>
      <w:r>
        <w:t xml:space="preserve">      properties:</w:t>
      </w:r>
    </w:p>
    <w:p w14:paraId="074A6D00" w14:textId="77777777" w:rsidR="00631096" w:rsidRDefault="00631096" w:rsidP="00631096">
      <w:pPr>
        <w:pStyle w:val="PL"/>
      </w:pPr>
      <w:r>
        <w:t xml:space="preserve">        </w:t>
      </w:r>
      <w:r>
        <w:rPr>
          <w:lang w:eastAsia="zh-CN"/>
        </w:rPr>
        <w:t>avgPktDropRateUl</w:t>
      </w:r>
      <w:r>
        <w:t>:</w:t>
      </w:r>
    </w:p>
    <w:p w14:paraId="4D44401D" w14:textId="77777777" w:rsidR="00631096" w:rsidRDefault="00631096" w:rsidP="00631096">
      <w:pPr>
        <w:pStyle w:val="PL"/>
        <w:rPr>
          <w:lang w:val="en-US" w:eastAsia="es-ES"/>
        </w:rPr>
      </w:pPr>
      <w:r>
        <w:t xml:space="preserve">          </w:t>
      </w:r>
      <w:r>
        <w:rPr>
          <w:lang w:val="en-US" w:eastAsia="es-ES"/>
        </w:rPr>
        <w:t>$ref: 'TS29571_CommonData.yaml#/components/schemas/</w:t>
      </w:r>
      <w:r>
        <w:t>PacketLossRate</w:t>
      </w:r>
      <w:r>
        <w:rPr>
          <w:lang w:val="en-US" w:eastAsia="es-ES"/>
        </w:rPr>
        <w:t>'</w:t>
      </w:r>
    </w:p>
    <w:p w14:paraId="4E5C6B55" w14:textId="77777777" w:rsidR="00631096" w:rsidRDefault="00631096" w:rsidP="00631096">
      <w:pPr>
        <w:pStyle w:val="PL"/>
        <w:rPr>
          <w:lang w:eastAsia="zh-CN"/>
        </w:rPr>
      </w:pPr>
      <w:r>
        <w:t xml:space="preserve">        varPktDropRateUl</w:t>
      </w:r>
      <w:r>
        <w:rPr>
          <w:lang w:eastAsia="zh-CN"/>
        </w:rPr>
        <w:t>:</w:t>
      </w:r>
    </w:p>
    <w:p w14:paraId="4A8E6AB4" w14:textId="77777777" w:rsidR="00631096" w:rsidRDefault="00631096" w:rsidP="00631096">
      <w:pPr>
        <w:pStyle w:val="PL"/>
      </w:pPr>
      <w:r>
        <w:t xml:space="preserve">          $ref: 'TS29571_CommonData.yaml#/components/schemas/Float'</w:t>
      </w:r>
    </w:p>
    <w:p w14:paraId="54A05887" w14:textId="77777777" w:rsidR="00631096" w:rsidRDefault="00631096" w:rsidP="00631096">
      <w:pPr>
        <w:pStyle w:val="PL"/>
        <w:rPr>
          <w:lang w:eastAsia="zh-CN"/>
        </w:rPr>
      </w:pPr>
      <w:r>
        <w:t xml:space="preserve">        </w:t>
      </w:r>
      <w:r>
        <w:rPr>
          <w:lang w:eastAsia="zh-CN"/>
        </w:rPr>
        <w:t>avgPktDropRateDl:</w:t>
      </w:r>
    </w:p>
    <w:p w14:paraId="2671046B" w14:textId="77777777" w:rsidR="00631096" w:rsidRDefault="00631096" w:rsidP="00631096">
      <w:pPr>
        <w:pStyle w:val="PL"/>
        <w:rPr>
          <w:lang w:val="en-US" w:eastAsia="es-ES"/>
        </w:rPr>
      </w:pPr>
      <w:r>
        <w:t xml:space="preserve">          </w:t>
      </w:r>
      <w:r>
        <w:rPr>
          <w:lang w:val="en-US" w:eastAsia="es-ES"/>
        </w:rPr>
        <w:t>$ref: 'TS29571_CommonData.yaml#/components/schemas/</w:t>
      </w:r>
      <w:r>
        <w:t>PacketLossRate</w:t>
      </w:r>
      <w:r>
        <w:rPr>
          <w:lang w:val="en-US" w:eastAsia="es-ES"/>
        </w:rPr>
        <w:t>'</w:t>
      </w:r>
    </w:p>
    <w:p w14:paraId="58C33A63" w14:textId="77777777" w:rsidR="00631096" w:rsidRDefault="00631096" w:rsidP="00631096">
      <w:pPr>
        <w:pStyle w:val="PL"/>
        <w:rPr>
          <w:lang w:eastAsia="zh-CN"/>
        </w:rPr>
      </w:pPr>
      <w:r>
        <w:t xml:space="preserve">        varPktDropRateDl</w:t>
      </w:r>
      <w:r>
        <w:rPr>
          <w:lang w:eastAsia="zh-CN"/>
        </w:rPr>
        <w:t>:</w:t>
      </w:r>
    </w:p>
    <w:p w14:paraId="54A3C6AC" w14:textId="77777777" w:rsidR="00631096" w:rsidRDefault="00631096" w:rsidP="00631096">
      <w:pPr>
        <w:pStyle w:val="PL"/>
      </w:pPr>
      <w:r>
        <w:t xml:space="preserve">          $ref: 'TS29571_CommonData.yaml#/components/schemas/Float'</w:t>
      </w:r>
    </w:p>
    <w:p w14:paraId="2A09A51A" w14:textId="77777777" w:rsidR="00631096" w:rsidRDefault="00631096" w:rsidP="00631096">
      <w:pPr>
        <w:pStyle w:val="PL"/>
        <w:rPr>
          <w:lang w:eastAsia="zh-CN"/>
        </w:rPr>
      </w:pPr>
      <w:r>
        <w:t xml:space="preserve">        </w:t>
      </w:r>
      <w:r>
        <w:rPr>
          <w:lang w:eastAsia="zh-CN"/>
        </w:rPr>
        <w:t>avgPktDelayUl:</w:t>
      </w:r>
    </w:p>
    <w:p w14:paraId="4F0FB082" w14:textId="77777777" w:rsidR="00631096" w:rsidRDefault="00631096" w:rsidP="00631096">
      <w:pPr>
        <w:pStyle w:val="PL"/>
      </w:pPr>
      <w:r>
        <w:t xml:space="preserve">          </w:t>
      </w:r>
      <w:r>
        <w:rPr>
          <w:lang w:val="en-US" w:eastAsia="es-ES"/>
        </w:rPr>
        <w:t>$ref: 'TS29571_CommonData.yaml#/components/schemas/</w:t>
      </w:r>
      <w:r>
        <w:t>PacketDelBudget</w:t>
      </w:r>
      <w:r>
        <w:rPr>
          <w:lang w:val="en-US" w:eastAsia="es-ES"/>
        </w:rPr>
        <w:t>'</w:t>
      </w:r>
    </w:p>
    <w:p w14:paraId="27F351CE" w14:textId="77777777" w:rsidR="00631096" w:rsidRDefault="00631096" w:rsidP="00631096">
      <w:pPr>
        <w:pStyle w:val="PL"/>
        <w:rPr>
          <w:lang w:eastAsia="zh-CN"/>
        </w:rPr>
      </w:pPr>
      <w:r>
        <w:t xml:space="preserve">        </w:t>
      </w:r>
      <w:r>
        <w:rPr>
          <w:lang w:eastAsia="zh-CN"/>
        </w:rPr>
        <w:t>varPktDelayUl:</w:t>
      </w:r>
    </w:p>
    <w:p w14:paraId="3C9618DD" w14:textId="77777777" w:rsidR="00631096" w:rsidRDefault="00631096" w:rsidP="00631096">
      <w:pPr>
        <w:pStyle w:val="PL"/>
      </w:pPr>
      <w:r>
        <w:t xml:space="preserve">          $ref: 'TS29571_CommonData.yaml#/components/schemas/Float'</w:t>
      </w:r>
    </w:p>
    <w:p w14:paraId="6544A5A2" w14:textId="77777777" w:rsidR="00631096" w:rsidRDefault="00631096" w:rsidP="00631096">
      <w:pPr>
        <w:pStyle w:val="PL"/>
        <w:rPr>
          <w:lang w:eastAsia="zh-CN"/>
        </w:rPr>
      </w:pPr>
      <w:r>
        <w:t xml:space="preserve">        </w:t>
      </w:r>
      <w:r>
        <w:rPr>
          <w:lang w:eastAsia="zh-CN"/>
        </w:rPr>
        <w:t>avgPktDelayDl:</w:t>
      </w:r>
    </w:p>
    <w:p w14:paraId="15931F68" w14:textId="77777777" w:rsidR="00631096" w:rsidRDefault="00631096" w:rsidP="00631096">
      <w:pPr>
        <w:pStyle w:val="PL"/>
      </w:pPr>
      <w:r>
        <w:t xml:space="preserve">          </w:t>
      </w:r>
      <w:r>
        <w:rPr>
          <w:lang w:val="en-US" w:eastAsia="es-ES"/>
        </w:rPr>
        <w:t>$ref: 'TS29571_CommonData.yaml#/components/schemas/</w:t>
      </w:r>
      <w:r>
        <w:t>PacketDelBudget</w:t>
      </w:r>
      <w:r>
        <w:rPr>
          <w:lang w:val="en-US" w:eastAsia="es-ES"/>
        </w:rPr>
        <w:t>'</w:t>
      </w:r>
    </w:p>
    <w:p w14:paraId="48288D4E" w14:textId="77777777" w:rsidR="00631096" w:rsidRDefault="00631096" w:rsidP="00631096">
      <w:pPr>
        <w:pStyle w:val="PL"/>
        <w:rPr>
          <w:lang w:eastAsia="zh-CN"/>
        </w:rPr>
      </w:pPr>
      <w:r>
        <w:t xml:space="preserve">        </w:t>
      </w:r>
      <w:r>
        <w:rPr>
          <w:lang w:eastAsia="zh-CN"/>
        </w:rPr>
        <w:t>varPktDelayDl:</w:t>
      </w:r>
    </w:p>
    <w:p w14:paraId="56C1CFD6" w14:textId="77777777" w:rsidR="00631096" w:rsidRDefault="00631096" w:rsidP="00631096">
      <w:pPr>
        <w:pStyle w:val="PL"/>
      </w:pPr>
      <w:r>
        <w:t xml:space="preserve">          $ref: 'TS29571_CommonData.yaml#/components/schemas/Float'</w:t>
      </w:r>
    </w:p>
    <w:p w14:paraId="644F3129" w14:textId="77777777" w:rsidR="00631096" w:rsidRDefault="00631096" w:rsidP="00631096">
      <w:pPr>
        <w:pStyle w:val="PL"/>
        <w:rPr>
          <w:lang w:eastAsia="zh-CN"/>
        </w:rPr>
      </w:pPr>
      <w:r>
        <w:t xml:space="preserve">        </w:t>
      </w:r>
      <w:r>
        <w:rPr>
          <w:lang w:eastAsia="zh-CN"/>
        </w:rPr>
        <w:t>avgE2ePktDelayUl:</w:t>
      </w:r>
    </w:p>
    <w:p w14:paraId="4D1DEBBA" w14:textId="77777777" w:rsidR="00631096" w:rsidRDefault="00631096" w:rsidP="00631096">
      <w:pPr>
        <w:pStyle w:val="PL"/>
      </w:pPr>
      <w:r>
        <w:t xml:space="preserve">          </w:t>
      </w:r>
      <w:r>
        <w:rPr>
          <w:lang w:val="en-US" w:eastAsia="es-ES"/>
        </w:rPr>
        <w:t>$ref: 'TS29571_CommonData.yaml#/components/schemas/</w:t>
      </w:r>
      <w:r>
        <w:t>PacketDelBudget</w:t>
      </w:r>
      <w:r>
        <w:rPr>
          <w:lang w:val="en-US" w:eastAsia="es-ES"/>
        </w:rPr>
        <w:t>'</w:t>
      </w:r>
    </w:p>
    <w:p w14:paraId="0FE925C0" w14:textId="77777777" w:rsidR="00631096" w:rsidRDefault="00631096" w:rsidP="00631096">
      <w:pPr>
        <w:pStyle w:val="PL"/>
        <w:rPr>
          <w:lang w:eastAsia="zh-CN"/>
        </w:rPr>
      </w:pPr>
      <w:r>
        <w:t xml:space="preserve">        </w:t>
      </w:r>
      <w:r>
        <w:rPr>
          <w:lang w:eastAsia="zh-CN"/>
        </w:rPr>
        <w:t>varE2ePktDelayUl:</w:t>
      </w:r>
    </w:p>
    <w:p w14:paraId="7E59EECB" w14:textId="77777777" w:rsidR="00631096" w:rsidRDefault="00631096" w:rsidP="00631096">
      <w:pPr>
        <w:pStyle w:val="PL"/>
      </w:pPr>
      <w:r>
        <w:t xml:space="preserve">          $ref: 'TS29571_CommonData.yaml#/components/schemas/Float'</w:t>
      </w:r>
    </w:p>
    <w:p w14:paraId="5B2ADCDA" w14:textId="77777777" w:rsidR="00631096" w:rsidRDefault="00631096" w:rsidP="00631096">
      <w:pPr>
        <w:pStyle w:val="PL"/>
        <w:rPr>
          <w:lang w:eastAsia="zh-CN"/>
        </w:rPr>
      </w:pPr>
      <w:r>
        <w:t xml:space="preserve">        </w:t>
      </w:r>
      <w:r>
        <w:rPr>
          <w:lang w:eastAsia="zh-CN"/>
        </w:rPr>
        <w:t>avgE2ePktDelayDl:</w:t>
      </w:r>
    </w:p>
    <w:p w14:paraId="166781D2" w14:textId="77777777" w:rsidR="00631096" w:rsidRDefault="00631096" w:rsidP="00631096">
      <w:pPr>
        <w:pStyle w:val="PL"/>
      </w:pPr>
      <w:r>
        <w:t xml:space="preserve">          </w:t>
      </w:r>
      <w:r>
        <w:rPr>
          <w:lang w:val="en-US" w:eastAsia="es-ES"/>
        </w:rPr>
        <w:t>$ref: 'TS29571_CommonData.yaml#/components/schemas/</w:t>
      </w:r>
      <w:r>
        <w:t>PacketDelBudget</w:t>
      </w:r>
      <w:r>
        <w:rPr>
          <w:lang w:val="en-US" w:eastAsia="es-ES"/>
        </w:rPr>
        <w:t>'</w:t>
      </w:r>
    </w:p>
    <w:p w14:paraId="1BEC1AFA" w14:textId="77777777" w:rsidR="00631096" w:rsidRDefault="00631096" w:rsidP="00631096">
      <w:pPr>
        <w:pStyle w:val="PL"/>
        <w:rPr>
          <w:lang w:eastAsia="zh-CN"/>
        </w:rPr>
      </w:pPr>
      <w:r>
        <w:t xml:space="preserve">        </w:t>
      </w:r>
      <w:r>
        <w:rPr>
          <w:lang w:eastAsia="zh-CN"/>
        </w:rPr>
        <w:t>varE2ePktDelayDl:</w:t>
      </w:r>
    </w:p>
    <w:p w14:paraId="4BD39973" w14:textId="77777777" w:rsidR="00631096" w:rsidRDefault="00631096" w:rsidP="00631096">
      <w:pPr>
        <w:pStyle w:val="PL"/>
      </w:pPr>
      <w:r>
        <w:t xml:space="preserve">          $ref: 'TS29571_CommonData.yaml#/components/schemas/Float'</w:t>
      </w:r>
    </w:p>
    <w:p w14:paraId="0FB2A633" w14:textId="77777777" w:rsidR="00631096" w:rsidRDefault="00631096" w:rsidP="00631096">
      <w:pPr>
        <w:pStyle w:val="PL"/>
      </w:pPr>
      <w:r>
        <w:t xml:space="preserve">        </w:t>
      </w:r>
      <w:r>
        <w:rPr>
          <w:lang w:eastAsia="zh-CN"/>
        </w:rPr>
        <w:t>avgE2ePktLossRateUl</w:t>
      </w:r>
      <w:r>
        <w:t>:</w:t>
      </w:r>
    </w:p>
    <w:p w14:paraId="539EA8B3" w14:textId="77777777" w:rsidR="00631096" w:rsidRDefault="00631096" w:rsidP="00631096">
      <w:pPr>
        <w:pStyle w:val="PL"/>
        <w:rPr>
          <w:lang w:val="en-US" w:eastAsia="es-ES"/>
        </w:rPr>
      </w:pPr>
      <w:r>
        <w:t xml:space="preserve">          </w:t>
      </w:r>
      <w:r>
        <w:rPr>
          <w:lang w:val="en-US" w:eastAsia="es-ES"/>
        </w:rPr>
        <w:t>$ref: 'TS29571_CommonData.yaml#/components/schemas/</w:t>
      </w:r>
      <w:r>
        <w:t>PacketLossRate</w:t>
      </w:r>
      <w:r>
        <w:rPr>
          <w:lang w:val="en-US" w:eastAsia="es-ES"/>
        </w:rPr>
        <w:t>'</w:t>
      </w:r>
    </w:p>
    <w:p w14:paraId="08BAC162" w14:textId="77777777" w:rsidR="00631096" w:rsidRDefault="00631096" w:rsidP="00631096">
      <w:pPr>
        <w:pStyle w:val="PL"/>
        <w:rPr>
          <w:lang w:eastAsia="zh-CN"/>
        </w:rPr>
      </w:pPr>
      <w:r>
        <w:t xml:space="preserve">        varE2ePktLossRateUl</w:t>
      </w:r>
      <w:r>
        <w:rPr>
          <w:lang w:eastAsia="zh-CN"/>
        </w:rPr>
        <w:t>:</w:t>
      </w:r>
    </w:p>
    <w:p w14:paraId="7F9984B8" w14:textId="77777777" w:rsidR="00631096" w:rsidRDefault="00631096" w:rsidP="00631096">
      <w:pPr>
        <w:pStyle w:val="PL"/>
      </w:pPr>
      <w:r>
        <w:t xml:space="preserve">          $ref: 'TS29571_CommonData.yaml#/components/schemas/Float'</w:t>
      </w:r>
    </w:p>
    <w:p w14:paraId="3F8588EB" w14:textId="77777777" w:rsidR="00631096" w:rsidRDefault="00631096" w:rsidP="00631096">
      <w:pPr>
        <w:pStyle w:val="PL"/>
        <w:rPr>
          <w:lang w:eastAsia="zh-CN"/>
        </w:rPr>
      </w:pPr>
      <w:r>
        <w:t xml:space="preserve">        </w:t>
      </w:r>
      <w:r>
        <w:rPr>
          <w:lang w:eastAsia="zh-CN"/>
        </w:rPr>
        <w:t>avgE2ePktLossRateDl:</w:t>
      </w:r>
    </w:p>
    <w:p w14:paraId="00E285CD" w14:textId="77777777" w:rsidR="00631096" w:rsidRDefault="00631096" w:rsidP="00631096">
      <w:pPr>
        <w:pStyle w:val="PL"/>
        <w:rPr>
          <w:lang w:val="en-US" w:eastAsia="es-ES"/>
        </w:rPr>
      </w:pPr>
      <w:r>
        <w:t xml:space="preserve">          </w:t>
      </w:r>
      <w:r>
        <w:rPr>
          <w:lang w:val="en-US" w:eastAsia="es-ES"/>
        </w:rPr>
        <w:t>$ref: 'TS29571_CommonData.yaml#/components/schemas/</w:t>
      </w:r>
      <w:r>
        <w:t>PacketLossRate</w:t>
      </w:r>
      <w:r>
        <w:rPr>
          <w:lang w:val="en-US" w:eastAsia="es-ES"/>
        </w:rPr>
        <w:t>'</w:t>
      </w:r>
    </w:p>
    <w:p w14:paraId="0D33C891" w14:textId="77777777" w:rsidR="00631096" w:rsidRDefault="00631096" w:rsidP="00631096">
      <w:pPr>
        <w:pStyle w:val="PL"/>
        <w:rPr>
          <w:lang w:eastAsia="zh-CN"/>
        </w:rPr>
      </w:pPr>
      <w:r>
        <w:t xml:space="preserve">        varE2ePktLossRateDl</w:t>
      </w:r>
      <w:r>
        <w:rPr>
          <w:lang w:eastAsia="zh-CN"/>
        </w:rPr>
        <w:t>:</w:t>
      </w:r>
    </w:p>
    <w:p w14:paraId="16A213E8" w14:textId="77777777" w:rsidR="00631096" w:rsidRDefault="00631096" w:rsidP="00631096">
      <w:pPr>
        <w:pStyle w:val="PL"/>
      </w:pPr>
      <w:r>
        <w:t xml:space="preserve">          $ref: 'TS29571_CommonData.yaml#/components/schemas/Float'</w:t>
      </w:r>
    </w:p>
    <w:p w14:paraId="62E27738" w14:textId="77777777" w:rsidR="00631096" w:rsidRDefault="00631096" w:rsidP="00631096">
      <w:pPr>
        <w:pStyle w:val="PL"/>
      </w:pPr>
    </w:p>
    <w:p w14:paraId="25048FED" w14:textId="77777777" w:rsidR="00631096" w:rsidRDefault="00631096" w:rsidP="00631096">
      <w:pPr>
        <w:pStyle w:val="PL"/>
      </w:pPr>
      <w:r>
        <w:t xml:space="preserve">    WlanPerformanceReq:</w:t>
      </w:r>
    </w:p>
    <w:p w14:paraId="3B123A89" w14:textId="77777777" w:rsidR="00631096" w:rsidRDefault="00631096" w:rsidP="00631096">
      <w:pPr>
        <w:pStyle w:val="PL"/>
      </w:pPr>
      <w:r>
        <w:t xml:space="preserve">      description: Represents other WLAN performance analytics requirements.</w:t>
      </w:r>
    </w:p>
    <w:p w14:paraId="455C5F87" w14:textId="77777777" w:rsidR="00631096" w:rsidRDefault="00631096" w:rsidP="00631096">
      <w:pPr>
        <w:pStyle w:val="PL"/>
      </w:pPr>
      <w:r>
        <w:lastRenderedPageBreak/>
        <w:t xml:space="preserve">      type: object</w:t>
      </w:r>
    </w:p>
    <w:p w14:paraId="03C99C02" w14:textId="77777777" w:rsidR="00631096" w:rsidRDefault="00631096" w:rsidP="00631096">
      <w:pPr>
        <w:pStyle w:val="PL"/>
      </w:pPr>
      <w:r>
        <w:t xml:space="preserve">      properties:</w:t>
      </w:r>
    </w:p>
    <w:p w14:paraId="6872A3A9" w14:textId="77777777" w:rsidR="00631096" w:rsidRDefault="00631096" w:rsidP="00631096">
      <w:pPr>
        <w:pStyle w:val="PL"/>
      </w:pPr>
      <w:r>
        <w:t xml:space="preserve">        ssIds:</w:t>
      </w:r>
    </w:p>
    <w:p w14:paraId="10FD674F" w14:textId="77777777" w:rsidR="00631096" w:rsidRDefault="00631096" w:rsidP="00631096">
      <w:pPr>
        <w:pStyle w:val="PL"/>
      </w:pPr>
      <w:r>
        <w:t xml:space="preserve">          type: array</w:t>
      </w:r>
    </w:p>
    <w:p w14:paraId="6470FE2A" w14:textId="77777777" w:rsidR="00631096" w:rsidRDefault="00631096" w:rsidP="00631096">
      <w:pPr>
        <w:pStyle w:val="PL"/>
      </w:pPr>
      <w:r>
        <w:t xml:space="preserve">          items:</w:t>
      </w:r>
    </w:p>
    <w:p w14:paraId="5DD38180" w14:textId="77777777" w:rsidR="00631096" w:rsidRDefault="00631096" w:rsidP="00631096">
      <w:pPr>
        <w:pStyle w:val="PL"/>
      </w:pPr>
      <w:r>
        <w:t xml:space="preserve">            type: string</w:t>
      </w:r>
    </w:p>
    <w:p w14:paraId="161BE917" w14:textId="77777777" w:rsidR="00631096" w:rsidRDefault="00631096" w:rsidP="00631096">
      <w:pPr>
        <w:pStyle w:val="PL"/>
      </w:pPr>
      <w:r>
        <w:t xml:space="preserve">          minItems: 1</w:t>
      </w:r>
    </w:p>
    <w:p w14:paraId="47C9C5D0" w14:textId="77777777" w:rsidR="00631096" w:rsidRDefault="00631096" w:rsidP="00631096">
      <w:pPr>
        <w:pStyle w:val="PL"/>
      </w:pPr>
      <w:r>
        <w:t xml:space="preserve">        bssIds:</w:t>
      </w:r>
    </w:p>
    <w:p w14:paraId="22B687B8" w14:textId="77777777" w:rsidR="00631096" w:rsidRDefault="00631096" w:rsidP="00631096">
      <w:pPr>
        <w:pStyle w:val="PL"/>
      </w:pPr>
      <w:r>
        <w:t xml:space="preserve">          type: array</w:t>
      </w:r>
    </w:p>
    <w:p w14:paraId="4F815870" w14:textId="77777777" w:rsidR="00631096" w:rsidRDefault="00631096" w:rsidP="00631096">
      <w:pPr>
        <w:pStyle w:val="PL"/>
      </w:pPr>
      <w:r>
        <w:t xml:space="preserve">          items:</w:t>
      </w:r>
    </w:p>
    <w:p w14:paraId="302A9C2D" w14:textId="77777777" w:rsidR="00631096" w:rsidRDefault="00631096" w:rsidP="00631096">
      <w:pPr>
        <w:pStyle w:val="PL"/>
      </w:pPr>
      <w:r>
        <w:t xml:space="preserve">            type: string</w:t>
      </w:r>
    </w:p>
    <w:p w14:paraId="6DB63BDE" w14:textId="77777777" w:rsidR="00631096" w:rsidRDefault="00631096" w:rsidP="00631096">
      <w:pPr>
        <w:pStyle w:val="PL"/>
      </w:pPr>
      <w:r>
        <w:t xml:space="preserve">          minItems: 1</w:t>
      </w:r>
    </w:p>
    <w:p w14:paraId="0323A578" w14:textId="77777777" w:rsidR="00631096" w:rsidRDefault="00631096" w:rsidP="00631096">
      <w:pPr>
        <w:pStyle w:val="PL"/>
      </w:pPr>
      <w:r>
        <w:t xml:space="preserve">        wlanOrderCriter:</w:t>
      </w:r>
    </w:p>
    <w:p w14:paraId="098F9CC7" w14:textId="77777777" w:rsidR="00631096" w:rsidRDefault="00631096" w:rsidP="00631096">
      <w:pPr>
        <w:pStyle w:val="PL"/>
      </w:pPr>
      <w:r>
        <w:t xml:space="preserve">          $ref: '#/components/schemas/WlanOrderingCriterion'</w:t>
      </w:r>
    </w:p>
    <w:p w14:paraId="657E29E7" w14:textId="77777777" w:rsidR="00631096" w:rsidRDefault="00631096" w:rsidP="00631096">
      <w:pPr>
        <w:pStyle w:val="PL"/>
      </w:pPr>
      <w:r>
        <w:t xml:space="preserve">        order:</w:t>
      </w:r>
    </w:p>
    <w:p w14:paraId="341A68D0" w14:textId="77777777" w:rsidR="00631096" w:rsidRDefault="00631096" w:rsidP="00631096">
      <w:pPr>
        <w:pStyle w:val="PL"/>
      </w:pPr>
      <w:r>
        <w:t xml:space="preserve">          $ref: '#/components/schemas/MatchingDirection'</w:t>
      </w:r>
    </w:p>
    <w:p w14:paraId="7433BF50" w14:textId="77777777" w:rsidR="00631096" w:rsidRDefault="00631096" w:rsidP="00631096">
      <w:pPr>
        <w:pStyle w:val="PL"/>
      </w:pPr>
    </w:p>
    <w:p w14:paraId="003F5268" w14:textId="77777777" w:rsidR="00631096" w:rsidRDefault="00631096" w:rsidP="00631096">
      <w:pPr>
        <w:pStyle w:val="PL"/>
      </w:pPr>
      <w:r>
        <w:t xml:space="preserve">    WlanPerformanceInfo:</w:t>
      </w:r>
    </w:p>
    <w:p w14:paraId="18491A74" w14:textId="77777777" w:rsidR="00631096" w:rsidRDefault="00631096" w:rsidP="00631096">
      <w:pPr>
        <w:pStyle w:val="PL"/>
      </w:pPr>
      <w:r>
        <w:t xml:space="preserve">      description: The WLAN performance related information.</w:t>
      </w:r>
    </w:p>
    <w:p w14:paraId="4788903C" w14:textId="77777777" w:rsidR="00631096" w:rsidRDefault="00631096" w:rsidP="00631096">
      <w:pPr>
        <w:pStyle w:val="PL"/>
      </w:pPr>
      <w:r>
        <w:t xml:space="preserve">      type: object</w:t>
      </w:r>
    </w:p>
    <w:p w14:paraId="5D122990" w14:textId="77777777" w:rsidR="00631096" w:rsidRDefault="00631096" w:rsidP="00631096">
      <w:pPr>
        <w:pStyle w:val="PL"/>
      </w:pPr>
      <w:r>
        <w:t xml:space="preserve">      properties:</w:t>
      </w:r>
    </w:p>
    <w:p w14:paraId="1CD16E94" w14:textId="77777777" w:rsidR="00631096" w:rsidRDefault="00631096" w:rsidP="00631096">
      <w:pPr>
        <w:pStyle w:val="PL"/>
      </w:pPr>
      <w:r>
        <w:t xml:space="preserve">        networkArea:</w:t>
      </w:r>
    </w:p>
    <w:p w14:paraId="298BE182" w14:textId="77777777" w:rsidR="00631096" w:rsidRDefault="00631096" w:rsidP="00631096">
      <w:pPr>
        <w:pStyle w:val="PL"/>
      </w:pPr>
      <w:r>
        <w:t xml:space="preserve">          $ref: 'TS29554_Npcf_BDTPolicyControl.yaml#/components/schemas/NetworkAreaInfo'</w:t>
      </w:r>
    </w:p>
    <w:p w14:paraId="7657057A" w14:textId="77777777" w:rsidR="00631096" w:rsidRDefault="00631096" w:rsidP="00631096">
      <w:pPr>
        <w:pStyle w:val="PL"/>
      </w:pPr>
      <w:r>
        <w:t xml:space="preserve">        wlanPerSsidInfos:</w:t>
      </w:r>
    </w:p>
    <w:p w14:paraId="0379FD94" w14:textId="77777777" w:rsidR="00631096" w:rsidRDefault="00631096" w:rsidP="00631096">
      <w:pPr>
        <w:pStyle w:val="PL"/>
      </w:pPr>
      <w:r>
        <w:t xml:space="preserve">          type: array</w:t>
      </w:r>
    </w:p>
    <w:p w14:paraId="7A01CBBD" w14:textId="77777777" w:rsidR="00631096" w:rsidRDefault="00631096" w:rsidP="00631096">
      <w:pPr>
        <w:pStyle w:val="PL"/>
      </w:pPr>
      <w:r>
        <w:t xml:space="preserve">          items:</w:t>
      </w:r>
    </w:p>
    <w:p w14:paraId="31F1FB9C" w14:textId="77777777" w:rsidR="00631096" w:rsidRDefault="00631096" w:rsidP="00631096">
      <w:pPr>
        <w:pStyle w:val="PL"/>
      </w:pPr>
      <w:r>
        <w:t xml:space="preserve">            $ref: '#/components/schemas/WlanPerSsIdPerformanceInfo'</w:t>
      </w:r>
    </w:p>
    <w:p w14:paraId="2B4E6385" w14:textId="77777777" w:rsidR="00631096" w:rsidRDefault="00631096" w:rsidP="00631096">
      <w:pPr>
        <w:pStyle w:val="PL"/>
      </w:pPr>
      <w:r>
        <w:t xml:space="preserve">          minItems: 1</w:t>
      </w:r>
    </w:p>
    <w:p w14:paraId="794CA29B" w14:textId="77777777" w:rsidR="00631096" w:rsidRDefault="00631096" w:rsidP="00631096">
      <w:pPr>
        <w:pStyle w:val="PL"/>
      </w:pPr>
      <w:r>
        <w:t xml:space="preserve">        wlanPerUeIdInfos:</w:t>
      </w:r>
    </w:p>
    <w:p w14:paraId="0C07047B" w14:textId="77777777" w:rsidR="00631096" w:rsidRDefault="00631096" w:rsidP="00631096">
      <w:pPr>
        <w:pStyle w:val="PL"/>
      </w:pPr>
      <w:r>
        <w:t xml:space="preserve">          type: array</w:t>
      </w:r>
    </w:p>
    <w:p w14:paraId="04439304" w14:textId="77777777" w:rsidR="00631096" w:rsidRDefault="00631096" w:rsidP="00631096">
      <w:pPr>
        <w:pStyle w:val="PL"/>
      </w:pPr>
      <w:r>
        <w:t xml:space="preserve">          items:</w:t>
      </w:r>
    </w:p>
    <w:p w14:paraId="2F6BBA00" w14:textId="77777777" w:rsidR="00631096" w:rsidRDefault="00631096" w:rsidP="00631096">
      <w:pPr>
        <w:pStyle w:val="PL"/>
      </w:pPr>
      <w:r>
        <w:t xml:space="preserve">            $ref: '#/components/schemas/WlanPerUeIdPerformanceInfo'</w:t>
      </w:r>
    </w:p>
    <w:p w14:paraId="52CB58A8" w14:textId="77777777" w:rsidR="00631096" w:rsidRDefault="00631096" w:rsidP="00631096">
      <w:pPr>
        <w:pStyle w:val="PL"/>
      </w:pPr>
      <w:r>
        <w:t xml:space="preserve">          minItems: 1</w:t>
      </w:r>
    </w:p>
    <w:p w14:paraId="5E1509E2" w14:textId="77777777" w:rsidR="00631096" w:rsidRDefault="00631096" w:rsidP="00631096">
      <w:pPr>
        <w:pStyle w:val="PL"/>
      </w:pPr>
      <w:r>
        <w:t xml:space="preserve">          description: &gt;</w:t>
      </w:r>
    </w:p>
    <w:p w14:paraId="68290FAC" w14:textId="77777777" w:rsidR="00631096" w:rsidRDefault="00631096" w:rsidP="00631096">
      <w:pPr>
        <w:pStyle w:val="PL"/>
        <w:rPr>
          <w:rFonts w:cs="Arial"/>
          <w:szCs w:val="18"/>
        </w:rPr>
      </w:pPr>
      <w:r>
        <w:t xml:space="preserve">            </w:t>
      </w:r>
      <w:r>
        <w:rPr>
          <w:rFonts w:cs="Arial"/>
          <w:szCs w:val="18"/>
        </w:rPr>
        <w:t>WLAN performance information for UE Id(s) of WLAN access points deployed in the Area</w:t>
      </w:r>
    </w:p>
    <w:p w14:paraId="0A4B1AE5" w14:textId="77777777" w:rsidR="00631096" w:rsidRDefault="00631096" w:rsidP="00631096">
      <w:pPr>
        <w:pStyle w:val="PL"/>
      </w:pPr>
      <w:r>
        <w:t xml:space="preserve">           </w:t>
      </w:r>
      <w:r>
        <w:rPr>
          <w:rFonts w:cs="Arial"/>
          <w:szCs w:val="18"/>
        </w:rPr>
        <w:t xml:space="preserve"> of Interest</w:t>
      </w:r>
      <w:r>
        <w:t>.</w:t>
      </w:r>
    </w:p>
    <w:p w14:paraId="7E537BC2" w14:textId="77777777" w:rsidR="00631096" w:rsidRDefault="00631096" w:rsidP="00631096">
      <w:pPr>
        <w:pStyle w:val="PL"/>
      </w:pPr>
      <w:r>
        <w:t xml:space="preserve">      required:</w:t>
      </w:r>
    </w:p>
    <w:p w14:paraId="63BFC6FF" w14:textId="77777777" w:rsidR="00631096" w:rsidRDefault="00631096" w:rsidP="00631096">
      <w:pPr>
        <w:pStyle w:val="PL"/>
      </w:pPr>
      <w:r>
        <w:t xml:space="preserve">        - wlanPerSsidInfos</w:t>
      </w:r>
    </w:p>
    <w:p w14:paraId="4F4218DA" w14:textId="77777777" w:rsidR="00631096" w:rsidRDefault="00631096" w:rsidP="00631096">
      <w:pPr>
        <w:pStyle w:val="PL"/>
      </w:pPr>
    </w:p>
    <w:p w14:paraId="35C03278" w14:textId="77777777" w:rsidR="00631096" w:rsidRDefault="00631096" w:rsidP="00631096">
      <w:pPr>
        <w:pStyle w:val="PL"/>
      </w:pPr>
      <w:r>
        <w:t xml:space="preserve">    WlanPerSsIdPerformanceInfo:</w:t>
      </w:r>
    </w:p>
    <w:p w14:paraId="295D062E" w14:textId="77777777" w:rsidR="00631096" w:rsidRDefault="00631096" w:rsidP="00631096">
      <w:pPr>
        <w:pStyle w:val="PL"/>
      </w:pPr>
      <w:r>
        <w:t xml:space="preserve">      description: The WLAN performance per SSID.</w:t>
      </w:r>
    </w:p>
    <w:p w14:paraId="70C2CB5B" w14:textId="77777777" w:rsidR="00631096" w:rsidRDefault="00631096" w:rsidP="00631096">
      <w:pPr>
        <w:pStyle w:val="PL"/>
      </w:pPr>
      <w:r>
        <w:t xml:space="preserve">      type: object</w:t>
      </w:r>
    </w:p>
    <w:p w14:paraId="7C00482F" w14:textId="77777777" w:rsidR="00631096" w:rsidRDefault="00631096" w:rsidP="00631096">
      <w:pPr>
        <w:pStyle w:val="PL"/>
      </w:pPr>
      <w:r>
        <w:t xml:space="preserve">      properties:</w:t>
      </w:r>
    </w:p>
    <w:p w14:paraId="31DE2318" w14:textId="77777777" w:rsidR="00631096" w:rsidRDefault="00631096" w:rsidP="00631096">
      <w:pPr>
        <w:pStyle w:val="PL"/>
      </w:pPr>
      <w:r>
        <w:t xml:space="preserve">        ssId:</w:t>
      </w:r>
    </w:p>
    <w:p w14:paraId="31F5187A" w14:textId="77777777" w:rsidR="00631096" w:rsidRDefault="00631096" w:rsidP="00631096">
      <w:pPr>
        <w:pStyle w:val="PL"/>
      </w:pPr>
      <w:r>
        <w:t xml:space="preserve">          type: string</w:t>
      </w:r>
    </w:p>
    <w:p w14:paraId="22B8C21C" w14:textId="77777777" w:rsidR="00631096" w:rsidRDefault="00631096" w:rsidP="00631096">
      <w:pPr>
        <w:pStyle w:val="PL"/>
      </w:pPr>
      <w:r>
        <w:t xml:space="preserve">        wlanPerTsInfos:</w:t>
      </w:r>
    </w:p>
    <w:p w14:paraId="24FB7215" w14:textId="77777777" w:rsidR="00631096" w:rsidRDefault="00631096" w:rsidP="00631096">
      <w:pPr>
        <w:pStyle w:val="PL"/>
      </w:pPr>
      <w:r>
        <w:t xml:space="preserve">          type: array</w:t>
      </w:r>
    </w:p>
    <w:p w14:paraId="5D545529" w14:textId="77777777" w:rsidR="00631096" w:rsidRDefault="00631096" w:rsidP="00631096">
      <w:pPr>
        <w:pStyle w:val="PL"/>
      </w:pPr>
      <w:r>
        <w:t xml:space="preserve">          items:</w:t>
      </w:r>
    </w:p>
    <w:p w14:paraId="0753F551" w14:textId="77777777" w:rsidR="00631096" w:rsidRDefault="00631096" w:rsidP="00631096">
      <w:pPr>
        <w:pStyle w:val="PL"/>
      </w:pPr>
      <w:r>
        <w:t xml:space="preserve">            $ref: '#/components/schemas/WlanPerTsPerformanceInfo'</w:t>
      </w:r>
    </w:p>
    <w:p w14:paraId="3AF6DBB9" w14:textId="77777777" w:rsidR="00631096" w:rsidRDefault="00631096" w:rsidP="00631096">
      <w:pPr>
        <w:pStyle w:val="PL"/>
      </w:pPr>
      <w:r>
        <w:t xml:space="preserve">          minItems: 1</w:t>
      </w:r>
    </w:p>
    <w:p w14:paraId="2B5823FF" w14:textId="77777777" w:rsidR="00631096" w:rsidRDefault="00631096" w:rsidP="00631096">
      <w:pPr>
        <w:pStyle w:val="PL"/>
      </w:pPr>
      <w:r>
        <w:t xml:space="preserve">      required:</w:t>
      </w:r>
    </w:p>
    <w:p w14:paraId="6F69B4AB" w14:textId="77777777" w:rsidR="00631096" w:rsidRDefault="00631096" w:rsidP="00631096">
      <w:pPr>
        <w:pStyle w:val="PL"/>
      </w:pPr>
      <w:r>
        <w:t xml:space="preserve">        - ssId</w:t>
      </w:r>
    </w:p>
    <w:p w14:paraId="4544E574" w14:textId="77777777" w:rsidR="00631096" w:rsidRDefault="00631096" w:rsidP="00631096">
      <w:pPr>
        <w:pStyle w:val="PL"/>
      </w:pPr>
      <w:r>
        <w:t xml:space="preserve">        - wlanPerTsInfos</w:t>
      </w:r>
    </w:p>
    <w:p w14:paraId="7F236B2E" w14:textId="77777777" w:rsidR="00631096" w:rsidRDefault="00631096" w:rsidP="00631096">
      <w:pPr>
        <w:pStyle w:val="PL"/>
      </w:pPr>
    </w:p>
    <w:p w14:paraId="0CD3ADF6" w14:textId="77777777" w:rsidR="00631096" w:rsidRDefault="00631096" w:rsidP="00631096">
      <w:pPr>
        <w:pStyle w:val="PL"/>
      </w:pPr>
      <w:r>
        <w:t xml:space="preserve">    WlanPerUeIdPerformanceInfo:</w:t>
      </w:r>
    </w:p>
    <w:p w14:paraId="2FC57FB9" w14:textId="77777777" w:rsidR="00631096" w:rsidRDefault="00631096" w:rsidP="00631096">
      <w:pPr>
        <w:pStyle w:val="PL"/>
      </w:pPr>
      <w:r>
        <w:t xml:space="preserve">      description: The WLAN performance per UE ID.</w:t>
      </w:r>
    </w:p>
    <w:p w14:paraId="46C1AF61" w14:textId="77777777" w:rsidR="00631096" w:rsidRDefault="00631096" w:rsidP="00631096">
      <w:pPr>
        <w:pStyle w:val="PL"/>
      </w:pPr>
      <w:r>
        <w:t xml:space="preserve">      type: object</w:t>
      </w:r>
    </w:p>
    <w:p w14:paraId="0F71E78B" w14:textId="77777777" w:rsidR="00631096" w:rsidRDefault="00631096" w:rsidP="00631096">
      <w:pPr>
        <w:pStyle w:val="PL"/>
      </w:pPr>
      <w:r>
        <w:t xml:space="preserve">      properties:</w:t>
      </w:r>
    </w:p>
    <w:p w14:paraId="1FCC8807" w14:textId="77777777" w:rsidR="00631096" w:rsidRDefault="00631096" w:rsidP="00631096">
      <w:pPr>
        <w:pStyle w:val="PL"/>
      </w:pPr>
      <w:r>
        <w:t xml:space="preserve">        supi:</w:t>
      </w:r>
    </w:p>
    <w:p w14:paraId="048B47CB" w14:textId="77777777" w:rsidR="00631096" w:rsidRDefault="00631096" w:rsidP="00631096">
      <w:pPr>
        <w:pStyle w:val="PL"/>
      </w:pPr>
      <w:r>
        <w:t xml:space="preserve">          $ref: 'TS29571_CommonData.yaml#/components/schemas/Supi'</w:t>
      </w:r>
    </w:p>
    <w:p w14:paraId="6E4DE2A7" w14:textId="77777777" w:rsidR="00631096" w:rsidRDefault="00631096" w:rsidP="00631096">
      <w:pPr>
        <w:pStyle w:val="PL"/>
      </w:pPr>
      <w:r>
        <w:t xml:space="preserve">        gpsi:</w:t>
      </w:r>
    </w:p>
    <w:p w14:paraId="3CFD0B71" w14:textId="77777777" w:rsidR="00631096" w:rsidRDefault="00631096" w:rsidP="00631096">
      <w:pPr>
        <w:pStyle w:val="PL"/>
      </w:pPr>
      <w:r>
        <w:t xml:space="preserve">          $ref: 'TS29571_CommonData.yaml#/components/schemas/Gpsi'</w:t>
      </w:r>
    </w:p>
    <w:p w14:paraId="52ACC1BF" w14:textId="77777777" w:rsidR="00631096" w:rsidRDefault="00631096" w:rsidP="00631096">
      <w:pPr>
        <w:pStyle w:val="PL"/>
      </w:pPr>
      <w:r>
        <w:t xml:space="preserve">        wlanPerTsInfos:</w:t>
      </w:r>
    </w:p>
    <w:p w14:paraId="4891921B" w14:textId="77777777" w:rsidR="00631096" w:rsidRDefault="00631096" w:rsidP="00631096">
      <w:pPr>
        <w:pStyle w:val="PL"/>
      </w:pPr>
      <w:r>
        <w:t xml:space="preserve">          type: array</w:t>
      </w:r>
    </w:p>
    <w:p w14:paraId="139EE7DC" w14:textId="77777777" w:rsidR="00631096" w:rsidRDefault="00631096" w:rsidP="00631096">
      <w:pPr>
        <w:pStyle w:val="PL"/>
      </w:pPr>
      <w:r>
        <w:t xml:space="preserve">          items:</w:t>
      </w:r>
    </w:p>
    <w:p w14:paraId="5231926D" w14:textId="77777777" w:rsidR="00631096" w:rsidRDefault="00631096" w:rsidP="00631096">
      <w:pPr>
        <w:pStyle w:val="PL"/>
      </w:pPr>
      <w:r>
        <w:t xml:space="preserve">            $ref: '#/components/schemas/WlanPerTsPerformanceInfo'</w:t>
      </w:r>
    </w:p>
    <w:p w14:paraId="52CB3F94" w14:textId="77777777" w:rsidR="00631096" w:rsidRDefault="00631096" w:rsidP="00631096">
      <w:pPr>
        <w:pStyle w:val="PL"/>
      </w:pPr>
      <w:r>
        <w:t xml:space="preserve">          minItems: 1</w:t>
      </w:r>
    </w:p>
    <w:p w14:paraId="5A5304C1" w14:textId="77777777" w:rsidR="00631096" w:rsidRDefault="00631096" w:rsidP="00631096">
      <w:pPr>
        <w:pStyle w:val="PL"/>
      </w:pPr>
      <w:r>
        <w:t xml:space="preserve">          description: &gt;</w:t>
      </w:r>
    </w:p>
    <w:p w14:paraId="3DEA40D9" w14:textId="77777777" w:rsidR="00631096" w:rsidRDefault="00631096" w:rsidP="00631096">
      <w:pPr>
        <w:pStyle w:val="PL"/>
      </w:pPr>
      <w:r>
        <w:t xml:space="preserve">            </w:t>
      </w:r>
      <w:r>
        <w:rPr>
          <w:rFonts w:cs="Arial"/>
          <w:szCs w:val="18"/>
        </w:rPr>
        <w:t>WLAN performance information per Time Slot during the analytics target period</w:t>
      </w:r>
      <w:r>
        <w:t>.</w:t>
      </w:r>
    </w:p>
    <w:p w14:paraId="5EC68B6A" w14:textId="77777777" w:rsidR="00631096" w:rsidRDefault="00631096" w:rsidP="00631096">
      <w:pPr>
        <w:pStyle w:val="PL"/>
      </w:pPr>
      <w:r>
        <w:t xml:space="preserve">      required:</w:t>
      </w:r>
    </w:p>
    <w:p w14:paraId="01DF3F66" w14:textId="77777777" w:rsidR="00631096" w:rsidRDefault="00631096" w:rsidP="00631096">
      <w:pPr>
        <w:pStyle w:val="PL"/>
      </w:pPr>
      <w:r>
        <w:t xml:space="preserve">        - wlanPerTsInfos</w:t>
      </w:r>
    </w:p>
    <w:p w14:paraId="6C8FD005" w14:textId="77777777" w:rsidR="00631096" w:rsidRDefault="00631096" w:rsidP="00631096">
      <w:pPr>
        <w:pStyle w:val="PL"/>
      </w:pPr>
      <w:r>
        <w:t xml:space="preserve">      oneOf:</w:t>
      </w:r>
    </w:p>
    <w:p w14:paraId="642C30D9" w14:textId="77777777" w:rsidR="00631096" w:rsidRDefault="00631096" w:rsidP="00631096">
      <w:pPr>
        <w:pStyle w:val="PL"/>
      </w:pPr>
      <w:r>
        <w:t xml:space="preserve">        - required: [supi]</w:t>
      </w:r>
    </w:p>
    <w:p w14:paraId="0E5AEE4B" w14:textId="77777777" w:rsidR="00631096" w:rsidRDefault="00631096" w:rsidP="00631096">
      <w:pPr>
        <w:pStyle w:val="PL"/>
      </w:pPr>
      <w:r>
        <w:t xml:space="preserve">        - required: [gpsi]</w:t>
      </w:r>
    </w:p>
    <w:p w14:paraId="51747794" w14:textId="77777777" w:rsidR="00631096" w:rsidRDefault="00631096" w:rsidP="00631096">
      <w:pPr>
        <w:pStyle w:val="PL"/>
      </w:pPr>
    </w:p>
    <w:p w14:paraId="7C1C5BC7" w14:textId="77777777" w:rsidR="00631096" w:rsidRDefault="00631096" w:rsidP="00631096">
      <w:pPr>
        <w:pStyle w:val="PL"/>
      </w:pPr>
      <w:r>
        <w:t xml:space="preserve">    WlanPerTsPerformanceInfo:</w:t>
      </w:r>
    </w:p>
    <w:p w14:paraId="66F9DA86" w14:textId="77777777" w:rsidR="00631096" w:rsidRDefault="00631096" w:rsidP="00631096">
      <w:pPr>
        <w:pStyle w:val="PL"/>
      </w:pPr>
      <w:r>
        <w:t xml:space="preserve">      description: WLAN performance information per Time Slot during the analytics target period.</w:t>
      </w:r>
    </w:p>
    <w:p w14:paraId="1A4142FD" w14:textId="77777777" w:rsidR="00631096" w:rsidRDefault="00631096" w:rsidP="00631096">
      <w:pPr>
        <w:pStyle w:val="PL"/>
      </w:pPr>
      <w:r>
        <w:t xml:space="preserve">      type: object</w:t>
      </w:r>
    </w:p>
    <w:p w14:paraId="54B3A47F" w14:textId="77777777" w:rsidR="00631096" w:rsidRDefault="00631096" w:rsidP="00631096">
      <w:pPr>
        <w:pStyle w:val="PL"/>
      </w:pPr>
      <w:r>
        <w:lastRenderedPageBreak/>
        <w:t xml:space="preserve">      properties:</w:t>
      </w:r>
    </w:p>
    <w:p w14:paraId="0ABA8C02" w14:textId="77777777" w:rsidR="00631096" w:rsidRDefault="00631096" w:rsidP="00631096">
      <w:pPr>
        <w:pStyle w:val="PL"/>
      </w:pPr>
      <w:r>
        <w:t xml:space="preserve">        tsStart:</w:t>
      </w:r>
    </w:p>
    <w:p w14:paraId="3199E379" w14:textId="77777777" w:rsidR="00631096" w:rsidRDefault="00631096" w:rsidP="00631096">
      <w:pPr>
        <w:pStyle w:val="PL"/>
      </w:pPr>
      <w:r>
        <w:t xml:space="preserve">          $ref: 'TS29571_CommonData.yaml#/components/schemas/DateTime'</w:t>
      </w:r>
    </w:p>
    <w:p w14:paraId="77B85C04" w14:textId="77777777" w:rsidR="00631096" w:rsidRDefault="00631096" w:rsidP="00631096">
      <w:pPr>
        <w:pStyle w:val="PL"/>
      </w:pPr>
      <w:r>
        <w:t xml:space="preserve">        tsDuration:</w:t>
      </w:r>
    </w:p>
    <w:p w14:paraId="76AEF518" w14:textId="77777777" w:rsidR="00631096" w:rsidRDefault="00631096" w:rsidP="00631096">
      <w:pPr>
        <w:pStyle w:val="PL"/>
      </w:pPr>
      <w:r>
        <w:t xml:space="preserve">          $ref: 'TS29571_CommonData.yaml#/components/schemas/DurationSec'</w:t>
      </w:r>
    </w:p>
    <w:p w14:paraId="30FD8C6F" w14:textId="77777777" w:rsidR="00631096" w:rsidRDefault="00631096" w:rsidP="00631096">
      <w:pPr>
        <w:pStyle w:val="PL"/>
      </w:pPr>
      <w:r>
        <w:t xml:space="preserve">        rssi:</w:t>
      </w:r>
    </w:p>
    <w:p w14:paraId="0A015BC3" w14:textId="77777777" w:rsidR="00631096" w:rsidRDefault="00631096" w:rsidP="00631096">
      <w:pPr>
        <w:pStyle w:val="PL"/>
      </w:pPr>
      <w:r>
        <w:t xml:space="preserve">          type: integer</w:t>
      </w:r>
    </w:p>
    <w:p w14:paraId="712A0EB8" w14:textId="77777777" w:rsidR="00631096" w:rsidRDefault="00631096" w:rsidP="00631096">
      <w:pPr>
        <w:pStyle w:val="PL"/>
      </w:pPr>
      <w:r>
        <w:t xml:space="preserve">        rtt:</w:t>
      </w:r>
    </w:p>
    <w:p w14:paraId="7583A299" w14:textId="77777777" w:rsidR="00631096" w:rsidRDefault="00631096" w:rsidP="00631096">
      <w:pPr>
        <w:pStyle w:val="PL"/>
      </w:pPr>
      <w:r>
        <w:t xml:space="preserve">          $ref: 'TS29571_CommonData.yaml#/components/schemas/Uinteger'</w:t>
      </w:r>
    </w:p>
    <w:p w14:paraId="5601CE3A" w14:textId="77777777" w:rsidR="00631096" w:rsidRDefault="00631096" w:rsidP="00631096">
      <w:pPr>
        <w:pStyle w:val="PL"/>
      </w:pPr>
      <w:r>
        <w:t xml:space="preserve">        trafficInfo:</w:t>
      </w:r>
    </w:p>
    <w:p w14:paraId="1E5170A6" w14:textId="77777777" w:rsidR="00631096" w:rsidRDefault="00631096" w:rsidP="00631096">
      <w:pPr>
        <w:pStyle w:val="PL"/>
      </w:pPr>
      <w:r>
        <w:t xml:space="preserve">          $ref: '#/components/schemas/TrafficInformation'</w:t>
      </w:r>
    </w:p>
    <w:p w14:paraId="355B4129" w14:textId="77777777" w:rsidR="00631096" w:rsidRDefault="00631096" w:rsidP="00631096">
      <w:pPr>
        <w:pStyle w:val="PL"/>
      </w:pPr>
      <w:r>
        <w:t xml:space="preserve">        numberOfUes:</w:t>
      </w:r>
    </w:p>
    <w:p w14:paraId="08DF85DC" w14:textId="77777777" w:rsidR="00631096" w:rsidRDefault="00631096" w:rsidP="00631096">
      <w:pPr>
        <w:pStyle w:val="PL"/>
      </w:pPr>
      <w:r>
        <w:t xml:space="preserve">          $ref: 'TS29571_CommonData.yaml#/components/schemas/Uinteger'</w:t>
      </w:r>
    </w:p>
    <w:p w14:paraId="021EF2BC" w14:textId="77777777" w:rsidR="00631096" w:rsidRDefault="00631096" w:rsidP="00631096">
      <w:pPr>
        <w:pStyle w:val="PL"/>
      </w:pPr>
      <w:r>
        <w:t xml:space="preserve">        confidence:</w:t>
      </w:r>
    </w:p>
    <w:p w14:paraId="7852D768" w14:textId="77777777" w:rsidR="00631096" w:rsidRDefault="00631096" w:rsidP="00631096">
      <w:pPr>
        <w:pStyle w:val="PL"/>
      </w:pPr>
      <w:r>
        <w:t xml:space="preserve">          $ref: 'TS29571_CommonData.yaml#/components/schemas/Uinteger'</w:t>
      </w:r>
    </w:p>
    <w:p w14:paraId="1D1EAB12" w14:textId="77777777" w:rsidR="00631096" w:rsidRDefault="00631096" w:rsidP="00631096">
      <w:pPr>
        <w:pStyle w:val="PL"/>
      </w:pPr>
      <w:r>
        <w:t xml:space="preserve">      required:</w:t>
      </w:r>
    </w:p>
    <w:p w14:paraId="3C958684" w14:textId="77777777" w:rsidR="00631096" w:rsidRDefault="00631096" w:rsidP="00631096">
      <w:pPr>
        <w:pStyle w:val="PL"/>
      </w:pPr>
      <w:r>
        <w:t xml:space="preserve">        - tsStart</w:t>
      </w:r>
    </w:p>
    <w:p w14:paraId="4F56398A" w14:textId="77777777" w:rsidR="00631096" w:rsidRDefault="00631096" w:rsidP="00631096">
      <w:pPr>
        <w:pStyle w:val="PL"/>
      </w:pPr>
      <w:r>
        <w:t xml:space="preserve">        - tsDuration</w:t>
      </w:r>
    </w:p>
    <w:p w14:paraId="39EA36D4" w14:textId="77777777" w:rsidR="00631096" w:rsidRDefault="00631096" w:rsidP="00631096">
      <w:pPr>
        <w:pStyle w:val="PL"/>
      </w:pPr>
      <w:r>
        <w:t xml:space="preserve">      anyOf:</w:t>
      </w:r>
    </w:p>
    <w:p w14:paraId="694638BB" w14:textId="77777777" w:rsidR="00631096" w:rsidRDefault="00631096" w:rsidP="00631096">
      <w:pPr>
        <w:pStyle w:val="PL"/>
      </w:pPr>
      <w:r>
        <w:t xml:space="preserve">        - required: [rssi]</w:t>
      </w:r>
    </w:p>
    <w:p w14:paraId="45FB5658" w14:textId="77777777" w:rsidR="00631096" w:rsidRDefault="00631096" w:rsidP="00631096">
      <w:pPr>
        <w:pStyle w:val="PL"/>
      </w:pPr>
      <w:r>
        <w:t xml:space="preserve">        - required: [rtt]</w:t>
      </w:r>
    </w:p>
    <w:p w14:paraId="562C43D6" w14:textId="77777777" w:rsidR="00631096" w:rsidRDefault="00631096" w:rsidP="00631096">
      <w:pPr>
        <w:pStyle w:val="PL"/>
      </w:pPr>
      <w:r>
        <w:t xml:space="preserve">        - required: [trafficInfo]</w:t>
      </w:r>
    </w:p>
    <w:p w14:paraId="7B3348B9" w14:textId="77777777" w:rsidR="00631096" w:rsidRDefault="00631096" w:rsidP="00631096">
      <w:pPr>
        <w:pStyle w:val="PL"/>
      </w:pPr>
      <w:r>
        <w:t xml:space="preserve">        - required: [numberOfUes]</w:t>
      </w:r>
    </w:p>
    <w:p w14:paraId="7979D531" w14:textId="77777777" w:rsidR="00631096" w:rsidRDefault="00631096" w:rsidP="00631096">
      <w:pPr>
        <w:pStyle w:val="PL"/>
      </w:pPr>
    </w:p>
    <w:p w14:paraId="51F4BFE5" w14:textId="77777777" w:rsidR="00631096" w:rsidRDefault="00631096" w:rsidP="00631096">
      <w:pPr>
        <w:pStyle w:val="PL"/>
      </w:pPr>
      <w:r>
        <w:t xml:space="preserve">    TrafficInformation:</w:t>
      </w:r>
    </w:p>
    <w:p w14:paraId="3572A137" w14:textId="77777777" w:rsidR="00631096" w:rsidRDefault="00631096" w:rsidP="00631096">
      <w:pPr>
        <w:pStyle w:val="PL"/>
      </w:pPr>
      <w:r>
        <w:t xml:space="preserve">      description: Traffic information including UL/DL data rate and/or Traffic volume.</w:t>
      </w:r>
    </w:p>
    <w:p w14:paraId="099F7979" w14:textId="77777777" w:rsidR="00631096" w:rsidRDefault="00631096" w:rsidP="00631096">
      <w:pPr>
        <w:pStyle w:val="PL"/>
      </w:pPr>
      <w:r>
        <w:t xml:space="preserve">      type: object</w:t>
      </w:r>
    </w:p>
    <w:p w14:paraId="4603DD2A" w14:textId="77777777" w:rsidR="00631096" w:rsidRDefault="00631096" w:rsidP="00631096">
      <w:pPr>
        <w:pStyle w:val="PL"/>
      </w:pPr>
      <w:r>
        <w:t xml:space="preserve">      properties:</w:t>
      </w:r>
    </w:p>
    <w:p w14:paraId="1D4875AB" w14:textId="77777777" w:rsidR="00631096" w:rsidRDefault="00631096" w:rsidP="00631096">
      <w:pPr>
        <w:pStyle w:val="PL"/>
      </w:pPr>
      <w:r>
        <w:t xml:space="preserve">        uplinkRate:</w:t>
      </w:r>
    </w:p>
    <w:p w14:paraId="7FD6D9B0" w14:textId="77777777" w:rsidR="00631096" w:rsidRDefault="00631096" w:rsidP="00631096">
      <w:pPr>
        <w:pStyle w:val="PL"/>
      </w:pPr>
      <w:r>
        <w:t xml:space="preserve">          $ref: 'TS29571_CommonData.yaml#/components/schemas/BitRate'</w:t>
      </w:r>
    </w:p>
    <w:p w14:paraId="706A3A75" w14:textId="77777777" w:rsidR="00631096" w:rsidRDefault="00631096" w:rsidP="00631096">
      <w:pPr>
        <w:pStyle w:val="PL"/>
      </w:pPr>
      <w:r>
        <w:t xml:space="preserve">        downlinkRate:</w:t>
      </w:r>
    </w:p>
    <w:p w14:paraId="36518EB8" w14:textId="77777777" w:rsidR="00631096" w:rsidRDefault="00631096" w:rsidP="00631096">
      <w:pPr>
        <w:pStyle w:val="PL"/>
      </w:pPr>
      <w:r>
        <w:t xml:space="preserve">          $ref: 'TS29571_CommonData.yaml#/components/schemas/BitRate'</w:t>
      </w:r>
    </w:p>
    <w:p w14:paraId="71DCF831" w14:textId="77777777" w:rsidR="00631096" w:rsidRDefault="00631096" w:rsidP="00631096">
      <w:pPr>
        <w:pStyle w:val="PL"/>
      </w:pPr>
      <w:r>
        <w:t xml:space="preserve">        uplinkVolume:</w:t>
      </w:r>
    </w:p>
    <w:p w14:paraId="452A575A" w14:textId="77777777" w:rsidR="00631096" w:rsidRDefault="00631096" w:rsidP="00631096">
      <w:pPr>
        <w:pStyle w:val="PL"/>
      </w:pPr>
      <w:r>
        <w:t xml:space="preserve">          $ref: 'TS29122_CommonData.yaml#/components/schemas/Volume'</w:t>
      </w:r>
    </w:p>
    <w:p w14:paraId="0465F2BD" w14:textId="77777777" w:rsidR="00631096" w:rsidRDefault="00631096" w:rsidP="00631096">
      <w:pPr>
        <w:pStyle w:val="PL"/>
      </w:pPr>
      <w:r>
        <w:t xml:space="preserve">        downlinkVolume:</w:t>
      </w:r>
    </w:p>
    <w:p w14:paraId="561DE45F" w14:textId="77777777" w:rsidR="00631096" w:rsidRDefault="00631096" w:rsidP="00631096">
      <w:pPr>
        <w:pStyle w:val="PL"/>
      </w:pPr>
      <w:r>
        <w:t xml:space="preserve">          $ref: 'TS29122_CommonData.yaml#/components/schemas/Volume'</w:t>
      </w:r>
    </w:p>
    <w:p w14:paraId="53CEF4B1" w14:textId="77777777" w:rsidR="00631096" w:rsidRDefault="00631096" w:rsidP="00631096">
      <w:pPr>
        <w:pStyle w:val="PL"/>
      </w:pPr>
      <w:r>
        <w:t xml:space="preserve">        totalVolume:</w:t>
      </w:r>
    </w:p>
    <w:p w14:paraId="458DFE85" w14:textId="77777777" w:rsidR="00631096" w:rsidRDefault="00631096" w:rsidP="00631096">
      <w:pPr>
        <w:pStyle w:val="PL"/>
      </w:pPr>
      <w:r>
        <w:t xml:space="preserve">          $ref: 'TS29122_CommonData.yaml#/components/schemas/Volume'</w:t>
      </w:r>
    </w:p>
    <w:p w14:paraId="736A1472" w14:textId="77777777" w:rsidR="00631096" w:rsidRDefault="00631096" w:rsidP="00631096">
      <w:pPr>
        <w:pStyle w:val="PL"/>
      </w:pPr>
      <w:r>
        <w:t xml:space="preserve">      anyOf:</w:t>
      </w:r>
    </w:p>
    <w:p w14:paraId="479F5B57" w14:textId="77777777" w:rsidR="00631096" w:rsidRDefault="00631096" w:rsidP="00631096">
      <w:pPr>
        <w:pStyle w:val="PL"/>
      </w:pPr>
      <w:r>
        <w:t xml:space="preserve">        - required: [uplinkRate]</w:t>
      </w:r>
    </w:p>
    <w:p w14:paraId="477FF13F" w14:textId="77777777" w:rsidR="00631096" w:rsidRDefault="00631096" w:rsidP="00631096">
      <w:pPr>
        <w:pStyle w:val="PL"/>
      </w:pPr>
      <w:r>
        <w:t xml:space="preserve">        - required: [downlinkRate]</w:t>
      </w:r>
    </w:p>
    <w:p w14:paraId="1256D329" w14:textId="77777777" w:rsidR="00631096" w:rsidRDefault="00631096" w:rsidP="00631096">
      <w:pPr>
        <w:pStyle w:val="PL"/>
      </w:pPr>
      <w:r>
        <w:t xml:space="preserve">        - required: [uplinkVolume]</w:t>
      </w:r>
    </w:p>
    <w:p w14:paraId="27EF7422" w14:textId="77777777" w:rsidR="00631096" w:rsidRDefault="00631096" w:rsidP="00631096">
      <w:pPr>
        <w:pStyle w:val="PL"/>
      </w:pPr>
      <w:r>
        <w:t xml:space="preserve">        - required: [downlinkVolume]</w:t>
      </w:r>
    </w:p>
    <w:p w14:paraId="28470496" w14:textId="77777777" w:rsidR="00631096" w:rsidRDefault="00631096" w:rsidP="00631096">
      <w:pPr>
        <w:pStyle w:val="PL"/>
      </w:pPr>
      <w:r>
        <w:t xml:space="preserve">        - required: [totalVolume]</w:t>
      </w:r>
    </w:p>
    <w:p w14:paraId="4787A5DD" w14:textId="77777777" w:rsidR="00631096" w:rsidRDefault="00631096" w:rsidP="00631096">
      <w:pPr>
        <w:pStyle w:val="PL"/>
      </w:pPr>
    </w:p>
    <w:p w14:paraId="39F2F20B" w14:textId="77777777" w:rsidR="00631096" w:rsidRDefault="00631096" w:rsidP="00631096">
      <w:pPr>
        <w:pStyle w:val="PL"/>
      </w:pPr>
      <w:r>
        <w:t xml:space="preserve">    AppListForUeComm:</w:t>
      </w:r>
    </w:p>
    <w:p w14:paraId="383C52E8" w14:textId="77777777" w:rsidR="00631096" w:rsidRDefault="00631096" w:rsidP="00631096">
      <w:pPr>
        <w:pStyle w:val="PL"/>
      </w:pPr>
      <w:r>
        <w:t xml:space="preserve">      description: </w:t>
      </w:r>
      <w:r>
        <w:rPr>
          <w:lang w:eastAsia="zh-CN"/>
        </w:rPr>
        <w:t>Represents the analytics of the application list used by UE.</w:t>
      </w:r>
    </w:p>
    <w:p w14:paraId="7D456FFC" w14:textId="77777777" w:rsidR="00631096" w:rsidRDefault="00631096" w:rsidP="00631096">
      <w:pPr>
        <w:pStyle w:val="PL"/>
      </w:pPr>
      <w:r>
        <w:t xml:space="preserve">      type: object</w:t>
      </w:r>
    </w:p>
    <w:p w14:paraId="6BE6115A" w14:textId="77777777" w:rsidR="00631096" w:rsidRDefault="00631096" w:rsidP="00631096">
      <w:pPr>
        <w:pStyle w:val="PL"/>
      </w:pPr>
      <w:r>
        <w:t xml:space="preserve">      properties:</w:t>
      </w:r>
    </w:p>
    <w:p w14:paraId="74349ECE" w14:textId="77777777" w:rsidR="00631096" w:rsidRDefault="00631096" w:rsidP="00631096">
      <w:pPr>
        <w:pStyle w:val="PL"/>
      </w:pPr>
      <w:r>
        <w:t xml:space="preserve">        </w:t>
      </w:r>
      <w:r>
        <w:rPr>
          <w:lang w:eastAsia="zh-CN"/>
        </w:rPr>
        <w:t>appId</w:t>
      </w:r>
      <w:r>
        <w:t>:</w:t>
      </w:r>
    </w:p>
    <w:p w14:paraId="21BD4172" w14:textId="77777777" w:rsidR="00631096" w:rsidRDefault="00631096" w:rsidP="00631096">
      <w:pPr>
        <w:pStyle w:val="PL"/>
      </w:pPr>
      <w:r>
        <w:t xml:space="preserve">          $ref: 'TS29571_CommonData.yaml#/components/schemas/ApplicationId'</w:t>
      </w:r>
    </w:p>
    <w:p w14:paraId="74846896" w14:textId="77777777" w:rsidR="00631096" w:rsidRDefault="00631096" w:rsidP="00631096">
      <w:pPr>
        <w:pStyle w:val="PL"/>
      </w:pPr>
      <w:r>
        <w:t xml:space="preserve">        startTime:</w:t>
      </w:r>
    </w:p>
    <w:p w14:paraId="16AD28D9" w14:textId="77777777" w:rsidR="00631096" w:rsidRDefault="00631096" w:rsidP="00631096">
      <w:pPr>
        <w:pStyle w:val="PL"/>
      </w:pPr>
      <w:r>
        <w:t xml:space="preserve">          $ref: 'TS29571_CommonData.yaml#/components/schemas/DateTime'</w:t>
      </w:r>
    </w:p>
    <w:p w14:paraId="0C04C51B" w14:textId="77777777" w:rsidR="00631096" w:rsidRDefault="00631096" w:rsidP="00631096">
      <w:pPr>
        <w:pStyle w:val="PL"/>
      </w:pPr>
      <w:r>
        <w:t xml:space="preserve">        </w:t>
      </w:r>
      <w:r>
        <w:rPr>
          <w:lang w:eastAsia="zh-CN"/>
        </w:rPr>
        <w:t>appDur</w:t>
      </w:r>
      <w:r>
        <w:t>:</w:t>
      </w:r>
    </w:p>
    <w:p w14:paraId="2E0A6018" w14:textId="77777777" w:rsidR="00631096" w:rsidRDefault="00631096" w:rsidP="00631096">
      <w:pPr>
        <w:pStyle w:val="PL"/>
      </w:pPr>
      <w:r>
        <w:t xml:space="preserve">          $ref: 'TS29571_CommonData.yaml#/components/schemas/DurationSec'</w:t>
      </w:r>
    </w:p>
    <w:p w14:paraId="5F1556E7" w14:textId="77777777" w:rsidR="00631096" w:rsidRDefault="00631096" w:rsidP="00631096">
      <w:pPr>
        <w:pStyle w:val="PL"/>
      </w:pPr>
      <w:r>
        <w:t xml:space="preserve">        </w:t>
      </w:r>
      <w:r>
        <w:rPr>
          <w:lang w:eastAsia="zh-CN"/>
        </w:rPr>
        <w:t>occurRatio</w:t>
      </w:r>
      <w:r>
        <w:t>:</w:t>
      </w:r>
    </w:p>
    <w:p w14:paraId="50B3C21F" w14:textId="77777777" w:rsidR="00631096" w:rsidRDefault="00631096" w:rsidP="00631096">
      <w:pPr>
        <w:pStyle w:val="PL"/>
      </w:pPr>
      <w:r>
        <w:t xml:space="preserve">          $ref: 'TS29571_CommonData.yaml#/components/schemas/SamplingRatio'</w:t>
      </w:r>
    </w:p>
    <w:p w14:paraId="1B2AEFD0" w14:textId="77777777" w:rsidR="00631096" w:rsidRDefault="00631096" w:rsidP="00631096">
      <w:pPr>
        <w:pStyle w:val="PL"/>
      </w:pPr>
      <w:r>
        <w:t xml:space="preserve">        </w:t>
      </w:r>
      <w:r>
        <w:rPr>
          <w:lang w:eastAsia="zh-CN"/>
        </w:rPr>
        <w:t>spatialValidity</w:t>
      </w:r>
      <w:r>
        <w:t>:</w:t>
      </w:r>
    </w:p>
    <w:p w14:paraId="593EBC27" w14:textId="77777777" w:rsidR="00631096" w:rsidRDefault="00631096" w:rsidP="00631096">
      <w:pPr>
        <w:pStyle w:val="PL"/>
      </w:pPr>
      <w:r>
        <w:t xml:space="preserve">          $ref: 'TS29554_Npcf_BDTPolicyControl.yaml#/components/schemas/NetworkAreaInfo'</w:t>
      </w:r>
    </w:p>
    <w:p w14:paraId="56C509D8" w14:textId="77777777" w:rsidR="00631096" w:rsidRDefault="00631096" w:rsidP="00631096">
      <w:pPr>
        <w:pStyle w:val="PL"/>
      </w:pPr>
      <w:r>
        <w:t xml:space="preserve">      required:</w:t>
      </w:r>
    </w:p>
    <w:p w14:paraId="60178FF7" w14:textId="77777777" w:rsidR="00631096" w:rsidRDefault="00631096" w:rsidP="00631096">
      <w:pPr>
        <w:pStyle w:val="PL"/>
      </w:pPr>
      <w:r>
        <w:t xml:space="preserve">        - </w:t>
      </w:r>
      <w:r>
        <w:rPr>
          <w:lang w:eastAsia="zh-CN"/>
        </w:rPr>
        <w:t>appId</w:t>
      </w:r>
    </w:p>
    <w:p w14:paraId="02FAD12C" w14:textId="77777777" w:rsidR="00631096" w:rsidRDefault="00631096" w:rsidP="00631096">
      <w:pPr>
        <w:pStyle w:val="PL"/>
      </w:pPr>
    </w:p>
    <w:p w14:paraId="6B3741AD" w14:textId="77777777" w:rsidR="00631096" w:rsidRDefault="00631096" w:rsidP="00631096">
      <w:pPr>
        <w:pStyle w:val="PL"/>
      </w:pPr>
      <w:r>
        <w:t xml:space="preserve">    </w:t>
      </w:r>
      <w:r>
        <w:rPr>
          <w:lang w:eastAsia="zh-CN"/>
        </w:rPr>
        <w:t>SessInactTimer</w:t>
      </w:r>
      <w:r>
        <w:t>ForUeComm:</w:t>
      </w:r>
    </w:p>
    <w:p w14:paraId="41DF68A2" w14:textId="77777777" w:rsidR="00631096" w:rsidRDefault="00631096" w:rsidP="00631096">
      <w:pPr>
        <w:pStyle w:val="PL"/>
      </w:pPr>
      <w:r>
        <w:t xml:space="preserve">      description: </w:t>
      </w:r>
      <w:r>
        <w:rPr>
          <w:lang w:eastAsia="zh-CN"/>
        </w:rPr>
        <w:t>Represents the N4 Session inactivity timer.</w:t>
      </w:r>
    </w:p>
    <w:p w14:paraId="32BDF714" w14:textId="77777777" w:rsidR="00631096" w:rsidRDefault="00631096" w:rsidP="00631096">
      <w:pPr>
        <w:pStyle w:val="PL"/>
      </w:pPr>
      <w:r>
        <w:t xml:space="preserve">      type: object</w:t>
      </w:r>
    </w:p>
    <w:p w14:paraId="3CBC8725" w14:textId="77777777" w:rsidR="00631096" w:rsidRDefault="00631096" w:rsidP="00631096">
      <w:pPr>
        <w:pStyle w:val="PL"/>
      </w:pPr>
      <w:r>
        <w:t xml:space="preserve">      properties:</w:t>
      </w:r>
    </w:p>
    <w:p w14:paraId="279957DB" w14:textId="77777777" w:rsidR="00631096" w:rsidRDefault="00631096" w:rsidP="00631096">
      <w:pPr>
        <w:pStyle w:val="PL"/>
      </w:pPr>
      <w:r>
        <w:t xml:space="preserve">        </w:t>
      </w:r>
      <w:r>
        <w:rPr>
          <w:lang w:eastAsia="zh-CN"/>
        </w:rPr>
        <w:t>n4SessId</w:t>
      </w:r>
      <w:r>
        <w:t>:</w:t>
      </w:r>
    </w:p>
    <w:p w14:paraId="40CC35FD" w14:textId="77777777" w:rsidR="00631096" w:rsidRDefault="00631096" w:rsidP="00631096">
      <w:pPr>
        <w:pStyle w:val="PL"/>
      </w:pPr>
      <w:r>
        <w:t xml:space="preserve">          $ref: 'TS29571_CommonData.yaml#/components/schemas/PduSessionId'</w:t>
      </w:r>
    </w:p>
    <w:p w14:paraId="7540050C" w14:textId="77777777" w:rsidR="00631096" w:rsidRDefault="00631096" w:rsidP="00631096">
      <w:pPr>
        <w:pStyle w:val="PL"/>
      </w:pPr>
      <w:r>
        <w:t xml:space="preserve">        sessInactiveTimer:</w:t>
      </w:r>
    </w:p>
    <w:p w14:paraId="340E8AE8" w14:textId="77777777" w:rsidR="00631096" w:rsidRDefault="00631096" w:rsidP="00631096">
      <w:pPr>
        <w:pStyle w:val="PL"/>
      </w:pPr>
      <w:r>
        <w:t xml:space="preserve">          $ref: 'TS29571_CommonData.yaml#/components/schemas/DurationSec'</w:t>
      </w:r>
    </w:p>
    <w:p w14:paraId="2CF3AF56" w14:textId="77777777" w:rsidR="00631096" w:rsidRDefault="00631096" w:rsidP="00631096">
      <w:pPr>
        <w:pStyle w:val="PL"/>
      </w:pPr>
      <w:r>
        <w:t xml:space="preserve">      required:</w:t>
      </w:r>
    </w:p>
    <w:p w14:paraId="1B9A53E8" w14:textId="77777777" w:rsidR="00631096" w:rsidRDefault="00631096" w:rsidP="00631096">
      <w:pPr>
        <w:pStyle w:val="PL"/>
      </w:pPr>
      <w:r>
        <w:t xml:space="preserve">        - </w:t>
      </w:r>
      <w:r>
        <w:rPr>
          <w:rFonts w:hint="eastAsia"/>
          <w:lang w:eastAsia="zh-CN"/>
        </w:rPr>
        <w:t>n</w:t>
      </w:r>
      <w:r>
        <w:rPr>
          <w:lang w:eastAsia="zh-CN"/>
        </w:rPr>
        <w:t>4SessId</w:t>
      </w:r>
    </w:p>
    <w:p w14:paraId="0A91A0B5" w14:textId="77777777" w:rsidR="00631096" w:rsidRDefault="00631096" w:rsidP="00631096">
      <w:pPr>
        <w:pStyle w:val="PL"/>
      </w:pPr>
      <w:r>
        <w:t xml:space="preserve">        - sessInactiveTimer</w:t>
      </w:r>
    </w:p>
    <w:p w14:paraId="0FCF06CA" w14:textId="77777777" w:rsidR="00631096" w:rsidRDefault="00631096" w:rsidP="00631096">
      <w:pPr>
        <w:pStyle w:val="PL"/>
      </w:pPr>
    </w:p>
    <w:p w14:paraId="14442E5B" w14:textId="77777777" w:rsidR="00631096" w:rsidRDefault="00631096" w:rsidP="00631096">
      <w:pPr>
        <w:pStyle w:val="PL"/>
      </w:pPr>
      <w:r>
        <w:t xml:space="preserve">    </w:t>
      </w:r>
      <w:r>
        <w:rPr>
          <w:rFonts w:eastAsia="等线"/>
        </w:rPr>
        <w:t>DnPerformanceReq</w:t>
      </w:r>
      <w:r>
        <w:t>:</w:t>
      </w:r>
    </w:p>
    <w:p w14:paraId="16B30AAA" w14:textId="77777777" w:rsidR="00631096" w:rsidRDefault="00631096" w:rsidP="00631096">
      <w:pPr>
        <w:pStyle w:val="PL"/>
      </w:pPr>
      <w:r>
        <w:t xml:space="preserve">      description: Represents other DN performance analytics requirements.</w:t>
      </w:r>
    </w:p>
    <w:p w14:paraId="6DACD8AC" w14:textId="77777777" w:rsidR="00631096" w:rsidRDefault="00631096" w:rsidP="00631096">
      <w:pPr>
        <w:pStyle w:val="PL"/>
      </w:pPr>
      <w:r>
        <w:t xml:space="preserve">      type: object</w:t>
      </w:r>
    </w:p>
    <w:p w14:paraId="1B01322D" w14:textId="77777777" w:rsidR="00631096" w:rsidRDefault="00631096" w:rsidP="00631096">
      <w:pPr>
        <w:pStyle w:val="PL"/>
      </w:pPr>
      <w:r>
        <w:t xml:space="preserve">      properties:</w:t>
      </w:r>
    </w:p>
    <w:p w14:paraId="17EEAD36" w14:textId="77777777" w:rsidR="00631096" w:rsidRDefault="00631096" w:rsidP="00631096">
      <w:pPr>
        <w:pStyle w:val="PL"/>
      </w:pPr>
      <w:r>
        <w:lastRenderedPageBreak/>
        <w:t xml:space="preserve">        </w:t>
      </w:r>
      <w:r>
        <w:rPr>
          <w:lang w:eastAsia="zh-CN"/>
        </w:rPr>
        <w:t>dnPerfOrderCriter</w:t>
      </w:r>
      <w:r>
        <w:t>:</w:t>
      </w:r>
    </w:p>
    <w:p w14:paraId="3A77A152" w14:textId="77777777" w:rsidR="00631096" w:rsidRDefault="00631096" w:rsidP="00631096">
      <w:pPr>
        <w:pStyle w:val="PL"/>
      </w:pPr>
      <w:r>
        <w:t xml:space="preserve">          $ref: '#/components/schemas/</w:t>
      </w:r>
      <w:r>
        <w:rPr>
          <w:lang w:eastAsia="zh-CN"/>
        </w:rPr>
        <w:t>DnPerfOrderingCriterion</w:t>
      </w:r>
      <w:r>
        <w:t>'</w:t>
      </w:r>
    </w:p>
    <w:p w14:paraId="1A74A32E" w14:textId="77777777" w:rsidR="00631096" w:rsidRDefault="00631096" w:rsidP="00631096">
      <w:pPr>
        <w:pStyle w:val="PL"/>
      </w:pPr>
      <w:r>
        <w:t xml:space="preserve">        order:</w:t>
      </w:r>
    </w:p>
    <w:p w14:paraId="07A4CDC4" w14:textId="77777777" w:rsidR="00631096" w:rsidRDefault="00631096" w:rsidP="00631096">
      <w:pPr>
        <w:pStyle w:val="PL"/>
      </w:pPr>
      <w:r>
        <w:t xml:space="preserve">          $ref: '#/components/schemas/MatchingDirection'</w:t>
      </w:r>
    </w:p>
    <w:p w14:paraId="58769891" w14:textId="77777777" w:rsidR="00631096" w:rsidRDefault="00631096" w:rsidP="00631096">
      <w:pPr>
        <w:pStyle w:val="PL"/>
      </w:pPr>
      <w:r>
        <w:t xml:space="preserve">        reportThresholds:</w:t>
      </w:r>
    </w:p>
    <w:p w14:paraId="58C7CDA3" w14:textId="77777777" w:rsidR="00631096" w:rsidRDefault="00631096" w:rsidP="00631096">
      <w:pPr>
        <w:pStyle w:val="PL"/>
      </w:pPr>
      <w:r>
        <w:t xml:space="preserve">          type: array</w:t>
      </w:r>
    </w:p>
    <w:p w14:paraId="0428D3B0" w14:textId="77777777" w:rsidR="00631096" w:rsidRDefault="00631096" w:rsidP="00631096">
      <w:pPr>
        <w:pStyle w:val="PL"/>
      </w:pPr>
      <w:r>
        <w:t xml:space="preserve">          items:</w:t>
      </w:r>
    </w:p>
    <w:p w14:paraId="2D4DC8E0" w14:textId="77777777" w:rsidR="00631096" w:rsidRDefault="00631096" w:rsidP="00631096">
      <w:pPr>
        <w:pStyle w:val="PL"/>
      </w:pPr>
      <w:r>
        <w:t xml:space="preserve">            $ref: '#/components/schemas/ThresholdLevel'</w:t>
      </w:r>
    </w:p>
    <w:p w14:paraId="1C200D39" w14:textId="77777777" w:rsidR="00631096" w:rsidRDefault="00631096" w:rsidP="00631096">
      <w:pPr>
        <w:pStyle w:val="PL"/>
      </w:pPr>
      <w:r>
        <w:t xml:space="preserve">          minItems: 1</w:t>
      </w:r>
    </w:p>
    <w:p w14:paraId="14A80100" w14:textId="77777777" w:rsidR="00631096" w:rsidRDefault="00631096" w:rsidP="00631096">
      <w:pPr>
        <w:pStyle w:val="PL"/>
      </w:pPr>
    </w:p>
    <w:p w14:paraId="0C3B26CF" w14:textId="77777777" w:rsidR="00631096" w:rsidRDefault="00631096" w:rsidP="00631096">
      <w:pPr>
        <w:pStyle w:val="PL"/>
      </w:pPr>
      <w:r>
        <w:t xml:space="preserve">    RatFreqInformation:</w:t>
      </w:r>
    </w:p>
    <w:p w14:paraId="544C8374" w14:textId="77777777" w:rsidR="00631096" w:rsidRDefault="00631096" w:rsidP="00631096">
      <w:pPr>
        <w:pStyle w:val="PL"/>
      </w:pPr>
      <w:r>
        <w:t xml:space="preserve">      description: Represents the RAT type and/or Frequency information.</w:t>
      </w:r>
    </w:p>
    <w:p w14:paraId="165BD215" w14:textId="77777777" w:rsidR="00631096" w:rsidRDefault="00631096" w:rsidP="00631096">
      <w:pPr>
        <w:pStyle w:val="PL"/>
      </w:pPr>
      <w:r>
        <w:t xml:space="preserve">      type: object</w:t>
      </w:r>
    </w:p>
    <w:p w14:paraId="5B973A68" w14:textId="77777777" w:rsidR="00631096" w:rsidRDefault="00631096" w:rsidP="00631096">
      <w:pPr>
        <w:pStyle w:val="PL"/>
      </w:pPr>
      <w:r>
        <w:t xml:space="preserve">      properties:</w:t>
      </w:r>
    </w:p>
    <w:p w14:paraId="53A88C42" w14:textId="77777777" w:rsidR="00631096" w:rsidRDefault="00631096" w:rsidP="00631096">
      <w:pPr>
        <w:pStyle w:val="PL"/>
      </w:pPr>
      <w:r>
        <w:t xml:space="preserve">        allFreq:</w:t>
      </w:r>
    </w:p>
    <w:p w14:paraId="0419B013" w14:textId="77777777" w:rsidR="00631096" w:rsidRDefault="00631096" w:rsidP="00631096">
      <w:pPr>
        <w:pStyle w:val="PL"/>
      </w:pPr>
      <w:r>
        <w:t xml:space="preserve">          type: boolean</w:t>
      </w:r>
    </w:p>
    <w:p w14:paraId="68847230" w14:textId="77777777" w:rsidR="00631096" w:rsidRDefault="00631096" w:rsidP="00631096">
      <w:pPr>
        <w:pStyle w:val="PL"/>
      </w:pPr>
      <w:r>
        <w:t xml:space="preserve">          description: &gt;</w:t>
      </w:r>
    </w:p>
    <w:p w14:paraId="3C1D7880" w14:textId="77777777" w:rsidR="00631096" w:rsidRDefault="00631096" w:rsidP="00631096">
      <w:pPr>
        <w:pStyle w:val="PL"/>
      </w:pPr>
      <w:r>
        <w:t xml:space="preserve">            Set to "true" to indicate to handle all the frequencies the NWDAF received, otherwise</w:t>
      </w:r>
    </w:p>
    <w:p w14:paraId="51A490E7" w14:textId="77777777" w:rsidR="00631096" w:rsidRDefault="00631096" w:rsidP="00631096">
      <w:pPr>
        <w:pStyle w:val="PL"/>
      </w:pPr>
      <w:r>
        <w:t xml:space="preserve">            set to "false" or omit. The "allFreq" attribute and the "freq" attribute are mutually</w:t>
      </w:r>
    </w:p>
    <w:p w14:paraId="3157D5EB" w14:textId="77777777" w:rsidR="00631096" w:rsidRDefault="00631096" w:rsidP="00631096">
      <w:pPr>
        <w:pStyle w:val="PL"/>
      </w:pPr>
      <w:r>
        <w:t xml:space="preserve">            exclusive.</w:t>
      </w:r>
    </w:p>
    <w:p w14:paraId="11B676B5" w14:textId="77777777" w:rsidR="00631096" w:rsidRDefault="00631096" w:rsidP="00631096">
      <w:pPr>
        <w:pStyle w:val="PL"/>
      </w:pPr>
      <w:r>
        <w:t xml:space="preserve">        allRat:</w:t>
      </w:r>
    </w:p>
    <w:p w14:paraId="1FF4CB88" w14:textId="77777777" w:rsidR="00631096" w:rsidRDefault="00631096" w:rsidP="00631096">
      <w:pPr>
        <w:pStyle w:val="PL"/>
      </w:pPr>
      <w:r>
        <w:t xml:space="preserve">          type: boolean</w:t>
      </w:r>
    </w:p>
    <w:p w14:paraId="0D30E8B7" w14:textId="77777777" w:rsidR="00631096" w:rsidRDefault="00631096" w:rsidP="00631096">
      <w:pPr>
        <w:pStyle w:val="PL"/>
        <w:rPr>
          <w:rFonts w:cs="Courier New"/>
          <w:szCs w:val="16"/>
        </w:rPr>
      </w:pPr>
      <w:r>
        <w:rPr>
          <w:rFonts w:cs="Courier New"/>
          <w:szCs w:val="16"/>
        </w:rPr>
        <w:t xml:space="preserve">          description: &gt;</w:t>
      </w:r>
    </w:p>
    <w:p w14:paraId="285C72D3" w14:textId="77777777" w:rsidR="00631096" w:rsidRDefault="00631096" w:rsidP="00631096">
      <w:pPr>
        <w:pStyle w:val="PL"/>
        <w:rPr>
          <w:rFonts w:cs="Courier New"/>
          <w:szCs w:val="16"/>
        </w:rPr>
      </w:pPr>
      <w:r>
        <w:rPr>
          <w:rFonts w:cs="Courier New"/>
          <w:szCs w:val="16"/>
        </w:rPr>
        <w:t xml:space="preserve">            Set to "true" to indicate to handle all the RAT Types the NWDAF received, otherwise</w:t>
      </w:r>
    </w:p>
    <w:p w14:paraId="7DADC0EC" w14:textId="77777777" w:rsidR="00631096" w:rsidRDefault="00631096" w:rsidP="00631096">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0DCF0763" w14:textId="77777777" w:rsidR="00631096" w:rsidRDefault="00631096" w:rsidP="00631096">
      <w:pPr>
        <w:pStyle w:val="PL"/>
        <w:rPr>
          <w:rFonts w:cs="Courier New"/>
          <w:szCs w:val="16"/>
        </w:rPr>
      </w:pPr>
      <w:r>
        <w:rPr>
          <w:rFonts w:cs="Courier New"/>
          <w:szCs w:val="16"/>
        </w:rPr>
        <w:t xml:space="preserve">            exclusive.</w:t>
      </w:r>
    </w:p>
    <w:p w14:paraId="5A5B18EF" w14:textId="77777777" w:rsidR="00631096" w:rsidRDefault="00631096" w:rsidP="00631096">
      <w:pPr>
        <w:pStyle w:val="PL"/>
        <w:rPr>
          <w:rFonts w:cs="Courier New"/>
          <w:szCs w:val="16"/>
        </w:rPr>
      </w:pPr>
      <w:r>
        <w:rPr>
          <w:rFonts w:cs="Courier New"/>
          <w:szCs w:val="16"/>
        </w:rPr>
        <w:t xml:space="preserve">        freq:</w:t>
      </w:r>
    </w:p>
    <w:p w14:paraId="73D87CF6" w14:textId="77777777" w:rsidR="00631096" w:rsidRDefault="00631096" w:rsidP="00631096">
      <w:pPr>
        <w:pStyle w:val="PL"/>
        <w:rPr>
          <w:rFonts w:cs="Courier New"/>
          <w:szCs w:val="16"/>
        </w:rPr>
      </w:pPr>
      <w:r>
        <w:rPr>
          <w:rFonts w:cs="Courier New"/>
          <w:szCs w:val="16"/>
        </w:rPr>
        <w:t xml:space="preserve">          $ref: 'TS29571_CommonData.yaml#/components/schemas/ArfcnValueNR'</w:t>
      </w:r>
    </w:p>
    <w:p w14:paraId="533ED809" w14:textId="77777777" w:rsidR="00631096" w:rsidRDefault="00631096" w:rsidP="00631096">
      <w:pPr>
        <w:pStyle w:val="PL"/>
        <w:rPr>
          <w:rFonts w:cs="Courier New"/>
          <w:szCs w:val="16"/>
        </w:rPr>
      </w:pPr>
      <w:r>
        <w:rPr>
          <w:rFonts w:cs="Courier New"/>
          <w:szCs w:val="16"/>
        </w:rPr>
        <w:t xml:space="preserve">        ratType:</w:t>
      </w:r>
    </w:p>
    <w:p w14:paraId="2CF2B60D" w14:textId="77777777" w:rsidR="00631096" w:rsidRDefault="00631096" w:rsidP="00631096">
      <w:pPr>
        <w:pStyle w:val="PL"/>
        <w:rPr>
          <w:rFonts w:cs="Courier New"/>
          <w:szCs w:val="16"/>
        </w:rPr>
      </w:pPr>
      <w:r>
        <w:rPr>
          <w:rFonts w:cs="Courier New"/>
          <w:szCs w:val="16"/>
        </w:rPr>
        <w:t xml:space="preserve">          $ref: 'TS29571_CommonData.yaml#/components/schemas/RatType'</w:t>
      </w:r>
    </w:p>
    <w:p w14:paraId="763ECFF6" w14:textId="77777777" w:rsidR="00631096" w:rsidRDefault="00631096" w:rsidP="00631096">
      <w:pPr>
        <w:pStyle w:val="PL"/>
        <w:rPr>
          <w:rFonts w:cs="Courier New"/>
          <w:szCs w:val="16"/>
        </w:rPr>
      </w:pPr>
      <w:r>
        <w:rPr>
          <w:rFonts w:cs="Courier New"/>
          <w:szCs w:val="16"/>
        </w:rPr>
        <w:t xml:space="preserve">        svcExpThreshold:</w:t>
      </w:r>
    </w:p>
    <w:p w14:paraId="62BCF5E5" w14:textId="77777777" w:rsidR="00631096" w:rsidRDefault="00631096" w:rsidP="00631096">
      <w:pPr>
        <w:pStyle w:val="PL"/>
        <w:rPr>
          <w:rFonts w:cs="Courier New"/>
          <w:szCs w:val="16"/>
        </w:rPr>
      </w:pPr>
      <w:r>
        <w:rPr>
          <w:rFonts w:cs="Courier New"/>
          <w:szCs w:val="16"/>
        </w:rPr>
        <w:t xml:space="preserve">          $ref: '#/components/schemas/ThresholdLevel'</w:t>
      </w:r>
    </w:p>
    <w:p w14:paraId="063230D4" w14:textId="77777777" w:rsidR="00631096" w:rsidRDefault="00631096" w:rsidP="00631096">
      <w:pPr>
        <w:pStyle w:val="PL"/>
        <w:rPr>
          <w:rFonts w:cs="Courier New"/>
          <w:szCs w:val="16"/>
        </w:rPr>
      </w:pPr>
      <w:r>
        <w:rPr>
          <w:rFonts w:cs="Courier New"/>
          <w:szCs w:val="16"/>
        </w:rPr>
        <w:t xml:space="preserve">        matchingDir:</w:t>
      </w:r>
    </w:p>
    <w:p w14:paraId="4E87F84D" w14:textId="77777777" w:rsidR="00631096" w:rsidRDefault="00631096" w:rsidP="00631096">
      <w:pPr>
        <w:pStyle w:val="PL"/>
        <w:rPr>
          <w:rFonts w:cs="Courier New"/>
          <w:szCs w:val="16"/>
        </w:rPr>
      </w:pPr>
      <w:r>
        <w:rPr>
          <w:rFonts w:cs="Courier New"/>
          <w:szCs w:val="16"/>
        </w:rPr>
        <w:t xml:space="preserve">          $ref: '#/components/schemas/MatchingDirection'</w:t>
      </w:r>
    </w:p>
    <w:p w14:paraId="514D8028" w14:textId="77777777" w:rsidR="00631096" w:rsidRDefault="00631096" w:rsidP="00631096">
      <w:pPr>
        <w:pStyle w:val="PL"/>
      </w:pPr>
    </w:p>
    <w:p w14:paraId="253A64BC" w14:textId="77777777" w:rsidR="00631096" w:rsidRDefault="00631096" w:rsidP="00631096">
      <w:pPr>
        <w:pStyle w:val="PL"/>
      </w:pPr>
      <w:r>
        <w:t xml:space="preserve">    PrevSubInfo:</w:t>
      </w:r>
    </w:p>
    <w:p w14:paraId="4C3750D8" w14:textId="77777777" w:rsidR="00631096" w:rsidRDefault="00631096" w:rsidP="00631096">
      <w:pPr>
        <w:pStyle w:val="PL"/>
      </w:pPr>
      <w:r>
        <w:t xml:space="preserve">      description: Information of the previous subscription.</w:t>
      </w:r>
    </w:p>
    <w:p w14:paraId="0125526D" w14:textId="77777777" w:rsidR="00631096" w:rsidRDefault="00631096" w:rsidP="00631096">
      <w:pPr>
        <w:pStyle w:val="PL"/>
      </w:pPr>
      <w:r>
        <w:t xml:space="preserve">      type: object</w:t>
      </w:r>
    </w:p>
    <w:p w14:paraId="0FD7DEEA" w14:textId="77777777" w:rsidR="00631096" w:rsidRDefault="00631096" w:rsidP="00631096">
      <w:pPr>
        <w:pStyle w:val="PL"/>
      </w:pPr>
      <w:r>
        <w:t xml:space="preserve">      properties:</w:t>
      </w:r>
    </w:p>
    <w:p w14:paraId="678F7D24" w14:textId="77777777" w:rsidR="00631096" w:rsidRDefault="00631096" w:rsidP="00631096">
      <w:pPr>
        <w:pStyle w:val="PL"/>
      </w:pPr>
      <w:r>
        <w:t xml:space="preserve">        producerId:</w:t>
      </w:r>
    </w:p>
    <w:p w14:paraId="06C0B406" w14:textId="77777777" w:rsidR="00631096" w:rsidRDefault="00631096" w:rsidP="00631096">
      <w:pPr>
        <w:pStyle w:val="PL"/>
      </w:pPr>
      <w:r>
        <w:t xml:space="preserve">          $ref: 'TS29571_CommonData.yaml#/components/schemas/NfInstanceId'</w:t>
      </w:r>
    </w:p>
    <w:p w14:paraId="29C6EF32" w14:textId="77777777" w:rsidR="00631096" w:rsidRDefault="00631096" w:rsidP="00631096">
      <w:pPr>
        <w:pStyle w:val="PL"/>
      </w:pPr>
      <w:r>
        <w:t xml:space="preserve">        producerSetId:</w:t>
      </w:r>
    </w:p>
    <w:p w14:paraId="4FD320AA" w14:textId="77777777" w:rsidR="00631096" w:rsidRDefault="00631096" w:rsidP="00631096">
      <w:pPr>
        <w:pStyle w:val="PL"/>
      </w:pPr>
      <w:r>
        <w:t xml:space="preserve">          $ref: 'TS29571_CommonData.yaml#/components/schemas/NfSetId'</w:t>
      </w:r>
    </w:p>
    <w:p w14:paraId="7198E8E1" w14:textId="77777777" w:rsidR="00631096" w:rsidRDefault="00631096" w:rsidP="00631096">
      <w:pPr>
        <w:pStyle w:val="PL"/>
      </w:pPr>
      <w:r>
        <w:t xml:space="preserve">        subscriptionId:</w:t>
      </w:r>
    </w:p>
    <w:p w14:paraId="122AF8C0" w14:textId="77777777" w:rsidR="00631096" w:rsidRDefault="00631096" w:rsidP="00631096">
      <w:pPr>
        <w:pStyle w:val="PL"/>
      </w:pPr>
      <w:r>
        <w:t xml:space="preserve">          type: string</w:t>
      </w:r>
    </w:p>
    <w:p w14:paraId="15959EB7" w14:textId="77777777" w:rsidR="00631096" w:rsidRDefault="00631096" w:rsidP="00631096">
      <w:pPr>
        <w:pStyle w:val="PL"/>
      </w:pPr>
      <w:r>
        <w:t xml:space="preserve">          description: The identifier of a subscription.</w:t>
      </w:r>
    </w:p>
    <w:p w14:paraId="27F69877" w14:textId="77777777" w:rsidR="00631096" w:rsidRDefault="00631096" w:rsidP="00631096">
      <w:pPr>
        <w:pStyle w:val="PL"/>
      </w:pPr>
      <w:r>
        <w:t xml:space="preserve">        nfAnaEvents:</w:t>
      </w:r>
    </w:p>
    <w:p w14:paraId="3A43D9BC" w14:textId="77777777" w:rsidR="00631096" w:rsidRDefault="00631096" w:rsidP="00631096">
      <w:pPr>
        <w:pStyle w:val="PL"/>
      </w:pPr>
      <w:r>
        <w:t xml:space="preserve">          type: array</w:t>
      </w:r>
    </w:p>
    <w:p w14:paraId="5804C63B" w14:textId="77777777" w:rsidR="00631096" w:rsidRDefault="00631096" w:rsidP="00631096">
      <w:pPr>
        <w:pStyle w:val="PL"/>
      </w:pPr>
      <w:r>
        <w:t xml:space="preserve">          items:</w:t>
      </w:r>
    </w:p>
    <w:p w14:paraId="4A35A378" w14:textId="77777777" w:rsidR="00631096" w:rsidRDefault="00631096" w:rsidP="00631096">
      <w:pPr>
        <w:pStyle w:val="PL"/>
      </w:pPr>
      <w:r>
        <w:t xml:space="preserve">            $ref: '#/components/schemas/NwdafEvent'</w:t>
      </w:r>
    </w:p>
    <w:p w14:paraId="06CD0ADD" w14:textId="77777777" w:rsidR="00631096" w:rsidRDefault="00631096" w:rsidP="00631096">
      <w:pPr>
        <w:pStyle w:val="PL"/>
      </w:pPr>
      <w:r>
        <w:t xml:space="preserve">          minItems: 1</w:t>
      </w:r>
    </w:p>
    <w:p w14:paraId="032672B7" w14:textId="77777777" w:rsidR="00631096" w:rsidRDefault="00631096" w:rsidP="00631096">
      <w:pPr>
        <w:pStyle w:val="PL"/>
      </w:pPr>
      <w:r>
        <w:t xml:space="preserve">        ueAnaEvents:</w:t>
      </w:r>
    </w:p>
    <w:p w14:paraId="750B9352" w14:textId="77777777" w:rsidR="00631096" w:rsidRDefault="00631096" w:rsidP="00631096">
      <w:pPr>
        <w:pStyle w:val="PL"/>
      </w:pPr>
      <w:r>
        <w:t xml:space="preserve">          type: array</w:t>
      </w:r>
    </w:p>
    <w:p w14:paraId="581F9D83" w14:textId="77777777" w:rsidR="00631096" w:rsidRDefault="00631096" w:rsidP="00631096">
      <w:pPr>
        <w:pStyle w:val="PL"/>
      </w:pPr>
      <w:r>
        <w:t xml:space="preserve">          items:</w:t>
      </w:r>
    </w:p>
    <w:p w14:paraId="4FEA8A93" w14:textId="77777777" w:rsidR="00631096" w:rsidRDefault="00631096" w:rsidP="00631096">
      <w:pPr>
        <w:pStyle w:val="PL"/>
      </w:pPr>
      <w:r>
        <w:t xml:space="preserve">            $ref: '#/components/schemas/UeAnalyticsContextDescriptor'</w:t>
      </w:r>
    </w:p>
    <w:p w14:paraId="73D2F706" w14:textId="77777777" w:rsidR="00631096" w:rsidRDefault="00631096" w:rsidP="00631096">
      <w:pPr>
        <w:pStyle w:val="PL"/>
      </w:pPr>
      <w:r>
        <w:t xml:space="preserve">          minItems: 1</w:t>
      </w:r>
    </w:p>
    <w:p w14:paraId="7F5BA846" w14:textId="77777777" w:rsidR="00631096" w:rsidRDefault="00631096" w:rsidP="00631096">
      <w:pPr>
        <w:pStyle w:val="PL"/>
      </w:pPr>
      <w:r>
        <w:t xml:space="preserve">      required:</w:t>
      </w:r>
    </w:p>
    <w:p w14:paraId="7A537272" w14:textId="77777777" w:rsidR="00631096" w:rsidRDefault="00631096" w:rsidP="00631096">
      <w:pPr>
        <w:pStyle w:val="PL"/>
      </w:pPr>
      <w:r>
        <w:t xml:space="preserve">        - subscriptionId</w:t>
      </w:r>
    </w:p>
    <w:p w14:paraId="6E5A8AB4" w14:textId="77777777" w:rsidR="00631096" w:rsidRDefault="00631096" w:rsidP="00631096">
      <w:pPr>
        <w:pStyle w:val="PL"/>
      </w:pPr>
      <w:r>
        <w:t xml:space="preserve">      oneOf:</w:t>
      </w:r>
    </w:p>
    <w:p w14:paraId="22880F02" w14:textId="77777777" w:rsidR="00631096" w:rsidRDefault="00631096" w:rsidP="00631096">
      <w:pPr>
        <w:pStyle w:val="PL"/>
      </w:pPr>
      <w:r>
        <w:t xml:space="preserve">        - required: [producerId]</w:t>
      </w:r>
    </w:p>
    <w:p w14:paraId="58B47DB1" w14:textId="77777777" w:rsidR="00631096" w:rsidRDefault="00631096" w:rsidP="00631096">
      <w:pPr>
        <w:pStyle w:val="PL"/>
        <w:rPr>
          <w:rFonts w:cs="Courier New"/>
          <w:szCs w:val="16"/>
        </w:rPr>
      </w:pPr>
      <w:r>
        <w:t xml:space="preserve">        - required: [producerSetId]</w:t>
      </w:r>
    </w:p>
    <w:p w14:paraId="1F46D176" w14:textId="77777777" w:rsidR="00631096" w:rsidRDefault="00631096" w:rsidP="00631096">
      <w:pPr>
        <w:pStyle w:val="PL"/>
        <w:rPr>
          <w:rFonts w:cs="Courier New"/>
          <w:szCs w:val="16"/>
        </w:rPr>
      </w:pPr>
    </w:p>
    <w:p w14:paraId="7ADE4D64" w14:textId="77777777" w:rsidR="00631096" w:rsidRDefault="00631096" w:rsidP="00631096">
      <w:pPr>
        <w:pStyle w:val="PL"/>
      </w:pPr>
      <w:r>
        <w:t xml:space="preserve">    ResourceUsage:</w:t>
      </w:r>
    </w:p>
    <w:p w14:paraId="3D4BF801" w14:textId="77777777" w:rsidR="00631096" w:rsidRDefault="00631096" w:rsidP="00631096">
      <w:pPr>
        <w:pStyle w:val="PL"/>
      </w:pPr>
      <w:r>
        <w:t xml:space="preserve">      description: &gt;</w:t>
      </w:r>
    </w:p>
    <w:p w14:paraId="26760FD0" w14:textId="77777777" w:rsidR="00631096" w:rsidRDefault="00631096" w:rsidP="00631096">
      <w:pPr>
        <w:pStyle w:val="PL"/>
      </w:pPr>
      <w:r>
        <w:t xml:space="preserve">        The current usage of the virtual resources assigned to the NF instances belonging to a</w:t>
      </w:r>
    </w:p>
    <w:p w14:paraId="1A49630D" w14:textId="77777777" w:rsidR="00631096" w:rsidRDefault="00631096" w:rsidP="00631096">
      <w:pPr>
        <w:pStyle w:val="PL"/>
      </w:pPr>
      <w:r>
        <w:t xml:space="preserve">        particular network slice instance.</w:t>
      </w:r>
    </w:p>
    <w:p w14:paraId="0C699DF3" w14:textId="77777777" w:rsidR="00631096" w:rsidRDefault="00631096" w:rsidP="00631096">
      <w:pPr>
        <w:pStyle w:val="PL"/>
      </w:pPr>
      <w:r>
        <w:t xml:space="preserve">      type: object</w:t>
      </w:r>
    </w:p>
    <w:p w14:paraId="4ADD3DE8" w14:textId="77777777" w:rsidR="00631096" w:rsidRDefault="00631096" w:rsidP="00631096">
      <w:pPr>
        <w:pStyle w:val="PL"/>
      </w:pPr>
      <w:r>
        <w:t xml:space="preserve">      properties:</w:t>
      </w:r>
    </w:p>
    <w:p w14:paraId="249CC3D3" w14:textId="77777777" w:rsidR="00631096" w:rsidRDefault="00631096" w:rsidP="00631096">
      <w:pPr>
        <w:pStyle w:val="PL"/>
      </w:pPr>
      <w:r>
        <w:t xml:space="preserve">        cpuUsage:</w:t>
      </w:r>
    </w:p>
    <w:p w14:paraId="2D1147A0" w14:textId="77777777" w:rsidR="00631096" w:rsidRDefault="00631096" w:rsidP="00631096">
      <w:pPr>
        <w:pStyle w:val="PL"/>
      </w:pPr>
      <w:r>
        <w:t xml:space="preserve">          $ref: 'TS29571_CommonData.yaml#/components/schemas/Uinteger'</w:t>
      </w:r>
    </w:p>
    <w:p w14:paraId="0AF59407" w14:textId="77777777" w:rsidR="00631096" w:rsidRDefault="00631096" w:rsidP="00631096">
      <w:pPr>
        <w:pStyle w:val="PL"/>
        <w:rPr>
          <w:lang w:val="en-US"/>
        </w:rPr>
      </w:pPr>
      <w:r>
        <w:t xml:space="preserve">        memoryUsage</w:t>
      </w:r>
      <w:r>
        <w:rPr>
          <w:lang w:val="en-US"/>
        </w:rPr>
        <w:t>:</w:t>
      </w:r>
    </w:p>
    <w:p w14:paraId="0A3C8E4A" w14:textId="77777777" w:rsidR="00631096" w:rsidRDefault="00631096" w:rsidP="00631096">
      <w:pPr>
        <w:pStyle w:val="PL"/>
      </w:pPr>
      <w:r>
        <w:t xml:space="preserve">          $ref: 'TS29571_CommonData.yaml#/components/schemas/Uinteger'</w:t>
      </w:r>
    </w:p>
    <w:p w14:paraId="502B53C5" w14:textId="77777777" w:rsidR="00631096" w:rsidRDefault="00631096" w:rsidP="00631096">
      <w:pPr>
        <w:pStyle w:val="PL"/>
        <w:rPr>
          <w:lang w:val="en-US"/>
        </w:rPr>
      </w:pPr>
      <w:r>
        <w:t xml:space="preserve">        storageUsage</w:t>
      </w:r>
      <w:r>
        <w:rPr>
          <w:lang w:val="en-US"/>
        </w:rPr>
        <w:t>:</w:t>
      </w:r>
    </w:p>
    <w:p w14:paraId="293990D2" w14:textId="77777777" w:rsidR="00631096" w:rsidRDefault="00631096" w:rsidP="00631096">
      <w:pPr>
        <w:pStyle w:val="PL"/>
      </w:pPr>
      <w:r>
        <w:t xml:space="preserve">          $ref: 'TS29571_CommonData.yaml#/components/schemas/Uinteger'</w:t>
      </w:r>
    </w:p>
    <w:p w14:paraId="2075A37B" w14:textId="77777777" w:rsidR="00631096" w:rsidRDefault="00631096" w:rsidP="00631096">
      <w:pPr>
        <w:pStyle w:val="PL"/>
      </w:pPr>
    </w:p>
    <w:p w14:paraId="5C0D5B55" w14:textId="77777777" w:rsidR="00631096" w:rsidRDefault="00631096" w:rsidP="00631096">
      <w:pPr>
        <w:pStyle w:val="PL"/>
      </w:pPr>
      <w:r>
        <w:t xml:space="preserve">    ConsumerNfInformation:</w:t>
      </w:r>
    </w:p>
    <w:p w14:paraId="0775A7D2" w14:textId="77777777" w:rsidR="00631096" w:rsidRDefault="00631096" w:rsidP="00631096">
      <w:pPr>
        <w:pStyle w:val="PL"/>
      </w:pPr>
      <w:r>
        <w:t xml:space="preserve">      description: Represents the analytics consumer NF Information.</w:t>
      </w:r>
    </w:p>
    <w:p w14:paraId="47B3D1E5" w14:textId="77777777" w:rsidR="00631096" w:rsidRDefault="00631096" w:rsidP="00631096">
      <w:pPr>
        <w:pStyle w:val="PL"/>
      </w:pPr>
      <w:r>
        <w:t xml:space="preserve">      type: object</w:t>
      </w:r>
    </w:p>
    <w:p w14:paraId="58881748" w14:textId="77777777" w:rsidR="00631096" w:rsidRDefault="00631096" w:rsidP="00631096">
      <w:pPr>
        <w:pStyle w:val="PL"/>
      </w:pPr>
      <w:r>
        <w:lastRenderedPageBreak/>
        <w:t xml:space="preserve">      properties:</w:t>
      </w:r>
    </w:p>
    <w:p w14:paraId="77F1FDDE" w14:textId="77777777" w:rsidR="00631096" w:rsidRDefault="00631096" w:rsidP="00631096">
      <w:pPr>
        <w:pStyle w:val="PL"/>
      </w:pPr>
      <w:r>
        <w:t xml:space="preserve">        nfId:</w:t>
      </w:r>
    </w:p>
    <w:p w14:paraId="19A53040" w14:textId="77777777" w:rsidR="00631096" w:rsidRDefault="00631096" w:rsidP="00631096">
      <w:pPr>
        <w:pStyle w:val="PL"/>
      </w:pPr>
      <w:r>
        <w:t xml:space="preserve">          $ref: 'TS29571_CommonData.yaml#/components/schemas/NfInstanceId'</w:t>
      </w:r>
    </w:p>
    <w:p w14:paraId="7138D1CD" w14:textId="77777777" w:rsidR="00631096" w:rsidRDefault="00631096" w:rsidP="00631096">
      <w:pPr>
        <w:pStyle w:val="PL"/>
      </w:pPr>
      <w:r>
        <w:t xml:space="preserve">        nfSetId:</w:t>
      </w:r>
    </w:p>
    <w:p w14:paraId="2BD59B69" w14:textId="77777777" w:rsidR="00631096" w:rsidRDefault="00631096" w:rsidP="00631096">
      <w:pPr>
        <w:pStyle w:val="PL"/>
      </w:pPr>
      <w:r>
        <w:t xml:space="preserve">          $ref: 'TS29571_CommonData.yaml#/components/schemas/NfSetId'</w:t>
      </w:r>
    </w:p>
    <w:p w14:paraId="3CB7E163" w14:textId="77777777" w:rsidR="00631096" w:rsidRDefault="00631096" w:rsidP="00631096">
      <w:pPr>
        <w:pStyle w:val="PL"/>
      </w:pPr>
      <w:r>
        <w:t xml:space="preserve">        taiList:</w:t>
      </w:r>
    </w:p>
    <w:p w14:paraId="754E6F6C" w14:textId="77777777" w:rsidR="00631096" w:rsidRDefault="00631096" w:rsidP="00631096">
      <w:pPr>
        <w:pStyle w:val="PL"/>
      </w:pPr>
      <w:r>
        <w:t xml:space="preserve">          type: array</w:t>
      </w:r>
    </w:p>
    <w:p w14:paraId="5D1587FB" w14:textId="77777777" w:rsidR="00631096" w:rsidRDefault="00631096" w:rsidP="00631096">
      <w:pPr>
        <w:pStyle w:val="PL"/>
      </w:pPr>
      <w:r>
        <w:t xml:space="preserve">          items:</w:t>
      </w:r>
    </w:p>
    <w:p w14:paraId="1E0E8ADE" w14:textId="77777777" w:rsidR="00631096" w:rsidRDefault="00631096" w:rsidP="00631096">
      <w:pPr>
        <w:pStyle w:val="PL"/>
      </w:pPr>
      <w:r>
        <w:t xml:space="preserve">            $ref: 'TS29571_CommonData.yaml#/components/schemas/Tai'</w:t>
      </w:r>
    </w:p>
    <w:p w14:paraId="2EF22298" w14:textId="77777777" w:rsidR="00631096" w:rsidRDefault="00631096" w:rsidP="00631096">
      <w:pPr>
        <w:pStyle w:val="PL"/>
      </w:pPr>
      <w:r>
        <w:t xml:space="preserve">          minItems: 1</w:t>
      </w:r>
    </w:p>
    <w:p w14:paraId="1A25E0B0" w14:textId="77777777" w:rsidR="00631096" w:rsidRDefault="00631096" w:rsidP="00631096">
      <w:pPr>
        <w:pStyle w:val="PL"/>
      </w:pPr>
      <w:r>
        <w:t xml:space="preserve">      oneOf:</w:t>
      </w:r>
    </w:p>
    <w:p w14:paraId="3A296DA5" w14:textId="77777777" w:rsidR="00631096" w:rsidRDefault="00631096" w:rsidP="00631096">
      <w:pPr>
        <w:pStyle w:val="PL"/>
      </w:pPr>
      <w:r>
        <w:t xml:space="preserve">        - oneOf:</w:t>
      </w:r>
    </w:p>
    <w:p w14:paraId="62602523" w14:textId="77777777" w:rsidR="00631096" w:rsidRDefault="00631096" w:rsidP="00631096">
      <w:pPr>
        <w:pStyle w:val="PL"/>
      </w:pPr>
      <w:r>
        <w:t xml:space="preserve">          - required: [nfId]</w:t>
      </w:r>
    </w:p>
    <w:p w14:paraId="1D7D9386" w14:textId="77777777" w:rsidR="00631096" w:rsidRDefault="00631096" w:rsidP="00631096">
      <w:pPr>
        <w:pStyle w:val="PL"/>
      </w:pPr>
      <w:r>
        <w:t xml:space="preserve">          - required: [nfSetId]</w:t>
      </w:r>
    </w:p>
    <w:p w14:paraId="75912D0E" w14:textId="77777777" w:rsidR="00631096" w:rsidRDefault="00631096" w:rsidP="00631096">
      <w:pPr>
        <w:pStyle w:val="PL"/>
      </w:pPr>
      <w:r>
        <w:t xml:space="preserve">        - required: [taiList]</w:t>
      </w:r>
    </w:p>
    <w:p w14:paraId="5D7A66D3" w14:textId="77777777" w:rsidR="00631096" w:rsidRDefault="00631096" w:rsidP="00631096">
      <w:pPr>
        <w:pStyle w:val="PL"/>
      </w:pPr>
    </w:p>
    <w:p w14:paraId="3BC7867E" w14:textId="77777777" w:rsidR="00631096" w:rsidRDefault="00631096" w:rsidP="00631096">
      <w:pPr>
        <w:pStyle w:val="PL"/>
      </w:pPr>
      <w:r>
        <w:t xml:space="preserve">    UeCommReq:</w:t>
      </w:r>
    </w:p>
    <w:p w14:paraId="707F6171" w14:textId="77777777" w:rsidR="00631096" w:rsidRDefault="00631096" w:rsidP="00631096">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61CA2BCD" w14:textId="77777777" w:rsidR="00631096" w:rsidRDefault="00631096" w:rsidP="00631096">
      <w:pPr>
        <w:pStyle w:val="PL"/>
      </w:pPr>
      <w:r>
        <w:t xml:space="preserve">      type: object</w:t>
      </w:r>
    </w:p>
    <w:p w14:paraId="23FF4C23" w14:textId="77777777" w:rsidR="00631096" w:rsidRDefault="00631096" w:rsidP="00631096">
      <w:pPr>
        <w:pStyle w:val="PL"/>
      </w:pPr>
      <w:r>
        <w:t xml:space="preserve">      properties:</w:t>
      </w:r>
    </w:p>
    <w:p w14:paraId="1418AD70" w14:textId="77777777" w:rsidR="00631096" w:rsidRDefault="00631096" w:rsidP="00631096">
      <w:pPr>
        <w:pStyle w:val="PL"/>
      </w:pPr>
      <w:r>
        <w:t xml:space="preserve">        </w:t>
      </w:r>
      <w:r>
        <w:rPr>
          <w:rFonts w:hint="eastAsia"/>
          <w:lang w:eastAsia="zh-CN"/>
        </w:rPr>
        <w:t>o</w:t>
      </w:r>
      <w:r>
        <w:rPr>
          <w:lang w:eastAsia="zh-CN"/>
        </w:rPr>
        <w:t>rderCriterion</w:t>
      </w:r>
      <w:r>
        <w:t>:</w:t>
      </w:r>
    </w:p>
    <w:p w14:paraId="11C2698C" w14:textId="77777777" w:rsidR="00631096" w:rsidRDefault="00631096" w:rsidP="00631096">
      <w:pPr>
        <w:pStyle w:val="PL"/>
      </w:pPr>
      <w:r>
        <w:t xml:space="preserve">          $ref: '#/components/schemas/UeCommOrderCriterion'</w:t>
      </w:r>
    </w:p>
    <w:p w14:paraId="6A57DAC0" w14:textId="77777777" w:rsidR="00631096" w:rsidRDefault="00631096" w:rsidP="00631096">
      <w:pPr>
        <w:pStyle w:val="PL"/>
      </w:pPr>
      <w:r>
        <w:t xml:space="preserve">        </w:t>
      </w:r>
      <w:r>
        <w:rPr>
          <w:lang w:eastAsia="zh-CN"/>
        </w:rPr>
        <w:t>o</w:t>
      </w:r>
      <w:r>
        <w:rPr>
          <w:rFonts w:hint="eastAsia"/>
          <w:lang w:eastAsia="zh-CN"/>
        </w:rPr>
        <w:t>rder</w:t>
      </w:r>
      <w:r>
        <w:rPr>
          <w:lang w:eastAsia="zh-CN"/>
        </w:rPr>
        <w:t>Direction</w:t>
      </w:r>
      <w:r>
        <w:t>:</w:t>
      </w:r>
    </w:p>
    <w:p w14:paraId="476FEF1C" w14:textId="77777777" w:rsidR="00631096" w:rsidRDefault="00631096" w:rsidP="00631096">
      <w:pPr>
        <w:pStyle w:val="PL"/>
        <w:rPr>
          <w:rFonts w:cs="Courier New"/>
          <w:szCs w:val="16"/>
        </w:rPr>
      </w:pPr>
      <w:r>
        <w:rPr>
          <w:rFonts w:cs="Courier New"/>
          <w:szCs w:val="16"/>
        </w:rPr>
        <w:t xml:space="preserve">          $ref: '#/components/schemas/MatchingDirection'</w:t>
      </w:r>
    </w:p>
    <w:p w14:paraId="2C34EC93" w14:textId="77777777" w:rsidR="00631096" w:rsidRDefault="00631096" w:rsidP="00631096">
      <w:pPr>
        <w:pStyle w:val="PL"/>
      </w:pPr>
      <w:r>
        <w:t xml:space="preserve">    UeMobilityReq:</w:t>
      </w:r>
    </w:p>
    <w:p w14:paraId="0564905C" w14:textId="77777777" w:rsidR="00631096" w:rsidRDefault="00631096" w:rsidP="00631096">
      <w:pPr>
        <w:pStyle w:val="PL"/>
      </w:pPr>
      <w:r>
        <w:t xml:space="preserve">      description: </w:t>
      </w:r>
      <w:r>
        <w:rPr>
          <w:rFonts w:hint="eastAsia"/>
          <w:lang w:eastAsia="zh-CN"/>
        </w:rPr>
        <w:t>U</w:t>
      </w:r>
      <w:r>
        <w:rPr>
          <w:lang w:eastAsia="zh-CN"/>
        </w:rPr>
        <w:t xml:space="preserve">E mobility analytics </w:t>
      </w:r>
      <w:r>
        <w:rPr>
          <w:lang w:eastAsia="ko-KR"/>
        </w:rPr>
        <w:t>requirement.</w:t>
      </w:r>
    </w:p>
    <w:p w14:paraId="7E02BB70" w14:textId="77777777" w:rsidR="00631096" w:rsidRDefault="00631096" w:rsidP="00631096">
      <w:pPr>
        <w:pStyle w:val="PL"/>
      </w:pPr>
      <w:r>
        <w:t xml:space="preserve">      type: object</w:t>
      </w:r>
    </w:p>
    <w:p w14:paraId="49DDA35C" w14:textId="77777777" w:rsidR="00631096" w:rsidRDefault="00631096" w:rsidP="00631096">
      <w:pPr>
        <w:pStyle w:val="PL"/>
      </w:pPr>
      <w:r>
        <w:t xml:space="preserve">      properties:</w:t>
      </w:r>
    </w:p>
    <w:p w14:paraId="56D0DB02" w14:textId="77777777" w:rsidR="00631096" w:rsidRDefault="00631096" w:rsidP="00631096">
      <w:pPr>
        <w:pStyle w:val="PL"/>
      </w:pPr>
      <w:r>
        <w:t xml:space="preserve">        </w:t>
      </w:r>
      <w:r>
        <w:rPr>
          <w:rFonts w:hint="eastAsia"/>
          <w:lang w:eastAsia="zh-CN"/>
        </w:rPr>
        <w:t>o</w:t>
      </w:r>
      <w:r>
        <w:rPr>
          <w:lang w:eastAsia="zh-CN"/>
        </w:rPr>
        <w:t>rderCriterion</w:t>
      </w:r>
      <w:r>
        <w:t>:</w:t>
      </w:r>
    </w:p>
    <w:p w14:paraId="256ECCB8" w14:textId="77777777" w:rsidR="00631096" w:rsidRDefault="00631096" w:rsidP="00631096">
      <w:pPr>
        <w:pStyle w:val="PL"/>
      </w:pPr>
      <w:r>
        <w:t xml:space="preserve">          $ref: '#/components/schemas/UeMobilityOrderCriterion'</w:t>
      </w:r>
    </w:p>
    <w:p w14:paraId="26B08563" w14:textId="77777777" w:rsidR="00631096" w:rsidRDefault="00631096" w:rsidP="00631096">
      <w:pPr>
        <w:pStyle w:val="PL"/>
      </w:pPr>
      <w:r>
        <w:t xml:space="preserve">        </w:t>
      </w:r>
      <w:r>
        <w:rPr>
          <w:lang w:eastAsia="zh-CN"/>
        </w:rPr>
        <w:t>o</w:t>
      </w:r>
      <w:r>
        <w:rPr>
          <w:rFonts w:hint="eastAsia"/>
          <w:lang w:eastAsia="zh-CN"/>
        </w:rPr>
        <w:t>rder</w:t>
      </w:r>
      <w:r>
        <w:rPr>
          <w:lang w:eastAsia="zh-CN"/>
        </w:rPr>
        <w:t>Direction</w:t>
      </w:r>
      <w:r>
        <w:t>:</w:t>
      </w:r>
    </w:p>
    <w:p w14:paraId="5CF9F8EF" w14:textId="77777777" w:rsidR="00631096" w:rsidRDefault="00631096" w:rsidP="00631096">
      <w:pPr>
        <w:pStyle w:val="PL"/>
        <w:rPr>
          <w:rFonts w:cs="Courier New"/>
          <w:szCs w:val="16"/>
        </w:rPr>
      </w:pPr>
      <w:r>
        <w:rPr>
          <w:rFonts w:cs="Courier New"/>
          <w:szCs w:val="16"/>
        </w:rPr>
        <w:t xml:space="preserve">          $ref: '#/components/schemas/MatchingDirection'</w:t>
      </w:r>
    </w:p>
    <w:p w14:paraId="7CCFDE15" w14:textId="77777777" w:rsidR="00631096" w:rsidRDefault="00631096" w:rsidP="00631096">
      <w:pPr>
        <w:pStyle w:val="PL"/>
      </w:pPr>
      <w:r>
        <w:t xml:space="preserve">        </w:t>
      </w:r>
      <w:r>
        <w:rPr>
          <w:rFonts w:hint="eastAsia"/>
          <w:lang w:eastAsia="zh-CN"/>
        </w:rPr>
        <w:t>u</w:t>
      </w:r>
      <w:r>
        <w:rPr>
          <w:lang w:eastAsia="zh-CN"/>
        </w:rPr>
        <w:t>eLocOrderInd</w:t>
      </w:r>
      <w:r>
        <w:t>:</w:t>
      </w:r>
    </w:p>
    <w:p w14:paraId="4D87D619" w14:textId="77777777" w:rsidR="00631096" w:rsidRDefault="00631096" w:rsidP="00631096">
      <w:pPr>
        <w:pStyle w:val="PL"/>
        <w:rPr>
          <w:lang w:eastAsia="zh-CN"/>
        </w:rPr>
      </w:pPr>
      <w:r>
        <w:rPr>
          <w:rFonts w:hint="eastAsia"/>
          <w:lang w:eastAsia="zh-CN"/>
        </w:rPr>
        <w:t xml:space="preserve"> </w:t>
      </w:r>
      <w:r>
        <w:rPr>
          <w:lang w:eastAsia="zh-CN"/>
        </w:rPr>
        <w:t xml:space="preserve">         type: boolean</w:t>
      </w:r>
    </w:p>
    <w:p w14:paraId="6F2D4A55" w14:textId="77777777" w:rsidR="00631096" w:rsidRDefault="00631096" w:rsidP="00631096">
      <w:pPr>
        <w:pStyle w:val="PL"/>
      </w:pPr>
      <w:r>
        <w:t xml:space="preserve">          description: &gt;</w:t>
      </w:r>
    </w:p>
    <w:p w14:paraId="37898322" w14:textId="77777777" w:rsidR="00631096" w:rsidRDefault="00631096" w:rsidP="00631096">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31788AB1" w14:textId="77777777" w:rsidR="00631096" w:rsidRDefault="00631096" w:rsidP="00631096">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786D6BE2" w14:textId="77777777" w:rsidR="00631096" w:rsidRDefault="00631096" w:rsidP="00631096">
      <w:pPr>
        <w:pStyle w:val="PL"/>
        <w:rPr>
          <w:rFonts w:cs="Courier New"/>
          <w:szCs w:val="16"/>
        </w:rPr>
      </w:pPr>
      <w:r>
        <w:t xml:space="preserve">           </w:t>
      </w:r>
      <w:r>
        <w:rPr>
          <w:rFonts w:cs="Arial"/>
          <w:szCs w:val="18"/>
          <w:lang w:eastAsia="zh-CN"/>
        </w:rPr>
        <w:t xml:space="preserve"> omitted.</w:t>
      </w:r>
    </w:p>
    <w:p w14:paraId="18D0B72A" w14:textId="77777777" w:rsidR="00631096" w:rsidRDefault="00631096" w:rsidP="00631096">
      <w:pPr>
        <w:pStyle w:val="PL"/>
      </w:pPr>
      <w:r>
        <w:t xml:space="preserve">        </w:t>
      </w:r>
      <w:r>
        <w:rPr>
          <w:rFonts w:hint="eastAsia"/>
          <w:lang w:eastAsia="zh-CN"/>
        </w:rPr>
        <w:t>d</w:t>
      </w:r>
      <w:r>
        <w:rPr>
          <w:lang w:eastAsia="zh-CN"/>
        </w:rPr>
        <w:t>istThresholds</w:t>
      </w:r>
      <w:r>
        <w:t>:</w:t>
      </w:r>
    </w:p>
    <w:p w14:paraId="1A0F75B1" w14:textId="77777777" w:rsidR="00631096" w:rsidRDefault="00631096" w:rsidP="00631096">
      <w:pPr>
        <w:pStyle w:val="PL"/>
      </w:pPr>
      <w:r>
        <w:t xml:space="preserve">          type: array</w:t>
      </w:r>
    </w:p>
    <w:p w14:paraId="5E22B9F3" w14:textId="77777777" w:rsidR="00631096" w:rsidRDefault="00631096" w:rsidP="00631096">
      <w:pPr>
        <w:pStyle w:val="PL"/>
      </w:pPr>
      <w:r>
        <w:t xml:space="preserve">          items:</w:t>
      </w:r>
    </w:p>
    <w:p w14:paraId="75449762" w14:textId="77777777" w:rsidR="00631096" w:rsidRDefault="00631096" w:rsidP="00631096">
      <w:pPr>
        <w:pStyle w:val="PL"/>
      </w:pPr>
      <w:r>
        <w:t xml:space="preserve">            $ref: 'TS29571_CommonData.yaml#/components/schemas/Uinteger'</w:t>
      </w:r>
    </w:p>
    <w:p w14:paraId="63709152" w14:textId="77777777" w:rsidR="00631096" w:rsidRDefault="00631096" w:rsidP="00631096">
      <w:pPr>
        <w:pStyle w:val="PL"/>
      </w:pPr>
      <w:r>
        <w:t xml:space="preserve">          minItems: 1</w:t>
      </w:r>
    </w:p>
    <w:p w14:paraId="7083E767" w14:textId="77777777" w:rsidR="00631096" w:rsidRDefault="00631096" w:rsidP="00631096">
      <w:pPr>
        <w:pStyle w:val="PL"/>
        <w:rPr>
          <w:lang w:val="en-US"/>
        </w:rPr>
      </w:pPr>
      <w:r>
        <w:t xml:space="preserve">          description: </w:t>
      </w:r>
      <w:r>
        <w:rPr>
          <w:lang w:eastAsia="zh-CN"/>
        </w:rPr>
        <w:t xml:space="preserve">Indicates the </w:t>
      </w:r>
      <w:r>
        <w:t>linear distance threshold.</w:t>
      </w:r>
    </w:p>
    <w:p w14:paraId="0F515AD9" w14:textId="77777777" w:rsidR="00631096" w:rsidRDefault="00631096" w:rsidP="00631096">
      <w:pPr>
        <w:pStyle w:val="PL"/>
      </w:pPr>
    </w:p>
    <w:p w14:paraId="3F16F732" w14:textId="77777777" w:rsidR="00631096" w:rsidRDefault="00631096" w:rsidP="00631096">
      <w:pPr>
        <w:pStyle w:val="PL"/>
      </w:pPr>
      <w:r>
        <w:t xml:space="preserve">    PduSessionInfo:</w:t>
      </w:r>
    </w:p>
    <w:p w14:paraId="6F161420" w14:textId="77777777" w:rsidR="00631096" w:rsidRDefault="00631096" w:rsidP="00631096">
      <w:pPr>
        <w:pStyle w:val="PL"/>
      </w:pPr>
      <w:r>
        <w:t xml:space="preserve">      description: Represents combination of PDU Session parameter(s) information.</w:t>
      </w:r>
    </w:p>
    <w:p w14:paraId="3D0EFD19" w14:textId="77777777" w:rsidR="00631096" w:rsidRDefault="00631096" w:rsidP="00631096">
      <w:pPr>
        <w:pStyle w:val="PL"/>
      </w:pPr>
      <w:r>
        <w:t xml:space="preserve">      type: object</w:t>
      </w:r>
    </w:p>
    <w:p w14:paraId="03106A19" w14:textId="77777777" w:rsidR="00631096" w:rsidRDefault="00631096" w:rsidP="00631096">
      <w:pPr>
        <w:pStyle w:val="PL"/>
      </w:pPr>
      <w:r>
        <w:t xml:space="preserve">      properties:</w:t>
      </w:r>
    </w:p>
    <w:p w14:paraId="27C2F589" w14:textId="77777777" w:rsidR="00631096" w:rsidRDefault="00631096" w:rsidP="00631096">
      <w:pPr>
        <w:pStyle w:val="PL"/>
      </w:pPr>
      <w:r>
        <w:t xml:space="preserve">        pduSessType:</w:t>
      </w:r>
    </w:p>
    <w:p w14:paraId="7D5241F0" w14:textId="77777777" w:rsidR="00631096" w:rsidRDefault="00631096" w:rsidP="00631096">
      <w:pPr>
        <w:pStyle w:val="PL"/>
      </w:pPr>
      <w:r>
        <w:t xml:space="preserve">          $ref: 'TS29571_CommonData.yaml#/components/schemas/PduSessionType'</w:t>
      </w:r>
    </w:p>
    <w:p w14:paraId="57B89BBB" w14:textId="77777777" w:rsidR="00631096" w:rsidRDefault="00631096" w:rsidP="00631096">
      <w:pPr>
        <w:pStyle w:val="PL"/>
      </w:pPr>
      <w:r>
        <w:t xml:space="preserve">        sscMode:</w:t>
      </w:r>
    </w:p>
    <w:p w14:paraId="603B4566" w14:textId="77777777" w:rsidR="00631096" w:rsidRDefault="00631096" w:rsidP="00631096">
      <w:pPr>
        <w:pStyle w:val="PL"/>
      </w:pPr>
      <w:r>
        <w:t xml:space="preserve">          $ref: 'TS29571_CommonData.yaml#/components/schemas/SscMode'</w:t>
      </w:r>
    </w:p>
    <w:p w14:paraId="5CE24C8B" w14:textId="77777777" w:rsidR="00631096" w:rsidRDefault="00631096" w:rsidP="00631096">
      <w:pPr>
        <w:pStyle w:val="PL"/>
      </w:pPr>
      <w:r>
        <w:t xml:space="preserve">        accessTypes:</w:t>
      </w:r>
    </w:p>
    <w:p w14:paraId="709F5F50" w14:textId="77777777" w:rsidR="00631096" w:rsidRDefault="00631096" w:rsidP="00631096">
      <w:pPr>
        <w:pStyle w:val="PL"/>
        <w:rPr>
          <w:lang w:val="en-US"/>
        </w:rPr>
      </w:pPr>
      <w:r>
        <w:rPr>
          <w:lang w:val="en-US"/>
        </w:rPr>
        <w:t xml:space="preserve">          type: array</w:t>
      </w:r>
    </w:p>
    <w:p w14:paraId="2D1872B4" w14:textId="77777777" w:rsidR="00631096" w:rsidRDefault="00631096" w:rsidP="00631096">
      <w:pPr>
        <w:pStyle w:val="PL"/>
        <w:rPr>
          <w:lang w:val="en-US"/>
        </w:rPr>
      </w:pPr>
      <w:r>
        <w:rPr>
          <w:lang w:val="en-US"/>
        </w:rPr>
        <w:t xml:space="preserve">          items:</w:t>
      </w:r>
    </w:p>
    <w:p w14:paraId="1DF539EF" w14:textId="77777777" w:rsidR="00631096" w:rsidRDefault="00631096" w:rsidP="00631096">
      <w:pPr>
        <w:pStyle w:val="PL"/>
      </w:pPr>
      <w:r>
        <w:t xml:space="preserve">         </w:t>
      </w:r>
      <w:r>
        <w:rPr>
          <w:lang w:val="en-US"/>
        </w:rPr>
        <w:t xml:space="preserve">  </w:t>
      </w:r>
      <w:r>
        <w:t xml:space="preserve"> $ref: 'TS29571_CommonData.yaml#/components/schemas/AccessType'</w:t>
      </w:r>
    </w:p>
    <w:p w14:paraId="63BC57CB" w14:textId="77777777" w:rsidR="00631096" w:rsidRDefault="00631096" w:rsidP="00631096">
      <w:pPr>
        <w:pStyle w:val="PL"/>
      </w:pPr>
      <w:r>
        <w:rPr>
          <w:lang w:val="en-US"/>
        </w:rPr>
        <w:t xml:space="preserve">          </w:t>
      </w:r>
      <w:r>
        <w:t>minItems: 1</w:t>
      </w:r>
    </w:p>
    <w:p w14:paraId="4B80FC02" w14:textId="77777777" w:rsidR="00631096" w:rsidRDefault="00631096" w:rsidP="00631096">
      <w:pPr>
        <w:pStyle w:val="PL"/>
      </w:pPr>
    </w:p>
    <w:p w14:paraId="2E50BCD5" w14:textId="77777777" w:rsidR="00631096" w:rsidRDefault="00631096" w:rsidP="00631096">
      <w:pPr>
        <w:pStyle w:val="PL"/>
        <w:rPr>
          <w:lang w:val="en-US"/>
        </w:rPr>
      </w:pPr>
      <w:r>
        <w:rPr>
          <w:lang w:val="en-US"/>
        </w:rPr>
        <w:t xml:space="preserve">    PfdDeterminationInfo:</w:t>
      </w:r>
    </w:p>
    <w:p w14:paraId="6A6904A1" w14:textId="77777777" w:rsidR="00631096" w:rsidRDefault="00631096" w:rsidP="00631096">
      <w:pPr>
        <w:pStyle w:val="PL"/>
        <w:rPr>
          <w:lang w:val="en-US"/>
        </w:rPr>
      </w:pPr>
      <w:r>
        <w:rPr>
          <w:rFonts w:eastAsia="Batang"/>
        </w:rPr>
        <w:t xml:space="preserve">      description: Represents the PFD Determination information for a known application identifier.</w:t>
      </w:r>
    </w:p>
    <w:p w14:paraId="59E378BE" w14:textId="77777777" w:rsidR="00631096" w:rsidRDefault="00631096" w:rsidP="00631096">
      <w:pPr>
        <w:pStyle w:val="PL"/>
        <w:rPr>
          <w:lang w:val="en-US"/>
        </w:rPr>
      </w:pPr>
      <w:r>
        <w:rPr>
          <w:lang w:val="en-US"/>
        </w:rPr>
        <w:t xml:space="preserve">      type: object</w:t>
      </w:r>
    </w:p>
    <w:p w14:paraId="069BEC37" w14:textId="77777777" w:rsidR="00631096" w:rsidRDefault="00631096" w:rsidP="00631096">
      <w:pPr>
        <w:pStyle w:val="PL"/>
        <w:rPr>
          <w:lang w:val="en-US"/>
        </w:rPr>
      </w:pPr>
      <w:r>
        <w:rPr>
          <w:lang w:val="en-US"/>
        </w:rPr>
        <w:t xml:space="preserve">      properties:</w:t>
      </w:r>
    </w:p>
    <w:p w14:paraId="26C1AFA2" w14:textId="77777777" w:rsidR="00631096" w:rsidRDefault="00631096" w:rsidP="00631096">
      <w:pPr>
        <w:pStyle w:val="PL"/>
        <w:rPr>
          <w:lang w:val="en-US"/>
        </w:rPr>
      </w:pPr>
      <w:r>
        <w:rPr>
          <w:lang w:val="en-US"/>
        </w:rPr>
        <w:t xml:space="preserve">        appId:</w:t>
      </w:r>
    </w:p>
    <w:p w14:paraId="6F7B8F6C" w14:textId="77777777" w:rsidR="00631096" w:rsidRDefault="00631096" w:rsidP="00631096">
      <w:pPr>
        <w:pStyle w:val="PL"/>
        <w:rPr>
          <w:lang w:val="en-US"/>
        </w:rPr>
      </w:pPr>
      <w:r>
        <w:rPr>
          <w:lang w:val="en-US"/>
        </w:rPr>
        <w:t xml:space="preserve">          $ref: 'TS29571_CommonData.yaml#/components/schemas/ApplicationId'</w:t>
      </w:r>
    </w:p>
    <w:p w14:paraId="723A1D90" w14:textId="77777777" w:rsidR="00631096" w:rsidRPr="00B45740" w:rsidRDefault="00631096" w:rsidP="00631096">
      <w:pPr>
        <w:pStyle w:val="PL"/>
        <w:rPr>
          <w:lang w:val="en-US"/>
        </w:rPr>
      </w:pPr>
      <w:r w:rsidRPr="00B45740">
        <w:rPr>
          <w:lang w:val="en-US"/>
        </w:rPr>
        <w:t xml:space="preserve">        s</w:t>
      </w:r>
      <w:r>
        <w:rPr>
          <w:lang w:val="en-US"/>
        </w:rPr>
        <w:t>uggPfdInfoList</w:t>
      </w:r>
      <w:r w:rsidRPr="00B45740">
        <w:rPr>
          <w:lang w:val="en-US"/>
        </w:rPr>
        <w:t>:</w:t>
      </w:r>
    </w:p>
    <w:p w14:paraId="3A8D1CEB" w14:textId="77777777" w:rsidR="00631096" w:rsidRPr="00B45740" w:rsidRDefault="00631096" w:rsidP="00631096">
      <w:pPr>
        <w:pStyle w:val="PL"/>
        <w:rPr>
          <w:lang w:val="en-US"/>
        </w:rPr>
      </w:pPr>
      <w:r w:rsidRPr="00B45740">
        <w:rPr>
          <w:lang w:val="en-US"/>
        </w:rPr>
        <w:t xml:space="preserve">          type: array</w:t>
      </w:r>
    </w:p>
    <w:p w14:paraId="529B23BC" w14:textId="77777777" w:rsidR="00631096" w:rsidRPr="00B45740" w:rsidRDefault="00631096" w:rsidP="00631096">
      <w:pPr>
        <w:pStyle w:val="PL"/>
        <w:rPr>
          <w:lang w:val="en-US"/>
        </w:rPr>
      </w:pPr>
      <w:r w:rsidRPr="00B45740">
        <w:rPr>
          <w:lang w:val="en-US"/>
        </w:rPr>
        <w:t xml:space="preserve">          items:</w:t>
      </w:r>
    </w:p>
    <w:p w14:paraId="24B6BE43" w14:textId="77777777" w:rsidR="00631096" w:rsidRPr="00B45740" w:rsidRDefault="00631096" w:rsidP="00631096">
      <w:pPr>
        <w:pStyle w:val="PL"/>
        <w:rPr>
          <w:lang w:val="en-US"/>
        </w:rPr>
      </w:pPr>
      <w:r w:rsidRPr="00B45740">
        <w:rPr>
          <w:lang w:val="en-US"/>
        </w:rPr>
        <w:t xml:space="preserve">            $ref: '#/components/schemas/Su</w:t>
      </w:r>
      <w:r>
        <w:rPr>
          <w:lang w:val="en-US"/>
        </w:rPr>
        <w:t>ggestedPfdInfo</w:t>
      </w:r>
      <w:r w:rsidRPr="00B45740">
        <w:rPr>
          <w:lang w:val="en-US"/>
        </w:rPr>
        <w:t>'</w:t>
      </w:r>
    </w:p>
    <w:p w14:paraId="11ADD773" w14:textId="77777777" w:rsidR="00631096" w:rsidRDefault="00631096" w:rsidP="00631096">
      <w:pPr>
        <w:pStyle w:val="PL"/>
        <w:rPr>
          <w:lang w:val="en-US"/>
        </w:rPr>
      </w:pPr>
      <w:r w:rsidRPr="00B45740">
        <w:rPr>
          <w:lang w:val="en-US"/>
        </w:rPr>
        <w:t xml:space="preserve">          minItems: 1</w:t>
      </w:r>
    </w:p>
    <w:p w14:paraId="552F18B7" w14:textId="77777777" w:rsidR="00631096" w:rsidRDefault="00631096" w:rsidP="00631096">
      <w:pPr>
        <w:pStyle w:val="PL"/>
      </w:pPr>
      <w:r>
        <w:t xml:space="preserve">      required:</w:t>
      </w:r>
    </w:p>
    <w:p w14:paraId="0AD3F854" w14:textId="77777777" w:rsidR="00631096" w:rsidRDefault="00631096" w:rsidP="00631096">
      <w:pPr>
        <w:pStyle w:val="PL"/>
      </w:pPr>
      <w:r>
        <w:t xml:space="preserve">        - appId</w:t>
      </w:r>
    </w:p>
    <w:p w14:paraId="00EA6BD0" w14:textId="77777777" w:rsidR="00631096" w:rsidRDefault="00631096" w:rsidP="00631096">
      <w:pPr>
        <w:pStyle w:val="PL"/>
        <w:rPr>
          <w:lang w:val="en-US"/>
        </w:rPr>
      </w:pPr>
      <w:r>
        <w:rPr>
          <w:lang w:val="en-US"/>
        </w:rPr>
        <w:t xml:space="preserve">        - suggPfdInfoList</w:t>
      </w:r>
    </w:p>
    <w:p w14:paraId="3C36AE01" w14:textId="77777777" w:rsidR="00631096" w:rsidRDefault="00631096" w:rsidP="00631096">
      <w:pPr>
        <w:pStyle w:val="PL"/>
        <w:rPr>
          <w:lang w:val="en-US"/>
        </w:rPr>
      </w:pPr>
    </w:p>
    <w:p w14:paraId="18BE32FC" w14:textId="77777777" w:rsidR="00631096" w:rsidRPr="00B45740" w:rsidRDefault="00631096" w:rsidP="00631096">
      <w:pPr>
        <w:pStyle w:val="PL"/>
        <w:rPr>
          <w:lang w:val="en-US"/>
        </w:rPr>
      </w:pPr>
      <w:r w:rsidRPr="00B45740">
        <w:rPr>
          <w:lang w:val="en-US"/>
        </w:rPr>
        <w:t xml:space="preserve">    </w:t>
      </w:r>
      <w:r>
        <w:rPr>
          <w:lang w:val="en-US"/>
        </w:rPr>
        <w:t>SuggestedPfd</w:t>
      </w:r>
      <w:r w:rsidRPr="00B45740">
        <w:rPr>
          <w:lang w:val="en-US"/>
        </w:rPr>
        <w:t>Info:</w:t>
      </w:r>
    </w:p>
    <w:p w14:paraId="53B6AB96" w14:textId="77777777" w:rsidR="00631096" w:rsidRPr="00B45740" w:rsidRDefault="00631096" w:rsidP="00631096">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21E1829E" w14:textId="77777777" w:rsidR="00631096" w:rsidRPr="00B45740" w:rsidRDefault="00631096" w:rsidP="00631096">
      <w:pPr>
        <w:pStyle w:val="PL"/>
        <w:rPr>
          <w:lang w:val="en-US"/>
        </w:rPr>
      </w:pPr>
      <w:r w:rsidRPr="00B45740">
        <w:rPr>
          <w:lang w:val="en-US"/>
        </w:rPr>
        <w:t xml:space="preserve">      type: object</w:t>
      </w:r>
    </w:p>
    <w:p w14:paraId="635CBB2B" w14:textId="77777777" w:rsidR="00631096" w:rsidRPr="00B45740" w:rsidRDefault="00631096" w:rsidP="00631096">
      <w:pPr>
        <w:pStyle w:val="PL"/>
        <w:rPr>
          <w:lang w:val="en-US"/>
        </w:rPr>
      </w:pPr>
      <w:r w:rsidRPr="00B45740">
        <w:rPr>
          <w:lang w:val="en-US"/>
        </w:rPr>
        <w:t xml:space="preserve">      properties:</w:t>
      </w:r>
    </w:p>
    <w:p w14:paraId="77853D4E" w14:textId="77777777" w:rsidR="00631096" w:rsidRPr="00B45740" w:rsidRDefault="00631096" w:rsidP="00631096">
      <w:pPr>
        <w:pStyle w:val="PL"/>
        <w:rPr>
          <w:lang w:val="en-US"/>
        </w:rPr>
      </w:pPr>
      <w:r w:rsidRPr="00B45740">
        <w:rPr>
          <w:lang w:val="en-US"/>
        </w:rPr>
        <w:lastRenderedPageBreak/>
        <w:t xml:space="preserve">        </w:t>
      </w:r>
      <w:r>
        <w:rPr>
          <w:lang w:val="en-US"/>
        </w:rPr>
        <w:t>pfd</w:t>
      </w:r>
      <w:r w:rsidRPr="00B45740">
        <w:rPr>
          <w:lang w:val="en-US"/>
        </w:rPr>
        <w:t>Id:</w:t>
      </w:r>
    </w:p>
    <w:p w14:paraId="4D8DCDA0" w14:textId="77777777" w:rsidR="00631096" w:rsidRDefault="00631096" w:rsidP="00631096">
      <w:pPr>
        <w:pStyle w:val="PL"/>
        <w:rPr>
          <w:lang w:val="en-US"/>
        </w:rPr>
      </w:pPr>
      <w:r w:rsidRPr="00B45740">
        <w:rPr>
          <w:lang w:val="en-US"/>
        </w:rPr>
        <w:t xml:space="preserve">          </w:t>
      </w:r>
      <w:r>
        <w:rPr>
          <w:lang w:val="en-US"/>
        </w:rPr>
        <w:t>type: string</w:t>
      </w:r>
    </w:p>
    <w:p w14:paraId="5416495E" w14:textId="77777777" w:rsidR="00631096" w:rsidRDefault="00631096" w:rsidP="00631096">
      <w:pPr>
        <w:pStyle w:val="PL"/>
        <w:rPr>
          <w:lang w:val="en-US"/>
        </w:rPr>
      </w:pPr>
      <w:r w:rsidRPr="0086296C">
        <w:rPr>
          <w:lang w:val="en-US"/>
        </w:rPr>
        <w:t xml:space="preserve">          description: </w:t>
      </w:r>
      <w:r>
        <w:rPr>
          <w:lang w:val="en-US"/>
        </w:rPr>
        <w:t>&gt;</w:t>
      </w:r>
    </w:p>
    <w:p w14:paraId="7609779B" w14:textId="77777777" w:rsidR="00631096" w:rsidRDefault="00631096" w:rsidP="00631096">
      <w:pPr>
        <w:pStyle w:val="PL"/>
        <w:rPr>
          <w:lang w:val="en-US"/>
        </w:rPr>
      </w:pPr>
      <w:r>
        <w:rPr>
          <w:lang w:val="en-US"/>
        </w:rPr>
        <w:t xml:space="preserve">            </w:t>
      </w:r>
      <w:r w:rsidRPr="0086296C">
        <w:rPr>
          <w:lang w:val="en-US"/>
        </w:rPr>
        <w:t>Identifier of the PFD (i.e. new PFD ID assigned by NWDAF or existing PFD ID retrieved</w:t>
      </w:r>
    </w:p>
    <w:p w14:paraId="643E7B0E" w14:textId="77777777" w:rsidR="00631096" w:rsidRDefault="00631096" w:rsidP="00631096">
      <w:pPr>
        <w:pStyle w:val="PL"/>
        <w:rPr>
          <w:lang w:val="en-US"/>
        </w:rPr>
      </w:pPr>
      <w:r>
        <w:rPr>
          <w:lang w:val="en-US"/>
        </w:rPr>
        <w:t xml:space="preserve">           </w:t>
      </w:r>
      <w:r w:rsidRPr="0086296C">
        <w:rPr>
          <w:lang w:val="en-US"/>
        </w:rPr>
        <w:t xml:space="preserve"> from UDR which was generated by NWDAF).</w:t>
      </w:r>
    </w:p>
    <w:p w14:paraId="4C03AAC4" w14:textId="77777777" w:rsidR="00631096" w:rsidRDefault="00631096" w:rsidP="00631096">
      <w:pPr>
        <w:pStyle w:val="PL"/>
        <w:rPr>
          <w:lang w:val="en-US"/>
        </w:rPr>
      </w:pPr>
      <w:r>
        <w:rPr>
          <w:lang w:val="en-US"/>
        </w:rPr>
        <w:t xml:space="preserve">        ip3TupleList:</w:t>
      </w:r>
    </w:p>
    <w:p w14:paraId="43BB0382" w14:textId="77777777" w:rsidR="00631096" w:rsidRDefault="00631096" w:rsidP="00631096">
      <w:pPr>
        <w:pStyle w:val="PL"/>
        <w:rPr>
          <w:lang w:val="en-US"/>
        </w:rPr>
      </w:pPr>
      <w:r>
        <w:rPr>
          <w:lang w:val="en-US"/>
        </w:rPr>
        <w:t xml:space="preserve">          type: array</w:t>
      </w:r>
    </w:p>
    <w:p w14:paraId="7882780D" w14:textId="77777777" w:rsidR="00631096" w:rsidRDefault="00631096" w:rsidP="00631096">
      <w:pPr>
        <w:pStyle w:val="PL"/>
        <w:rPr>
          <w:lang w:val="en-US"/>
        </w:rPr>
      </w:pPr>
      <w:r>
        <w:rPr>
          <w:lang w:val="en-US"/>
        </w:rPr>
        <w:t xml:space="preserve">          items:</w:t>
      </w:r>
    </w:p>
    <w:p w14:paraId="40448528" w14:textId="77777777" w:rsidR="00631096" w:rsidRDefault="00631096" w:rsidP="00631096">
      <w:pPr>
        <w:pStyle w:val="PL"/>
        <w:rPr>
          <w:lang w:val="en-US"/>
        </w:rPr>
      </w:pPr>
      <w:r>
        <w:rPr>
          <w:lang w:val="en-US"/>
        </w:rPr>
        <w:t xml:space="preserve">            type: string</w:t>
      </w:r>
    </w:p>
    <w:p w14:paraId="1FB521E1" w14:textId="77777777" w:rsidR="00631096" w:rsidRDefault="00631096" w:rsidP="00631096">
      <w:pPr>
        <w:pStyle w:val="PL"/>
      </w:pPr>
      <w:r>
        <w:rPr>
          <w:lang w:val="en-US"/>
        </w:rPr>
        <w:t xml:space="preserve">          </w:t>
      </w:r>
      <w:r>
        <w:t>minItems: 1</w:t>
      </w:r>
    </w:p>
    <w:p w14:paraId="02E1801F" w14:textId="77777777" w:rsidR="00631096" w:rsidRDefault="00631096" w:rsidP="00631096">
      <w:pPr>
        <w:pStyle w:val="PL"/>
        <w:rPr>
          <w:lang w:eastAsia="zh-CN"/>
        </w:rPr>
      </w:pPr>
      <w:r>
        <w:t xml:space="preserve">          description: </w:t>
      </w:r>
      <w:r>
        <w:rPr>
          <w:lang w:eastAsia="zh-CN"/>
        </w:rPr>
        <w:t>&gt;</w:t>
      </w:r>
    </w:p>
    <w:p w14:paraId="1FFCCE66" w14:textId="77777777" w:rsidR="00631096" w:rsidRDefault="00631096" w:rsidP="00631096">
      <w:pPr>
        <w:pStyle w:val="PL"/>
      </w:pPr>
      <w:r>
        <w:rPr>
          <w:rFonts w:cs="Courier New"/>
          <w:szCs w:val="16"/>
        </w:rPr>
        <w:t xml:space="preserve">            </w:t>
      </w:r>
      <w:r>
        <w:t>Represents a 3-tuple with protocol, server ip and server port for UL/DL</w:t>
      </w:r>
    </w:p>
    <w:p w14:paraId="4086EE2E" w14:textId="77777777" w:rsidR="00631096" w:rsidRDefault="00631096" w:rsidP="00631096">
      <w:pPr>
        <w:pStyle w:val="PL"/>
      </w:pPr>
      <w:r>
        <w:rPr>
          <w:rFonts w:cs="Courier New"/>
          <w:szCs w:val="16"/>
        </w:rPr>
        <w:t xml:space="preserve">           </w:t>
      </w:r>
      <w:r>
        <w:t xml:space="preserve"> application traffic. The content of the string has the same encoding as the IPFilterRule</w:t>
      </w:r>
    </w:p>
    <w:p w14:paraId="136C445D" w14:textId="77777777" w:rsidR="00631096" w:rsidRDefault="00631096" w:rsidP="00631096">
      <w:pPr>
        <w:pStyle w:val="PL"/>
        <w:rPr>
          <w:lang w:val="en-US"/>
        </w:rPr>
      </w:pPr>
      <w:r>
        <w:t xml:space="preserve">            AVP value as defined in IETF RFC 6733.</w:t>
      </w:r>
    </w:p>
    <w:p w14:paraId="3B875B9B" w14:textId="77777777" w:rsidR="00631096" w:rsidRDefault="00631096" w:rsidP="00631096">
      <w:pPr>
        <w:pStyle w:val="PL"/>
      </w:pPr>
      <w:r>
        <w:t xml:space="preserve">        urls:</w:t>
      </w:r>
    </w:p>
    <w:p w14:paraId="52D22F83" w14:textId="77777777" w:rsidR="00631096" w:rsidRDefault="00631096" w:rsidP="00631096">
      <w:pPr>
        <w:pStyle w:val="PL"/>
      </w:pPr>
      <w:r>
        <w:t xml:space="preserve">          type: array</w:t>
      </w:r>
    </w:p>
    <w:p w14:paraId="64758523" w14:textId="77777777" w:rsidR="00631096" w:rsidRDefault="00631096" w:rsidP="00631096">
      <w:pPr>
        <w:pStyle w:val="PL"/>
      </w:pPr>
      <w:r>
        <w:t xml:space="preserve">          items:</w:t>
      </w:r>
    </w:p>
    <w:p w14:paraId="0B8173AC" w14:textId="77777777" w:rsidR="00631096" w:rsidRDefault="00631096" w:rsidP="00631096">
      <w:pPr>
        <w:pStyle w:val="PL"/>
      </w:pPr>
      <w:r>
        <w:t xml:space="preserve">            type: string</w:t>
      </w:r>
    </w:p>
    <w:p w14:paraId="003F4CCE" w14:textId="77777777" w:rsidR="00631096" w:rsidRDefault="00631096" w:rsidP="00631096">
      <w:pPr>
        <w:pStyle w:val="PL"/>
      </w:pPr>
      <w:r>
        <w:t xml:space="preserve">          minItems: 1</w:t>
      </w:r>
    </w:p>
    <w:p w14:paraId="17721A9C" w14:textId="77777777" w:rsidR="00631096" w:rsidRDefault="00631096" w:rsidP="00631096">
      <w:pPr>
        <w:pStyle w:val="PL"/>
      </w:pPr>
      <w:r>
        <w:t xml:space="preserve">          description: Represents the significant parts of the URL to be matched, e.g. host name.</w:t>
      </w:r>
    </w:p>
    <w:p w14:paraId="0F7386C0" w14:textId="77777777" w:rsidR="00631096" w:rsidRDefault="00631096" w:rsidP="00631096">
      <w:pPr>
        <w:pStyle w:val="PL"/>
      </w:pPr>
      <w:r>
        <w:t xml:space="preserve">        domainNames:</w:t>
      </w:r>
    </w:p>
    <w:p w14:paraId="5E053ECF" w14:textId="77777777" w:rsidR="00631096" w:rsidRDefault="00631096" w:rsidP="00631096">
      <w:pPr>
        <w:pStyle w:val="PL"/>
      </w:pPr>
      <w:r>
        <w:t xml:space="preserve">          type: array</w:t>
      </w:r>
    </w:p>
    <w:p w14:paraId="0A476D0A" w14:textId="77777777" w:rsidR="00631096" w:rsidRDefault="00631096" w:rsidP="00631096">
      <w:pPr>
        <w:pStyle w:val="PL"/>
      </w:pPr>
      <w:r>
        <w:t xml:space="preserve">          items:</w:t>
      </w:r>
    </w:p>
    <w:p w14:paraId="712EDC84" w14:textId="77777777" w:rsidR="00631096" w:rsidRDefault="00631096" w:rsidP="00631096">
      <w:pPr>
        <w:pStyle w:val="PL"/>
      </w:pPr>
      <w:r>
        <w:t xml:space="preserve">            type: string</w:t>
      </w:r>
    </w:p>
    <w:p w14:paraId="2DCEA386" w14:textId="77777777" w:rsidR="00631096" w:rsidRDefault="00631096" w:rsidP="00631096">
      <w:pPr>
        <w:pStyle w:val="PL"/>
      </w:pPr>
      <w:r>
        <w:t xml:space="preserve">          minItems: 1</w:t>
      </w:r>
    </w:p>
    <w:p w14:paraId="6B6410FC" w14:textId="77777777" w:rsidR="00631096" w:rsidRDefault="00631096" w:rsidP="00631096">
      <w:pPr>
        <w:pStyle w:val="PL"/>
      </w:pPr>
      <w:r>
        <w:t xml:space="preserve">          description: Represents Domain name matching criteria.</w:t>
      </w:r>
    </w:p>
    <w:p w14:paraId="78EC946C" w14:textId="77777777" w:rsidR="00631096" w:rsidRDefault="00631096" w:rsidP="00631096">
      <w:pPr>
        <w:pStyle w:val="PL"/>
      </w:pPr>
      <w:r>
        <w:t xml:space="preserve">        dnProtocol:</w:t>
      </w:r>
    </w:p>
    <w:p w14:paraId="2706DD42" w14:textId="77777777" w:rsidR="00631096" w:rsidRDefault="00631096" w:rsidP="00631096">
      <w:pPr>
        <w:pStyle w:val="PL"/>
      </w:pPr>
      <w:r>
        <w:t xml:space="preserve">          $ref: 'TS29122_PfdManagement.yaml#/components/schemas/DomainNameProtocol'</w:t>
      </w:r>
    </w:p>
    <w:p w14:paraId="4D6307B7" w14:textId="77777777" w:rsidR="00631096" w:rsidRDefault="00631096" w:rsidP="00631096">
      <w:pPr>
        <w:pStyle w:val="PL"/>
      </w:pPr>
      <w:r>
        <w:t xml:space="preserve">        pfdConfidence:</w:t>
      </w:r>
    </w:p>
    <w:p w14:paraId="6B2BD00B" w14:textId="77777777" w:rsidR="00631096" w:rsidRDefault="00631096" w:rsidP="00631096">
      <w:pPr>
        <w:pStyle w:val="PL"/>
      </w:pPr>
      <w:r>
        <w:t xml:space="preserve">          $ref: 'TS29571_CommonData.yaml#/components/schemas/Uinteger'</w:t>
      </w:r>
    </w:p>
    <w:p w14:paraId="0AD92AAA" w14:textId="77777777" w:rsidR="00631096" w:rsidRDefault="00631096" w:rsidP="00631096">
      <w:pPr>
        <w:pStyle w:val="PL"/>
      </w:pPr>
      <w:r>
        <w:t xml:space="preserve">      required:</w:t>
      </w:r>
    </w:p>
    <w:p w14:paraId="48466831" w14:textId="77777777" w:rsidR="00631096" w:rsidRDefault="00631096" w:rsidP="00631096">
      <w:pPr>
        <w:pStyle w:val="PL"/>
      </w:pPr>
      <w:r>
        <w:t xml:space="preserve">        - pfdId</w:t>
      </w:r>
    </w:p>
    <w:p w14:paraId="5017EEA0" w14:textId="77777777" w:rsidR="00631096" w:rsidRDefault="00631096" w:rsidP="00631096">
      <w:pPr>
        <w:pStyle w:val="PL"/>
      </w:pPr>
    </w:p>
    <w:p w14:paraId="412A4D43" w14:textId="77777777" w:rsidR="00631096" w:rsidRDefault="00631096" w:rsidP="00631096">
      <w:pPr>
        <w:pStyle w:val="PL"/>
      </w:pPr>
      <w:r>
        <w:t xml:space="preserve">    PduSesTrafficInfo:</w:t>
      </w:r>
    </w:p>
    <w:p w14:paraId="0EE2D4B7" w14:textId="77777777" w:rsidR="00631096" w:rsidRDefault="00631096" w:rsidP="00631096">
      <w:pPr>
        <w:pStyle w:val="PL"/>
      </w:pPr>
      <w:r>
        <w:t xml:space="preserve">      description: Represents the PDU Set traffic analytics information.</w:t>
      </w:r>
    </w:p>
    <w:p w14:paraId="2F072DFF" w14:textId="77777777" w:rsidR="00631096" w:rsidRDefault="00631096" w:rsidP="00631096">
      <w:pPr>
        <w:pStyle w:val="PL"/>
      </w:pPr>
      <w:r>
        <w:t xml:space="preserve">      type: object</w:t>
      </w:r>
    </w:p>
    <w:p w14:paraId="417C6E59" w14:textId="77777777" w:rsidR="00631096" w:rsidRDefault="00631096" w:rsidP="00631096">
      <w:pPr>
        <w:pStyle w:val="PL"/>
      </w:pPr>
      <w:r>
        <w:t xml:space="preserve">      properties:</w:t>
      </w:r>
    </w:p>
    <w:p w14:paraId="5DA21696" w14:textId="77777777" w:rsidR="00631096" w:rsidRDefault="00631096" w:rsidP="00631096">
      <w:pPr>
        <w:pStyle w:val="PL"/>
      </w:pPr>
      <w:r>
        <w:t xml:space="preserve">        </w:t>
      </w:r>
      <w:r>
        <w:rPr>
          <w:lang w:eastAsia="zh-CN"/>
        </w:rPr>
        <w:t>supis</w:t>
      </w:r>
      <w:r>
        <w:t>:</w:t>
      </w:r>
    </w:p>
    <w:p w14:paraId="2E49528F" w14:textId="77777777" w:rsidR="00631096" w:rsidRDefault="00631096" w:rsidP="00631096">
      <w:pPr>
        <w:pStyle w:val="PL"/>
      </w:pPr>
      <w:r>
        <w:t xml:space="preserve">          type: array</w:t>
      </w:r>
    </w:p>
    <w:p w14:paraId="4DF0F82A" w14:textId="77777777" w:rsidR="00631096" w:rsidRDefault="00631096" w:rsidP="00631096">
      <w:pPr>
        <w:pStyle w:val="PL"/>
      </w:pPr>
      <w:r>
        <w:t xml:space="preserve">          items:</w:t>
      </w:r>
    </w:p>
    <w:p w14:paraId="306D3049" w14:textId="77777777" w:rsidR="00631096" w:rsidRDefault="00631096" w:rsidP="00631096">
      <w:pPr>
        <w:pStyle w:val="PL"/>
      </w:pPr>
      <w:r>
        <w:t xml:space="preserve">            $ref: 'TS29571_CommonData.yaml#/components/schemas/Supi'</w:t>
      </w:r>
    </w:p>
    <w:p w14:paraId="67E22FDE" w14:textId="77777777" w:rsidR="00631096" w:rsidRDefault="00631096" w:rsidP="00631096">
      <w:pPr>
        <w:pStyle w:val="PL"/>
      </w:pPr>
      <w:r>
        <w:t xml:space="preserve">          minItems: 1</w:t>
      </w:r>
    </w:p>
    <w:p w14:paraId="6B533F32" w14:textId="77777777" w:rsidR="00631096" w:rsidRDefault="00631096" w:rsidP="00631096">
      <w:pPr>
        <w:pStyle w:val="PL"/>
      </w:pPr>
      <w:r>
        <w:t xml:space="preserve">        dnn:</w:t>
      </w:r>
    </w:p>
    <w:p w14:paraId="73AC626A" w14:textId="77777777" w:rsidR="00631096" w:rsidRDefault="00631096" w:rsidP="00631096">
      <w:pPr>
        <w:pStyle w:val="PL"/>
      </w:pPr>
      <w:r>
        <w:t xml:space="preserve">          $ref: 'TS29571_CommonData.yaml#/components/schemas/Dnn'</w:t>
      </w:r>
    </w:p>
    <w:p w14:paraId="37486316" w14:textId="77777777" w:rsidR="00631096" w:rsidRDefault="00631096" w:rsidP="00631096">
      <w:pPr>
        <w:pStyle w:val="PL"/>
      </w:pPr>
      <w:r>
        <w:t xml:space="preserve">        snssai:</w:t>
      </w:r>
    </w:p>
    <w:p w14:paraId="6F0E1017" w14:textId="77777777" w:rsidR="00631096" w:rsidRDefault="00631096" w:rsidP="00631096">
      <w:pPr>
        <w:pStyle w:val="PL"/>
      </w:pPr>
      <w:r>
        <w:t xml:space="preserve">          $ref: 'TS29571_CommonData.yaml#/components/schemas/Snssai'</w:t>
      </w:r>
    </w:p>
    <w:p w14:paraId="098C3F0A" w14:textId="77777777" w:rsidR="00631096" w:rsidRDefault="00631096" w:rsidP="00631096">
      <w:pPr>
        <w:pStyle w:val="PL"/>
      </w:pPr>
      <w:r>
        <w:t xml:space="preserve">        </w:t>
      </w:r>
      <w:r>
        <w:rPr>
          <w:lang w:eastAsia="zh-CN"/>
        </w:rPr>
        <w:t>tdMatchTrafs</w:t>
      </w:r>
      <w:r>
        <w:t>:</w:t>
      </w:r>
    </w:p>
    <w:p w14:paraId="645B1FB3" w14:textId="77777777" w:rsidR="00631096" w:rsidRDefault="00631096" w:rsidP="00631096">
      <w:pPr>
        <w:pStyle w:val="PL"/>
      </w:pPr>
      <w:r>
        <w:t xml:space="preserve">          type: array</w:t>
      </w:r>
    </w:p>
    <w:p w14:paraId="16DBF14B" w14:textId="77777777" w:rsidR="00631096" w:rsidRDefault="00631096" w:rsidP="00631096">
      <w:pPr>
        <w:pStyle w:val="PL"/>
      </w:pPr>
      <w:r>
        <w:t xml:space="preserve">          items:</w:t>
      </w:r>
    </w:p>
    <w:p w14:paraId="0EC486DE" w14:textId="77777777" w:rsidR="00631096" w:rsidRDefault="00631096" w:rsidP="00631096">
      <w:pPr>
        <w:pStyle w:val="PL"/>
      </w:pPr>
      <w:r>
        <w:t xml:space="preserve">            $ref: '#/components/schemas/</w:t>
      </w:r>
      <w:r>
        <w:rPr>
          <w:lang w:eastAsia="zh-CN"/>
        </w:rPr>
        <w:t>TdTraffic</w:t>
      </w:r>
      <w:r>
        <w:t>'</w:t>
      </w:r>
    </w:p>
    <w:p w14:paraId="2476A41A" w14:textId="77777777" w:rsidR="00631096" w:rsidRDefault="00631096" w:rsidP="00631096">
      <w:pPr>
        <w:pStyle w:val="PL"/>
      </w:pPr>
      <w:r>
        <w:t xml:space="preserve">          minItems: 1</w:t>
      </w:r>
    </w:p>
    <w:p w14:paraId="76824EC9" w14:textId="77777777" w:rsidR="00631096" w:rsidRDefault="00631096" w:rsidP="00631096">
      <w:pPr>
        <w:pStyle w:val="PL"/>
      </w:pPr>
      <w:r>
        <w:t xml:space="preserve">        </w:t>
      </w:r>
      <w:r>
        <w:rPr>
          <w:lang w:eastAsia="zh-CN"/>
        </w:rPr>
        <w:t>tdUnmatchTrafs</w:t>
      </w:r>
      <w:r>
        <w:t>:</w:t>
      </w:r>
    </w:p>
    <w:p w14:paraId="001570F5" w14:textId="77777777" w:rsidR="00631096" w:rsidRDefault="00631096" w:rsidP="00631096">
      <w:pPr>
        <w:pStyle w:val="PL"/>
      </w:pPr>
      <w:r>
        <w:t xml:space="preserve">          type: array</w:t>
      </w:r>
    </w:p>
    <w:p w14:paraId="519B04E6" w14:textId="77777777" w:rsidR="00631096" w:rsidRDefault="00631096" w:rsidP="00631096">
      <w:pPr>
        <w:pStyle w:val="PL"/>
      </w:pPr>
      <w:r>
        <w:t xml:space="preserve">          items:</w:t>
      </w:r>
    </w:p>
    <w:p w14:paraId="4317D79A" w14:textId="77777777" w:rsidR="00631096" w:rsidRDefault="00631096" w:rsidP="00631096">
      <w:pPr>
        <w:pStyle w:val="PL"/>
      </w:pPr>
      <w:r>
        <w:t xml:space="preserve">            $ref: '#/components/schemas/</w:t>
      </w:r>
      <w:r>
        <w:rPr>
          <w:lang w:eastAsia="zh-CN"/>
        </w:rPr>
        <w:t>TdTraffic</w:t>
      </w:r>
      <w:r>
        <w:t>'</w:t>
      </w:r>
    </w:p>
    <w:p w14:paraId="04B71394" w14:textId="77777777" w:rsidR="00631096" w:rsidRDefault="00631096" w:rsidP="00631096">
      <w:pPr>
        <w:pStyle w:val="PL"/>
      </w:pPr>
      <w:r>
        <w:t xml:space="preserve">          minItems: 1</w:t>
      </w:r>
    </w:p>
    <w:p w14:paraId="7E76C611" w14:textId="77777777" w:rsidR="00631096" w:rsidRDefault="00631096" w:rsidP="00631096">
      <w:pPr>
        <w:pStyle w:val="PL"/>
      </w:pPr>
      <w:r>
        <w:t xml:space="preserve">      allOf:</w:t>
      </w:r>
    </w:p>
    <w:p w14:paraId="2D9967F2" w14:textId="77777777" w:rsidR="00631096" w:rsidRDefault="00631096" w:rsidP="00631096">
      <w:pPr>
        <w:pStyle w:val="PL"/>
      </w:pPr>
      <w:r>
        <w:t xml:space="preserve">        - anyOf:</w:t>
      </w:r>
    </w:p>
    <w:p w14:paraId="71358CCC" w14:textId="77777777" w:rsidR="00631096" w:rsidRDefault="00631096" w:rsidP="00631096">
      <w:pPr>
        <w:pStyle w:val="PL"/>
      </w:pPr>
      <w:r>
        <w:t xml:space="preserve">          - required: [dnn]</w:t>
      </w:r>
    </w:p>
    <w:p w14:paraId="2E675ECE" w14:textId="77777777" w:rsidR="00631096" w:rsidRDefault="00631096" w:rsidP="00631096">
      <w:pPr>
        <w:pStyle w:val="PL"/>
      </w:pPr>
      <w:r>
        <w:t xml:space="preserve">          - required: [snssai]</w:t>
      </w:r>
    </w:p>
    <w:p w14:paraId="4EACBF81" w14:textId="77777777" w:rsidR="00631096" w:rsidRDefault="00631096" w:rsidP="00631096">
      <w:pPr>
        <w:pStyle w:val="PL"/>
      </w:pPr>
      <w:r>
        <w:t xml:space="preserve">        - anyOf:</w:t>
      </w:r>
    </w:p>
    <w:p w14:paraId="543B9A51" w14:textId="77777777" w:rsidR="00631096" w:rsidRDefault="00631096" w:rsidP="00631096">
      <w:pPr>
        <w:pStyle w:val="PL"/>
      </w:pPr>
      <w:r>
        <w:t xml:space="preserve">          - required: [tdMatchTrafs]</w:t>
      </w:r>
    </w:p>
    <w:p w14:paraId="0D9C0932" w14:textId="77777777" w:rsidR="00631096" w:rsidRDefault="00631096" w:rsidP="00631096">
      <w:pPr>
        <w:pStyle w:val="PL"/>
      </w:pPr>
      <w:r>
        <w:t xml:space="preserve">          - required: [tdUnmatchTrafs]</w:t>
      </w:r>
    </w:p>
    <w:p w14:paraId="361968A1" w14:textId="77777777" w:rsidR="00631096" w:rsidRDefault="00631096" w:rsidP="00631096">
      <w:pPr>
        <w:pStyle w:val="PL"/>
      </w:pPr>
    </w:p>
    <w:p w14:paraId="07CFBB70" w14:textId="77777777" w:rsidR="00631096" w:rsidRDefault="00631096" w:rsidP="00631096">
      <w:pPr>
        <w:pStyle w:val="PL"/>
      </w:pPr>
      <w:r>
        <w:t xml:space="preserve">    </w:t>
      </w:r>
      <w:r>
        <w:rPr>
          <w:lang w:eastAsia="zh-CN"/>
        </w:rPr>
        <w:t>TdTraffic</w:t>
      </w:r>
      <w:r>
        <w:t>:</w:t>
      </w:r>
    </w:p>
    <w:p w14:paraId="47566E16" w14:textId="77777777" w:rsidR="00631096" w:rsidRDefault="00631096" w:rsidP="00631096">
      <w:pPr>
        <w:pStyle w:val="PL"/>
      </w:pPr>
      <w:r>
        <w:t xml:space="preserve">      description: </w:t>
      </w:r>
      <w:r>
        <w:rPr>
          <w:lang w:eastAsia="zh-CN"/>
        </w:rPr>
        <w:t xml:space="preserve">Represents </w:t>
      </w:r>
      <w:r>
        <w:t>traffic that matches or unmatches Traffic Descriptor of URSP rule.</w:t>
      </w:r>
    </w:p>
    <w:p w14:paraId="59CA16E2" w14:textId="77777777" w:rsidR="00631096" w:rsidRDefault="00631096" w:rsidP="00631096">
      <w:pPr>
        <w:pStyle w:val="PL"/>
      </w:pPr>
      <w:r>
        <w:t xml:space="preserve">      type: object</w:t>
      </w:r>
    </w:p>
    <w:p w14:paraId="38DCD496" w14:textId="77777777" w:rsidR="00631096" w:rsidRDefault="00631096" w:rsidP="00631096">
      <w:pPr>
        <w:pStyle w:val="PL"/>
      </w:pPr>
      <w:r>
        <w:t xml:space="preserve">      properties:</w:t>
      </w:r>
    </w:p>
    <w:p w14:paraId="0AD45B55" w14:textId="77777777" w:rsidR="00631096" w:rsidRDefault="00631096" w:rsidP="00631096">
      <w:pPr>
        <w:pStyle w:val="PL"/>
      </w:pPr>
      <w:r>
        <w:t xml:space="preserve">        </w:t>
      </w:r>
      <w:r>
        <w:rPr>
          <w:lang w:eastAsia="zh-CN"/>
        </w:rPr>
        <w:t>pduSesTrafReqs</w:t>
      </w:r>
      <w:r>
        <w:t>:</w:t>
      </w:r>
    </w:p>
    <w:p w14:paraId="0FC08162" w14:textId="77777777" w:rsidR="00631096" w:rsidRDefault="00631096" w:rsidP="00631096">
      <w:pPr>
        <w:pStyle w:val="PL"/>
      </w:pPr>
      <w:r>
        <w:t xml:space="preserve">          type: array</w:t>
      </w:r>
    </w:p>
    <w:p w14:paraId="6730343D" w14:textId="77777777" w:rsidR="00631096" w:rsidRDefault="00631096" w:rsidP="00631096">
      <w:pPr>
        <w:pStyle w:val="PL"/>
      </w:pPr>
      <w:r>
        <w:t xml:space="preserve">          items:</w:t>
      </w:r>
    </w:p>
    <w:p w14:paraId="3F50E55F" w14:textId="77777777" w:rsidR="00631096" w:rsidRDefault="00631096" w:rsidP="00631096">
      <w:pPr>
        <w:pStyle w:val="PL"/>
      </w:pPr>
      <w:r>
        <w:t xml:space="preserve">            $ref: '#/components/schemas/</w:t>
      </w:r>
      <w:r>
        <w:rPr>
          <w:lang w:eastAsia="zh-CN"/>
        </w:rPr>
        <w:t>PduSesTrafficReq</w:t>
      </w:r>
      <w:r>
        <w:t>'</w:t>
      </w:r>
    </w:p>
    <w:p w14:paraId="1D7C45DB" w14:textId="77777777" w:rsidR="00631096" w:rsidRDefault="00631096" w:rsidP="00631096">
      <w:pPr>
        <w:pStyle w:val="PL"/>
      </w:pPr>
      <w:r>
        <w:t xml:space="preserve">          minItems: 1</w:t>
      </w:r>
    </w:p>
    <w:p w14:paraId="43909BF4" w14:textId="77777777" w:rsidR="00631096" w:rsidRDefault="00631096" w:rsidP="00631096">
      <w:pPr>
        <w:pStyle w:val="PL"/>
      </w:pPr>
      <w:r>
        <w:t xml:space="preserve">        ulVol:</w:t>
      </w:r>
    </w:p>
    <w:p w14:paraId="1DBBBEBA" w14:textId="77777777" w:rsidR="00631096" w:rsidRDefault="00631096" w:rsidP="00631096">
      <w:pPr>
        <w:pStyle w:val="PL"/>
      </w:pPr>
      <w:r>
        <w:t xml:space="preserve">          $ref: 'TS29122_CommonData.yaml#/components/schemas/Volume'</w:t>
      </w:r>
    </w:p>
    <w:p w14:paraId="4690AC4D" w14:textId="77777777" w:rsidR="00631096" w:rsidRDefault="00631096" w:rsidP="00631096">
      <w:pPr>
        <w:pStyle w:val="PL"/>
      </w:pPr>
      <w:r>
        <w:t xml:space="preserve">        dlVol:</w:t>
      </w:r>
    </w:p>
    <w:p w14:paraId="372EF1CC" w14:textId="77777777" w:rsidR="00631096" w:rsidRDefault="00631096" w:rsidP="00631096">
      <w:pPr>
        <w:pStyle w:val="PL"/>
      </w:pPr>
      <w:r>
        <w:t xml:space="preserve">          $ref: 'TS29122_CommonData.yaml#/components/schemas/Volume'</w:t>
      </w:r>
    </w:p>
    <w:p w14:paraId="1EFEE133" w14:textId="77777777" w:rsidR="00631096" w:rsidRDefault="00631096" w:rsidP="00631096">
      <w:pPr>
        <w:pStyle w:val="PL"/>
      </w:pPr>
      <w:r>
        <w:t xml:space="preserve">        allVol:</w:t>
      </w:r>
    </w:p>
    <w:p w14:paraId="33121CF2" w14:textId="77777777" w:rsidR="00631096" w:rsidRDefault="00631096" w:rsidP="00631096">
      <w:pPr>
        <w:pStyle w:val="PL"/>
      </w:pPr>
      <w:r>
        <w:lastRenderedPageBreak/>
        <w:t xml:space="preserve">          $ref: 'TS29122_CommonData.yaml#/components/schemas/Volume'</w:t>
      </w:r>
    </w:p>
    <w:p w14:paraId="58ED4B53" w14:textId="77777777" w:rsidR="00631096" w:rsidRDefault="00631096" w:rsidP="00631096">
      <w:pPr>
        <w:pStyle w:val="PL"/>
      </w:pPr>
      <w:r>
        <w:t xml:space="preserve">        ulNumOfPkt:</w:t>
      </w:r>
    </w:p>
    <w:p w14:paraId="226FA012" w14:textId="77777777" w:rsidR="00631096" w:rsidRDefault="00631096" w:rsidP="00631096">
      <w:pPr>
        <w:pStyle w:val="PL"/>
      </w:pPr>
      <w:r>
        <w:t xml:space="preserve">            $ref: 'TS29571_CommonData.yaml#/components/schemas/Uinteger'</w:t>
      </w:r>
    </w:p>
    <w:p w14:paraId="2F5CA21D" w14:textId="77777777" w:rsidR="00631096" w:rsidRDefault="00631096" w:rsidP="00631096">
      <w:pPr>
        <w:pStyle w:val="PL"/>
      </w:pPr>
      <w:r>
        <w:t xml:space="preserve">        dlNumOfPkt:</w:t>
      </w:r>
    </w:p>
    <w:p w14:paraId="0FC408A2" w14:textId="77777777" w:rsidR="00631096" w:rsidRDefault="00631096" w:rsidP="00631096">
      <w:pPr>
        <w:pStyle w:val="PL"/>
      </w:pPr>
      <w:r>
        <w:t xml:space="preserve">            $ref: 'TS29571_CommonData.yaml#/components/schemas/Uinteger'</w:t>
      </w:r>
    </w:p>
    <w:p w14:paraId="6E8BD703" w14:textId="77777777" w:rsidR="00631096" w:rsidRDefault="00631096" w:rsidP="00631096">
      <w:pPr>
        <w:pStyle w:val="PL"/>
      </w:pPr>
      <w:r>
        <w:t xml:space="preserve">        allNumOfPkt:</w:t>
      </w:r>
    </w:p>
    <w:p w14:paraId="05C475B8" w14:textId="77777777" w:rsidR="00631096" w:rsidRDefault="00631096" w:rsidP="00631096">
      <w:pPr>
        <w:pStyle w:val="PL"/>
      </w:pPr>
      <w:r>
        <w:t xml:space="preserve">            $ref: 'TS29571_CommonData.yaml#/components/schemas/Uinteger'</w:t>
      </w:r>
    </w:p>
    <w:p w14:paraId="5CE4CF69" w14:textId="77777777" w:rsidR="00631096" w:rsidRDefault="00631096" w:rsidP="00631096">
      <w:pPr>
        <w:pStyle w:val="PL"/>
      </w:pPr>
    </w:p>
    <w:p w14:paraId="50F5D87E" w14:textId="77777777" w:rsidR="00631096" w:rsidRDefault="00631096" w:rsidP="00631096">
      <w:pPr>
        <w:pStyle w:val="PL"/>
      </w:pPr>
      <w:r>
        <w:t xml:space="preserve">    PduSesTrafficReq:</w:t>
      </w:r>
    </w:p>
    <w:p w14:paraId="027F4274" w14:textId="77777777" w:rsidR="00631096" w:rsidRDefault="00631096" w:rsidP="00631096">
      <w:pPr>
        <w:pStyle w:val="PL"/>
      </w:pPr>
      <w:r>
        <w:t xml:space="preserve">      description: Represents the PDU Session traffic analytics requirements.</w:t>
      </w:r>
    </w:p>
    <w:p w14:paraId="67250619" w14:textId="77777777" w:rsidR="00631096" w:rsidRDefault="00631096" w:rsidP="00631096">
      <w:pPr>
        <w:pStyle w:val="PL"/>
      </w:pPr>
      <w:r>
        <w:t xml:space="preserve">      type: object</w:t>
      </w:r>
    </w:p>
    <w:p w14:paraId="1267E280" w14:textId="77777777" w:rsidR="00631096" w:rsidRDefault="00631096" w:rsidP="00631096">
      <w:pPr>
        <w:pStyle w:val="PL"/>
      </w:pPr>
      <w:r>
        <w:t xml:space="preserve">      properties:</w:t>
      </w:r>
    </w:p>
    <w:p w14:paraId="366904D1" w14:textId="77777777" w:rsidR="00631096" w:rsidRDefault="00631096" w:rsidP="00631096">
      <w:pPr>
        <w:pStyle w:val="PL"/>
      </w:pPr>
      <w:r>
        <w:t xml:space="preserve">        flow</w:t>
      </w:r>
      <w:r>
        <w:rPr>
          <w:lang w:eastAsia="zh-CN"/>
        </w:rPr>
        <w:t>Descs</w:t>
      </w:r>
      <w:r>
        <w:t>:</w:t>
      </w:r>
    </w:p>
    <w:p w14:paraId="75EAA83B" w14:textId="77777777" w:rsidR="00631096" w:rsidRDefault="00631096" w:rsidP="00631096">
      <w:pPr>
        <w:pStyle w:val="PL"/>
      </w:pPr>
      <w:r>
        <w:t xml:space="preserve">          type: array</w:t>
      </w:r>
    </w:p>
    <w:p w14:paraId="4644C543" w14:textId="77777777" w:rsidR="00631096" w:rsidRDefault="00631096" w:rsidP="00631096">
      <w:pPr>
        <w:pStyle w:val="PL"/>
      </w:pPr>
      <w:r>
        <w:t xml:space="preserve">          items:</w:t>
      </w:r>
    </w:p>
    <w:p w14:paraId="57506F7C" w14:textId="77777777" w:rsidR="00631096" w:rsidRDefault="00631096" w:rsidP="00631096">
      <w:pPr>
        <w:pStyle w:val="PL"/>
      </w:pPr>
      <w:r>
        <w:t xml:space="preserve">            $ref: 'TS29514_Npcf_PolicyAuthorization.yaml#/components/schemas/FlowDescription'</w:t>
      </w:r>
    </w:p>
    <w:p w14:paraId="43D1C136" w14:textId="77777777" w:rsidR="00631096" w:rsidRDefault="00631096" w:rsidP="00631096">
      <w:pPr>
        <w:pStyle w:val="PL"/>
      </w:pPr>
      <w:r>
        <w:t xml:space="preserve">          minItems: 1</w:t>
      </w:r>
    </w:p>
    <w:p w14:paraId="60EE144D" w14:textId="77777777" w:rsidR="00631096" w:rsidRDefault="00631096" w:rsidP="00631096">
      <w:pPr>
        <w:pStyle w:val="PL"/>
        <w:rPr>
          <w:lang w:eastAsia="zh-CN"/>
        </w:rPr>
      </w:pPr>
      <w:r>
        <w:t xml:space="preserve">          description: </w:t>
      </w:r>
      <w:r>
        <w:rPr>
          <w:lang w:eastAsia="zh-CN"/>
        </w:rPr>
        <w:t>&gt;</w:t>
      </w:r>
    </w:p>
    <w:p w14:paraId="288DA617" w14:textId="77777777" w:rsidR="00631096" w:rsidRDefault="00631096" w:rsidP="00631096">
      <w:pPr>
        <w:pStyle w:val="PL"/>
      </w:pPr>
      <w:r>
        <w:t xml:space="preserve">            Indicates traffic flow filtering description(s) for IP flow(s).</w:t>
      </w:r>
    </w:p>
    <w:p w14:paraId="5D298B35" w14:textId="77777777" w:rsidR="00631096" w:rsidRDefault="00631096" w:rsidP="00631096">
      <w:pPr>
        <w:pStyle w:val="PL"/>
      </w:pPr>
      <w:r>
        <w:t xml:space="preserve">        appId:</w:t>
      </w:r>
    </w:p>
    <w:p w14:paraId="1DCE5BB4" w14:textId="77777777" w:rsidR="00631096" w:rsidRDefault="00631096" w:rsidP="00631096">
      <w:pPr>
        <w:pStyle w:val="PL"/>
      </w:pPr>
      <w:r>
        <w:t xml:space="preserve">          $ref: 'TS29571_CommonData.yaml#/components/schemas/ApplicationId'</w:t>
      </w:r>
    </w:p>
    <w:p w14:paraId="10A0CE01" w14:textId="77777777" w:rsidR="00631096" w:rsidRDefault="00631096" w:rsidP="00631096">
      <w:pPr>
        <w:pStyle w:val="PL"/>
      </w:pPr>
      <w:r>
        <w:t xml:space="preserve">        domainDescs:</w:t>
      </w:r>
    </w:p>
    <w:p w14:paraId="040BA607" w14:textId="77777777" w:rsidR="00631096" w:rsidRDefault="00631096" w:rsidP="00631096">
      <w:pPr>
        <w:pStyle w:val="PL"/>
      </w:pPr>
      <w:r>
        <w:t xml:space="preserve">          type: array</w:t>
      </w:r>
    </w:p>
    <w:p w14:paraId="4DED0DB8" w14:textId="77777777" w:rsidR="00631096" w:rsidRDefault="00631096" w:rsidP="00631096">
      <w:pPr>
        <w:pStyle w:val="PL"/>
      </w:pPr>
      <w:r>
        <w:t xml:space="preserve">          items:</w:t>
      </w:r>
    </w:p>
    <w:p w14:paraId="1A342802" w14:textId="77777777" w:rsidR="00631096" w:rsidRDefault="00631096" w:rsidP="00631096">
      <w:pPr>
        <w:pStyle w:val="PL"/>
      </w:pPr>
      <w:r>
        <w:t xml:space="preserve">            type: string</w:t>
      </w:r>
    </w:p>
    <w:p w14:paraId="5DEF983C" w14:textId="77777777" w:rsidR="00631096" w:rsidRDefault="00631096" w:rsidP="00631096">
      <w:pPr>
        <w:pStyle w:val="PL"/>
      </w:pPr>
      <w:r>
        <w:t xml:space="preserve">          minItems: 1</w:t>
      </w:r>
    </w:p>
    <w:p w14:paraId="4BB028E3" w14:textId="77777777" w:rsidR="00631096" w:rsidRDefault="00631096" w:rsidP="00631096">
      <w:pPr>
        <w:pStyle w:val="PL"/>
        <w:rPr>
          <w:lang w:eastAsia="zh-CN"/>
        </w:rPr>
      </w:pPr>
      <w:r>
        <w:t xml:space="preserve">          description: </w:t>
      </w:r>
      <w:r>
        <w:rPr>
          <w:lang w:eastAsia="zh-CN"/>
        </w:rPr>
        <w:t>&gt;</w:t>
      </w:r>
    </w:p>
    <w:p w14:paraId="401D664E" w14:textId="77777777" w:rsidR="00631096" w:rsidRDefault="00631096" w:rsidP="00631096">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42EA9002" w14:textId="77777777" w:rsidR="00631096" w:rsidRDefault="00631096" w:rsidP="00631096">
      <w:pPr>
        <w:pStyle w:val="PL"/>
      </w:pPr>
      <w:r>
        <w:t xml:space="preserve">      oneOf:</w:t>
      </w:r>
    </w:p>
    <w:p w14:paraId="3BA3761E" w14:textId="77777777" w:rsidR="00631096" w:rsidRDefault="00631096" w:rsidP="00631096">
      <w:pPr>
        <w:pStyle w:val="PL"/>
      </w:pPr>
      <w:r>
        <w:t xml:space="preserve">        - required: [flow</w:t>
      </w:r>
      <w:r>
        <w:rPr>
          <w:lang w:eastAsia="zh-CN"/>
        </w:rPr>
        <w:t>Descs</w:t>
      </w:r>
      <w:r>
        <w:t>]</w:t>
      </w:r>
    </w:p>
    <w:p w14:paraId="08F72B21" w14:textId="77777777" w:rsidR="00631096" w:rsidRDefault="00631096" w:rsidP="00631096">
      <w:pPr>
        <w:pStyle w:val="PL"/>
        <w:rPr>
          <w:rFonts w:cs="Courier New"/>
          <w:szCs w:val="16"/>
        </w:rPr>
      </w:pPr>
      <w:r>
        <w:t xml:space="preserve">        - required: [appId]</w:t>
      </w:r>
    </w:p>
    <w:p w14:paraId="0D3E3662" w14:textId="77777777" w:rsidR="00631096" w:rsidRDefault="00631096" w:rsidP="00631096">
      <w:pPr>
        <w:pStyle w:val="PL"/>
        <w:rPr>
          <w:rFonts w:cs="Courier New"/>
          <w:szCs w:val="16"/>
        </w:rPr>
      </w:pPr>
      <w:r>
        <w:t xml:space="preserve">        - required: [domainDescs]</w:t>
      </w:r>
    </w:p>
    <w:p w14:paraId="26B8F338" w14:textId="77777777" w:rsidR="00631096" w:rsidRDefault="00631096" w:rsidP="00631096">
      <w:pPr>
        <w:pStyle w:val="PL"/>
        <w:rPr>
          <w:lang w:eastAsia="zh-CN"/>
        </w:rPr>
      </w:pPr>
    </w:p>
    <w:p w14:paraId="205765DD" w14:textId="77777777" w:rsidR="00631096" w:rsidRDefault="00631096" w:rsidP="00631096">
      <w:pPr>
        <w:pStyle w:val="PL"/>
      </w:pPr>
      <w:r>
        <w:t xml:space="preserve">    </w:t>
      </w:r>
      <w:r>
        <w:rPr>
          <w:lang w:eastAsia="zh-CN"/>
        </w:rPr>
        <w:t>ResourceUsageRequirement</w:t>
      </w:r>
      <w:r>
        <w:t>:</w:t>
      </w:r>
    </w:p>
    <w:p w14:paraId="53EBA3CE" w14:textId="77777777" w:rsidR="00631096" w:rsidRDefault="00631096" w:rsidP="00631096">
      <w:pPr>
        <w:pStyle w:val="PL"/>
      </w:pPr>
      <w:r>
        <w:t xml:space="preserve">      description: </w:t>
      </w:r>
      <w:r>
        <w:rPr>
          <w:lang w:eastAsia="zh-CN"/>
        </w:rPr>
        <w:t xml:space="preserve">resource usage </w:t>
      </w:r>
      <w:r>
        <w:rPr>
          <w:lang w:eastAsia="ko-KR"/>
        </w:rPr>
        <w:t>requirement.</w:t>
      </w:r>
    </w:p>
    <w:p w14:paraId="11F7EB7B" w14:textId="77777777" w:rsidR="00631096" w:rsidRDefault="00631096" w:rsidP="00631096">
      <w:pPr>
        <w:pStyle w:val="PL"/>
      </w:pPr>
      <w:r>
        <w:t xml:space="preserve">      type: object</w:t>
      </w:r>
    </w:p>
    <w:p w14:paraId="6F1198C2" w14:textId="77777777" w:rsidR="00631096" w:rsidRDefault="00631096" w:rsidP="00631096">
      <w:pPr>
        <w:pStyle w:val="PL"/>
      </w:pPr>
      <w:r>
        <w:t xml:space="preserve">      properties:</w:t>
      </w:r>
    </w:p>
    <w:p w14:paraId="111E4AD5" w14:textId="77777777" w:rsidR="00631096" w:rsidRDefault="00631096" w:rsidP="00631096">
      <w:pPr>
        <w:pStyle w:val="PL"/>
      </w:pPr>
      <w:r>
        <w:t xml:space="preserve">        </w:t>
      </w:r>
      <w:r>
        <w:rPr>
          <w:lang w:eastAsia="zh-CN"/>
        </w:rPr>
        <w:t>tfcDirc</w:t>
      </w:r>
      <w:r>
        <w:t>:</w:t>
      </w:r>
    </w:p>
    <w:p w14:paraId="522986B3" w14:textId="77777777" w:rsidR="00631096" w:rsidRDefault="00631096" w:rsidP="00631096">
      <w:pPr>
        <w:pStyle w:val="PL"/>
      </w:pPr>
      <w:r>
        <w:t xml:space="preserve">          $ref: '#/components/schemas/TrafficDirection'</w:t>
      </w:r>
    </w:p>
    <w:p w14:paraId="1E215925" w14:textId="77777777" w:rsidR="00631096" w:rsidRDefault="00631096" w:rsidP="00631096">
      <w:pPr>
        <w:pStyle w:val="PL"/>
      </w:pPr>
      <w:r>
        <w:t xml:space="preserve">        </w:t>
      </w:r>
      <w:r>
        <w:rPr>
          <w:rFonts w:hint="eastAsia"/>
          <w:lang w:eastAsia="zh-CN"/>
        </w:rPr>
        <w:t>v</w:t>
      </w:r>
      <w:r>
        <w:rPr>
          <w:lang w:eastAsia="zh-CN"/>
        </w:rPr>
        <w:t>alExp</w:t>
      </w:r>
      <w:r>
        <w:t>:</w:t>
      </w:r>
    </w:p>
    <w:p w14:paraId="0065AB4D" w14:textId="77777777" w:rsidR="00631096" w:rsidRDefault="00631096" w:rsidP="00631096">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576947B1" w14:textId="77777777" w:rsidR="00631096" w:rsidRDefault="00631096" w:rsidP="00631096">
      <w:pPr>
        <w:pStyle w:val="PL"/>
      </w:pPr>
    </w:p>
    <w:p w14:paraId="7CF03D45" w14:textId="77777777" w:rsidR="00631096" w:rsidRDefault="00631096" w:rsidP="00631096">
      <w:pPr>
        <w:pStyle w:val="PL"/>
      </w:pPr>
      <w:r>
        <w:t xml:space="preserve">    </w:t>
      </w:r>
      <w:r>
        <w:rPr>
          <w:lang w:eastAsia="zh-CN"/>
        </w:rPr>
        <w:t>E2eDataVolTransTimeReq</w:t>
      </w:r>
      <w:r>
        <w:t>:</w:t>
      </w:r>
    </w:p>
    <w:p w14:paraId="276B84D7" w14:textId="77777777" w:rsidR="00631096" w:rsidRDefault="00631096" w:rsidP="00631096">
      <w:pPr>
        <w:pStyle w:val="PL"/>
      </w:pPr>
      <w:r>
        <w:t xml:space="preserve">      description: Represents other E2E data volume transfer time analytics requirements.</w:t>
      </w:r>
    </w:p>
    <w:p w14:paraId="62D400D9" w14:textId="77777777" w:rsidR="00631096" w:rsidRDefault="00631096" w:rsidP="00631096">
      <w:pPr>
        <w:pStyle w:val="PL"/>
      </w:pPr>
      <w:r>
        <w:t xml:space="preserve">      type: object</w:t>
      </w:r>
    </w:p>
    <w:p w14:paraId="7A316F60" w14:textId="77777777" w:rsidR="00631096" w:rsidRDefault="00631096" w:rsidP="00631096">
      <w:pPr>
        <w:pStyle w:val="PL"/>
      </w:pPr>
      <w:r>
        <w:t xml:space="preserve">      properties:</w:t>
      </w:r>
    </w:p>
    <w:p w14:paraId="558AC151" w14:textId="77777777" w:rsidR="00631096" w:rsidRDefault="00631096" w:rsidP="00631096">
      <w:pPr>
        <w:pStyle w:val="PL"/>
      </w:pPr>
      <w:r>
        <w:t xml:space="preserve">        </w:t>
      </w:r>
      <w:r>
        <w:rPr>
          <w:lang w:eastAsia="zh-CN"/>
        </w:rPr>
        <w:t>criterion</w:t>
      </w:r>
      <w:r>
        <w:t>:</w:t>
      </w:r>
    </w:p>
    <w:p w14:paraId="47271B9D" w14:textId="77777777" w:rsidR="00631096" w:rsidRDefault="00631096" w:rsidP="00631096">
      <w:pPr>
        <w:pStyle w:val="PL"/>
      </w:pPr>
      <w:r>
        <w:t xml:space="preserve">          $ref: '#/components/schemas/</w:t>
      </w:r>
      <w:r>
        <w:rPr>
          <w:lang w:eastAsia="zh-CN"/>
        </w:rPr>
        <w:t>E2eDataVolTransTimeCriterion</w:t>
      </w:r>
      <w:r>
        <w:t>'</w:t>
      </w:r>
    </w:p>
    <w:p w14:paraId="425B320C" w14:textId="77777777" w:rsidR="00631096" w:rsidRDefault="00631096" w:rsidP="00631096">
      <w:pPr>
        <w:pStyle w:val="PL"/>
      </w:pPr>
      <w:r>
        <w:t xml:space="preserve">        order:</w:t>
      </w:r>
    </w:p>
    <w:p w14:paraId="3F9BD24C" w14:textId="77777777" w:rsidR="00631096" w:rsidRDefault="00631096" w:rsidP="00631096">
      <w:pPr>
        <w:pStyle w:val="PL"/>
      </w:pPr>
      <w:r>
        <w:t xml:space="preserve">          $ref: '#/components/schemas/MatchingDirection'</w:t>
      </w:r>
    </w:p>
    <w:p w14:paraId="57DF8294" w14:textId="77777777" w:rsidR="00631096" w:rsidRDefault="00631096" w:rsidP="00631096">
      <w:pPr>
        <w:pStyle w:val="PL"/>
      </w:pPr>
      <w:r>
        <w:t xml:space="preserve">        </w:t>
      </w:r>
      <w:r>
        <w:rPr>
          <w:lang w:eastAsia="zh-CN"/>
        </w:rPr>
        <w:t>highTransTmThr</w:t>
      </w:r>
      <w:r>
        <w:t>:</w:t>
      </w:r>
    </w:p>
    <w:p w14:paraId="34A140DB" w14:textId="77777777" w:rsidR="00631096" w:rsidRDefault="00631096" w:rsidP="00631096">
      <w:pPr>
        <w:pStyle w:val="PL"/>
      </w:pPr>
      <w:r>
        <w:t xml:space="preserve">          $ref: 'TS29571_CommonData.yaml#/components/schemas/Uinteger'</w:t>
      </w:r>
    </w:p>
    <w:p w14:paraId="2941EA47" w14:textId="77777777" w:rsidR="00631096" w:rsidRDefault="00631096" w:rsidP="00631096">
      <w:pPr>
        <w:pStyle w:val="PL"/>
      </w:pPr>
      <w:r>
        <w:t xml:space="preserve">        lowTransTmThr:</w:t>
      </w:r>
    </w:p>
    <w:p w14:paraId="60C55BAA" w14:textId="77777777" w:rsidR="00631096" w:rsidRDefault="00631096" w:rsidP="00631096">
      <w:pPr>
        <w:pStyle w:val="PL"/>
      </w:pPr>
      <w:r>
        <w:t xml:space="preserve">          $ref: 'TS29571_CommonData.yaml#/components/schemas/Uinteger'</w:t>
      </w:r>
    </w:p>
    <w:p w14:paraId="0E5A799A" w14:textId="77777777" w:rsidR="00631096" w:rsidRDefault="00631096" w:rsidP="00631096">
      <w:pPr>
        <w:pStyle w:val="PL"/>
      </w:pPr>
      <w:r>
        <w:t xml:space="preserve">        </w:t>
      </w:r>
      <w:r>
        <w:rPr>
          <w:lang w:eastAsia="zh-CN"/>
        </w:rPr>
        <w:t>repeatDataTrans</w:t>
      </w:r>
      <w:r>
        <w:t>:</w:t>
      </w:r>
    </w:p>
    <w:p w14:paraId="3FF7D18D" w14:textId="77777777" w:rsidR="00631096" w:rsidRDefault="00631096" w:rsidP="00631096">
      <w:pPr>
        <w:pStyle w:val="PL"/>
      </w:pPr>
      <w:r>
        <w:t xml:space="preserve">          $ref: 'TS29571_CommonData.yaml#/components/schemas/Uinteger'</w:t>
      </w:r>
    </w:p>
    <w:p w14:paraId="212EE870" w14:textId="77777777" w:rsidR="00631096" w:rsidRDefault="00631096" w:rsidP="00631096">
      <w:pPr>
        <w:pStyle w:val="PL"/>
      </w:pPr>
      <w:r>
        <w:t xml:space="preserve">        </w:t>
      </w:r>
      <w:r>
        <w:rPr>
          <w:lang w:eastAsia="zh-CN"/>
        </w:rPr>
        <w:t>tsIntervalDataTrans</w:t>
      </w:r>
      <w:r>
        <w:t>:</w:t>
      </w:r>
    </w:p>
    <w:p w14:paraId="1F97DED7" w14:textId="77777777" w:rsidR="00631096" w:rsidRDefault="00631096" w:rsidP="00631096">
      <w:pPr>
        <w:pStyle w:val="PL"/>
      </w:pPr>
      <w:r>
        <w:t xml:space="preserve">          $ref: 'TS29571_CommonData.yaml#/components/schemas/</w:t>
      </w:r>
      <w:r w:rsidRPr="00FA7BBE">
        <w:t>DurationSec</w:t>
      </w:r>
      <w:r>
        <w:t>'</w:t>
      </w:r>
    </w:p>
    <w:p w14:paraId="204CA2E4" w14:textId="77777777" w:rsidR="00631096" w:rsidRDefault="00631096" w:rsidP="00631096">
      <w:pPr>
        <w:pStyle w:val="PL"/>
      </w:pPr>
      <w:r>
        <w:t xml:space="preserve">        </w:t>
      </w:r>
      <w:r>
        <w:rPr>
          <w:lang w:eastAsia="zh-CN"/>
        </w:rPr>
        <w:t>dataVolume</w:t>
      </w:r>
      <w:r>
        <w:t>:</w:t>
      </w:r>
    </w:p>
    <w:p w14:paraId="3711D4ED" w14:textId="77777777" w:rsidR="00631096" w:rsidRDefault="00631096" w:rsidP="00631096">
      <w:pPr>
        <w:pStyle w:val="PL"/>
      </w:pPr>
      <w:r>
        <w:t xml:space="preserve">          $ref: '#/components/schemas/DataVolume'</w:t>
      </w:r>
    </w:p>
    <w:p w14:paraId="4222689B" w14:textId="77777777" w:rsidR="00631096" w:rsidRDefault="00631096" w:rsidP="00631096">
      <w:pPr>
        <w:pStyle w:val="PL"/>
      </w:pPr>
      <w:r>
        <w:t xml:space="preserve">        </w:t>
      </w:r>
      <w:r>
        <w:rPr>
          <w:lang w:eastAsia="zh-CN"/>
        </w:rPr>
        <w:t>maxNumberUes</w:t>
      </w:r>
      <w:r>
        <w:t>:</w:t>
      </w:r>
    </w:p>
    <w:p w14:paraId="3D13DA5A" w14:textId="77777777" w:rsidR="00631096" w:rsidRDefault="00631096" w:rsidP="00631096">
      <w:pPr>
        <w:pStyle w:val="PL"/>
      </w:pPr>
      <w:r>
        <w:t xml:space="preserve">          $ref: 'TS29571_CommonData.yaml#/components/schemas/Uinteger'</w:t>
      </w:r>
    </w:p>
    <w:p w14:paraId="3DAC7295" w14:textId="77777777" w:rsidR="00631096" w:rsidRDefault="00631096" w:rsidP="00631096">
      <w:pPr>
        <w:pStyle w:val="PL"/>
      </w:pPr>
      <w:r>
        <w:t xml:space="preserve">      oneOf:</w:t>
      </w:r>
    </w:p>
    <w:p w14:paraId="1BB48756" w14:textId="77777777" w:rsidR="00631096" w:rsidRDefault="00631096" w:rsidP="00631096">
      <w:pPr>
        <w:pStyle w:val="PL"/>
      </w:pPr>
      <w:r>
        <w:t xml:space="preserve">        - required: [</w:t>
      </w:r>
      <w:r>
        <w:rPr>
          <w:lang w:eastAsia="zh-CN"/>
        </w:rPr>
        <w:t>repeatDataTrans</w:t>
      </w:r>
      <w:r>
        <w:t>]</w:t>
      </w:r>
    </w:p>
    <w:p w14:paraId="77B8B379" w14:textId="77777777" w:rsidR="00631096" w:rsidRDefault="00631096" w:rsidP="00631096">
      <w:pPr>
        <w:pStyle w:val="PL"/>
      </w:pPr>
      <w:r>
        <w:t xml:space="preserve">        - required: [</w:t>
      </w:r>
      <w:r>
        <w:rPr>
          <w:lang w:eastAsia="zh-CN"/>
        </w:rPr>
        <w:t>tsIntervalDataTrans</w:t>
      </w:r>
      <w:r>
        <w:t>]</w:t>
      </w:r>
    </w:p>
    <w:p w14:paraId="03CA22DF" w14:textId="77777777" w:rsidR="00631096" w:rsidRDefault="00631096" w:rsidP="00631096">
      <w:pPr>
        <w:pStyle w:val="PL"/>
      </w:pPr>
    </w:p>
    <w:p w14:paraId="7CA86680" w14:textId="77777777" w:rsidR="00631096" w:rsidRDefault="00631096" w:rsidP="00631096">
      <w:pPr>
        <w:pStyle w:val="PL"/>
      </w:pPr>
      <w:r>
        <w:t xml:space="preserve">    DataVolume:</w:t>
      </w:r>
    </w:p>
    <w:p w14:paraId="6371441E" w14:textId="77777777" w:rsidR="00631096" w:rsidRDefault="00631096" w:rsidP="00631096">
      <w:pPr>
        <w:pStyle w:val="PL"/>
      </w:pPr>
      <w:r>
        <w:t xml:space="preserve">      description: Data Volume including UL/DL.</w:t>
      </w:r>
    </w:p>
    <w:p w14:paraId="0B4F2A6A" w14:textId="77777777" w:rsidR="00631096" w:rsidRDefault="00631096" w:rsidP="00631096">
      <w:pPr>
        <w:pStyle w:val="PL"/>
      </w:pPr>
      <w:r>
        <w:t xml:space="preserve">      type: object</w:t>
      </w:r>
    </w:p>
    <w:p w14:paraId="771ACD1E" w14:textId="77777777" w:rsidR="00631096" w:rsidRDefault="00631096" w:rsidP="00631096">
      <w:pPr>
        <w:pStyle w:val="PL"/>
      </w:pPr>
      <w:r>
        <w:t xml:space="preserve">      properties:</w:t>
      </w:r>
    </w:p>
    <w:p w14:paraId="5A3BE2F8" w14:textId="77777777" w:rsidR="00631096" w:rsidRDefault="00631096" w:rsidP="00631096">
      <w:pPr>
        <w:pStyle w:val="PL"/>
      </w:pPr>
      <w:r>
        <w:t xml:space="preserve">        uplinkVolume:</w:t>
      </w:r>
    </w:p>
    <w:p w14:paraId="467F33A9" w14:textId="77777777" w:rsidR="00631096" w:rsidRDefault="00631096" w:rsidP="00631096">
      <w:pPr>
        <w:pStyle w:val="PL"/>
      </w:pPr>
      <w:r>
        <w:t xml:space="preserve">          $ref: 'TS29122_CommonData.yaml#/components/schemas/Volume'</w:t>
      </w:r>
    </w:p>
    <w:p w14:paraId="18EDC5FF" w14:textId="77777777" w:rsidR="00631096" w:rsidRDefault="00631096" w:rsidP="00631096">
      <w:pPr>
        <w:pStyle w:val="PL"/>
      </w:pPr>
      <w:r>
        <w:t xml:space="preserve">        downlinkVolume:</w:t>
      </w:r>
    </w:p>
    <w:p w14:paraId="74D174D1" w14:textId="77777777" w:rsidR="00631096" w:rsidRDefault="00631096" w:rsidP="00631096">
      <w:pPr>
        <w:pStyle w:val="PL"/>
      </w:pPr>
      <w:r>
        <w:t xml:space="preserve">          $ref: 'TS29122_CommonData.yaml#/components/schemas/Volume'</w:t>
      </w:r>
    </w:p>
    <w:p w14:paraId="227B6413" w14:textId="77777777" w:rsidR="00631096" w:rsidRDefault="00631096" w:rsidP="00631096">
      <w:pPr>
        <w:pStyle w:val="PL"/>
      </w:pPr>
      <w:r>
        <w:t xml:space="preserve">      anyOf:</w:t>
      </w:r>
    </w:p>
    <w:p w14:paraId="72BAE0FA" w14:textId="77777777" w:rsidR="00631096" w:rsidRDefault="00631096" w:rsidP="00631096">
      <w:pPr>
        <w:pStyle w:val="PL"/>
      </w:pPr>
      <w:r>
        <w:t xml:space="preserve">        - required: [uplinkVolume]</w:t>
      </w:r>
    </w:p>
    <w:p w14:paraId="0655B9E1" w14:textId="77777777" w:rsidR="00631096" w:rsidRDefault="00631096" w:rsidP="00631096">
      <w:pPr>
        <w:pStyle w:val="PL"/>
      </w:pPr>
      <w:r>
        <w:t xml:space="preserve">        - required: [downlinkVolume]</w:t>
      </w:r>
    </w:p>
    <w:p w14:paraId="21C8A550" w14:textId="77777777" w:rsidR="00631096" w:rsidRDefault="00631096" w:rsidP="00631096">
      <w:pPr>
        <w:pStyle w:val="PL"/>
      </w:pPr>
    </w:p>
    <w:p w14:paraId="297AA6DC" w14:textId="77777777" w:rsidR="00631096" w:rsidRDefault="00631096" w:rsidP="00631096">
      <w:pPr>
        <w:pStyle w:val="PL"/>
      </w:pPr>
      <w:r>
        <w:lastRenderedPageBreak/>
        <w:t xml:space="preserve">    </w:t>
      </w:r>
      <w:r>
        <w:rPr>
          <w:lang w:eastAsia="zh-CN"/>
        </w:rPr>
        <w:t>E2eDataVolTransTimeInfo</w:t>
      </w:r>
      <w:r>
        <w:t>:</w:t>
      </w:r>
    </w:p>
    <w:p w14:paraId="6160139F" w14:textId="77777777" w:rsidR="00631096" w:rsidRDefault="00631096" w:rsidP="00631096">
      <w:pPr>
        <w:pStyle w:val="PL"/>
      </w:pPr>
      <w:r>
        <w:t xml:space="preserve">      description: &gt;</w:t>
      </w:r>
    </w:p>
    <w:p w14:paraId="3DDDA277" w14:textId="77777777" w:rsidR="00631096" w:rsidRDefault="00631096" w:rsidP="00631096">
      <w:pPr>
        <w:pStyle w:val="PL"/>
      </w:pPr>
      <w:r>
        <w:t xml:space="preserve">        Represents the E2E data volume transfer time analytics information when subscribed event is</w:t>
      </w:r>
    </w:p>
    <w:p w14:paraId="7AAE71B0" w14:textId="77777777" w:rsidR="00631096" w:rsidRDefault="00631096" w:rsidP="00631096">
      <w:pPr>
        <w:pStyle w:val="PL"/>
      </w:pPr>
      <w:r>
        <w:t xml:space="preserve">        "</w:t>
      </w:r>
      <w:r>
        <w:rPr>
          <w:lang w:eastAsia="zh-CN"/>
        </w:rPr>
        <w:t>E2E_DATA_VOL_TRANS_TIME</w:t>
      </w:r>
      <w:r>
        <w:t>", the "dataVlTrnsTmInfos" attribute shall be included.</w:t>
      </w:r>
    </w:p>
    <w:p w14:paraId="114C7190" w14:textId="77777777" w:rsidR="00631096" w:rsidRDefault="00631096" w:rsidP="00631096">
      <w:pPr>
        <w:pStyle w:val="PL"/>
      </w:pPr>
      <w:r>
        <w:t xml:space="preserve">      type: object</w:t>
      </w:r>
    </w:p>
    <w:p w14:paraId="3CAD6845" w14:textId="77777777" w:rsidR="00631096" w:rsidRDefault="00631096" w:rsidP="00631096">
      <w:pPr>
        <w:pStyle w:val="PL"/>
      </w:pPr>
      <w:r>
        <w:t xml:space="preserve">      properties:</w:t>
      </w:r>
    </w:p>
    <w:p w14:paraId="6385F96E" w14:textId="77777777" w:rsidR="00631096" w:rsidRDefault="00631096" w:rsidP="00631096">
      <w:pPr>
        <w:pStyle w:val="PL"/>
      </w:pPr>
      <w:r>
        <w:t xml:space="preserve">        </w:t>
      </w:r>
      <w:r>
        <w:rPr>
          <w:lang w:eastAsia="zh-CN"/>
        </w:rPr>
        <w:t>e2eDataVolTransTimes</w:t>
      </w:r>
      <w:r>
        <w:t>:</w:t>
      </w:r>
    </w:p>
    <w:p w14:paraId="25BECD0D" w14:textId="77777777" w:rsidR="00631096" w:rsidRDefault="00631096" w:rsidP="00631096">
      <w:pPr>
        <w:pStyle w:val="PL"/>
      </w:pPr>
      <w:r>
        <w:t xml:space="preserve">          type: array</w:t>
      </w:r>
    </w:p>
    <w:p w14:paraId="23CD2844" w14:textId="77777777" w:rsidR="00631096" w:rsidRDefault="00631096" w:rsidP="00631096">
      <w:pPr>
        <w:pStyle w:val="PL"/>
      </w:pPr>
      <w:r>
        <w:t xml:space="preserve">          items:</w:t>
      </w:r>
    </w:p>
    <w:p w14:paraId="108E898E" w14:textId="77777777" w:rsidR="00631096" w:rsidRDefault="00631096" w:rsidP="00631096">
      <w:pPr>
        <w:pStyle w:val="PL"/>
      </w:pPr>
      <w:r>
        <w:t xml:space="preserve">            $ref: '#/components/schemas/</w:t>
      </w:r>
      <w:r>
        <w:rPr>
          <w:lang w:eastAsia="zh-CN"/>
        </w:rPr>
        <w:t>E2eDataVolTransTimePerTS</w:t>
      </w:r>
      <w:r>
        <w:t>'</w:t>
      </w:r>
    </w:p>
    <w:p w14:paraId="473FBFB0" w14:textId="77777777" w:rsidR="00631096" w:rsidRDefault="00631096" w:rsidP="00631096">
      <w:pPr>
        <w:pStyle w:val="PL"/>
      </w:pPr>
      <w:r>
        <w:t xml:space="preserve">          minItems: 1</w:t>
      </w:r>
    </w:p>
    <w:p w14:paraId="73A99821" w14:textId="77777777" w:rsidR="00631096" w:rsidRDefault="00631096" w:rsidP="00631096">
      <w:pPr>
        <w:pStyle w:val="PL"/>
      </w:pPr>
      <w:r>
        <w:t xml:space="preserve">        </w:t>
      </w:r>
      <w:r>
        <w:rPr>
          <w:lang w:eastAsia="zh-CN"/>
        </w:rPr>
        <w:t>e2eDataVolTransTime</w:t>
      </w:r>
      <w:r>
        <w:t>UeLists:</w:t>
      </w:r>
    </w:p>
    <w:p w14:paraId="4C3E17FC" w14:textId="77777777" w:rsidR="00631096" w:rsidRDefault="00631096" w:rsidP="00631096">
      <w:pPr>
        <w:pStyle w:val="PL"/>
      </w:pPr>
      <w:r>
        <w:t xml:space="preserve">          type: array</w:t>
      </w:r>
    </w:p>
    <w:p w14:paraId="052AEAE7" w14:textId="77777777" w:rsidR="00631096" w:rsidRDefault="00631096" w:rsidP="00631096">
      <w:pPr>
        <w:pStyle w:val="PL"/>
      </w:pPr>
      <w:r>
        <w:t xml:space="preserve">          items:</w:t>
      </w:r>
    </w:p>
    <w:p w14:paraId="5A8256EA" w14:textId="77777777" w:rsidR="00631096" w:rsidRDefault="00631096" w:rsidP="00631096">
      <w:pPr>
        <w:pStyle w:val="PL"/>
      </w:pPr>
      <w:r>
        <w:t xml:space="preserve">            $ref: '#/components/schemas/</w:t>
      </w:r>
      <w:r>
        <w:rPr>
          <w:lang w:eastAsia="zh-CN"/>
        </w:rPr>
        <w:t>E2eDataVolTransTime</w:t>
      </w:r>
      <w:r>
        <w:t>UeList'</w:t>
      </w:r>
    </w:p>
    <w:p w14:paraId="554D3549" w14:textId="77777777" w:rsidR="00631096" w:rsidRDefault="00631096" w:rsidP="00631096">
      <w:pPr>
        <w:pStyle w:val="PL"/>
      </w:pPr>
      <w:r>
        <w:t xml:space="preserve">          minItems: 1</w:t>
      </w:r>
    </w:p>
    <w:p w14:paraId="0E02090A" w14:textId="77777777" w:rsidR="00631096" w:rsidRDefault="00631096" w:rsidP="00631096">
      <w:pPr>
        <w:pStyle w:val="PL"/>
      </w:pPr>
      <w:r>
        <w:t xml:space="preserve">        geoDistrInfos:</w:t>
      </w:r>
    </w:p>
    <w:p w14:paraId="7F217E19" w14:textId="77777777" w:rsidR="00631096" w:rsidRDefault="00631096" w:rsidP="00631096">
      <w:pPr>
        <w:pStyle w:val="PL"/>
      </w:pPr>
      <w:r>
        <w:t xml:space="preserve">          type: array</w:t>
      </w:r>
    </w:p>
    <w:p w14:paraId="42EF917F" w14:textId="77777777" w:rsidR="00631096" w:rsidRDefault="00631096" w:rsidP="00631096">
      <w:pPr>
        <w:pStyle w:val="PL"/>
      </w:pPr>
      <w:r>
        <w:t xml:space="preserve">          items:</w:t>
      </w:r>
    </w:p>
    <w:p w14:paraId="7BAD9E42" w14:textId="77777777" w:rsidR="00631096" w:rsidRDefault="00631096" w:rsidP="00631096">
      <w:pPr>
        <w:pStyle w:val="PL"/>
      </w:pPr>
      <w:r>
        <w:t xml:space="preserve">            $ref: '#/components/schemas/</w:t>
      </w:r>
      <w:r>
        <w:rPr>
          <w:lang w:eastAsia="zh-CN"/>
        </w:rPr>
        <w:t>GeoDistributionInfo</w:t>
      </w:r>
      <w:r>
        <w:t>'</w:t>
      </w:r>
    </w:p>
    <w:p w14:paraId="4E9D441C" w14:textId="77777777" w:rsidR="00631096" w:rsidRDefault="00631096" w:rsidP="00631096">
      <w:pPr>
        <w:pStyle w:val="PL"/>
      </w:pPr>
      <w:r>
        <w:t xml:space="preserve">          minItems: 1</w:t>
      </w:r>
    </w:p>
    <w:p w14:paraId="024AC303" w14:textId="77777777" w:rsidR="00631096" w:rsidRDefault="00631096" w:rsidP="00631096">
      <w:pPr>
        <w:pStyle w:val="PL"/>
      </w:pPr>
      <w:r>
        <w:t xml:space="preserve">        confidence:</w:t>
      </w:r>
    </w:p>
    <w:p w14:paraId="0927FF98" w14:textId="77777777" w:rsidR="00631096" w:rsidRDefault="00631096" w:rsidP="00631096">
      <w:pPr>
        <w:pStyle w:val="PL"/>
      </w:pPr>
      <w:r>
        <w:t xml:space="preserve">          $ref: 'TS29571_CommonData.yaml#/components/schemas/Uinteger'</w:t>
      </w:r>
    </w:p>
    <w:p w14:paraId="5E8511DB" w14:textId="77777777" w:rsidR="00631096" w:rsidRDefault="00631096" w:rsidP="00631096">
      <w:pPr>
        <w:pStyle w:val="PL"/>
      </w:pPr>
      <w:r>
        <w:t xml:space="preserve">      required:</w:t>
      </w:r>
    </w:p>
    <w:p w14:paraId="320AF2C4" w14:textId="77777777" w:rsidR="00631096" w:rsidRDefault="00631096" w:rsidP="00631096">
      <w:pPr>
        <w:pStyle w:val="PL"/>
      </w:pPr>
      <w:r>
        <w:t xml:space="preserve">        - </w:t>
      </w:r>
      <w:r>
        <w:rPr>
          <w:lang w:eastAsia="zh-CN"/>
        </w:rPr>
        <w:t>e2eDataVolTransTimes</w:t>
      </w:r>
    </w:p>
    <w:p w14:paraId="69100931" w14:textId="77777777" w:rsidR="00631096" w:rsidRDefault="00631096" w:rsidP="00631096">
      <w:pPr>
        <w:pStyle w:val="PL"/>
      </w:pPr>
    </w:p>
    <w:p w14:paraId="273D7B4A" w14:textId="77777777" w:rsidR="00631096" w:rsidRDefault="00631096" w:rsidP="00631096">
      <w:pPr>
        <w:pStyle w:val="PL"/>
      </w:pPr>
      <w:r>
        <w:t xml:space="preserve">    </w:t>
      </w:r>
      <w:r>
        <w:rPr>
          <w:bCs/>
          <w:lang w:eastAsia="zh-CN"/>
        </w:rPr>
        <w:t>E2eDataVolTransTimePerTS</w:t>
      </w:r>
      <w:r>
        <w:t>:</w:t>
      </w:r>
    </w:p>
    <w:p w14:paraId="7CAF7B3A" w14:textId="77777777" w:rsidR="00631096" w:rsidRDefault="00631096" w:rsidP="00631096">
      <w:pPr>
        <w:pStyle w:val="PL"/>
      </w:pPr>
      <w:r>
        <w:t xml:space="preserve">      description: Represents the E2E data volume transfer time analytics per Time Slot.</w:t>
      </w:r>
    </w:p>
    <w:p w14:paraId="73176CDC" w14:textId="77777777" w:rsidR="00631096" w:rsidRDefault="00631096" w:rsidP="00631096">
      <w:pPr>
        <w:pStyle w:val="PL"/>
      </w:pPr>
      <w:r>
        <w:t xml:space="preserve">      type: object</w:t>
      </w:r>
    </w:p>
    <w:p w14:paraId="64B81973" w14:textId="77777777" w:rsidR="00631096" w:rsidRDefault="00631096" w:rsidP="00631096">
      <w:pPr>
        <w:pStyle w:val="PL"/>
      </w:pPr>
      <w:r>
        <w:t xml:space="preserve">      properties:</w:t>
      </w:r>
    </w:p>
    <w:p w14:paraId="05B52F6A" w14:textId="77777777" w:rsidR="00631096" w:rsidRDefault="00631096" w:rsidP="00631096">
      <w:pPr>
        <w:pStyle w:val="PL"/>
      </w:pPr>
      <w:r>
        <w:t xml:space="preserve">        tsStart:</w:t>
      </w:r>
    </w:p>
    <w:p w14:paraId="12E8B8CC" w14:textId="77777777" w:rsidR="00631096" w:rsidRDefault="00631096" w:rsidP="00631096">
      <w:pPr>
        <w:pStyle w:val="PL"/>
      </w:pPr>
      <w:r>
        <w:t xml:space="preserve">          $ref: 'TS29571_CommonData.yaml#/components/schemas/DateTime'</w:t>
      </w:r>
    </w:p>
    <w:p w14:paraId="050621EF" w14:textId="77777777" w:rsidR="00631096" w:rsidRDefault="00631096" w:rsidP="00631096">
      <w:pPr>
        <w:pStyle w:val="PL"/>
      </w:pPr>
      <w:r>
        <w:t xml:space="preserve">        tsDuration:</w:t>
      </w:r>
    </w:p>
    <w:p w14:paraId="57508DA9" w14:textId="77777777" w:rsidR="00631096" w:rsidRDefault="00631096" w:rsidP="00631096">
      <w:pPr>
        <w:pStyle w:val="PL"/>
      </w:pPr>
      <w:r>
        <w:t xml:space="preserve">          $ref: 'TS29571_CommonData.yaml#/components/schemas/DurationSec'</w:t>
      </w:r>
    </w:p>
    <w:p w14:paraId="4857834E" w14:textId="77777777" w:rsidR="00631096" w:rsidRDefault="00631096" w:rsidP="00631096">
      <w:pPr>
        <w:pStyle w:val="PL"/>
      </w:pPr>
      <w:r>
        <w:t xml:space="preserve">        </w:t>
      </w:r>
      <w:r>
        <w:rPr>
          <w:lang w:eastAsia="zh-CN"/>
        </w:rPr>
        <w:t>e2eDataVolTransTimePerUe</w:t>
      </w:r>
      <w:r>
        <w:t>:</w:t>
      </w:r>
    </w:p>
    <w:p w14:paraId="60552B4A" w14:textId="77777777" w:rsidR="00631096" w:rsidRDefault="00631096" w:rsidP="00631096">
      <w:pPr>
        <w:pStyle w:val="PL"/>
      </w:pPr>
      <w:r>
        <w:t xml:space="preserve">          type: array</w:t>
      </w:r>
    </w:p>
    <w:p w14:paraId="3E6A9B90" w14:textId="77777777" w:rsidR="00631096" w:rsidRDefault="00631096" w:rsidP="00631096">
      <w:pPr>
        <w:pStyle w:val="PL"/>
      </w:pPr>
      <w:r>
        <w:t xml:space="preserve">          items:</w:t>
      </w:r>
    </w:p>
    <w:p w14:paraId="1ADEA973" w14:textId="77777777" w:rsidR="00631096" w:rsidRDefault="00631096" w:rsidP="00631096">
      <w:pPr>
        <w:pStyle w:val="PL"/>
      </w:pPr>
      <w:r>
        <w:t xml:space="preserve">            $ref: '#/components/schemas/</w:t>
      </w:r>
      <w:r>
        <w:rPr>
          <w:lang w:eastAsia="zh-CN"/>
        </w:rPr>
        <w:t>E2eDataVolTransTimePer</w:t>
      </w:r>
      <w:r>
        <w:t>Ue'</w:t>
      </w:r>
    </w:p>
    <w:p w14:paraId="6B1754DA" w14:textId="77777777" w:rsidR="00631096" w:rsidRDefault="00631096" w:rsidP="00631096">
      <w:pPr>
        <w:pStyle w:val="PL"/>
      </w:pPr>
      <w:r>
        <w:t xml:space="preserve">          minItems: 1</w:t>
      </w:r>
    </w:p>
    <w:p w14:paraId="791F123F" w14:textId="77777777" w:rsidR="00631096" w:rsidRDefault="00631096" w:rsidP="00631096">
      <w:pPr>
        <w:pStyle w:val="PL"/>
      </w:pPr>
      <w:r>
        <w:t xml:space="preserve">      required:</w:t>
      </w:r>
    </w:p>
    <w:p w14:paraId="380C002F" w14:textId="77777777" w:rsidR="00631096" w:rsidRDefault="00631096" w:rsidP="00631096">
      <w:pPr>
        <w:pStyle w:val="PL"/>
      </w:pPr>
      <w:r>
        <w:t xml:space="preserve">        - tsStart</w:t>
      </w:r>
    </w:p>
    <w:p w14:paraId="3F6FEA4F" w14:textId="77777777" w:rsidR="00631096" w:rsidRDefault="00631096" w:rsidP="00631096">
      <w:pPr>
        <w:pStyle w:val="PL"/>
      </w:pPr>
      <w:r>
        <w:t xml:space="preserve">        - tsDuration</w:t>
      </w:r>
    </w:p>
    <w:p w14:paraId="437CAD5E" w14:textId="77777777" w:rsidR="00631096" w:rsidRDefault="00631096" w:rsidP="00631096">
      <w:pPr>
        <w:pStyle w:val="PL"/>
      </w:pPr>
      <w:r>
        <w:t xml:space="preserve">        - </w:t>
      </w:r>
      <w:r>
        <w:rPr>
          <w:lang w:eastAsia="zh-CN"/>
        </w:rPr>
        <w:t>e2eDataVolTransTimePerUe</w:t>
      </w:r>
    </w:p>
    <w:p w14:paraId="2113D2BB" w14:textId="77777777" w:rsidR="00631096" w:rsidRDefault="00631096" w:rsidP="00631096">
      <w:pPr>
        <w:pStyle w:val="PL"/>
      </w:pPr>
    </w:p>
    <w:p w14:paraId="108812C6" w14:textId="77777777" w:rsidR="00631096" w:rsidRDefault="00631096" w:rsidP="00631096">
      <w:pPr>
        <w:pStyle w:val="PL"/>
      </w:pPr>
      <w:r>
        <w:t xml:space="preserve">    </w:t>
      </w:r>
      <w:r>
        <w:rPr>
          <w:lang w:eastAsia="zh-CN"/>
        </w:rPr>
        <w:t>E2eDataVolTransTimePerUe</w:t>
      </w:r>
      <w:r>
        <w:t>:</w:t>
      </w:r>
    </w:p>
    <w:p w14:paraId="4F44EA4E" w14:textId="77777777" w:rsidR="00631096" w:rsidRDefault="00631096" w:rsidP="00631096">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21DD8AE7" w14:textId="77777777" w:rsidR="00631096" w:rsidRDefault="00631096" w:rsidP="00631096">
      <w:pPr>
        <w:pStyle w:val="PL"/>
      </w:pPr>
      <w:r>
        <w:t xml:space="preserve">      type: object</w:t>
      </w:r>
    </w:p>
    <w:p w14:paraId="4B268E38" w14:textId="77777777" w:rsidR="00631096" w:rsidRDefault="00631096" w:rsidP="00631096">
      <w:pPr>
        <w:pStyle w:val="PL"/>
      </w:pPr>
      <w:r>
        <w:t xml:space="preserve">      properties:</w:t>
      </w:r>
    </w:p>
    <w:p w14:paraId="212ACD11" w14:textId="77777777" w:rsidR="00631096" w:rsidRDefault="00631096" w:rsidP="00631096">
      <w:pPr>
        <w:pStyle w:val="PL"/>
      </w:pPr>
      <w:r>
        <w:t xml:space="preserve">        supi:</w:t>
      </w:r>
    </w:p>
    <w:p w14:paraId="0209CD09" w14:textId="77777777" w:rsidR="00631096" w:rsidRDefault="00631096" w:rsidP="00631096">
      <w:pPr>
        <w:pStyle w:val="PL"/>
      </w:pPr>
      <w:r>
        <w:t xml:space="preserve">          $ref: 'TS29571_CommonData.yaml#/components/schemas/Supi'</w:t>
      </w:r>
    </w:p>
    <w:p w14:paraId="4D0B8D2A" w14:textId="77777777" w:rsidR="00631096" w:rsidRDefault="00631096" w:rsidP="00631096">
      <w:pPr>
        <w:pStyle w:val="PL"/>
      </w:pPr>
      <w:r>
        <w:t xml:space="preserve">        gpsi:</w:t>
      </w:r>
    </w:p>
    <w:p w14:paraId="4F335542" w14:textId="77777777" w:rsidR="00631096" w:rsidRDefault="00631096" w:rsidP="00631096">
      <w:pPr>
        <w:pStyle w:val="PL"/>
      </w:pPr>
      <w:r>
        <w:t xml:space="preserve">          $ref: 'TS29571_CommonData.yaml#/components/schemas/Gpsi'</w:t>
      </w:r>
    </w:p>
    <w:p w14:paraId="7F5A9D04" w14:textId="77777777" w:rsidR="00631096" w:rsidRDefault="00631096" w:rsidP="00631096">
      <w:pPr>
        <w:pStyle w:val="PL"/>
      </w:pPr>
      <w:r>
        <w:t xml:space="preserve">        snssai:</w:t>
      </w:r>
    </w:p>
    <w:p w14:paraId="52468CB3" w14:textId="77777777" w:rsidR="00631096" w:rsidRDefault="00631096" w:rsidP="00631096">
      <w:pPr>
        <w:pStyle w:val="PL"/>
      </w:pPr>
      <w:r>
        <w:t xml:space="preserve">          $ref: 'TS29571_CommonData.yaml#/components/schemas/Snssai'</w:t>
      </w:r>
    </w:p>
    <w:p w14:paraId="77909EBE" w14:textId="77777777" w:rsidR="00631096" w:rsidRDefault="00631096" w:rsidP="00631096">
      <w:pPr>
        <w:pStyle w:val="PL"/>
      </w:pPr>
      <w:r>
        <w:t xml:space="preserve">        accessType:</w:t>
      </w:r>
    </w:p>
    <w:p w14:paraId="0226D890" w14:textId="77777777" w:rsidR="00631096" w:rsidRDefault="00631096" w:rsidP="00631096">
      <w:pPr>
        <w:pStyle w:val="PL"/>
      </w:pPr>
      <w:r>
        <w:t xml:space="preserve">         </w:t>
      </w:r>
      <w:r>
        <w:rPr>
          <w:lang w:val="en-US"/>
        </w:rPr>
        <w:t xml:space="preserve"> </w:t>
      </w:r>
      <w:r>
        <w:t>$ref: 'TS29571_CommonData.yaml#/components/schemas/AccessType'</w:t>
      </w:r>
    </w:p>
    <w:p w14:paraId="274EB167" w14:textId="77777777" w:rsidR="00631096" w:rsidRDefault="00631096" w:rsidP="00631096">
      <w:pPr>
        <w:pStyle w:val="PL"/>
      </w:pPr>
      <w:r>
        <w:t xml:space="preserve">        </w:t>
      </w:r>
      <w:r>
        <w:rPr>
          <w:rFonts w:hint="eastAsia"/>
          <w:lang w:eastAsia="zh-CN"/>
        </w:rPr>
        <w:t>r</w:t>
      </w:r>
      <w:r>
        <w:rPr>
          <w:lang w:eastAsia="zh-CN"/>
        </w:rPr>
        <w:t>atTypes</w:t>
      </w:r>
      <w:r>
        <w:t>:</w:t>
      </w:r>
    </w:p>
    <w:p w14:paraId="10F892E4" w14:textId="77777777" w:rsidR="00631096" w:rsidRDefault="00631096" w:rsidP="00631096">
      <w:pPr>
        <w:pStyle w:val="PL"/>
      </w:pPr>
      <w:r>
        <w:t xml:space="preserve">          type: array</w:t>
      </w:r>
    </w:p>
    <w:p w14:paraId="2B27F079" w14:textId="77777777" w:rsidR="00631096" w:rsidRDefault="00631096" w:rsidP="00631096">
      <w:pPr>
        <w:pStyle w:val="PL"/>
      </w:pPr>
      <w:r>
        <w:t xml:space="preserve">          items:</w:t>
      </w:r>
    </w:p>
    <w:p w14:paraId="36411BEA" w14:textId="77777777" w:rsidR="00631096" w:rsidRDefault="00631096" w:rsidP="00631096">
      <w:pPr>
        <w:pStyle w:val="PL"/>
      </w:pPr>
      <w:r>
        <w:t xml:space="preserve">            </w:t>
      </w:r>
      <w:r>
        <w:rPr>
          <w:rFonts w:cs="Courier New"/>
          <w:szCs w:val="16"/>
        </w:rPr>
        <w:t>$ref: 'TS29571_CommonData.yaml#/components/schemas/RatType'</w:t>
      </w:r>
    </w:p>
    <w:p w14:paraId="7AD89E32" w14:textId="77777777" w:rsidR="00631096" w:rsidRDefault="00631096" w:rsidP="00631096">
      <w:pPr>
        <w:pStyle w:val="PL"/>
      </w:pPr>
      <w:r>
        <w:t xml:space="preserve">          minItems: 1</w:t>
      </w:r>
    </w:p>
    <w:p w14:paraId="6339DB39" w14:textId="77777777" w:rsidR="00631096" w:rsidRPr="007B1F66" w:rsidRDefault="00631096" w:rsidP="00631096">
      <w:pPr>
        <w:pStyle w:val="PL"/>
        <w:rPr>
          <w:lang w:eastAsia="zh-CN"/>
        </w:rPr>
      </w:pPr>
      <w:r>
        <w:t xml:space="preserve">          description: </w:t>
      </w:r>
      <w:r>
        <w:rPr>
          <w:lang w:eastAsia="zh-CN"/>
        </w:rPr>
        <w:t>The RAT types.</w:t>
      </w:r>
    </w:p>
    <w:p w14:paraId="3D9C0BAC" w14:textId="77777777" w:rsidR="00631096" w:rsidRDefault="00631096" w:rsidP="00631096">
      <w:pPr>
        <w:pStyle w:val="PL"/>
      </w:pPr>
      <w:r>
        <w:t xml:space="preserve">        appId:</w:t>
      </w:r>
    </w:p>
    <w:p w14:paraId="2678A9E4" w14:textId="77777777" w:rsidR="00631096" w:rsidRDefault="00631096" w:rsidP="00631096">
      <w:pPr>
        <w:pStyle w:val="PL"/>
      </w:pPr>
      <w:r>
        <w:t xml:space="preserve">          $ref: 'TS29571_CommonData.yaml#/components/schemas/ApplicationId'</w:t>
      </w:r>
    </w:p>
    <w:p w14:paraId="7E1A5296" w14:textId="77777777" w:rsidR="00631096" w:rsidRDefault="00631096" w:rsidP="00631096">
      <w:pPr>
        <w:pStyle w:val="PL"/>
      </w:pPr>
      <w:r>
        <w:t xml:space="preserve">        ueLoc:</w:t>
      </w:r>
    </w:p>
    <w:p w14:paraId="52DF3EA0" w14:textId="77777777" w:rsidR="00631096" w:rsidRDefault="00631096" w:rsidP="00631096">
      <w:pPr>
        <w:pStyle w:val="PL"/>
      </w:pPr>
      <w:r>
        <w:t xml:space="preserve">          $ref: 'TS29571_CommonData.yaml#/components/schemas/UserLocation'</w:t>
      </w:r>
    </w:p>
    <w:p w14:paraId="59725CF6" w14:textId="77777777" w:rsidR="00631096" w:rsidRDefault="00631096" w:rsidP="00631096">
      <w:pPr>
        <w:pStyle w:val="PL"/>
      </w:pPr>
      <w:r>
        <w:t xml:space="preserve">        dnn:</w:t>
      </w:r>
    </w:p>
    <w:p w14:paraId="1365253B" w14:textId="77777777" w:rsidR="00631096" w:rsidRDefault="00631096" w:rsidP="00631096">
      <w:pPr>
        <w:pStyle w:val="PL"/>
      </w:pPr>
      <w:r>
        <w:t xml:space="preserve">          $ref: 'TS29571_CommonData.yaml#/components/schemas/Dnn'</w:t>
      </w:r>
    </w:p>
    <w:p w14:paraId="2A521670" w14:textId="77777777" w:rsidR="00631096" w:rsidRDefault="00631096" w:rsidP="00631096">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A337D89" w14:textId="77777777" w:rsidR="00631096" w:rsidRDefault="00631096" w:rsidP="00631096">
      <w:pPr>
        <w:pStyle w:val="PL"/>
      </w:pPr>
      <w:r>
        <w:t xml:space="preserve">          $ref: 'TS29554_Npcf_BDTPolicyControl.yaml#/components/schemas/NetworkAreaInfo'</w:t>
      </w:r>
    </w:p>
    <w:p w14:paraId="1463C91D" w14:textId="77777777" w:rsidR="00631096" w:rsidRDefault="00631096" w:rsidP="00631096">
      <w:pPr>
        <w:pStyle w:val="PL"/>
      </w:pPr>
      <w:r>
        <w:t xml:space="preserve">        </w:t>
      </w:r>
      <w:r>
        <w:rPr>
          <w:lang w:eastAsia="zh-CN"/>
        </w:rPr>
        <w:t>validityPeriod</w:t>
      </w:r>
      <w:r>
        <w:t>:</w:t>
      </w:r>
    </w:p>
    <w:p w14:paraId="532716EE" w14:textId="77777777" w:rsidR="00631096" w:rsidRDefault="00631096" w:rsidP="00631096">
      <w:pPr>
        <w:pStyle w:val="PL"/>
      </w:pPr>
      <w:r>
        <w:t xml:space="preserve">          $ref: 'TS29122_CommonData.yaml#/components/schemas/TimeWindow'</w:t>
      </w:r>
    </w:p>
    <w:p w14:paraId="1DA7878C" w14:textId="77777777" w:rsidR="00631096" w:rsidRDefault="00631096" w:rsidP="00631096">
      <w:pPr>
        <w:pStyle w:val="PL"/>
      </w:pPr>
      <w:r>
        <w:t xml:space="preserve">        </w:t>
      </w:r>
      <w:r>
        <w:rPr>
          <w:lang w:eastAsia="zh-CN"/>
        </w:rPr>
        <w:t>dataVolTransTime</w:t>
      </w:r>
      <w:r>
        <w:t>:</w:t>
      </w:r>
    </w:p>
    <w:p w14:paraId="3F07CC98" w14:textId="77777777" w:rsidR="00631096" w:rsidRDefault="00631096" w:rsidP="00631096">
      <w:pPr>
        <w:pStyle w:val="PL"/>
      </w:pPr>
      <w:r>
        <w:t xml:space="preserve">          $ref: '#/components/schemas/</w:t>
      </w:r>
      <w:r>
        <w:rPr>
          <w:lang w:eastAsia="zh-CN"/>
        </w:rPr>
        <w:t>DataVolume</w:t>
      </w:r>
      <w:r>
        <w:t>TransferTime'</w:t>
      </w:r>
    </w:p>
    <w:p w14:paraId="2940A8AE" w14:textId="77777777" w:rsidR="00631096" w:rsidRDefault="00631096" w:rsidP="00631096">
      <w:pPr>
        <w:pStyle w:val="PL"/>
      </w:pPr>
      <w:r>
        <w:t xml:space="preserve">      oneOf:</w:t>
      </w:r>
    </w:p>
    <w:p w14:paraId="3093DD4D" w14:textId="77777777" w:rsidR="00631096" w:rsidRDefault="00631096" w:rsidP="00631096">
      <w:pPr>
        <w:pStyle w:val="PL"/>
      </w:pPr>
      <w:r>
        <w:t xml:space="preserve">        - required: [ueLoc]</w:t>
      </w:r>
    </w:p>
    <w:p w14:paraId="339D8E64" w14:textId="77777777" w:rsidR="00631096" w:rsidRDefault="00631096" w:rsidP="00631096">
      <w:pPr>
        <w:pStyle w:val="PL"/>
      </w:pPr>
      <w:r>
        <w:t xml:space="preserve">        - required: [snssai]</w:t>
      </w:r>
    </w:p>
    <w:p w14:paraId="3E6C6DBE" w14:textId="77777777" w:rsidR="00631096" w:rsidRDefault="00631096" w:rsidP="00631096">
      <w:pPr>
        <w:pStyle w:val="PL"/>
      </w:pPr>
    </w:p>
    <w:p w14:paraId="60BADC93" w14:textId="77777777" w:rsidR="00631096" w:rsidRDefault="00631096" w:rsidP="00631096">
      <w:pPr>
        <w:pStyle w:val="PL"/>
      </w:pPr>
      <w:r>
        <w:lastRenderedPageBreak/>
        <w:t xml:space="preserve">    </w:t>
      </w:r>
      <w:r>
        <w:rPr>
          <w:lang w:eastAsia="zh-CN"/>
        </w:rPr>
        <w:t>E2eDataVolTransTime</w:t>
      </w:r>
      <w:r>
        <w:t>UeList:</w:t>
      </w:r>
    </w:p>
    <w:p w14:paraId="7BACE956" w14:textId="77777777" w:rsidR="00631096" w:rsidRDefault="00631096" w:rsidP="00631096">
      <w:pPr>
        <w:pStyle w:val="PL"/>
      </w:pPr>
      <w:r>
        <w:t xml:space="preserve">      description: &gt;</w:t>
      </w:r>
    </w:p>
    <w:p w14:paraId="338084B3" w14:textId="77777777" w:rsidR="00631096" w:rsidRDefault="00631096" w:rsidP="00631096">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646F95A0" w14:textId="77777777" w:rsidR="00631096" w:rsidRDefault="00631096" w:rsidP="00631096">
      <w:pPr>
        <w:pStyle w:val="PL"/>
      </w:pPr>
      <w:r>
        <w:rPr>
          <w:lang w:eastAsia="zh-CN"/>
        </w:rPr>
        <w:t xml:space="preserve">        Time </w:t>
      </w:r>
    </w:p>
    <w:p w14:paraId="27CC09B9" w14:textId="77777777" w:rsidR="00631096" w:rsidRPr="007B3BEB"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99DB594" w14:textId="77777777" w:rsidR="00631096" w:rsidRDefault="00631096" w:rsidP="00631096">
      <w:pPr>
        <w:pStyle w:val="PL"/>
      </w:pPr>
      <w:r>
        <w:t xml:space="preserve">      properties:</w:t>
      </w:r>
    </w:p>
    <w:p w14:paraId="124BD186" w14:textId="77777777" w:rsidR="00631096" w:rsidRDefault="00631096" w:rsidP="00631096">
      <w:pPr>
        <w:pStyle w:val="PL"/>
      </w:pPr>
      <w:r>
        <w:t xml:space="preserve">        highLevel:</w:t>
      </w:r>
    </w:p>
    <w:p w14:paraId="01B1C498" w14:textId="77777777" w:rsidR="00631096" w:rsidRDefault="00631096" w:rsidP="00631096">
      <w:pPr>
        <w:pStyle w:val="PL"/>
      </w:pPr>
      <w:r>
        <w:t xml:space="preserve">          type: array</w:t>
      </w:r>
    </w:p>
    <w:p w14:paraId="1BCFB691" w14:textId="77777777" w:rsidR="00631096" w:rsidRDefault="00631096" w:rsidP="00631096">
      <w:pPr>
        <w:pStyle w:val="PL"/>
      </w:pPr>
      <w:r>
        <w:t xml:space="preserve">          items:</w:t>
      </w:r>
    </w:p>
    <w:p w14:paraId="0A9B86C3" w14:textId="77777777" w:rsidR="00631096" w:rsidRDefault="00631096" w:rsidP="00631096">
      <w:pPr>
        <w:pStyle w:val="PL"/>
      </w:pPr>
      <w:r>
        <w:t xml:space="preserve">            $ref: 'TS29571_CommonData.yaml#/components/schemas/Supi'</w:t>
      </w:r>
    </w:p>
    <w:p w14:paraId="0B8DA628" w14:textId="77777777" w:rsidR="00631096" w:rsidRDefault="00631096" w:rsidP="00631096">
      <w:pPr>
        <w:pStyle w:val="PL"/>
      </w:pPr>
      <w:r>
        <w:t xml:space="preserve">          minItems: 1</w:t>
      </w:r>
    </w:p>
    <w:p w14:paraId="542C12AA" w14:textId="77777777" w:rsidR="00631096" w:rsidRDefault="00631096" w:rsidP="00631096">
      <w:pPr>
        <w:pStyle w:val="PL"/>
      </w:pPr>
      <w:r>
        <w:t xml:space="preserve">        mediumLevel:</w:t>
      </w:r>
    </w:p>
    <w:p w14:paraId="39D4DE32" w14:textId="77777777" w:rsidR="00631096" w:rsidRDefault="00631096" w:rsidP="00631096">
      <w:pPr>
        <w:pStyle w:val="PL"/>
      </w:pPr>
      <w:r>
        <w:t xml:space="preserve">          type: array</w:t>
      </w:r>
    </w:p>
    <w:p w14:paraId="365D0738" w14:textId="77777777" w:rsidR="00631096" w:rsidRDefault="00631096" w:rsidP="00631096">
      <w:pPr>
        <w:pStyle w:val="PL"/>
      </w:pPr>
      <w:r>
        <w:t xml:space="preserve">          items:</w:t>
      </w:r>
    </w:p>
    <w:p w14:paraId="29EACE21" w14:textId="77777777" w:rsidR="00631096" w:rsidRDefault="00631096" w:rsidP="00631096">
      <w:pPr>
        <w:pStyle w:val="PL"/>
      </w:pPr>
      <w:r>
        <w:t xml:space="preserve">            $ref: 'TS29571_CommonData.yaml#/components/schemas/Supi'</w:t>
      </w:r>
    </w:p>
    <w:p w14:paraId="2FF29936" w14:textId="77777777" w:rsidR="00631096" w:rsidRDefault="00631096" w:rsidP="00631096">
      <w:pPr>
        <w:pStyle w:val="PL"/>
      </w:pPr>
      <w:r>
        <w:t xml:space="preserve">          minItems: 1</w:t>
      </w:r>
    </w:p>
    <w:p w14:paraId="08EC8290" w14:textId="77777777" w:rsidR="00631096" w:rsidRDefault="00631096" w:rsidP="00631096">
      <w:pPr>
        <w:pStyle w:val="PL"/>
      </w:pPr>
      <w:r>
        <w:t xml:space="preserve">        lowLevel:</w:t>
      </w:r>
    </w:p>
    <w:p w14:paraId="74598EE6" w14:textId="77777777" w:rsidR="00631096" w:rsidRDefault="00631096" w:rsidP="00631096">
      <w:pPr>
        <w:pStyle w:val="PL"/>
      </w:pPr>
      <w:r>
        <w:t xml:space="preserve">          type: array</w:t>
      </w:r>
    </w:p>
    <w:p w14:paraId="2ACBFD6D" w14:textId="77777777" w:rsidR="00631096" w:rsidRDefault="00631096" w:rsidP="00631096">
      <w:pPr>
        <w:pStyle w:val="PL"/>
      </w:pPr>
      <w:r>
        <w:t xml:space="preserve">          items:</w:t>
      </w:r>
    </w:p>
    <w:p w14:paraId="6EC5F96A" w14:textId="77777777" w:rsidR="00631096" w:rsidRDefault="00631096" w:rsidP="00631096">
      <w:pPr>
        <w:pStyle w:val="PL"/>
      </w:pPr>
      <w:r>
        <w:t xml:space="preserve">            $ref: 'TS29571_CommonData.yaml#/components/schemas/Supi'</w:t>
      </w:r>
    </w:p>
    <w:p w14:paraId="3BFE47E7" w14:textId="77777777" w:rsidR="00631096" w:rsidRDefault="00631096" w:rsidP="00631096">
      <w:pPr>
        <w:pStyle w:val="PL"/>
      </w:pPr>
      <w:r>
        <w:t xml:space="preserve">          minItems: 1</w:t>
      </w:r>
    </w:p>
    <w:p w14:paraId="25192E14" w14:textId="77777777" w:rsidR="00631096" w:rsidRDefault="00631096" w:rsidP="00631096">
      <w:pPr>
        <w:pStyle w:val="PL"/>
      </w:pPr>
      <w:r>
        <w:t xml:space="preserve">        lowRatio:</w:t>
      </w:r>
    </w:p>
    <w:p w14:paraId="520981D7" w14:textId="77777777" w:rsidR="00631096" w:rsidRDefault="00631096" w:rsidP="00631096">
      <w:pPr>
        <w:pStyle w:val="PL"/>
      </w:pPr>
      <w:r>
        <w:t xml:space="preserve">          $ref: 'TS29571_CommonData.yaml#/components/schemas/SamplingRatio'</w:t>
      </w:r>
    </w:p>
    <w:p w14:paraId="51C7075F" w14:textId="77777777" w:rsidR="00631096" w:rsidRDefault="00631096" w:rsidP="00631096">
      <w:pPr>
        <w:pStyle w:val="PL"/>
      </w:pPr>
      <w:r>
        <w:t xml:space="preserve">        mediumRatio:</w:t>
      </w:r>
    </w:p>
    <w:p w14:paraId="5B72A16D" w14:textId="77777777" w:rsidR="00631096" w:rsidRDefault="00631096" w:rsidP="00631096">
      <w:pPr>
        <w:pStyle w:val="PL"/>
      </w:pPr>
      <w:r>
        <w:t xml:space="preserve">          $ref: 'TS29571_CommonData.yaml#/components/schemas/SamplingRatio'</w:t>
      </w:r>
    </w:p>
    <w:p w14:paraId="57A7AB3D" w14:textId="77777777" w:rsidR="00631096" w:rsidRDefault="00631096" w:rsidP="00631096">
      <w:pPr>
        <w:pStyle w:val="PL"/>
      </w:pPr>
      <w:r>
        <w:t xml:space="preserve">        highRatio:</w:t>
      </w:r>
    </w:p>
    <w:p w14:paraId="5661186D" w14:textId="77777777" w:rsidR="00631096" w:rsidRDefault="00631096" w:rsidP="00631096">
      <w:pPr>
        <w:pStyle w:val="PL"/>
      </w:pPr>
      <w:r>
        <w:t xml:space="preserve">          $ref: 'TS29571_CommonData.yaml#/components/schemas/SamplingRatio'</w:t>
      </w:r>
    </w:p>
    <w:p w14:paraId="65F3028F" w14:textId="77777777" w:rsidR="00631096" w:rsidRDefault="00631096" w:rsidP="00631096">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36B6168B" w14:textId="77777777" w:rsidR="00631096" w:rsidRDefault="00631096" w:rsidP="00631096">
      <w:pPr>
        <w:pStyle w:val="PL"/>
      </w:pPr>
      <w:r>
        <w:t xml:space="preserve">          $ref: 'TS29554_Npcf_BDTPolicyControl.yaml#/components/schemas/NetworkAreaInfo'</w:t>
      </w:r>
    </w:p>
    <w:p w14:paraId="028BB03C" w14:textId="77777777" w:rsidR="00631096" w:rsidRDefault="00631096" w:rsidP="00631096">
      <w:pPr>
        <w:pStyle w:val="PL"/>
      </w:pPr>
      <w:r>
        <w:t xml:space="preserve">        </w:t>
      </w:r>
      <w:r>
        <w:rPr>
          <w:lang w:eastAsia="zh-CN"/>
        </w:rPr>
        <w:t>validityPeriod</w:t>
      </w:r>
      <w:r>
        <w:t>:</w:t>
      </w:r>
    </w:p>
    <w:p w14:paraId="43F4AA30" w14:textId="77777777" w:rsidR="00631096" w:rsidRDefault="00631096" w:rsidP="00631096">
      <w:pPr>
        <w:pStyle w:val="PL"/>
      </w:pPr>
      <w:r>
        <w:t xml:space="preserve">          $ref: 'TS29122_CommonData.yaml#/components/schemas/TimeWindow'</w:t>
      </w:r>
    </w:p>
    <w:p w14:paraId="1C31DCB7" w14:textId="77777777" w:rsidR="00631096" w:rsidRDefault="00631096" w:rsidP="00631096">
      <w:pPr>
        <w:pStyle w:val="PL"/>
      </w:pPr>
      <w:r>
        <w:t xml:space="preserve">      anyOf:</w:t>
      </w:r>
    </w:p>
    <w:p w14:paraId="3FED2AD4" w14:textId="77777777" w:rsidR="00631096" w:rsidRDefault="00631096" w:rsidP="00631096">
      <w:pPr>
        <w:pStyle w:val="PL"/>
      </w:pPr>
      <w:r>
        <w:t xml:space="preserve">        - required: [highLevel]</w:t>
      </w:r>
    </w:p>
    <w:p w14:paraId="0890D266" w14:textId="77777777" w:rsidR="00631096" w:rsidRDefault="00631096" w:rsidP="00631096">
      <w:pPr>
        <w:pStyle w:val="PL"/>
      </w:pPr>
      <w:r>
        <w:t xml:space="preserve">        - required: [mediumLevel]</w:t>
      </w:r>
    </w:p>
    <w:p w14:paraId="36E43C31" w14:textId="77777777" w:rsidR="00631096" w:rsidRDefault="00631096" w:rsidP="00631096">
      <w:pPr>
        <w:pStyle w:val="PL"/>
      </w:pPr>
      <w:r>
        <w:t xml:space="preserve">        - required: [lowLevel]</w:t>
      </w:r>
    </w:p>
    <w:p w14:paraId="6CE5F2EC" w14:textId="77777777" w:rsidR="00631096" w:rsidRDefault="00631096" w:rsidP="00631096">
      <w:pPr>
        <w:pStyle w:val="PL"/>
      </w:pPr>
    </w:p>
    <w:p w14:paraId="4CA540BE" w14:textId="77777777" w:rsidR="00631096" w:rsidRDefault="00631096" w:rsidP="00631096">
      <w:pPr>
        <w:pStyle w:val="PL"/>
      </w:pPr>
      <w:r>
        <w:t xml:space="preserve">    DataVolumeTransferTime:</w:t>
      </w:r>
    </w:p>
    <w:p w14:paraId="7AB1A059" w14:textId="77777777" w:rsidR="00631096" w:rsidRDefault="00631096" w:rsidP="00631096">
      <w:pPr>
        <w:pStyle w:val="PL"/>
      </w:pPr>
      <w:r>
        <w:t xml:space="preserve">      description: &gt;</w:t>
      </w:r>
    </w:p>
    <w:p w14:paraId="0B6162AF" w14:textId="77777777" w:rsidR="00631096" w:rsidRDefault="00631096" w:rsidP="00631096">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321379DD" w14:textId="77777777" w:rsidR="00631096" w:rsidRDefault="00631096" w:rsidP="00631096">
      <w:pPr>
        <w:pStyle w:val="PL"/>
      </w:pPr>
      <w:r>
        <w:t xml:space="preserve">        time.</w:t>
      </w:r>
    </w:p>
    <w:p w14:paraId="3036E628" w14:textId="77777777" w:rsidR="00631096" w:rsidRPr="007B3BEB"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5286253" w14:textId="77777777" w:rsidR="00631096" w:rsidRDefault="00631096" w:rsidP="00631096">
      <w:pPr>
        <w:pStyle w:val="PL"/>
      </w:pPr>
      <w:r>
        <w:t xml:space="preserve">      properties:</w:t>
      </w:r>
    </w:p>
    <w:p w14:paraId="3950E32B" w14:textId="77777777" w:rsidR="00631096" w:rsidRDefault="00631096" w:rsidP="00631096">
      <w:pPr>
        <w:pStyle w:val="PL"/>
      </w:pPr>
      <w:r>
        <w:t xml:space="preserve">        uplinkVolume:</w:t>
      </w:r>
    </w:p>
    <w:p w14:paraId="6F27BA5E" w14:textId="77777777" w:rsidR="00631096" w:rsidRDefault="00631096" w:rsidP="00631096">
      <w:pPr>
        <w:pStyle w:val="PL"/>
      </w:pPr>
      <w:r>
        <w:t xml:space="preserve">          $ref: 'TS29122_CommonData.yaml#/components/schemas/Volume'</w:t>
      </w:r>
    </w:p>
    <w:p w14:paraId="62258881" w14:textId="77777777" w:rsidR="00631096" w:rsidRDefault="00631096" w:rsidP="00631096">
      <w:pPr>
        <w:pStyle w:val="PL"/>
      </w:pPr>
      <w:r>
        <w:t xml:space="preserve">        avgTransTimeUl:</w:t>
      </w:r>
    </w:p>
    <w:p w14:paraId="54F2AD7B" w14:textId="77777777" w:rsidR="00631096" w:rsidRDefault="00631096" w:rsidP="00631096">
      <w:pPr>
        <w:pStyle w:val="PL"/>
      </w:pPr>
      <w:r>
        <w:t xml:space="preserve">          $ref: 'TS29571_CommonData.yaml#/components/schemas/Uinteger'</w:t>
      </w:r>
    </w:p>
    <w:p w14:paraId="7CF621BE" w14:textId="77777777" w:rsidR="00631096" w:rsidRDefault="00631096" w:rsidP="00631096">
      <w:pPr>
        <w:pStyle w:val="PL"/>
      </w:pPr>
      <w:r>
        <w:t xml:space="preserve">        varTransTimeUl:</w:t>
      </w:r>
    </w:p>
    <w:p w14:paraId="097982F8" w14:textId="77777777" w:rsidR="00631096" w:rsidRDefault="00631096" w:rsidP="00631096">
      <w:pPr>
        <w:pStyle w:val="PL"/>
      </w:pPr>
      <w:r>
        <w:t xml:space="preserve">          $ref: 'TS29571_CommonData.yaml#/components/schemas/Float'</w:t>
      </w:r>
    </w:p>
    <w:p w14:paraId="15A20AD6" w14:textId="77777777" w:rsidR="00631096" w:rsidRDefault="00631096" w:rsidP="00631096">
      <w:pPr>
        <w:pStyle w:val="PL"/>
      </w:pPr>
      <w:r>
        <w:t xml:space="preserve">        downlinkVolume:</w:t>
      </w:r>
    </w:p>
    <w:p w14:paraId="048663B3" w14:textId="77777777" w:rsidR="00631096" w:rsidRDefault="00631096" w:rsidP="00631096">
      <w:pPr>
        <w:pStyle w:val="PL"/>
      </w:pPr>
      <w:r>
        <w:t xml:space="preserve">          $ref: 'TS29122_CommonData.yaml#/components/schemas/Volume'</w:t>
      </w:r>
    </w:p>
    <w:p w14:paraId="32AB8718" w14:textId="77777777" w:rsidR="00631096" w:rsidRDefault="00631096" w:rsidP="00631096">
      <w:pPr>
        <w:pStyle w:val="PL"/>
      </w:pPr>
      <w:r>
        <w:t xml:space="preserve">        avgTransTimeDl:</w:t>
      </w:r>
    </w:p>
    <w:p w14:paraId="796A7EFA" w14:textId="77777777" w:rsidR="00631096" w:rsidRDefault="00631096" w:rsidP="00631096">
      <w:pPr>
        <w:pStyle w:val="PL"/>
      </w:pPr>
      <w:r>
        <w:t xml:space="preserve">          $ref: 'TS29571_CommonData.yaml#/components/schemas/Uinteger'</w:t>
      </w:r>
    </w:p>
    <w:p w14:paraId="0596462B" w14:textId="77777777" w:rsidR="00631096" w:rsidRDefault="00631096" w:rsidP="00631096">
      <w:pPr>
        <w:pStyle w:val="PL"/>
      </w:pPr>
      <w:r>
        <w:t xml:space="preserve">        varTransTimeDl:</w:t>
      </w:r>
    </w:p>
    <w:p w14:paraId="710E9125" w14:textId="77777777" w:rsidR="00631096" w:rsidRDefault="00631096" w:rsidP="00631096">
      <w:pPr>
        <w:pStyle w:val="PL"/>
      </w:pPr>
      <w:r>
        <w:t xml:space="preserve">          $ref: 'TS29571_CommonData.yaml#/components/schemas/Float'</w:t>
      </w:r>
    </w:p>
    <w:p w14:paraId="56E33B1E" w14:textId="77777777" w:rsidR="00631096" w:rsidRDefault="00631096" w:rsidP="00631096">
      <w:pPr>
        <w:pStyle w:val="PL"/>
      </w:pPr>
    </w:p>
    <w:p w14:paraId="665FBF5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GeoLocation</w:t>
      </w:r>
      <w:r>
        <w:rPr>
          <w:rFonts w:ascii="Courier New" w:hAnsi="Courier New"/>
          <w:sz w:val="16"/>
        </w:rPr>
        <w:t>:</w:t>
      </w:r>
    </w:p>
    <w:p w14:paraId="023C7DD2"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5B39583"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357BB396"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65A548AC"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0E1DDC2"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40504D6"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0F9769C6"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3EC19736"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pointAlt:</w:t>
      </w:r>
    </w:p>
    <w:p w14:paraId="23D2DAF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'TS29572_Nlmf_Location.yaml#/components/schemas/PointAltitude'</w:t>
      </w:r>
    </w:p>
    <w:p w14:paraId="6B281D16"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refPoint:</w:t>
      </w:r>
    </w:p>
    <w:p w14:paraId="7CF0B486"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'TS29572_Nlmf_Location.yaml#/components/schemas/LocalOrigin'</w:t>
      </w:r>
    </w:p>
    <w:p w14:paraId="394A694C"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localCoords:</w:t>
      </w:r>
    </w:p>
    <w:p w14:paraId="76B662B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4DF726EE"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1D9D67E2"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3AA70066"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[pointAlt]</w:t>
      </w:r>
    </w:p>
    <w:p w14:paraId="33C724D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79DD397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[refPoint]</w:t>
      </w:r>
    </w:p>
    <w:p w14:paraId="36F3C4D5"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[localCoords]</w:t>
      </w:r>
    </w:p>
    <w:p w14:paraId="40D2F76C"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786AAE1E"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LocAccuracyReq</w:t>
      </w:r>
      <w:r>
        <w:rPr>
          <w:rFonts w:ascii="Courier New" w:hAnsi="Courier New"/>
          <w:sz w:val="16"/>
        </w:rPr>
        <w:t>:</w:t>
      </w:r>
    </w:p>
    <w:p w14:paraId="2FA6A47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70054E7"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lastRenderedPageBreak/>
        <w:t xml:space="preserve">        </w:t>
      </w:r>
      <w:r>
        <w:rPr>
          <w:rFonts w:ascii="Courier New" w:hAnsi="Courier New" w:cs="Arial"/>
          <w:sz w:val="16"/>
          <w:szCs w:val="18"/>
        </w:rPr>
        <w:t>Contains location accuracy analytics requirements.</w:t>
      </w:r>
    </w:p>
    <w:p w14:paraId="52C5FC6E"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071F1FD"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E5D2B35"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accThres</w:t>
      </w:r>
      <w:r>
        <w:rPr>
          <w:rFonts w:ascii="Courier New" w:hAnsi="Courier New"/>
          <w:sz w:val="16"/>
        </w:rPr>
        <w:t>:</w:t>
      </w:r>
    </w:p>
    <w:p w14:paraId="574F8837"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2129787B"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accThresMatchDir:</w:t>
      </w:r>
    </w:p>
    <w:p w14:paraId="4EFFB9A2"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43816979"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inOutThres</w:t>
      </w:r>
      <w:r>
        <w:rPr>
          <w:rFonts w:ascii="Courier New" w:hAnsi="Courier New"/>
          <w:sz w:val="16"/>
        </w:rPr>
        <w:t>:</w:t>
      </w:r>
    </w:p>
    <w:p w14:paraId="56B816D4"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6F50B4FB"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inOutThresMatchDir:</w:t>
      </w:r>
    </w:p>
    <w:p w14:paraId="063BE597"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42E3949E"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2FC9452B"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576F5F4E"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A8279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LocAccuracyInfo</w:t>
      </w:r>
      <w:r>
        <w:rPr>
          <w:rFonts w:ascii="Courier New" w:hAnsi="Courier New"/>
          <w:sz w:val="16"/>
        </w:rPr>
        <w:t>:</w:t>
      </w:r>
    </w:p>
    <w:p w14:paraId="5C04FB5E"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62C219C"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26123D0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4BD24B2"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73575A4"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locAccPerMeths:</w:t>
      </w:r>
    </w:p>
    <w:p w14:paraId="28EED82A"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DE796F3"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896E45B"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'#/components/schemas/LocAccuracyPerMethod'</w:t>
      </w:r>
    </w:p>
    <w:p w14:paraId="7FC36F77"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7982477"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72BBA2F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inOutUePct</w:t>
      </w:r>
      <w:r>
        <w:rPr>
          <w:rFonts w:ascii="Courier New" w:hAnsi="Courier New"/>
          <w:sz w:val="16"/>
        </w:rPr>
        <w:t>:</w:t>
      </w:r>
    </w:p>
    <w:p w14:paraId="23691291"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10F9F6F5"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inOutInd:</w:t>
      </w:r>
    </w:p>
    <w:p w14:paraId="6083C3E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39FF903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1C4D891F" w14:textId="77777777" w:rsidR="00631096" w:rsidRDefault="00631096" w:rsidP="00631096">
      <w:pPr>
        <w:pStyle w:val="PL"/>
      </w:pPr>
      <w:r>
        <w:t xml:space="preserve">        confidence:</w:t>
      </w:r>
    </w:p>
    <w:p w14:paraId="659221A2" w14:textId="77777777" w:rsidR="00631096" w:rsidRPr="003F6D0F" w:rsidRDefault="00631096" w:rsidP="00631096">
      <w:pPr>
        <w:pStyle w:val="PL"/>
      </w:pPr>
      <w:r>
        <w:t xml:space="preserve">          $ref: 'TS29571_CommonData.yaml#/components/schemas/Uinteger'</w:t>
      </w:r>
    </w:p>
    <w:p w14:paraId="3221269C"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CD2F195"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locAccPerMeths</w:t>
      </w:r>
    </w:p>
    <w:p w14:paraId="038AC2D7"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7D61602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r>
        <w:rPr>
          <w:rFonts w:ascii="Courier New" w:hAnsi="Courier New"/>
          <w:sz w:val="16"/>
          <w:lang w:val="en-US"/>
        </w:rPr>
        <w:t>inOutUePct</w:t>
      </w:r>
      <w:r>
        <w:rPr>
          <w:rFonts w:ascii="Courier New" w:hAnsi="Courier New"/>
          <w:sz w:val="16"/>
        </w:rPr>
        <w:t>, inOutInd]</w:t>
      </w:r>
    </w:p>
    <w:p w14:paraId="1BB3E01D"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A987E2"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CED0A7"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14:paraId="2127718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13C3B1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7EB3A769"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D2A60FB"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DD7498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772CEA21"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111EDA6B"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locAcc</w:t>
      </w:r>
      <w:r>
        <w:rPr>
          <w:rFonts w:ascii="Courier New" w:hAnsi="Courier New"/>
          <w:sz w:val="16"/>
        </w:rPr>
        <w:t>:</w:t>
      </w:r>
    </w:p>
    <w:p w14:paraId="67ADFA09"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185E09D5"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losNlosPct:</w:t>
      </w:r>
    </w:p>
    <w:p w14:paraId="6AABECB2"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60A44AF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97D21">
        <w:rPr>
          <w:rFonts w:ascii="Courier New" w:hAnsi="Courier New"/>
          <w:sz w:val="16"/>
        </w:rPr>
        <w:t>losNlosInd</w:t>
      </w:r>
      <w:r>
        <w:rPr>
          <w:rFonts w:ascii="Courier New" w:hAnsi="Courier New"/>
          <w:sz w:val="16"/>
        </w:rPr>
        <w:t>:</w:t>
      </w:r>
    </w:p>
    <w:p w14:paraId="19DCF1ED"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4C39BECE"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5E59B708" w14:textId="77777777" w:rsidR="00631096" w:rsidRPr="007B3BEB"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32CF91B6" w14:textId="77777777" w:rsidR="00631096" w:rsidRPr="007B3BEB"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posMethod</w:t>
      </w:r>
    </w:p>
    <w:p w14:paraId="6015CADB"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locAcc</w:t>
      </w:r>
    </w:p>
    <w:p w14:paraId="3F14284C" w14:textId="77777777" w:rsidR="00631096" w:rsidRDefault="00631096" w:rsidP="00631096">
      <w:pPr>
        <w:pStyle w:val="PL"/>
      </w:pPr>
    </w:p>
    <w:p w14:paraId="035AC54D" w14:textId="77777777" w:rsidR="00631096" w:rsidRDefault="00631096" w:rsidP="00631096">
      <w:pPr>
        <w:pStyle w:val="PL"/>
      </w:pPr>
      <w:r>
        <w:t xml:space="preserve">    AccuracyReq:</w:t>
      </w:r>
    </w:p>
    <w:p w14:paraId="4C4FDEB5" w14:textId="77777777" w:rsidR="00631096" w:rsidRDefault="00631096" w:rsidP="00631096">
      <w:pPr>
        <w:pStyle w:val="PL"/>
      </w:pPr>
      <w:r>
        <w:t xml:space="preserve">      description: </w:t>
      </w:r>
      <w:r>
        <w:rPr>
          <w:lang w:val="en-US" w:eastAsia="zh-CN"/>
        </w:rPr>
        <w:t xml:space="preserve">Represents the </w:t>
      </w:r>
      <w:r>
        <w:t>analytics accuracy requirement information</w:t>
      </w:r>
      <w:r>
        <w:rPr>
          <w:lang w:val="en-US" w:eastAsia="zh-CN"/>
        </w:rPr>
        <w:t>.</w:t>
      </w:r>
    </w:p>
    <w:p w14:paraId="2F1FA763" w14:textId="77777777" w:rsidR="00631096" w:rsidRDefault="00631096" w:rsidP="00631096">
      <w:pPr>
        <w:pStyle w:val="PL"/>
      </w:pPr>
      <w:r>
        <w:t xml:space="preserve">      type: object</w:t>
      </w:r>
    </w:p>
    <w:p w14:paraId="6C654E70" w14:textId="77777777" w:rsidR="00631096" w:rsidRDefault="00631096" w:rsidP="00631096">
      <w:pPr>
        <w:pStyle w:val="PL"/>
      </w:pPr>
      <w:r>
        <w:t xml:space="preserve">      properties:</w:t>
      </w:r>
    </w:p>
    <w:p w14:paraId="057F17DA" w14:textId="77777777" w:rsidR="00631096" w:rsidRDefault="00631096" w:rsidP="00631096">
      <w:pPr>
        <w:pStyle w:val="PL"/>
      </w:pPr>
      <w:r>
        <w:t xml:space="preserve">        </w:t>
      </w:r>
      <w:r>
        <w:rPr>
          <w:lang w:eastAsia="zh-CN"/>
        </w:rPr>
        <w:t>accuTimeWin</w:t>
      </w:r>
      <w:r>
        <w:t>:</w:t>
      </w:r>
    </w:p>
    <w:p w14:paraId="77C2AEBA" w14:textId="77777777" w:rsidR="00631096" w:rsidRDefault="00631096" w:rsidP="00631096">
      <w:pPr>
        <w:pStyle w:val="PL"/>
      </w:pPr>
      <w:r>
        <w:t xml:space="preserve">          $ref: 'TS29122_CommonData.yaml#/components/schemas/TimeWindow'</w:t>
      </w:r>
    </w:p>
    <w:p w14:paraId="02B6200B" w14:textId="77777777" w:rsidR="00631096" w:rsidRDefault="00631096" w:rsidP="00631096">
      <w:pPr>
        <w:pStyle w:val="PL"/>
      </w:pPr>
      <w:r>
        <w:t xml:space="preserve">        </w:t>
      </w:r>
      <w:r>
        <w:rPr>
          <w:lang w:eastAsia="zh-CN"/>
        </w:rPr>
        <w:t>accuPeriod</w:t>
      </w:r>
      <w:r>
        <w:t>:</w:t>
      </w:r>
    </w:p>
    <w:p w14:paraId="1FF7ECE3" w14:textId="77777777" w:rsidR="00631096" w:rsidRDefault="00631096" w:rsidP="00631096">
      <w:pPr>
        <w:pStyle w:val="PL"/>
      </w:pPr>
      <w:r>
        <w:t xml:space="preserve">          $ref: 'TS29571_CommonData.yaml#/components/schemas/DurationSec'</w:t>
      </w:r>
    </w:p>
    <w:p w14:paraId="05477E5D" w14:textId="77777777" w:rsidR="00631096" w:rsidRDefault="00631096" w:rsidP="00631096">
      <w:pPr>
        <w:pStyle w:val="PL"/>
      </w:pPr>
      <w:r>
        <w:t xml:space="preserve">        </w:t>
      </w:r>
      <w:r>
        <w:rPr>
          <w:lang w:eastAsia="zh-CN"/>
        </w:rPr>
        <w:t>accuDevThr</w:t>
      </w:r>
      <w:r>
        <w:t>:</w:t>
      </w:r>
    </w:p>
    <w:p w14:paraId="22C75B40" w14:textId="77777777" w:rsidR="00631096" w:rsidRDefault="00631096" w:rsidP="00631096">
      <w:pPr>
        <w:pStyle w:val="PL"/>
      </w:pPr>
      <w:r>
        <w:t xml:space="preserve">          $ref: 'TS29571_CommonData.yaml#/components/schemas/Uinteger'</w:t>
      </w:r>
    </w:p>
    <w:p w14:paraId="55047932" w14:textId="77777777" w:rsidR="00631096" w:rsidRDefault="00631096" w:rsidP="00631096">
      <w:pPr>
        <w:pStyle w:val="PL"/>
      </w:pPr>
      <w:r>
        <w:t xml:space="preserve">        </w:t>
      </w:r>
      <w:r>
        <w:rPr>
          <w:lang w:eastAsia="zh-CN"/>
        </w:rPr>
        <w:t>minNum</w:t>
      </w:r>
      <w:r>
        <w:t>:</w:t>
      </w:r>
    </w:p>
    <w:p w14:paraId="27AA4FED" w14:textId="77777777" w:rsidR="00631096" w:rsidRDefault="00631096" w:rsidP="00631096">
      <w:pPr>
        <w:pStyle w:val="PL"/>
      </w:pPr>
      <w:r>
        <w:t xml:space="preserve">          $ref: 'TS29571_CommonData.yaml#/components/schemas/Uinteger'</w:t>
      </w:r>
    </w:p>
    <w:p w14:paraId="4BC90BFE" w14:textId="77777777" w:rsidR="00631096" w:rsidRDefault="00631096" w:rsidP="00631096">
      <w:pPr>
        <w:pStyle w:val="PL"/>
      </w:pPr>
      <w:r>
        <w:t xml:space="preserve">        </w:t>
      </w:r>
      <w:r>
        <w:rPr>
          <w:lang w:eastAsia="zh-CN"/>
        </w:rPr>
        <w:t>updatedAnaFlg</w:t>
      </w:r>
      <w:r>
        <w:t>:</w:t>
      </w:r>
    </w:p>
    <w:p w14:paraId="7ADDE164" w14:textId="77777777" w:rsidR="00631096" w:rsidRDefault="00631096" w:rsidP="00631096">
      <w:pPr>
        <w:pStyle w:val="PL"/>
      </w:pPr>
      <w:r>
        <w:t xml:space="preserve">          type: boolean</w:t>
      </w:r>
    </w:p>
    <w:p w14:paraId="2D1CBC87" w14:textId="77777777" w:rsidR="00631096" w:rsidRDefault="00631096" w:rsidP="00631096">
      <w:pPr>
        <w:pStyle w:val="PL"/>
      </w:pPr>
      <w:r>
        <w:t xml:space="preserve">          description: &gt;</w:t>
      </w:r>
    </w:p>
    <w:p w14:paraId="427962FB" w14:textId="77777777" w:rsidR="00631096" w:rsidRDefault="00631096" w:rsidP="00631096">
      <w:pPr>
        <w:pStyle w:val="PL"/>
      </w:pPr>
      <w:r>
        <w:t xml:space="preserve">            Indicates the updated Analytics flag. Set to "true" indicates that the NWDAF can provide</w:t>
      </w:r>
    </w:p>
    <w:p w14:paraId="45D70C27" w14:textId="77777777" w:rsidR="00631096" w:rsidRDefault="00631096" w:rsidP="00631096">
      <w:pPr>
        <w:pStyle w:val="PL"/>
      </w:pPr>
      <w:r>
        <w:t xml:space="preserve">            the updated analytics if the analytics can be generated within the analytics accuracy</w:t>
      </w:r>
    </w:p>
    <w:p w14:paraId="65FA0D41" w14:textId="77777777" w:rsidR="00631096" w:rsidRDefault="00631096" w:rsidP="00631096">
      <w:pPr>
        <w:pStyle w:val="PL"/>
      </w:pPr>
      <w:r>
        <w:t xml:space="preserve">            information time window, which is specified by "accuTimeWin" attribute.</w:t>
      </w:r>
    </w:p>
    <w:p w14:paraId="44DB75B1" w14:textId="77777777" w:rsidR="00631096" w:rsidRDefault="00631096" w:rsidP="00631096">
      <w:pPr>
        <w:pStyle w:val="PL"/>
      </w:pPr>
      <w:r>
        <w:t xml:space="preserve">            Otherwise set to “false”. Default value is “false” if omitted.</w:t>
      </w:r>
    </w:p>
    <w:p w14:paraId="323EE38A" w14:textId="77777777" w:rsidR="00631096" w:rsidRDefault="00631096" w:rsidP="00631096">
      <w:pPr>
        <w:pStyle w:val="PL"/>
      </w:pPr>
      <w:r>
        <w:t xml:space="preserve">        </w:t>
      </w:r>
      <w:r>
        <w:rPr>
          <w:lang w:eastAsia="zh-CN"/>
        </w:rPr>
        <w:t>correctionInterval</w:t>
      </w:r>
      <w:r>
        <w:t>:</w:t>
      </w:r>
    </w:p>
    <w:p w14:paraId="31ABEF9D" w14:textId="77777777" w:rsidR="00631096" w:rsidRDefault="00631096" w:rsidP="00631096">
      <w:pPr>
        <w:pStyle w:val="PL"/>
      </w:pPr>
      <w:r>
        <w:t xml:space="preserve">          $ref: 'TS29571_CommonData.yaml#/components/schemas/DurationSec'</w:t>
      </w:r>
    </w:p>
    <w:p w14:paraId="2C1422A4" w14:textId="77777777" w:rsidR="00631096" w:rsidRDefault="00631096" w:rsidP="00631096">
      <w:pPr>
        <w:pStyle w:val="PL"/>
      </w:pPr>
    </w:p>
    <w:p w14:paraId="1B81C7CB" w14:textId="77777777" w:rsidR="00631096" w:rsidRDefault="00631096" w:rsidP="00631096">
      <w:pPr>
        <w:pStyle w:val="PL"/>
      </w:pPr>
      <w:r>
        <w:lastRenderedPageBreak/>
        <w:t xml:space="preserve">    AccuracyInfo:</w:t>
      </w:r>
    </w:p>
    <w:p w14:paraId="5CDA84E5" w14:textId="77777777" w:rsidR="00631096" w:rsidRDefault="00631096" w:rsidP="00631096">
      <w:pPr>
        <w:pStyle w:val="PL"/>
      </w:pPr>
      <w:r>
        <w:t xml:space="preserve">      description: </w:t>
      </w:r>
      <w:r>
        <w:rPr>
          <w:lang w:eastAsia="zh-CN"/>
        </w:rPr>
        <w:t xml:space="preserve">The </w:t>
      </w:r>
      <w:r>
        <w:t>analytics accuracy information.</w:t>
      </w:r>
    </w:p>
    <w:p w14:paraId="46293057" w14:textId="77777777" w:rsidR="00631096" w:rsidRDefault="00631096" w:rsidP="00631096">
      <w:pPr>
        <w:pStyle w:val="PL"/>
      </w:pPr>
      <w:r>
        <w:t xml:space="preserve">      type: object</w:t>
      </w:r>
    </w:p>
    <w:p w14:paraId="353049B4" w14:textId="77777777" w:rsidR="00631096" w:rsidRDefault="00631096" w:rsidP="00631096">
      <w:pPr>
        <w:pStyle w:val="PL"/>
      </w:pPr>
      <w:r>
        <w:t xml:space="preserve">      properties:</w:t>
      </w:r>
    </w:p>
    <w:p w14:paraId="18885EE7" w14:textId="77777777" w:rsidR="00631096" w:rsidRDefault="00631096" w:rsidP="00631096">
      <w:pPr>
        <w:pStyle w:val="PL"/>
      </w:pPr>
      <w:r>
        <w:t xml:space="preserve">        </w:t>
      </w:r>
      <w:r>
        <w:rPr>
          <w:lang w:eastAsia="zh-CN"/>
        </w:rPr>
        <w:t>accuracyVal</w:t>
      </w:r>
      <w:r>
        <w:t>:</w:t>
      </w:r>
    </w:p>
    <w:p w14:paraId="42AD7598" w14:textId="77777777" w:rsidR="00631096" w:rsidRDefault="00631096" w:rsidP="00631096">
      <w:pPr>
        <w:pStyle w:val="PL"/>
      </w:pPr>
      <w:r>
        <w:t xml:space="preserve">          $ref: 'TS29571_CommonData.yaml#/components/schemas/Uinteger'</w:t>
      </w:r>
    </w:p>
    <w:p w14:paraId="13853278" w14:textId="77777777" w:rsidR="00631096" w:rsidRDefault="00631096" w:rsidP="00631096">
      <w:pPr>
        <w:pStyle w:val="PL"/>
      </w:pPr>
      <w:r>
        <w:t xml:space="preserve">        </w:t>
      </w:r>
      <w:r>
        <w:rPr>
          <w:lang w:eastAsia="zh-CN"/>
        </w:rPr>
        <w:t>accuSampleNbr</w:t>
      </w:r>
      <w:r>
        <w:t>:</w:t>
      </w:r>
    </w:p>
    <w:p w14:paraId="77EDEECC" w14:textId="77777777" w:rsidR="00631096" w:rsidRDefault="00631096" w:rsidP="00631096">
      <w:pPr>
        <w:pStyle w:val="PL"/>
      </w:pPr>
      <w:r>
        <w:t xml:space="preserve">          $ref: 'TS29571_CommonData.yaml#/components/schemas/Uinteger'</w:t>
      </w:r>
    </w:p>
    <w:p w14:paraId="7DEEF3B4" w14:textId="77777777" w:rsidR="00631096" w:rsidRDefault="00631096" w:rsidP="00631096">
      <w:pPr>
        <w:pStyle w:val="PL"/>
      </w:pPr>
      <w:r>
        <w:t xml:space="preserve">        anaAccuInd:</w:t>
      </w:r>
    </w:p>
    <w:p w14:paraId="53083A4C" w14:textId="77777777" w:rsidR="00631096" w:rsidRDefault="00631096" w:rsidP="00631096">
      <w:pPr>
        <w:pStyle w:val="PL"/>
      </w:pPr>
      <w:r>
        <w:t xml:space="preserve">          $ref: '#/components/schemas/AnalyticsAccuracyIndication'</w:t>
      </w:r>
    </w:p>
    <w:p w14:paraId="7DB163D3" w14:textId="77777777" w:rsidR="00631096" w:rsidRDefault="00631096" w:rsidP="00631096">
      <w:pPr>
        <w:pStyle w:val="PL"/>
      </w:pPr>
      <w:r>
        <w:t xml:space="preserve">      required:</w:t>
      </w:r>
    </w:p>
    <w:p w14:paraId="194F9D46" w14:textId="77777777" w:rsidR="00631096" w:rsidRDefault="00631096" w:rsidP="00631096">
      <w:pPr>
        <w:pStyle w:val="PL"/>
      </w:pPr>
      <w:r>
        <w:t xml:space="preserve">        - </w:t>
      </w:r>
      <w:r>
        <w:rPr>
          <w:lang w:eastAsia="zh-CN"/>
        </w:rPr>
        <w:t>accuracyVal</w:t>
      </w:r>
    </w:p>
    <w:p w14:paraId="1E515794" w14:textId="77777777" w:rsidR="00631096" w:rsidRDefault="00631096" w:rsidP="00631096">
      <w:pPr>
        <w:pStyle w:val="PL"/>
      </w:pPr>
    </w:p>
    <w:p w14:paraId="319997BE" w14:textId="77777777" w:rsidR="00631096" w:rsidRDefault="00631096" w:rsidP="00631096">
      <w:pPr>
        <w:pStyle w:val="PL"/>
      </w:pPr>
      <w:r>
        <w:t xml:space="preserve">    MovBehavReq:</w:t>
      </w:r>
    </w:p>
    <w:p w14:paraId="6C5F18BB" w14:textId="77777777" w:rsidR="00631096" w:rsidRDefault="00631096" w:rsidP="00631096">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1744AD6E" w14:textId="77777777" w:rsidR="00631096" w:rsidRPr="007B3BEB"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0BE133A" w14:textId="77777777" w:rsidR="00631096" w:rsidRDefault="00631096" w:rsidP="00631096">
      <w:pPr>
        <w:pStyle w:val="PL"/>
      </w:pPr>
      <w:r>
        <w:t xml:space="preserve">      properties:</w:t>
      </w:r>
    </w:p>
    <w:p w14:paraId="56F46FBC" w14:textId="77777777" w:rsidR="00631096" w:rsidRDefault="00631096" w:rsidP="00631096">
      <w:pPr>
        <w:pStyle w:val="PL"/>
      </w:pPr>
      <w:r>
        <w:t xml:space="preserve">        </w:t>
      </w:r>
      <w:r>
        <w:rPr>
          <w:lang w:eastAsia="zh-CN"/>
        </w:rPr>
        <w:t>locationGranReq</w:t>
      </w:r>
      <w:r>
        <w:t>:</w:t>
      </w:r>
    </w:p>
    <w:p w14:paraId="7A6F6D10" w14:textId="77777777" w:rsidR="00631096" w:rsidRDefault="00631096" w:rsidP="00631096">
      <w:pPr>
        <w:pStyle w:val="PL"/>
      </w:pPr>
      <w:r>
        <w:t xml:space="preserve">            $ref: '#/components/schemas/</w:t>
      </w:r>
      <w:r>
        <w:rPr>
          <w:lang w:eastAsia="zh-CN"/>
        </w:rPr>
        <w:t>LocInfoGranularity</w:t>
      </w:r>
      <w:r>
        <w:t>'</w:t>
      </w:r>
    </w:p>
    <w:p w14:paraId="1FB802FD" w14:textId="77777777" w:rsidR="00631096" w:rsidRDefault="00631096" w:rsidP="00631096">
      <w:pPr>
        <w:pStyle w:val="PL"/>
      </w:pPr>
      <w:r>
        <w:t xml:space="preserve">        r</w:t>
      </w:r>
      <w:r>
        <w:rPr>
          <w:lang w:eastAsia="zh-CN"/>
        </w:rPr>
        <w:t>eportThresholds</w:t>
      </w:r>
      <w:r>
        <w:t>:</w:t>
      </w:r>
    </w:p>
    <w:p w14:paraId="71576745" w14:textId="77777777" w:rsidR="00631096" w:rsidRDefault="00631096" w:rsidP="00631096">
      <w:pPr>
        <w:pStyle w:val="PL"/>
      </w:pPr>
      <w:r>
        <w:t xml:space="preserve">            $ref: '#/components/schemas/ThresholdLevel'</w:t>
      </w:r>
    </w:p>
    <w:p w14:paraId="4121A738" w14:textId="77777777" w:rsidR="00631096" w:rsidRDefault="00631096" w:rsidP="00631096">
      <w:pPr>
        <w:pStyle w:val="PL"/>
      </w:pPr>
    </w:p>
    <w:p w14:paraId="4318F193" w14:textId="77777777" w:rsidR="00631096" w:rsidRDefault="00631096" w:rsidP="00631096">
      <w:pPr>
        <w:pStyle w:val="PL"/>
      </w:pPr>
      <w:r>
        <w:t xml:space="preserve">    MovBehavInfo:</w:t>
      </w:r>
    </w:p>
    <w:p w14:paraId="2EF87343" w14:textId="77777777" w:rsidR="00631096" w:rsidRDefault="00631096" w:rsidP="00631096">
      <w:pPr>
        <w:pStyle w:val="PL"/>
      </w:pPr>
      <w:r>
        <w:t xml:space="preserve">      description: </w:t>
      </w:r>
      <w:r>
        <w:rPr>
          <w:lang w:val="en-US" w:eastAsia="zh-CN"/>
        </w:rPr>
        <w:t xml:space="preserve">Represents the </w:t>
      </w:r>
      <w:r>
        <w:t>Movement Behaviour information</w:t>
      </w:r>
      <w:r>
        <w:rPr>
          <w:lang w:val="en-US" w:eastAsia="zh-CN"/>
        </w:rPr>
        <w:t>.</w:t>
      </w:r>
    </w:p>
    <w:p w14:paraId="0C6AA989" w14:textId="77777777" w:rsidR="00631096" w:rsidRPr="007B3BEB"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2F6983A" w14:textId="77777777" w:rsidR="00631096" w:rsidRDefault="00631096" w:rsidP="00631096">
      <w:pPr>
        <w:pStyle w:val="PL"/>
      </w:pPr>
      <w:r>
        <w:t xml:space="preserve">      properties:</w:t>
      </w:r>
    </w:p>
    <w:p w14:paraId="793AD065" w14:textId="77777777" w:rsidR="00631096" w:rsidRDefault="00631096" w:rsidP="00631096">
      <w:pPr>
        <w:pStyle w:val="PL"/>
      </w:pPr>
      <w:r>
        <w:t xml:space="preserve">        </w:t>
      </w:r>
      <w:r>
        <w:rPr>
          <w:lang w:eastAsia="zh-CN"/>
        </w:rPr>
        <w:t>geoLoc</w:t>
      </w:r>
      <w:r>
        <w:t>:</w:t>
      </w:r>
    </w:p>
    <w:p w14:paraId="60599F1C" w14:textId="77777777" w:rsidR="00631096" w:rsidRDefault="00631096" w:rsidP="00631096">
      <w:pPr>
        <w:pStyle w:val="PL"/>
      </w:pPr>
      <w:r>
        <w:t xml:space="preserve">          $ref: 'TS29572_Nlmf_Location.yaml#/components/schemas/GeographicalCoordinates'</w:t>
      </w:r>
    </w:p>
    <w:p w14:paraId="6939EF14" w14:textId="77777777" w:rsidR="00631096" w:rsidRDefault="00631096" w:rsidP="00631096">
      <w:pPr>
        <w:pStyle w:val="PL"/>
      </w:pPr>
      <w:r>
        <w:t xml:space="preserve">        supis:</w:t>
      </w:r>
    </w:p>
    <w:p w14:paraId="6E95C068" w14:textId="77777777" w:rsidR="00631096" w:rsidRDefault="00631096" w:rsidP="00631096">
      <w:pPr>
        <w:pStyle w:val="PL"/>
      </w:pPr>
      <w:r>
        <w:t xml:space="preserve">          type: array</w:t>
      </w:r>
    </w:p>
    <w:p w14:paraId="02035670" w14:textId="77777777" w:rsidR="00631096" w:rsidRDefault="00631096" w:rsidP="00631096">
      <w:pPr>
        <w:pStyle w:val="PL"/>
      </w:pPr>
      <w:r>
        <w:t xml:space="preserve">          items:</w:t>
      </w:r>
    </w:p>
    <w:p w14:paraId="5517B584" w14:textId="77777777" w:rsidR="00631096" w:rsidRDefault="00631096" w:rsidP="00631096">
      <w:pPr>
        <w:pStyle w:val="PL"/>
      </w:pPr>
      <w:r>
        <w:t xml:space="preserve">            $ref: 'TS29571_CommonData.yaml#/components/schemas/Supi'</w:t>
      </w:r>
    </w:p>
    <w:p w14:paraId="099B76F4" w14:textId="77777777" w:rsidR="00631096" w:rsidRDefault="00631096" w:rsidP="00631096">
      <w:pPr>
        <w:pStyle w:val="PL"/>
      </w:pPr>
      <w:r>
        <w:t xml:space="preserve">          minItems: 1</w:t>
      </w:r>
    </w:p>
    <w:p w14:paraId="2C2F2BA2" w14:textId="77777777" w:rsidR="00631096" w:rsidRDefault="00631096" w:rsidP="00631096">
      <w:pPr>
        <w:pStyle w:val="PL"/>
      </w:pPr>
      <w:r>
        <w:t xml:space="preserve">        gpsis:</w:t>
      </w:r>
    </w:p>
    <w:p w14:paraId="28A9BA26" w14:textId="77777777" w:rsidR="00631096" w:rsidRDefault="00631096" w:rsidP="00631096">
      <w:pPr>
        <w:pStyle w:val="PL"/>
      </w:pPr>
      <w:r>
        <w:t xml:space="preserve">          type: array</w:t>
      </w:r>
    </w:p>
    <w:p w14:paraId="1257048C" w14:textId="77777777" w:rsidR="00631096" w:rsidRDefault="00631096" w:rsidP="00631096">
      <w:pPr>
        <w:pStyle w:val="PL"/>
      </w:pPr>
      <w:r>
        <w:t xml:space="preserve">          items:</w:t>
      </w:r>
    </w:p>
    <w:p w14:paraId="2F561FF0" w14:textId="77777777" w:rsidR="00631096" w:rsidRDefault="00631096" w:rsidP="00631096">
      <w:pPr>
        <w:pStyle w:val="PL"/>
      </w:pPr>
      <w:r>
        <w:t xml:space="preserve">            $ref: 'TS29571_CommonData.yaml#/components/schemas/Gpsi'</w:t>
      </w:r>
    </w:p>
    <w:p w14:paraId="1614130E" w14:textId="77777777" w:rsidR="00631096" w:rsidRDefault="00631096" w:rsidP="00631096">
      <w:pPr>
        <w:pStyle w:val="PL"/>
      </w:pPr>
      <w:r>
        <w:t xml:space="preserve">          minItems: 1</w:t>
      </w:r>
    </w:p>
    <w:p w14:paraId="1B2BC3E6" w14:textId="77777777" w:rsidR="00631096" w:rsidRDefault="00631096" w:rsidP="00631096">
      <w:pPr>
        <w:pStyle w:val="PL"/>
      </w:pPr>
      <w:r>
        <w:t xml:space="preserve">        </w:t>
      </w:r>
      <w:r>
        <w:rPr>
          <w:lang w:eastAsia="zh-CN"/>
        </w:rPr>
        <w:t>movBehavs</w:t>
      </w:r>
      <w:r>
        <w:t>:</w:t>
      </w:r>
    </w:p>
    <w:p w14:paraId="790710CA" w14:textId="77777777" w:rsidR="00631096" w:rsidRDefault="00631096" w:rsidP="00631096">
      <w:pPr>
        <w:pStyle w:val="PL"/>
      </w:pPr>
      <w:r>
        <w:t xml:space="preserve">          type: array</w:t>
      </w:r>
    </w:p>
    <w:p w14:paraId="1F1C051A" w14:textId="77777777" w:rsidR="00631096" w:rsidRDefault="00631096" w:rsidP="00631096">
      <w:pPr>
        <w:pStyle w:val="PL"/>
      </w:pPr>
      <w:r>
        <w:t xml:space="preserve">          items:</w:t>
      </w:r>
    </w:p>
    <w:p w14:paraId="10FC89B2" w14:textId="77777777" w:rsidR="00631096" w:rsidRDefault="00631096" w:rsidP="00631096">
      <w:pPr>
        <w:pStyle w:val="PL"/>
      </w:pPr>
      <w:r>
        <w:t xml:space="preserve">            $ref: '#/components/schemas/</w:t>
      </w:r>
      <w:r>
        <w:rPr>
          <w:lang w:eastAsia="zh-CN"/>
        </w:rPr>
        <w:t>MovBehav</w:t>
      </w:r>
      <w:r>
        <w:t>'</w:t>
      </w:r>
    </w:p>
    <w:p w14:paraId="433B1D92" w14:textId="77777777" w:rsidR="00631096" w:rsidRDefault="00631096" w:rsidP="00631096">
      <w:pPr>
        <w:pStyle w:val="PL"/>
      </w:pPr>
      <w:r>
        <w:t xml:space="preserve">          minItems: 1</w:t>
      </w:r>
    </w:p>
    <w:p w14:paraId="4DEA54D0" w14:textId="77777777" w:rsidR="00631096" w:rsidRDefault="00631096" w:rsidP="00631096">
      <w:pPr>
        <w:pStyle w:val="PL"/>
      </w:pPr>
      <w:r>
        <w:t xml:space="preserve">        confidence:</w:t>
      </w:r>
    </w:p>
    <w:p w14:paraId="31C4832F" w14:textId="77777777" w:rsidR="00631096" w:rsidRDefault="00631096" w:rsidP="00631096">
      <w:pPr>
        <w:pStyle w:val="PL"/>
      </w:pPr>
      <w:r>
        <w:t xml:space="preserve">          $ref: 'TS29571_CommonData.yaml#/components/schemas/Uinteger'</w:t>
      </w:r>
    </w:p>
    <w:p w14:paraId="5AE970D3" w14:textId="77777777" w:rsidR="00631096" w:rsidRDefault="00631096" w:rsidP="00631096">
      <w:pPr>
        <w:pStyle w:val="PL"/>
      </w:pPr>
    </w:p>
    <w:p w14:paraId="489A24D2" w14:textId="77777777" w:rsidR="00631096" w:rsidRDefault="00631096" w:rsidP="00631096">
      <w:pPr>
        <w:pStyle w:val="PL"/>
      </w:pPr>
      <w:r>
        <w:t xml:space="preserve">    MovBehav:</w:t>
      </w:r>
    </w:p>
    <w:p w14:paraId="5C8361C8" w14:textId="77777777" w:rsidR="00631096" w:rsidRDefault="00631096" w:rsidP="00631096">
      <w:pPr>
        <w:pStyle w:val="PL"/>
      </w:pPr>
      <w:r>
        <w:t xml:space="preserve">      description: </w:t>
      </w:r>
      <w:r>
        <w:rPr>
          <w:lang w:val="en-US" w:eastAsia="zh-CN"/>
        </w:rPr>
        <w:t xml:space="preserve">Represents the </w:t>
      </w:r>
      <w:r>
        <w:t>Movement Behaviour information per time slot</w:t>
      </w:r>
      <w:r>
        <w:rPr>
          <w:lang w:val="en-US" w:eastAsia="zh-CN"/>
        </w:rPr>
        <w:t>.</w:t>
      </w:r>
    </w:p>
    <w:p w14:paraId="374B1929" w14:textId="77777777" w:rsidR="00631096" w:rsidRPr="007B3BEB"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7111C20" w14:textId="77777777" w:rsidR="00631096" w:rsidRDefault="00631096" w:rsidP="00631096">
      <w:pPr>
        <w:pStyle w:val="PL"/>
      </w:pPr>
      <w:r>
        <w:t xml:space="preserve">      properties:</w:t>
      </w:r>
    </w:p>
    <w:p w14:paraId="4670D67C" w14:textId="77777777" w:rsidR="00631096" w:rsidRDefault="00631096" w:rsidP="00631096">
      <w:pPr>
        <w:pStyle w:val="PL"/>
      </w:pPr>
      <w:r>
        <w:t xml:space="preserve">        tsStart:</w:t>
      </w:r>
    </w:p>
    <w:p w14:paraId="71E12B3C" w14:textId="77777777" w:rsidR="00631096" w:rsidRDefault="00631096" w:rsidP="00631096">
      <w:pPr>
        <w:pStyle w:val="PL"/>
      </w:pPr>
      <w:r>
        <w:t xml:space="preserve">          $ref: 'TS29571_CommonData.yaml#/components/schemas/DateTime'</w:t>
      </w:r>
    </w:p>
    <w:p w14:paraId="664494FB" w14:textId="77777777" w:rsidR="00631096" w:rsidRDefault="00631096" w:rsidP="00631096">
      <w:pPr>
        <w:pStyle w:val="PL"/>
      </w:pPr>
      <w:r>
        <w:t xml:space="preserve">        tsDuration:</w:t>
      </w:r>
    </w:p>
    <w:p w14:paraId="70144882" w14:textId="77777777" w:rsidR="00631096" w:rsidRDefault="00631096" w:rsidP="00631096">
      <w:pPr>
        <w:pStyle w:val="PL"/>
      </w:pPr>
      <w:r>
        <w:t xml:space="preserve">          $ref: 'TS29571_CommonData.yaml#/components/schemas/DurationSec'</w:t>
      </w:r>
    </w:p>
    <w:p w14:paraId="552E8F92" w14:textId="77777777" w:rsidR="00631096" w:rsidRDefault="00631096" w:rsidP="00631096">
      <w:pPr>
        <w:pStyle w:val="PL"/>
      </w:pPr>
      <w:r>
        <w:t xml:space="preserve">        numOf</w:t>
      </w:r>
      <w:r>
        <w:rPr>
          <w:lang w:eastAsia="zh-CN"/>
        </w:rPr>
        <w:t>Ue</w:t>
      </w:r>
      <w:r>
        <w:t>:</w:t>
      </w:r>
    </w:p>
    <w:p w14:paraId="7646C70D" w14:textId="77777777" w:rsidR="00631096" w:rsidRDefault="00631096" w:rsidP="00631096">
      <w:pPr>
        <w:pStyle w:val="PL"/>
      </w:pPr>
      <w:r>
        <w:t xml:space="preserve">          $ref: 'TS29571_CommonData.yaml#/components/schemas/Uinteger'</w:t>
      </w:r>
    </w:p>
    <w:p w14:paraId="144F36F6" w14:textId="77777777" w:rsidR="00631096" w:rsidRDefault="00631096" w:rsidP="00631096">
      <w:pPr>
        <w:pStyle w:val="PL"/>
      </w:pPr>
      <w:r>
        <w:t xml:space="preserve">        </w:t>
      </w:r>
      <w:r>
        <w:rPr>
          <w:lang w:eastAsia="zh-CN"/>
        </w:rPr>
        <w:t>ratio</w:t>
      </w:r>
      <w:r>
        <w:t>:</w:t>
      </w:r>
    </w:p>
    <w:p w14:paraId="3DFC2AF2" w14:textId="77777777" w:rsidR="00631096" w:rsidRDefault="00631096" w:rsidP="00631096">
      <w:pPr>
        <w:pStyle w:val="PL"/>
      </w:pPr>
      <w:r>
        <w:t xml:space="preserve">          $ref: 'TS29571_CommonData.yaml#/components/schemas/SamplingRatio'</w:t>
      </w:r>
    </w:p>
    <w:p w14:paraId="0E086CDE" w14:textId="77777777" w:rsidR="00631096" w:rsidRDefault="00631096" w:rsidP="00631096">
      <w:pPr>
        <w:pStyle w:val="PL"/>
        <w:rPr>
          <w:lang w:eastAsia="zh-CN"/>
        </w:rPr>
      </w:pPr>
      <w:r>
        <w:t xml:space="preserve">        </w:t>
      </w:r>
      <w:r>
        <w:rPr>
          <w:lang w:eastAsia="zh-CN"/>
        </w:rPr>
        <w:t>avrSpeed:</w:t>
      </w:r>
    </w:p>
    <w:p w14:paraId="74454A26" w14:textId="77777777" w:rsidR="00631096" w:rsidRDefault="00631096" w:rsidP="00631096">
      <w:pPr>
        <w:pStyle w:val="PL"/>
      </w:pPr>
      <w:r>
        <w:t xml:space="preserve">          $ref: 'TS29571_CommonData.yaml#/components/schemas/Float'</w:t>
      </w:r>
    </w:p>
    <w:p w14:paraId="213A9B47" w14:textId="77777777" w:rsidR="00631096" w:rsidRDefault="00631096" w:rsidP="00631096">
      <w:pPr>
        <w:pStyle w:val="PL"/>
      </w:pPr>
      <w:r>
        <w:t xml:space="preserve">        </w:t>
      </w:r>
      <w:r>
        <w:rPr>
          <w:lang w:eastAsia="zh-CN"/>
        </w:rPr>
        <w:t>speedThresdInfos</w:t>
      </w:r>
      <w:r>
        <w:t>:</w:t>
      </w:r>
    </w:p>
    <w:p w14:paraId="6063B5DA" w14:textId="77777777" w:rsidR="00631096" w:rsidRDefault="00631096" w:rsidP="00631096">
      <w:pPr>
        <w:pStyle w:val="PL"/>
      </w:pPr>
      <w:r>
        <w:t xml:space="preserve">          type: array</w:t>
      </w:r>
    </w:p>
    <w:p w14:paraId="6C445BD6" w14:textId="77777777" w:rsidR="00631096" w:rsidRDefault="00631096" w:rsidP="00631096">
      <w:pPr>
        <w:pStyle w:val="PL"/>
      </w:pPr>
      <w:r>
        <w:t xml:space="preserve">          items:</w:t>
      </w:r>
    </w:p>
    <w:p w14:paraId="1584134F" w14:textId="77777777" w:rsidR="00631096" w:rsidRDefault="00631096" w:rsidP="00631096">
      <w:pPr>
        <w:pStyle w:val="PL"/>
      </w:pPr>
      <w:r>
        <w:t xml:space="preserve">            $ref: '#/components/schemas/</w:t>
      </w:r>
      <w:r>
        <w:rPr>
          <w:lang w:eastAsia="zh-CN"/>
        </w:rPr>
        <w:t>SpeedThresholdInfo</w:t>
      </w:r>
      <w:r>
        <w:t>'</w:t>
      </w:r>
    </w:p>
    <w:p w14:paraId="06E58D34" w14:textId="77777777" w:rsidR="00631096" w:rsidRDefault="00631096" w:rsidP="00631096">
      <w:pPr>
        <w:pStyle w:val="PL"/>
      </w:pPr>
      <w:r>
        <w:t xml:space="preserve">          minItems: 1</w:t>
      </w:r>
    </w:p>
    <w:p w14:paraId="2F66ACA7" w14:textId="77777777" w:rsidR="00631096" w:rsidRDefault="00631096" w:rsidP="00631096">
      <w:pPr>
        <w:pStyle w:val="PL"/>
      </w:pPr>
      <w:r>
        <w:t xml:space="preserve">        </w:t>
      </w:r>
      <w:r>
        <w:rPr>
          <w:lang w:eastAsia="zh-CN"/>
        </w:rPr>
        <w:t>directionUeInfos</w:t>
      </w:r>
      <w:r>
        <w:t>:</w:t>
      </w:r>
    </w:p>
    <w:p w14:paraId="10FA5551" w14:textId="77777777" w:rsidR="00631096" w:rsidRDefault="00631096" w:rsidP="00631096">
      <w:pPr>
        <w:pStyle w:val="PL"/>
      </w:pPr>
      <w:r>
        <w:t xml:space="preserve">          type: array</w:t>
      </w:r>
    </w:p>
    <w:p w14:paraId="6EA7C550" w14:textId="77777777" w:rsidR="00631096" w:rsidRDefault="00631096" w:rsidP="00631096">
      <w:pPr>
        <w:pStyle w:val="PL"/>
      </w:pPr>
      <w:r>
        <w:t xml:space="preserve">          items:</w:t>
      </w:r>
    </w:p>
    <w:p w14:paraId="35497371" w14:textId="77777777" w:rsidR="00631096" w:rsidRDefault="00631096" w:rsidP="00631096">
      <w:pPr>
        <w:pStyle w:val="PL"/>
      </w:pPr>
      <w:r>
        <w:t xml:space="preserve">            $ref: '#/components/schemas/DirectionInfo'</w:t>
      </w:r>
    </w:p>
    <w:p w14:paraId="5DDE86BF" w14:textId="77777777" w:rsidR="00631096" w:rsidRDefault="00631096" w:rsidP="00631096">
      <w:pPr>
        <w:pStyle w:val="PL"/>
      </w:pPr>
      <w:r>
        <w:t xml:space="preserve">          minItems: 1</w:t>
      </w:r>
    </w:p>
    <w:p w14:paraId="3CE43F47" w14:textId="77777777" w:rsidR="00631096" w:rsidRDefault="00631096" w:rsidP="00631096">
      <w:pPr>
        <w:pStyle w:val="PL"/>
      </w:pPr>
      <w:r>
        <w:t xml:space="preserve">      required:</w:t>
      </w:r>
    </w:p>
    <w:p w14:paraId="1B5C643B" w14:textId="77777777" w:rsidR="00631096" w:rsidRDefault="00631096" w:rsidP="00631096">
      <w:pPr>
        <w:pStyle w:val="PL"/>
      </w:pPr>
      <w:r>
        <w:t xml:space="preserve">        - tsStart</w:t>
      </w:r>
    </w:p>
    <w:p w14:paraId="427DF251" w14:textId="77777777" w:rsidR="00631096" w:rsidRDefault="00631096" w:rsidP="00631096">
      <w:pPr>
        <w:pStyle w:val="PL"/>
      </w:pPr>
      <w:r>
        <w:t xml:space="preserve">        - tsDuration</w:t>
      </w:r>
    </w:p>
    <w:p w14:paraId="74C5E0D1" w14:textId="77777777" w:rsidR="00631096" w:rsidRDefault="00631096" w:rsidP="00631096">
      <w:pPr>
        <w:pStyle w:val="PL"/>
      </w:pPr>
    </w:p>
    <w:p w14:paraId="664EB87F" w14:textId="77777777" w:rsidR="00631096" w:rsidRDefault="00631096" w:rsidP="00631096">
      <w:pPr>
        <w:pStyle w:val="PL"/>
      </w:pPr>
      <w:r>
        <w:t xml:space="preserve">    </w:t>
      </w:r>
      <w:r>
        <w:rPr>
          <w:lang w:eastAsia="ja-JP"/>
        </w:rPr>
        <w:t>S</w:t>
      </w:r>
      <w:r>
        <w:rPr>
          <w:lang w:eastAsia="zh-CN"/>
        </w:rPr>
        <w:t>peedThresholdInfo</w:t>
      </w:r>
      <w:r>
        <w:t>:</w:t>
      </w:r>
    </w:p>
    <w:p w14:paraId="7508C2AA" w14:textId="77777777" w:rsidR="00631096" w:rsidRDefault="00631096" w:rsidP="00631096">
      <w:pPr>
        <w:pStyle w:val="PL"/>
      </w:pPr>
      <w:r>
        <w:t xml:space="preserve">      description: UEs information whose speed is faster than the speed threshold</w:t>
      </w:r>
      <w:r>
        <w:rPr>
          <w:lang w:val="en-US" w:eastAsia="zh-CN"/>
        </w:rPr>
        <w:t>.</w:t>
      </w:r>
    </w:p>
    <w:p w14:paraId="6C20EE7D" w14:textId="77777777" w:rsidR="00631096" w:rsidRPr="007B3BEB"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66A1FA1" w14:textId="77777777" w:rsidR="00631096" w:rsidRDefault="00631096" w:rsidP="00631096">
      <w:pPr>
        <w:pStyle w:val="PL"/>
      </w:pPr>
      <w:r>
        <w:t xml:space="preserve">      properties:</w:t>
      </w:r>
    </w:p>
    <w:p w14:paraId="704C44D1" w14:textId="77777777" w:rsidR="00631096" w:rsidRDefault="00631096" w:rsidP="00631096">
      <w:pPr>
        <w:pStyle w:val="PL"/>
        <w:rPr>
          <w:lang w:eastAsia="zh-CN"/>
        </w:rPr>
      </w:pPr>
      <w:r>
        <w:lastRenderedPageBreak/>
        <w:t xml:space="preserve">        speedThr</w:t>
      </w:r>
      <w:r>
        <w:rPr>
          <w:lang w:eastAsia="zh-CN"/>
        </w:rPr>
        <w:t>:</w:t>
      </w:r>
    </w:p>
    <w:p w14:paraId="38F90441" w14:textId="77777777" w:rsidR="00631096" w:rsidRPr="0012741F" w:rsidRDefault="00631096" w:rsidP="00631096">
      <w:pPr>
        <w:pStyle w:val="PL"/>
      </w:pPr>
      <w:r>
        <w:t xml:space="preserve">          $ref: 'TS29571_CommonData.yaml#/components/schemas/Float'</w:t>
      </w:r>
    </w:p>
    <w:p w14:paraId="4425150B" w14:textId="77777777" w:rsidR="00631096" w:rsidRDefault="00631096" w:rsidP="00631096">
      <w:pPr>
        <w:pStyle w:val="PL"/>
      </w:pPr>
      <w:r>
        <w:t xml:space="preserve">        numOf</w:t>
      </w:r>
      <w:r>
        <w:rPr>
          <w:lang w:eastAsia="zh-CN"/>
        </w:rPr>
        <w:t>Ue</w:t>
      </w:r>
      <w:r>
        <w:t>:</w:t>
      </w:r>
    </w:p>
    <w:p w14:paraId="5DA52242" w14:textId="77777777" w:rsidR="00631096" w:rsidRDefault="00631096" w:rsidP="00631096">
      <w:pPr>
        <w:pStyle w:val="PL"/>
      </w:pPr>
      <w:r>
        <w:t xml:space="preserve">          $ref: 'TS29571_CommonData.yaml#/components/schemas/Uinteger'</w:t>
      </w:r>
    </w:p>
    <w:p w14:paraId="232020F5" w14:textId="77777777" w:rsidR="00631096" w:rsidRDefault="00631096" w:rsidP="00631096">
      <w:pPr>
        <w:pStyle w:val="PL"/>
      </w:pPr>
      <w:r>
        <w:t xml:space="preserve">        ratio:</w:t>
      </w:r>
    </w:p>
    <w:p w14:paraId="229D2ED2" w14:textId="77777777" w:rsidR="00631096" w:rsidRDefault="00631096" w:rsidP="00631096">
      <w:pPr>
        <w:pStyle w:val="PL"/>
      </w:pPr>
      <w:r>
        <w:t xml:space="preserve">          $ref: 'TS29571_CommonData.yaml#/components/schemas/SamplingRatio'</w:t>
      </w:r>
    </w:p>
    <w:p w14:paraId="031A03A3" w14:textId="77777777" w:rsidR="00631096" w:rsidRDefault="00631096" w:rsidP="00631096">
      <w:pPr>
        <w:pStyle w:val="PL"/>
        <w:rPr>
          <w:rFonts w:eastAsia="等线"/>
          <w:lang w:eastAsia="zh-CN"/>
        </w:rPr>
      </w:pPr>
    </w:p>
    <w:p w14:paraId="180A336C" w14:textId="77777777" w:rsidR="00631096" w:rsidRDefault="00631096" w:rsidP="00631096">
      <w:pPr>
        <w:pStyle w:val="PL"/>
      </w:pPr>
      <w:r>
        <w:t xml:space="preserve">    RelProxReq:</w:t>
      </w:r>
    </w:p>
    <w:p w14:paraId="5A637A58" w14:textId="77777777" w:rsidR="00631096" w:rsidRDefault="00631096" w:rsidP="00631096">
      <w:pPr>
        <w:pStyle w:val="PL"/>
      </w:pPr>
      <w:r>
        <w:t xml:space="preserve">      description: Represents the Relative Proximity analytics requirements</w:t>
      </w:r>
      <w:r>
        <w:rPr>
          <w:lang w:val="en-US" w:eastAsia="zh-CN"/>
        </w:rPr>
        <w:t>.</w:t>
      </w:r>
    </w:p>
    <w:p w14:paraId="35597715" w14:textId="77777777" w:rsidR="00631096" w:rsidRPr="007B3BEB"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43A36CC" w14:textId="77777777" w:rsidR="00631096" w:rsidRDefault="00631096" w:rsidP="00631096">
      <w:pPr>
        <w:pStyle w:val="PL"/>
      </w:pPr>
      <w:r>
        <w:t xml:space="preserve">      properties:</w:t>
      </w:r>
    </w:p>
    <w:p w14:paraId="0855059B" w14:textId="77777777" w:rsidR="00631096" w:rsidRDefault="00631096" w:rsidP="00631096">
      <w:pPr>
        <w:pStyle w:val="PL"/>
      </w:pPr>
      <w:r>
        <w:t xml:space="preserve">        </w:t>
      </w:r>
      <w:r>
        <w:rPr>
          <w:lang w:eastAsia="zh-CN"/>
        </w:rPr>
        <w:t>direction</w:t>
      </w:r>
      <w:r>
        <w:t>:</w:t>
      </w:r>
    </w:p>
    <w:p w14:paraId="40C4C873" w14:textId="77777777" w:rsidR="00631096" w:rsidRDefault="00631096" w:rsidP="00631096">
      <w:pPr>
        <w:pStyle w:val="PL"/>
      </w:pPr>
      <w:r>
        <w:t xml:space="preserve">          type: array</w:t>
      </w:r>
    </w:p>
    <w:p w14:paraId="584AC602" w14:textId="77777777" w:rsidR="00631096" w:rsidRDefault="00631096" w:rsidP="00631096">
      <w:pPr>
        <w:pStyle w:val="PL"/>
      </w:pPr>
      <w:r>
        <w:t xml:space="preserve">          items:</w:t>
      </w:r>
    </w:p>
    <w:p w14:paraId="479B1996" w14:textId="77777777" w:rsidR="00631096" w:rsidRDefault="00631096" w:rsidP="00631096">
      <w:pPr>
        <w:pStyle w:val="PL"/>
      </w:pPr>
      <w:r>
        <w:t xml:space="preserve">            $ref: '#/components/schemas/Direction'</w:t>
      </w:r>
    </w:p>
    <w:p w14:paraId="243167AF" w14:textId="77777777" w:rsidR="00631096" w:rsidRDefault="00631096" w:rsidP="00631096">
      <w:pPr>
        <w:pStyle w:val="PL"/>
      </w:pPr>
      <w:r>
        <w:t xml:space="preserve">          minItems: 1</w:t>
      </w:r>
    </w:p>
    <w:p w14:paraId="16637666" w14:textId="77777777" w:rsidR="00631096" w:rsidRDefault="00631096" w:rsidP="00631096">
      <w:pPr>
        <w:pStyle w:val="PL"/>
      </w:pPr>
      <w:r>
        <w:t xml:space="preserve">        numOf</w:t>
      </w:r>
      <w:r>
        <w:rPr>
          <w:lang w:eastAsia="zh-CN"/>
        </w:rPr>
        <w:t>Ue</w:t>
      </w:r>
      <w:r>
        <w:t>:</w:t>
      </w:r>
    </w:p>
    <w:p w14:paraId="00C1E806" w14:textId="77777777" w:rsidR="00631096" w:rsidRDefault="00631096" w:rsidP="00631096">
      <w:pPr>
        <w:pStyle w:val="PL"/>
      </w:pPr>
      <w:r>
        <w:t xml:space="preserve">          $ref: 'TS29571_CommonData.yaml#/components/schemas/Uinteger'</w:t>
      </w:r>
    </w:p>
    <w:p w14:paraId="29EECDCD" w14:textId="77777777" w:rsidR="00631096" w:rsidRDefault="00631096" w:rsidP="00631096">
      <w:pPr>
        <w:pStyle w:val="PL"/>
      </w:pPr>
      <w:r>
        <w:t xml:space="preserve">        prox</w:t>
      </w:r>
      <w:r>
        <w:rPr>
          <w:lang w:eastAsia="zh-CN"/>
        </w:rPr>
        <w:t>imity</w:t>
      </w:r>
      <w:r>
        <w:t>Crits:</w:t>
      </w:r>
    </w:p>
    <w:p w14:paraId="4959FDFA" w14:textId="77777777" w:rsidR="00631096" w:rsidRDefault="00631096" w:rsidP="00631096">
      <w:pPr>
        <w:pStyle w:val="PL"/>
      </w:pPr>
      <w:r>
        <w:t xml:space="preserve">          type: array</w:t>
      </w:r>
    </w:p>
    <w:p w14:paraId="1C713042" w14:textId="77777777" w:rsidR="00631096" w:rsidRDefault="00631096" w:rsidP="00631096">
      <w:pPr>
        <w:pStyle w:val="PL"/>
      </w:pPr>
      <w:r>
        <w:t xml:space="preserve">          items:</w:t>
      </w:r>
    </w:p>
    <w:p w14:paraId="3D551A43" w14:textId="77777777" w:rsidR="00631096" w:rsidRDefault="00631096" w:rsidP="00631096">
      <w:pPr>
        <w:pStyle w:val="PL"/>
      </w:pPr>
      <w:r>
        <w:t xml:space="preserve">            $ref: '#/components/schemas/ProximityCriterion'</w:t>
      </w:r>
    </w:p>
    <w:p w14:paraId="04DD3E5B" w14:textId="77777777" w:rsidR="00631096" w:rsidRDefault="00631096" w:rsidP="00631096">
      <w:pPr>
        <w:pStyle w:val="PL"/>
      </w:pPr>
      <w:r>
        <w:t xml:space="preserve">          minItems: 1</w:t>
      </w:r>
    </w:p>
    <w:p w14:paraId="36ADDD82" w14:textId="77777777" w:rsidR="00631096" w:rsidRDefault="00631096" w:rsidP="00631096">
      <w:pPr>
        <w:pStyle w:val="PL"/>
        <w:rPr>
          <w:rFonts w:eastAsia="等线"/>
          <w:lang w:eastAsia="zh-CN"/>
        </w:rPr>
      </w:pPr>
    </w:p>
    <w:p w14:paraId="4717A3C3" w14:textId="77777777" w:rsidR="00631096" w:rsidRDefault="00631096" w:rsidP="00631096">
      <w:pPr>
        <w:pStyle w:val="PL"/>
      </w:pPr>
      <w:r>
        <w:t xml:space="preserve">    RelProxInfo:</w:t>
      </w:r>
    </w:p>
    <w:p w14:paraId="70F23A04" w14:textId="77777777" w:rsidR="00631096" w:rsidRDefault="00631096" w:rsidP="00631096">
      <w:pPr>
        <w:pStyle w:val="PL"/>
      </w:pPr>
      <w:r>
        <w:t xml:space="preserve">      description: </w:t>
      </w:r>
      <w:r>
        <w:rPr>
          <w:lang w:val="en-US" w:eastAsia="zh-CN"/>
        </w:rPr>
        <w:t xml:space="preserve">Represents the </w:t>
      </w:r>
      <w:r>
        <w:t>Relative Proximity information</w:t>
      </w:r>
      <w:r>
        <w:rPr>
          <w:lang w:val="en-US" w:eastAsia="zh-CN"/>
        </w:rPr>
        <w:t>.</w:t>
      </w:r>
    </w:p>
    <w:p w14:paraId="17A8A4EA" w14:textId="77777777" w:rsidR="00631096" w:rsidRPr="007B3BEB"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BCB696B" w14:textId="77777777" w:rsidR="00631096" w:rsidRDefault="00631096" w:rsidP="00631096">
      <w:pPr>
        <w:pStyle w:val="PL"/>
      </w:pPr>
      <w:r>
        <w:t xml:space="preserve">      properties:</w:t>
      </w:r>
    </w:p>
    <w:p w14:paraId="0598017F" w14:textId="77777777" w:rsidR="00631096" w:rsidRDefault="00631096" w:rsidP="00631096">
      <w:pPr>
        <w:pStyle w:val="PL"/>
      </w:pPr>
      <w:r>
        <w:t xml:space="preserve">        tsStart:</w:t>
      </w:r>
    </w:p>
    <w:p w14:paraId="337E0D86" w14:textId="77777777" w:rsidR="00631096" w:rsidRDefault="00631096" w:rsidP="00631096">
      <w:pPr>
        <w:pStyle w:val="PL"/>
      </w:pPr>
      <w:r>
        <w:t xml:space="preserve">          $ref: 'TS29571_CommonData.yaml#/components/schemas/DateTime'</w:t>
      </w:r>
    </w:p>
    <w:p w14:paraId="05D9A3DA" w14:textId="77777777" w:rsidR="00631096" w:rsidRDefault="00631096" w:rsidP="00631096">
      <w:pPr>
        <w:pStyle w:val="PL"/>
      </w:pPr>
      <w:r>
        <w:t xml:space="preserve">        tsDuration:</w:t>
      </w:r>
    </w:p>
    <w:p w14:paraId="096F9154" w14:textId="77777777" w:rsidR="00631096" w:rsidRDefault="00631096" w:rsidP="00631096">
      <w:pPr>
        <w:pStyle w:val="PL"/>
      </w:pPr>
      <w:r>
        <w:t xml:space="preserve">          $ref: 'TS29571_CommonData.yaml#/components/schemas/DurationSec'</w:t>
      </w:r>
    </w:p>
    <w:p w14:paraId="182700A9" w14:textId="77777777" w:rsidR="00631096" w:rsidRDefault="00631096" w:rsidP="00631096">
      <w:pPr>
        <w:pStyle w:val="PL"/>
      </w:pPr>
      <w:r>
        <w:t xml:space="preserve">        supis:</w:t>
      </w:r>
    </w:p>
    <w:p w14:paraId="2B510F44" w14:textId="77777777" w:rsidR="00631096" w:rsidRDefault="00631096" w:rsidP="00631096">
      <w:pPr>
        <w:pStyle w:val="PL"/>
      </w:pPr>
      <w:r>
        <w:t xml:space="preserve">          type: array</w:t>
      </w:r>
    </w:p>
    <w:p w14:paraId="5FC35C33" w14:textId="77777777" w:rsidR="00631096" w:rsidRDefault="00631096" w:rsidP="00631096">
      <w:pPr>
        <w:pStyle w:val="PL"/>
      </w:pPr>
      <w:r>
        <w:t xml:space="preserve">          items:</w:t>
      </w:r>
    </w:p>
    <w:p w14:paraId="64B4E8B7" w14:textId="77777777" w:rsidR="00631096" w:rsidRDefault="00631096" w:rsidP="00631096">
      <w:pPr>
        <w:pStyle w:val="PL"/>
      </w:pPr>
      <w:r>
        <w:t xml:space="preserve">            $ref: 'TS29571_CommonData.yaml#/components/schemas/Supi'</w:t>
      </w:r>
    </w:p>
    <w:p w14:paraId="0B50ACAB" w14:textId="77777777" w:rsidR="00631096" w:rsidRDefault="00631096" w:rsidP="00631096">
      <w:pPr>
        <w:pStyle w:val="PL"/>
      </w:pPr>
      <w:r>
        <w:t xml:space="preserve">          minItems: 1</w:t>
      </w:r>
    </w:p>
    <w:p w14:paraId="30FCDD16" w14:textId="77777777" w:rsidR="00631096" w:rsidRDefault="00631096" w:rsidP="00631096">
      <w:pPr>
        <w:pStyle w:val="PL"/>
      </w:pPr>
      <w:r>
        <w:t xml:space="preserve">        gpsis:</w:t>
      </w:r>
    </w:p>
    <w:p w14:paraId="6FBA5AF9" w14:textId="77777777" w:rsidR="00631096" w:rsidRDefault="00631096" w:rsidP="00631096">
      <w:pPr>
        <w:pStyle w:val="PL"/>
      </w:pPr>
      <w:r>
        <w:t xml:space="preserve">          type: array</w:t>
      </w:r>
    </w:p>
    <w:p w14:paraId="5B40F552" w14:textId="77777777" w:rsidR="00631096" w:rsidRDefault="00631096" w:rsidP="00631096">
      <w:pPr>
        <w:pStyle w:val="PL"/>
      </w:pPr>
      <w:r>
        <w:t xml:space="preserve">          items:</w:t>
      </w:r>
    </w:p>
    <w:p w14:paraId="66103629" w14:textId="77777777" w:rsidR="00631096" w:rsidRDefault="00631096" w:rsidP="00631096">
      <w:pPr>
        <w:pStyle w:val="PL"/>
      </w:pPr>
      <w:r>
        <w:t xml:space="preserve">            $ref: 'TS29571_CommonData.yaml#/components/schemas/Gpsi'</w:t>
      </w:r>
    </w:p>
    <w:p w14:paraId="16FAA7E7" w14:textId="77777777" w:rsidR="00631096" w:rsidRDefault="00631096" w:rsidP="00631096">
      <w:pPr>
        <w:pStyle w:val="PL"/>
      </w:pPr>
      <w:r>
        <w:t xml:space="preserve">          minItems: 1</w:t>
      </w:r>
    </w:p>
    <w:p w14:paraId="2907F6B3" w14:textId="77777777" w:rsidR="00631096" w:rsidRDefault="00631096" w:rsidP="00631096">
      <w:pPr>
        <w:pStyle w:val="PL"/>
      </w:pPr>
      <w:r>
        <w:t xml:space="preserve">        ueProximities:</w:t>
      </w:r>
    </w:p>
    <w:p w14:paraId="31900A31" w14:textId="77777777" w:rsidR="00631096" w:rsidRDefault="00631096" w:rsidP="00631096">
      <w:pPr>
        <w:pStyle w:val="PL"/>
      </w:pPr>
      <w:r>
        <w:t xml:space="preserve">          type: array</w:t>
      </w:r>
    </w:p>
    <w:p w14:paraId="7DE3D97B" w14:textId="77777777" w:rsidR="00631096" w:rsidRDefault="00631096" w:rsidP="00631096">
      <w:pPr>
        <w:pStyle w:val="PL"/>
      </w:pPr>
      <w:r>
        <w:t xml:space="preserve">          items:</w:t>
      </w:r>
    </w:p>
    <w:p w14:paraId="291B422A" w14:textId="77777777" w:rsidR="00631096" w:rsidRDefault="00631096" w:rsidP="00631096">
      <w:pPr>
        <w:pStyle w:val="PL"/>
      </w:pPr>
      <w:r>
        <w:t xml:space="preserve">            $ref: '#/components/schemas/UeProximity'</w:t>
      </w:r>
    </w:p>
    <w:p w14:paraId="15C6101D" w14:textId="77777777" w:rsidR="00631096" w:rsidRDefault="00631096" w:rsidP="00631096">
      <w:pPr>
        <w:pStyle w:val="PL"/>
      </w:pPr>
      <w:r>
        <w:t xml:space="preserve">          minItems: 1</w:t>
      </w:r>
    </w:p>
    <w:p w14:paraId="6A64ED9E" w14:textId="77777777" w:rsidR="00631096" w:rsidRDefault="00631096" w:rsidP="00631096">
      <w:pPr>
        <w:pStyle w:val="PL"/>
      </w:pPr>
      <w:r>
        <w:t xml:space="preserve">        ttcInfo:</w:t>
      </w:r>
    </w:p>
    <w:p w14:paraId="3CFCB25F" w14:textId="77777777" w:rsidR="00631096" w:rsidRDefault="00631096" w:rsidP="00631096">
      <w:pPr>
        <w:pStyle w:val="PL"/>
      </w:pPr>
      <w:r>
        <w:t xml:space="preserve">          $ref: '#/components/schemas/TimeToCollisionInfo'</w:t>
      </w:r>
    </w:p>
    <w:p w14:paraId="4553B689" w14:textId="77777777" w:rsidR="00631096" w:rsidRDefault="00631096" w:rsidP="00631096">
      <w:pPr>
        <w:pStyle w:val="PL"/>
      </w:pPr>
      <w:r>
        <w:t xml:space="preserve">        intGroupIds:</w:t>
      </w:r>
    </w:p>
    <w:p w14:paraId="378E7F4F" w14:textId="77777777" w:rsidR="00631096" w:rsidRDefault="00631096" w:rsidP="00631096">
      <w:pPr>
        <w:pStyle w:val="PL"/>
      </w:pPr>
      <w:r>
        <w:t xml:space="preserve">          type: array</w:t>
      </w:r>
    </w:p>
    <w:p w14:paraId="70B6D5DC" w14:textId="77777777" w:rsidR="00631096" w:rsidRDefault="00631096" w:rsidP="00631096">
      <w:pPr>
        <w:pStyle w:val="PL"/>
      </w:pPr>
      <w:r>
        <w:t xml:space="preserve">          items:</w:t>
      </w:r>
    </w:p>
    <w:p w14:paraId="313742CC" w14:textId="77777777" w:rsidR="00631096" w:rsidRDefault="00631096" w:rsidP="00631096">
      <w:pPr>
        <w:pStyle w:val="PL"/>
      </w:pPr>
      <w:r>
        <w:t xml:space="preserve">            $ref: 'TS29571_CommonData.yaml#/components/schemas/GroupId'</w:t>
      </w:r>
    </w:p>
    <w:p w14:paraId="300A58EA" w14:textId="77777777" w:rsidR="00631096" w:rsidRDefault="00631096" w:rsidP="00631096">
      <w:pPr>
        <w:pStyle w:val="PL"/>
      </w:pPr>
      <w:r>
        <w:t xml:space="preserve">          minItems: 1</w:t>
      </w:r>
    </w:p>
    <w:p w14:paraId="1801C374" w14:textId="77777777" w:rsidR="00631096" w:rsidRDefault="00631096" w:rsidP="00631096">
      <w:pPr>
        <w:pStyle w:val="PL"/>
      </w:pPr>
      <w:r>
        <w:t xml:space="preserve">        </w:t>
      </w:r>
      <w:r w:rsidRPr="00FD76A6">
        <w:t>exterGroupId</w:t>
      </w:r>
      <w:r>
        <w:t>s:</w:t>
      </w:r>
    </w:p>
    <w:p w14:paraId="16B406B2" w14:textId="77777777" w:rsidR="00631096" w:rsidRDefault="00631096" w:rsidP="00631096">
      <w:pPr>
        <w:pStyle w:val="PL"/>
      </w:pPr>
      <w:r>
        <w:t xml:space="preserve">          type: array</w:t>
      </w:r>
    </w:p>
    <w:p w14:paraId="13718E11" w14:textId="77777777" w:rsidR="00631096" w:rsidRDefault="00631096" w:rsidP="00631096">
      <w:pPr>
        <w:pStyle w:val="PL"/>
      </w:pPr>
      <w:r>
        <w:t xml:space="preserve">          items:</w:t>
      </w:r>
    </w:p>
    <w:p w14:paraId="0663ECE2" w14:textId="77777777" w:rsidR="00631096" w:rsidRDefault="00631096" w:rsidP="00631096">
      <w:pPr>
        <w:pStyle w:val="PL"/>
      </w:pPr>
      <w:r>
        <w:t xml:space="preserve">            </w:t>
      </w:r>
      <w:r w:rsidRPr="008B1C02">
        <w:t>$ref: 'TS29122_CommonData.yaml#/components/schemas/ExternalGroupId'</w:t>
      </w:r>
    </w:p>
    <w:p w14:paraId="42835140" w14:textId="77777777" w:rsidR="00631096" w:rsidRDefault="00631096" w:rsidP="00631096">
      <w:pPr>
        <w:pStyle w:val="PL"/>
      </w:pPr>
      <w:r>
        <w:t xml:space="preserve">          minItems: 1</w:t>
      </w:r>
    </w:p>
    <w:p w14:paraId="42D0D21A" w14:textId="77777777" w:rsidR="00631096" w:rsidRDefault="00631096" w:rsidP="00631096">
      <w:pPr>
        <w:pStyle w:val="PL"/>
      </w:pPr>
      <w:r>
        <w:t xml:space="preserve">      required:</w:t>
      </w:r>
    </w:p>
    <w:p w14:paraId="6018FEB8" w14:textId="77777777" w:rsidR="00631096" w:rsidRDefault="00631096" w:rsidP="00631096">
      <w:pPr>
        <w:pStyle w:val="PL"/>
      </w:pPr>
      <w:r>
        <w:t xml:space="preserve">        - tsStart</w:t>
      </w:r>
    </w:p>
    <w:p w14:paraId="39F0B96D" w14:textId="77777777" w:rsidR="00631096" w:rsidRDefault="00631096" w:rsidP="00631096">
      <w:pPr>
        <w:pStyle w:val="PL"/>
      </w:pPr>
      <w:r>
        <w:t xml:space="preserve">        - tsDuration</w:t>
      </w:r>
    </w:p>
    <w:p w14:paraId="6306699B" w14:textId="77777777" w:rsidR="00631096" w:rsidRDefault="00631096" w:rsidP="00631096">
      <w:pPr>
        <w:pStyle w:val="PL"/>
      </w:pPr>
      <w:r>
        <w:t xml:space="preserve">        - ueProximities</w:t>
      </w:r>
    </w:p>
    <w:p w14:paraId="080E4571" w14:textId="77777777" w:rsidR="00631096" w:rsidRDefault="00631096" w:rsidP="00631096">
      <w:pPr>
        <w:pStyle w:val="PL"/>
      </w:pPr>
    </w:p>
    <w:p w14:paraId="268AA345" w14:textId="77777777" w:rsidR="00631096" w:rsidRDefault="00631096" w:rsidP="00631096">
      <w:pPr>
        <w:pStyle w:val="PL"/>
      </w:pPr>
      <w:r>
        <w:t xml:space="preserve">    UeProximity:</w:t>
      </w:r>
    </w:p>
    <w:p w14:paraId="2FA64FC8" w14:textId="77777777" w:rsidR="00631096" w:rsidRDefault="00631096" w:rsidP="00631096">
      <w:pPr>
        <w:pStyle w:val="PL"/>
      </w:pPr>
      <w:r>
        <w:t xml:space="preserve">      description: </w:t>
      </w:r>
      <w:r>
        <w:rPr>
          <w:lang w:val="en-US" w:eastAsia="zh-CN"/>
        </w:rPr>
        <w:t>Represents the</w:t>
      </w:r>
      <w:r>
        <w:t xml:space="preserve"> Observed or Predicted proximity information</w:t>
      </w:r>
      <w:r>
        <w:rPr>
          <w:lang w:val="en-US" w:eastAsia="zh-CN"/>
        </w:rPr>
        <w:t>.</w:t>
      </w:r>
    </w:p>
    <w:p w14:paraId="1A4F6A99" w14:textId="77777777" w:rsidR="00631096" w:rsidRPr="007B3BEB"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3B9393C" w14:textId="77777777" w:rsidR="00631096" w:rsidRDefault="00631096" w:rsidP="00631096">
      <w:pPr>
        <w:pStyle w:val="PL"/>
      </w:pPr>
      <w:r>
        <w:t xml:space="preserve">      properties:</w:t>
      </w:r>
    </w:p>
    <w:p w14:paraId="23D5A1D8" w14:textId="77777777" w:rsidR="00631096" w:rsidRDefault="00631096" w:rsidP="00631096">
      <w:pPr>
        <w:pStyle w:val="PL"/>
      </w:pPr>
      <w:r>
        <w:t xml:space="preserve">        ueDistance:</w:t>
      </w:r>
    </w:p>
    <w:p w14:paraId="55AE9670" w14:textId="77777777" w:rsidR="00631096" w:rsidRDefault="00631096" w:rsidP="00631096">
      <w:pPr>
        <w:pStyle w:val="PL"/>
      </w:pPr>
      <w:r>
        <w:t xml:space="preserve">          type: integer</w:t>
      </w:r>
    </w:p>
    <w:p w14:paraId="25CE1EA8" w14:textId="77777777" w:rsidR="00631096" w:rsidRDefault="00631096" w:rsidP="00631096">
      <w:pPr>
        <w:pStyle w:val="PL"/>
      </w:pPr>
      <w:r>
        <w:t xml:space="preserve">        ueVelocity:</w:t>
      </w:r>
    </w:p>
    <w:p w14:paraId="6F7ACFF2" w14:textId="77777777" w:rsidR="00631096" w:rsidRDefault="00631096" w:rsidP="00631096">
      <w:pPr>
        <w:pStyle w:val="PL"/>
      </w:pPr>
      <w:r>
        <w:t xml:space="preserve">          $ref: 'TS29572_Nlmf_Location.yaml#/components/schemas/VelocityEstimate'</w:t>
      </w:r>
    </w:p>
    <w:p w14:paraId="55886A9A" w14:textId="77777777" w:rsidR="00631096" w:rsidRDefault="00631096" w:rsidP="00631096">
      <w:pPr>
        <w:pStyle w:val="PL"/>
        <w:rPr>
          <w:lang w:eastAsia="zh-CN"/>
        </w:rPr>
      </w:pPr>
      <w:r>
        <w:t xml:space="preserve">        </w:t>
      </w:r>
      <w:r>
        <w:rPr>
          <w:lang w:eastAsia="zh-CN"/>
        </w:rPr>
        <w:t>avrSpeed:</w:t>
      </w:r>
    </w:p>
    <w:p w14:paraId="6D6E812A" w14:textId="77777777" w:rsidR="00631096" w:rsidRDefault="00631096" w:rsidP="00631096">
      <w:pPr>
        <w:pStyle w:val="PL"/>
      </w:pPr>
      <w:r>
        <w:t xml:space="preserve">          $ref: 'TS29571_CommonData.yaml#/components/schemas/Float'</w:t>
      </w:r>
    </w:p>
    <w:p w14:paraId="435E25B0" w14:textId="77777777" w:rsidR="00631096" w:rsidRDefault="00631096" w:rsidP="00631096">
      <w:pPr>
        <w:pStyle w:val="PL"/>
      </w:pPr>
      <w:r>
        <w:t xml:space="preserve">        </w:t>
      </w:r>
      <w:r>
        <w:rPr>
          <w:lang w:eastAsia="zh-CN"/>
        </w:rPr>
        <w:t>locOrientation</w:t>
      </w:r>
      <w:r>
        <w:t>:</w:t>
      </w:r>
    </w:p>
    <w:p w14:paraId="0DD8AD7A" w14:textId="77777777" w:rsidR="00631096" w:rsidRDefault="00631096" w:rsidP="00631096">
      <w:pPr>
        <w:pStyle w:val="PL"/>
      </w:pPr>
      <w:r>
        <w:t xml:space="preserve">          $ref: '#/components/schemas/</w:t>
      </w:r>
      <w:r>
        <w:rPr>
          <w:lang w:eastAsia="zh-CN"/>
        </w:rPr>
        <w:t>LocationOrientation</w:t>
      </w:r>
      <w:r>
        <w:t>'</w:t>
      </w:r>
    </w:p>
    <w:p w14:paraId="4C83E14F" w14:textId="77777777" w:rsidR="00631096" w:rsidRDefault="00631096" w:rsidP="00631096">
      <w:pPr>
        <w:pStyle w:val="PL"/>
      </w:pPr>
      <w:r>
        <w:t xml:space="preserve">        ueTrajectories:</w:t>
      </w:r>
    </w:p>
    <w:p w14:paraId="7A67722E" w14:textId="77777777" w:rsidR="00631096" w:rsidRDefault="00631096" w:rsidP="00631096">
      <w:pPr>
        <w:pStyle w:val="PL"/>
      </w:pPr>
      <w:r>
        <w:t xml:space="preserve">          type: array</w:t>
      </w:r>
    </w:p>
    <w:p w14:paraId="6D9450C9" w14:textId="77777777" w:rsidR="00631096" w:rsidRDefault="00631096" w:rsidP="00631096">
      <w:pPr>
        <w:pStyle w:val="PL"/>
      </w:pPr>
      <w:r>
        <w:lastRenderedPageBreak/>
        <w:t xml:space="preserve">          items:</w:t>
      </w:r>
    </w:p>
    <w:p w14:paraId="6DEC1572" w14:textId="77777777" w:rsidR="00631096" w:rsidRDefault="00631096" w:rsidP="00631096">
      <w:pPr>
        <w:pStyle w:val="PL"/>
      </w:pPr>
      <w:r>
        <w:t xml:space="preserve">            $ref: '#/components/schemas/UeTrajectory'</w:t>
      </w:r>
    </w:p>
    <w:p w14:paraId="14FF9BF2" w14:textId="77777777" w:rsidR="00631096" w:rsidRDefault="00631096" w:rsidP="00631096">
      <w:pPr>
        <w:pStyle w:val="PL"/>
      </w:pPr>
      <w:r>
        <w:t xml:space="preserve">          minItems: 1</w:t>
      </w:r>
    </w:p>
    <w:p w14:paraId="2D0E4B30" w14:textId="77777777" w:rsidR="00631096" w:rsidRDefault="00631096" w:rsidP="00631096">
      <w:pPr>
        <w:pStyle w:val="PL"/>
      </w:pPr>
      <w:r>
        <w:t xml:space="preserve">        </w:t>
      </w:r>
      <w:r>
        <w:rPr>
          <w:lang w:eastAsia="zh-CN"/>
        </w:rPr>
        <w:t>ratio</w:t>
      </w:r>
      <w:r>
        <w:t>:</w:t>
      </w:r>
    </w:p>
    <w:p w14:paraId="186733BA" w14:textId="77777777" w:rsidR="00631096" w:rsidRDefault="00631096" w:rsidP="00631096">
      <w:pPr>
        <w:pStyle w:val="PL"/>
      </w:pPr>
      <w:r>
        <w:t xml:space="preserve">          $ref: 'TS29571_CommonData.yaml#/components/schemas/SamplingRatio'</w:t>
      </w:r>
    </w:p>
    <w:p w14:paraId="4A381E64" w14:textId="77777777" w:rsidR="00631096" w:rsidRDefault="00631096" w:rsidP="00631096">
      <w:pPr>
        <w:pStyle w:val="PL"/>
      </w:pPr>
      <w:r>
        <w:t xml:space="preserve">        confidence:</w:t>
      </w:r>
    </w:p>
    <w:p w14:paraId="65F2C887" w14:textId="77777777" w:rsidR="00631096" w:rsidRDefault="00631096" w:rsidP="00631096">
      <w:pPr>
        <w:pStyle w:val="PL"/>
      </w:pPr>
      <w:r>
        <w:t xml:space="preserve">          $ref: 'TS29571_CommonData.yaml#/components/schemas/Uinteger'</w:t>
      </w:r>
    </w:p>
    <w:p w14:paraId="2E03D9F5" w14:textId="77777777" w:rsidR="00631096" w:rsidRDefault="00631096" w:rsidP="00631096">
      <w:pPr>
        <w:pStyle w:val="PL"/>
      </w:pPr>
    </w:p>
    <w:p w14:paraId="64CD4998" w14:textId="77777777" w:rsidR="00631096" w:rsidRDefault="00631096" w:rsidP="00631096">
      <w:pPr>
        <w:pStyle w:val="PL"/>
      </w:pPr>
      <w:r>
        <w:t xml:space="preserve">    UeTrajectory:</w:t>
      </w:r>
    </w:p>
    <w:p w14:paraId="328D31E6" w14:textId="77777777" w:rsidR="00631096" w:rsidRDefault="00631096" w:rsidP="00631096">
      <w:pPr>
        <w:pStyle w:val="PL"/>
      </w:pPr>
      <w:r>
        <w:t xml:space="preserve">      description: </w:t>
      </w:r>
      <w:r>
        <w:rPr>
          <w:lang w:val="en-US" w:eastAsia="zh-CN"/>
        </w:rPr>
        <w:t>Represents timestamped UE positions.</w:t>
      </w:r>
    </w:p>
    <w:p w14:paraId="6DC00AAF" w14:textId="77777777" w:rsidR="00631096" w:rsidRPr="007B3BEB"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B66DC5F" w14:textId="77777777" w:rsidR="00631096" w:rsidRDefault="00631096" w:rsidP="00631096">
      <w:pPr>
        <w:pStyle w:val="PL"/>
      </w:pPr>
      <w:r>
        <w:t xml:space="preserve">      properties:</w:t>
      </w:r>
    </w:p>
    <w:p w14:paraId="34213202" w14:textId="77777777" w:rsidR="00631096" w:rsidRDefault="00631096" w:rsidP="00631096">
      <w:pPr>
        <w:pStyle w:val="PL"/>
      </w:pPr>
      <w:r>
        <w:t xml:space="preserve">        supi:</w:t>
      </w:r>
    </w:p>
    <w:p w14:paraId="78883630" w14:textId="77777777" w:rsidR="00631096" w:rsidRDefault="00631096" w:rsidP="00631096">
      <w:pPr>
        <w:pStyle w:val="PL"/>
      </w:pPr>
      <w:r>
        <w:t xml:space="preserve">          $ref: 'TS29571_CommonData.yaml#/components/schemas/Supi'</w:t>
      </w:r>
    </w:p>
    <w:p w14:paraId="1C93C9DF" w14:textId="77777777" w:rsidR="00631096" w:rsidRDefault="00631096" w:rsidP="00631096">
      <w:pPr>
        <w:pStyle w:val="PL"/>
      </w:pPr>
      <w:r>
        <w:t xml:space="preserve">        gpsi:</w:t>
      </w:r>
    </w:p>
    <w:p w14:paraId="6CB4425B" w14:textId="77777777" w:rsidR="00631096" w:rsidRDefault="00631096" w:rsidP="00631096">
      <w:pPr>
        <w:pStyle w:val="PL"/>
      </w:pPr>
      <w:r>
        <w:t xml:space="preserve">          $ref: 'TS29571_CommonData.yaml#/components/schemas/Gpsi'</w:t>
      </w:r>
    </w:p>
    <w:p w14:paraId="5A628ECC" w14:textId="77777777" w:rsidR="00631096" w:rsidRDefault="00631096" w:rsidP="00631096">
      <w:pPr>
        <w:pStyle w:val="PL"/>
      </w:pPr>
      <w:r>
        <w:t xml:space="preserve">        timestampedLocs:</w:t>
      </w:r>
    </w:p>
    <w:p w14:paraId="120D1E20" w14:textId="77777777" w:rsidR="00631096" w:rsidRDefault="00631096" w:rsidP="00631096">
      <w:pPr>
        <w:pStyle w:val="PL"/>
      </w:pPr>
      <w:r>
        <w:t xml:space="preserve">          type: array</w:t>
      </w:r>
    </w:p>
    <w:p w14:paraId="1C496853" w14:textId="77777777" w:rsidR="00631096" w:rsidRDefault="00631096" w:rsidP="00631096">
      <w:pPr>
        <w:pStyle w:val="PL"/>
      </w:pPr>
      <w:r>
        <w:t xml:space="preserve">          items:</w:t>
      </w:r>
    </w:p>
    <w:p w14:paraId="4734028E" w14:textId="77777777" w:rsidR="00631096" w:rsidRDefault="00631096" w:rsidP="00631096">
      <w:pPr>
        <w:pStyle w:val="PL"/>
      </w:pPr>
      <w:r>
        <w:t xml:space="preserve">            $ref: '#/components/schemas/TimestampedLocation'</w:t>
      </w:r>
    </w:p>
    <w:p w14:paraId="3152E996" w14:textId="77777777" w:rsidR="00631096" w:rsidRDefault="00631096" w:rsidP="00631096">
      <w:pPr>
        <w:pStyle w:val="PL"/>
      </w:pPr>
      <w:r>
        <w:t xml:space="preserve">          minItems: 1</w:t>
      </w:r>
    </w:p>
    <w:p w14:paraId="54D7FDD3" w14:textId="77777777" w:rsidR="00631096" w:rsidRDefault="00631096" w:rsidP="00631096">
      <w:pPr>
        <w:pStyle w:val="PL"/>
      </w:pPr>
      <w:r>
        <w:t xml:space="preserve">      required:</w:t>
      </w:r>
    </w:p>
    <w:p w14:paraId="7D317BCA" w14:textId="77777777" w:rsidR="00631096" w:rsidRDefault="00631096" w:rsidP="00631096">
      <w:pPr>
        <w:pStyle w:val="PL"/>
      </w:pPr>
      <w:r>
        <w:t xml:space="preserve">        - timestampedLocs</w:t>
      </w:r>
    </w:p>
    <w:p w14:paraId="6E66E30D" w14:textId="77777777" w:rsidR="00631096" w:rsidRDefault="00631096" w:rsidP="00631096">
      <w:pPr>
        <w:pStyle w:val="PL"/>
      </w:pPr>
      <w:r>
        <w:t xml:space="preserve">      oneOf:</w:t>
      </w:r>
    </w:p>
    <w:p w14:paraId="7C214E7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[supi]</w:t>
      </w:r>
    </w:p>
    <w:p w14:paraId="24CD6A2E"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[gpsi]</w:t>
      </w:r>
    </w:p>
    <w:p w14:paraId="776F2CEA" w14:textId="77777777" w:rsidR="00631096" w:rsidRDefault="00631096" w:rsidP="00631096">
      <w:pPr>
        <w:pStyle w:val="PL"/>
      </w:pPr>
    </w:p>
    <w:p w14:paraId="7F1B14C6" w14:textId="77777777" w:rsidR="00631096" w:rsidRPr="0000547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TimestampedLocation:</w:t>
      </w:r>
    </w:p>
    <w:p w14:paraId="4CF8F53A" w14:textId="77777777" w:rsidR="00631096" w:rsidRPr="0000547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05E4914F" w14:textId="77777777" w:rsidR="00631096" w:rsidRPr="0000547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2CA73202" w14:textId="77777777" w:rsidR="00631096" w:rsidRPr="0000547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253633F2" w14:textId="77777777" w:rsidR="00631096" w:rsidRPr="0000547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ts:</w:t>
      </w:r>
    </w:p>
    <w:p w14:paraId="2B738DC0" w14:textId="77777777" w:rsidR="00631096" w:rsidRPr="0000547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'TS29571_CommonData.yaml#/components/schemas/DateTime'</w:t>
      </w:r>
    </w:p>
    <w:p w14:paraId="0B11D97E" w14:textId="77777777" w:rsidR="00631096" w:rsidRPr="0000547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locInfo:</w:t>
      </w:r>
    </w:p>
    <w:p w14:paraId="46D168FA"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'#/components/schemas/LocationInfo'</w:t>
      </w:r>
    </w:p>
    <w:p w14:paraId="6AB50D1E"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supi:</w:t>
      </w:r>
    </w:p>
    <w:p w14:paraId="3EC530FC"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/Supi</w:t>
      </w:r>
      <w:r w:rsidRPr="00005470">
        <w:rPr>
          <w:rFonts w:ascii="Courier New" w:hAnsi="Courier New"/>
          <w:sz w:val="16"/>
        </w:rPr>
        <w:t>'</w:t>
      </w:r>
    </w:p>
    <w:p w14:paraId="2DF4FB6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gpsi:</w:t>
      </w:r>
    </w:p>
    <w:p w14:paraId="2A5D7FAD" w14:textId="77777777" w:rsidR="00631096" w:rsidRPr="0000547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/Gpsi</w:t>
      </w:r>
      <w:r w:rsidRPr="00005470">
        <w:rPr>
          <w:rFonts w:ascii="Courier New" w:hAnsi="Courier New"/>
          <w:sz w:val="16"/>
        </w:rPr>
        <w:t>'</w:t>
      </w:r>
    </w:p>
    <w:p w14:paraId="5FF7E0D8" w14:textId="77777777" w:rsidR="00631096" w:rsidRPr="0000547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4379A5DF" w14:textId="77777777" w:rsidR="00631096" w:rsidRPr="0000547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ts</w:t>
      </w:r>
    </w:p>
    <w:p w14:paraId="2CDD28F7" w14:textId="77777777" w:rsidR="00631096" w:rsidRPr="0000547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locInfo</w:t>
      </w:r>
    </w:p>
    <w:p w14:paraId="3B79541D" w14:textId="77777777" w:rsidR="00631096" w:rsidRDefault="00631096" w:rsidP="00631096">
      <w:pPr>
        <w:pStyle w:val="PL"/>
      </w:pPr>
    </w:p>
    <w:p w14:paraId="389CA1D8" w14:textId="77777777" w:rsidR="00631096" w:rsidRDefault="00631096" w:rsidP="00631096">
      <w:pPr>
        <w:pStyle w:val="PL"/>
      </w:pPr>
      <w:r>
        <w:t xml:space="preserve">    TimeToCollisionInfo:</w:t>
      </w:r>
    </w:p>
    <w:p w14:paraId="6BF9B5FB" w14:textId="77777777" w:rsidR="00631096" w:rsidRDefault="00631096" w:rsidP="00631096">
      <w:pPr>
        <w:pStyle w:val="PL"/>
      </w:pPr>
      <w:r>
        <w:t xml:space="preserve">      description: </w:t>
      </w:r>
      <w:r>
        <w:rPr>
          <w:lang w:val="en-US" w:eastAsia="zh-CN"/>
        </w:rPr>
        <w:t>Represents</w:t>
      </w:r>
      <w:r>
        <w:t xml:space="preserve"> </w:t>
      </w:r>
      <w:r>
        <w:rPr>
          <w:lang w:val="en-US" w:eastAsia="zh-CN"/>
        </w:rPr>
        <w:t>Time To Collision (TTC) information.</w:t>
      </w:r>
    </w:p>
    <w:p w14:paraId="65C74835" w14:textId="77777777" w:rsidR="00631096" w:rsidRPr="007B3BEB"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929F3FE" w14:textId="77777777" w:rsidR="00631096" w:rsidRDefault="00631096" w:rsidP="00631096">
      <w:pPr>
        <w:pStyle w:val="PL"/>
      </w:pPr>
      <w:r>
        <w:t xml:space="preserve">      properties:</w:t>
      </w:r>
    </w:p>
    <w:p w14:paraId="49822FD7" w14:textId="77777777" w:rsidR="00631096" w:rsidRDefault="00631096" w:rsidP="00631096">
      <w:pPr>
        <w:pStyle w:val="PL"/>
      </w:pPr>
      <w:r>
        <w:t xml:space="preserve">        ttc:</w:t>
      </w:r>
    </w:p>
    <w:p w14:paraId="22721968" w14:textId="77777777" w:rsidR="00631096" w:rsidRDefault="00631096" w:rsidP="00631096">
      <w:pPr>
        <w:pStyle w:val="PL"/>
      </w:pPr>
      <w:r>
        <w:t xml:space="preserve">          $ref: 'TS29571_CommonData.yaml#/components/schemas/DateTime'</w:t>
      </w:r>
    </w:p>
    <w:p w14:paraId="0E457D81" w14:textId="77777777" w:rsidR="00631096" w:rsidRDefault="00631096" w:rsidP="00631096">
      <w:pPr>
        <w:pStyle w:val="PL"/>
      </w:pPr>
      <w:r>
        <w:t xml:space="preserve">        accuracy:</w:t>
      </w:r>
    </w:p>
    <w:p w14:paraId="1AEC85B9" w14:textId="77777777" w:rsidR="00631096" w:rsidRDefault="00631096" w:rsidP="00631096">
      <w:pPr>
        <w:pStyle w:val="PL"/>
      </w:pPr>
      <w:r>
        <w:t xml:space="preserve">          $ref: 'TS29571_CommonData.yaml#/components/schemas/Uinteger'</w:t>
      </w:r>
    </w:p>
    <w:p w14:paraId="7ED2C519" w14:textId="77777777" w:rsidR="00631096" w:rsidRDefault="00631096" w:rsidP="00631096">
      <w:pPr>
        <w:pStyle w:val="PL"/>
      </w:pPr>
      <w:r w:rsidRPr="005D3D72">
        <w:t xml:space="preserve">          deprecated: true</w:t>
      </w:r>
    </w:p>
    <w:p w14:paraId="76E04771" w14:textId="77777777" w:rsidR="00631096" w:rsidRDefault="00631096" w:rsidP="00631096">
      <w:pPr>
        <w:pStyle w:val="PL"/>
      </w:pPr>
      <w:r>
        <w:t xml:space="preserve">        confidence:</w:t>
      </w:r>
    </w:p>
    <w:p w14:paraId="1521A188" w14:textId="77777777" w:rsidR="00631096" w:rsidRPr="0076721C" w:rsidRDefault="00631096" w:rsidP="00631096">
      <w:pPr>
        <w:pStyle w:val="PL"/>
      </w:pPr>
      <w:r>
        <w:t xml:space="preserve">          $ref: 'TS29571_CommonData.yaml#/components/schemas/Uinteger'</w:t>
      </w:r>
    </w:p>
    <w:p w14:paraId="463E8C0A" w14:textId="77777777" w:rsidR="00631096" w:rsidRPr="009072B2"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collisionSpace</w:t>
      </w:r>
      <w:r w:rsidRPr="009072B2">
        <w:rPr>
          <w:rFonts w:ascii="Courier New" w:hAnsi="Courier New"/>
          <w:sz w:val="16"/>
        </w:rPr>
        <w:t>:</w:t>
      </w:r>
    </w:p>
    <w:p w14:paraId="688F26DC" w14:textId="77777777" w:rsidR="00631096" w:rsidRPr="009072B2"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56D2ADD9" w14:textId="77777777" w:rsidR="00631096" w:rsidRPr="002602C3"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col</w:t>
      </w:r>
      <w:r>
        <w:rPr>
          <w:rFonts w:ascii="Courier New" w:hAnsi="Courier New"/>
          <w:sz w:val="16"/>
        </w:rPr>
        <w:t>Spc</w:t>
      </w:r>
      <w:r w:rsidRPr="002602C3">
        <w:rPr>
          <w:rFonts w:ascii="Courier New" w:hAnsi="Courier New"/>
          <w:sz w:val="16"/>
        </w:rPr>
        <w:t>Confidence:</w:t>
      </w:r>
    </w:p>
    <w:p w14:paraId="6B643532"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'TS29571_CommonData.yaml#/components/schemas/Uinteger'</w:t>
      </w:r>
    </w:p>
    <w:p w14:paraId="7E59B76C" w14:textId="77777777" w:rsidR="00631096" w:rsidRPr="009072B2"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colli</w:t>
      </w:r>
      <w:r>
        <w:rPr>
          <w:rFonts w:ascii="Courier New" w:hAnsi="Courier New"/>
          <w:sz w:val="16"/>
        </w:rPr>
        <w:t>Direction</w:t>
      </w:r>
      <w:r w:rsidRPr="009072B2">
        <w:rPr>
          <w:rFonts w:ascii="Courier New" w:hAnsi="Courier New"/>
          <w:sz w:val="16"/>
        </w:rPr>
        <w:t>:</w:t>
      </w:r>
    </w:p>
    <w:p w14:paraId="52DE989A"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r>
        <w:rPr>
          <w:rFonts w:ascii="Courier New" w:hAnsi="Courier New"/>
          <w:sz w:val="16"/>
        </w:rPr>
        <w:t>RangeDirection</w:t>
      </w:r>
      <w:r w:rsidRPr="00B4711B">
        <w:rPr>
          <w:rFonts w:ascii="Courier New" w:hAnsi="Courier New"/>
          <w:sz w:val="16"/>
        </w:rPr>
        <w:t>'</w:t>
      </w:r>
    </w:p>
    <w:p w14:paraId="40913B37" w14:textId="77777777" w:rsidR="00631096" w:rsidRPr="009072B2"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colDirC</w:t>
      </w:r>
      <w:r w:rsidRPr="009072B2">
        <w:rPr>
          <w:rFonts w:ascii="Courier New" w:hAnsi="Courier New"/>
          <w:sz w:val="16"/>
        </w:rPr>
        <w:t>onfidence:</w:t>
      </w:r>
    </w:p>
    <w:p w14:paraId="1E997CB5"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'TS29571_CommonData.yaml#/components/schemas/Uinteger'</w:t>
      </w:r>
    </w:p>
    <w:p w14:paraId="0151E96D"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749A84"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AnalyticsFeedbackInfo:</w:t>
      </w:r>
    </w:p>
    <w:p w14:paraId="1A58A255"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555856CB" w14:textId="77777777" w:rsidR="00631096" w:rsidRPr="007B3BEB"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9068143"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999C72C"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actionTimes</w:t>
      </w:r>
      <w:r>
        <w:rPr>
          <w:rFonts w:ascii="Courier New" w:hAnsi="Courier New"/>
          <w:sz w:val="16"/>
        </w:rPr>
        <w:t>:</w:t>
      </w:r>
    </w:p>
    <w:p w14:paraId="2B7AC90A"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07F473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DDD01B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w:t>
      </w:r>
    </w:p>
    <w:p w14:paraId="3297D4C6"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5CA7D1C"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442E521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usedAnaTypes</w:t>
      </w:r>
      <w:r>
        <w:rPr>
          <w:rFonts w:ascii="Courier New" w:hAnsi="Courier New"/>
          <w:sz w:val="16"/>
        </w:rPr>
        <w:t>:</w:t>
      </w:r>
    </w:p>
    <w:p w14:paraId="40104207"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AC1E22E"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B0EDE2C"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'#/components/schemas/NwdafEvent'</w:t>
      </w:r>
    </w:p>
    <w:p w14:paraId="546E0132"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B30B262"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The analytics types that were used to take the action.</w:t>
      </w:r>
    </w:p>
    <w:p w14:paraId="36381D90"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impactInd:</w:t>
      </w:r>
    </w:p>
    <w:p w14:paraId="21D2ED7D"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33ED9586"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3C8E099A"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0131D35"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actionTimes</w:t>
      </w:r>
    </w:p>
    <w:p w14:paraId="68543FE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325B12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580B0721"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3A1D5987"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300670A"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17D99B1"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plmnId:</w:t>
      </w:r>
    </w:p>
    <w:p w14:paraId="1A7DD17A"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'TS29571_CommonData.yaml#/components/schemas/PlmnIdNid'</w:t>
      </w:r>
    </w:p>
    <w:p w14:paraId="67D9F54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aois:</w:t>
      </w:r>
    </w:p>
    <w:p w14:paraId="2FA4B62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CEE04C9"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23A7973"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0851EFD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A6BEF3D"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29C5DDF7"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servingNfIds:</w:t>
      </w:r>
    </w:p>
    <w:p w14:paraId="26E1084D"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20834F6"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FE483AE"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6C9C7A8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A15A8D2"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3BFA4C0B"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servingNfSetIds:</w:t>
      </w:r>
    </w:p>
    <w:p w14:paraId="0C440DFA"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9D8EA57"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1A2E021"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'TS29571_CommonData.yaml#/components/schemas/NfSetId'</w:t>
      </w:r>
    </w:p>
    <w:p w14:paraId="607D0144"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6A67F26"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2C6893E5" w14:textId="77777777" w:rsidR="00631096" w:rsidRPr="00685A5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FE8FC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SignalStormReq</w:t>
      </w:r>
      <w:r>
        <w:rPr>
          <w:rFonts w:ascii="Courier New" w:hAnsi="Courier New"/>
          <w:sz w:val="16"/>
        </w:rPr>
        <w:t>:</w:t>
      </w:r>
    </w:p>
    <w:p w14:paraId="3ADED275" w14:textId="77777777" w:rsidR="00631096" w:rsidRPr="00685A5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113CB470"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0E2EFAC"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D11822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14:paraId="23BB2F3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F0F4664"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80C5C5E" w14:textId="77777777" w:rsidR="00631096" w:rsidRPr="00B546D2"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3D406D85"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BB66C51" w14:textId="77777777" w:rsidR="00631096" w:rsidRPr="00B546D2"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506659EF" w14:textId="77777777" w:rsidR="00631096" w:rsidRPr="00B546D2"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0194FF11" w14:textId="77777777" w:rsidR="00631096" w:rsidRPr="00B546D2"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4C09EF77" w14:textId="77777777" w:rsidR="00631096" w:rsidRPr="00B546D2"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34347C3A" w14:textId="77777777" w:rsidR="00631096" w:rsidRPr="00B546D2"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5C8E93C3" w14:textId="77777777" w:rsidR="00631096" w:rsidRDefault="00631096" w:rsidP="00631096">
      <w:pPr>
        <w:pStyle w:val="PL"/>
      </w:pPr>
      <w:r>
        <w:t xml:space="preserve">        intGroupIds:</w:t>
      </w:r>
    </w:p>
    <w:p w14:paraId="64C77FBF" w14:textId="77777777" w:rsidR="00631096" w:rsidRDefault="00631096" w:rsidP="00631096">
      <w:pPr>
        <w:pStyle w:val="PL"/>
      </w:pPr>
      <w:r>
        <w:t xml:space="preserve">          type: array</w:t>
      </w:r>
    </w:p>
    <w:p w14:paraId="547CAF68" w14:textId="77777777" w:rsidR="00631096" w:rsidRDefault="00631096" w:rsidP="00631096">
      <w:pPr>
        <w:pStyle w:val="PL"/>
      </w:pPr>
      <w:r>
        <w:t xml:space="preserve">          items:</w:t>
      </w:r>
    </w:p>
    <w:p w14:paraId="4E620DA2" w14:textId="77777777" w:rsidR="00631096" w:rsidRDefault="00631096" w:rsidP="00631096">
      <w:pPr>
        <w:pStyle w:val="PL"/>
      </w:pPr>
      <w:r>
        <w:t xml:space="preserve">            </w:t>
      </w:r>
      <w:r w:rsidRPr="008B1C02">
        <w:t>$ref: 'TS29</w:t>
      </w:r>
      <w:r>
        <w:t>571</w:t>
      </w:r>
      <w:r w:rsidRPr="008B1C02">
        <w:t>_CommonData.yaml#/components/schemas/GroupId'</w:t>
      </w:r>
    </w:p>
    <w:p w14:paraId="22B1EC6D" w14:textId="77777777" w:rsidR="00631096" w:rsidRDefault="00631096" w:rsidP="00631096">
      <w:pPr>
        <w:pStyle w:val="PL"/>
      </w:pPr>
      <w:r>
        <w:t xml:space="preserve">          minItems: 1</w:t>
      </w:r>
    </w:p>
    <w:p w14:paraId="1EC7CCA5" w14:textId="77777777" w:rsidR="00631096" w:rsidRDefault="00631096" w:rsidP="00631096">
      <w:pPr>
        <w:pStyle w:val="PL"/>
      </w:pPr>
      <w:r>
        <w:t xml:space="preserve">        </w:t>
      </w:r>
      <w:r w:rsidRPr="00FD76A6">
        <w:t>exterGroupId</w:t>
      </w:r>
      <w:r>
        <w:t>s:</w:t>
      </w:r>
    </w:p>
    <w:p w14:paraId="72028E82" w14:textId="77777777" w:rsidR="00631096" w:rsidRDefault="00631096" w:rsidP="00631096">
      <w:pPr>
        <w:pStyle w:val="PL"/>
      </w:pPr>
      <w:r>
        <w:t xml:space="preserve">          type: array</w:t>
      </w:r>
    </w:p>
    <w:p w14:paraId="672216BF" w14:textId="77777777" w:rsidR="00631096" w:rsidRDefault="00631096" w:rsidP="00631096">
      <w:pPr>
        <w:pStyle w:val="PL"/>
      </w:pPr>
      <w:r>
        <w:t xml:space="preserve">          items:</w:t>
      </w:r>
    </w:p>
    <w:p w14:paraId="21CF919A" w14:textId="77777777" w:rsidR="00631096" w:rsidRDefault="00631096" w:rsidP="00631096">
      <w:pPr>
        <w:pStyle w:val="PL"/>
      </w:pPr>
      <w:r>
        <w:t xml:space="preserve">            $ref: 'TS29571_CommonData.yaml#/components/schemas/ExternalGroupId'</w:t>
      </w:r>
    </w:p>
    <w:p w14:paraId="33119038" w14:textId="77777777" w:rsidR="00631096" w:rsidRDefault="00631096" w:rsidP="00631096">
      <w:pPr>
        <w:pStyle w:val="PL"/>
      </w:pPr>
      <w:r>
        <w:t xml:space="preserve">          minItems: 1</w:t>
      </w:r>
    </w:p>
    <w:p w14:paraId="43D694ED" w14:textId="77777777" w:rsidR="00631096" w:rsidRDefault="00631096" w:rsidP="00631096">
      <w:pPr>
        <w:pStyle w:val="PL"/>
      </w:pPr>
      <w:r>
        <w:t xml:space="preserve">        supis:</w:t>
      </w:r>
    </w:p>
    <w:p w14:paraId="1A1C271C" w14:textId="77777777" w:rsidR="00631096" w:rsidRDefault="00631096" w:rsidP="00631096">
      <w:pPr>
        <w:pStyle w:val="PL"/>
      </w:pPr>
      <w:r>
        <w:t xml:space="preserve">          type: array</w:t>
      </w:r>
    </w:p>
    <w:p w14:paraId="45151CF0" w14:textId="77777777" w:rsidR="00631096" w:rsidRDefault="00631096" w:rsidP="00631096">
      <w:pPr>
        <w:pStyle w:val="PL"/>
      </w:pPr>
      <w:r>
        <w:t xml:space="preserve">          items:</w:t>
      </w:r>
    </w:p>
    <w:p w14:paraId="5603ECC4" w14:textId="77777777" w:rsidR="00631096" w:rsidRDefault="00631096" w:rsidP="00631096">
      <w:pPr>
        <w:pStyle w:val="PL"/>
      </w:pPr>
      <w:r>
        <w:t xml:space="preserve">            $ref: 'TS29571_CommonData.yaml#/components/schemas/Supi'</w:t>
      </w:r>
    </w:p>
    <w:p w14:paraId="6F9F0347" w14:textId="77777777" w:rsidR="00631096" w:rsidRDefault="00631096" w:rsidP="00631096">
      <w:pPr>
        <w:pStyle w:val="PL"/>
      </w:pPr>
      <w:r>
        <w:t xml:space="preserve">          minItems: 1</w:t>
      </w:r>
    </w:p>
    <w:p w14:paraId="424DA019" w14:textId="77777777" w:rsidR="00631096" w:rsidRDefault="00631096" w:rsidP="00631096">
      <w:pPr>
        <w:pStyle w:val="PL"/>
      </w:pPr>
      <w:r>
        <w:t xml:space="preserve">        gpsis:</w:t>
      </w:r>
    </w:p>
    <w:p w14:paraId="3703A8BD" w14:textId="77777777" w:rsidR="00631096" w:rsidRDefault="00631096" w:rsidP="00631096">
      <w:pPr>
        <w:pStyle w:val="PL"/>
      </w:pPr>
      <w:r>
        <w:t xml:space="preserve">          type: array</w:t>
      </w:r>
    </w:p>
    <w:p w14:paraId="226D2358" w14:textId="77777777" w:rsidR="00631096" w:rsidRDefault="00631096" w:rsidP="00631096">
      <w:pPr>
        <w:pStyle w:val="PL"/>
      </w:pPr>
      <w:r>
        <w:t xml:space="preserve">          items:</w:t>
      </w:r>
    </w:p>
    <w:p w14:paraId="4FF1A1C9" w14:textId="77777777" w:rsidR="00631096" w:rsidRDefault="00631096" w:rsidP="00631096">
      <w:pPr>
        <w:pStyle w:val="PL"/>
      </w:pPr>
      <w:r>
        <w:t xml:space="preserve">            $ref: 'TS29571_CommonData.yaml#/components/schemas/Gpsi'</w:t>
      </w:r>
    </w:p>
    <w:p w14:paraId="03D88C6A" w14:textId="77777777" w:rsidR="00631096" w:rsidRDefault="00631096" w:rsidP="00631096">
      <w:pPr>
        <w:pStyle w:val="PL"/>
      </w:pPr>
      <w:r>
        <w:t xml:space="preserve">          minItems: 1</w:t>
      </w:r>
    </w:p>
    <w:p w14:paraId="258F83AB"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tgtCause</w:t>
      </w:r>
      <w:r w:rsidRPr="00685A57">
        <w:rPr>
          <w:rFonts w:ascii="Courier New" w:hAnsi="Courier New"/>
          <w:sz w:val="16"/>
        </w:rPr>
        <w:t>Ids</w:t>
      </w:r>
      <w:r>
        <w:rPr>
          <w:rFonts w:ascii="Courier New" w:hAnsi="Courier New"/>
          <w:sz w:val="16"/>
        </w:rPr>
        <w:t>:</w:t>
      </w:r>
    </w:p>
    <w:p w14:paraId="0DBB03B4"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A89B5EE"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015455F" w14:textId="77777777" w:rsidR="00631096" w:rsidRDefault="00631096" w:rsidP="00631096">
      <w:pPr>
        <w:pStyle w:val="PL"/>
      </w:pPr>
      <w:r>
        <w:t xml:space="preserve">            $ref: '#/components/schemas/Target</w:t>
      </w:r>
      <w:r>
        <w:rPr>
          <w:rFonts w:hint="eastAsia"/>
          <w:lang w:eastAsia="zh-CN"/>
        </w:rPr>
        <w:t>Cause</w:t>
      </w:r>
      <w:r>
        <w:t>Id'</w:t>
      </w:r>
    </w:p>
    <w:p w14:paraId="7B134C83"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E6B394C"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6281EE40"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90E5D">
        <w:rPr>
          <w:rFonts w:ascii="Courier New" w:hAnsi="Courier New"/>
          <w:sz w:val="16"/>
        </w:rPr>
        <w:t>thrPeriod</w:t>
      </w:r>
      <w:r>
        <w:rPr>
          <w:rFonts w:ascii="Courier New" w:hAnsi="Courier New"/>
          <w:sz w:val="16"/>
        </w:rPr>
        <w:t>:</w:t>
      </w:r>
    </w:p>
    <w:p w14:paraId="2D9DFEB1" w14:textId="77777777" w:rsidR="00631096" w:rsidRDefault="00631096" w:rsidP="00631096">
      <w:pPr>
        <w:pStyle w:val="PL"/>
      </w:pPr>
      <w:r>
        <w:t xml:space="preserve">          </w:t>
      </w:r>
      <w:r w:rsidRPr="00E13500">
        <w:t>$ref: 'TS29571_CommonData.yaml#/components/schemas/DurationSec'</w:t>
      </w:r>
    </w:p>
    <w:p w14:paraId="2140A64B"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90E5D">
        <w:rPr>
          <w:rFonts w:ascii="Courier New" w:hAnsi="Courier New"/>
          <w:sz w:val="16"/>
        </w:rPr>
        <w:t>sigFreqThr</w:t>
      </w:r>
      <w:r>
        <w:rPr>
          <w:rFonts w:ascii="Courier New" w:hAnsi="Courier New"/>
          <w:sz w:val="16"/>
        </w:rPr>
        <w:t>:</w:t>
      </w:r>
    </w:p>
    <w:p w14:paraId="4838447E" w14:textId="77777777" w:rsidR="00631096" w:rsidRDefault="00631096" w:rsidP="00631096">
      <w:pPr>
        <w:pStyle w:val="PL"/>
      </w:pPr>
      <w:r>
        <w:t xml:space="preserve">          $ref: 'TS29571_CommonData.yaml#/components/schemas/Uinteger'</w:t>
      </w:r>
    </w:p>
    <w:p w14:paraId="31A866EC"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eReqThr</w:t>
      </w:r>
      <w:r>
        <w:rPr>
          <w:rFonts w:ascii="Courier New" w:hAnsi="Courier New"/>
          <w:sz w:val="16"/>
        </w:rPr>
        <w:t>:</w:t>
      </w:r>
    </w:p>
    <w:p w14:paraId="24813AB6" w14:textId="77777777" w:rsidR="00631096" w:rsidRDefault="00631096" w:rsidP="00631096">
      <w:pPr>
        <w:pStyle w:val="PL"/>
      </w:pPr>
      <w:r>
        <w:t xml:space="preserve">          $ref: 'TS29571_CommonData.yaml#/components/schemas/Uinteger'</w:t>
      </w:r>
    </w:p>
    <w:p w14:paraId="0CB61CD4"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r w:rsidRPr="00685A57">
        <w:rPr>
          <w:rFonts w:ascii="Courier New" w:hAnsi="Courier New" w:hint="eastAsia"/>
          <w:sz w:val="16"/>
        </w:rPr>
        <w:t>u</w:t>
      </w:r>
      <w:r w:rsidRPr="00685A57">
        <w:rPr>
          <w:rFonts w:ascii="Courier New" w:hAnsi="Courier New"/>
          <w:sz w:val="16"/>
        </w:rPr>
        <w:t>eNumThr</w:t>
      </w:r>
      <w:r>
        <w:rPr>
          <w:rFonts w:ascii="Courier New" w:hAnsi="Courier New"/>
          <w:sz w:val="16"/>
        </w:rPr>
        <w:t>:</w:t>
      </w:r>
    </w:p>
    <w:p w14:paraId="417CBA25" w14:textId="77777777" w:rsidR="00631096" w:rsidRDefault="00631096" w:rsidP="00631096">
      <w:pPr>
        <w:pStyle w:val="PL"/>
      </w:pPr>
      <w:r>
        <w:t xml:space="preserve">          $ref: 'TS29571_CommonData.yaml#/components/schemas/Uinteger'</w:t>
      </w:r>
    </w:p>
    <w:p w14:paraId="68FE0211" w14:textId="77777777" w:rsidR="00631096" w:rsidRDefault="00631096" w:rsidP="00631096">
      <w:pPr>
        <w:pStyle w:val="PL"/>
        <w:rPr>
          <w:rFonts w:cs="Courier New"/>
          <w:szCs w:val="16"/>
        </w:rPr>
      </w:pPr>
    </w:p>
    <w:p w14:paraId="73A24434"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SignalStormInfo</w:t>
      </w:r>
      <w:r>
        <w:rPr>
          <w:rFonts w:ascii="Courier New" w:hAnsi="Courier New"/>
          <w:sz w:val="16"/>
        </w:rPr>
        <w:t>:</w:t>
      </w:r>
    </w:p>
    <w:p w14:paraId="331F6CA9" w14:textId="77777777" w:rsidR="00631096" w:rsidRPr="00685A5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57986D47"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DA52D7D"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4CECF15"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14:paraId="5CEB14B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186CA9C"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B178E7F" w14:textId="77777777" w:rsidR="00631096" w:rsidRPr="00B546D2"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01C29773"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138CD41"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1B26EC1E" w14:textId="77777777" w:rsidR="00631096" w:rsidRPr="00B546D2"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3F3CF98A" w14:textId="77777777" w:rsidR="00631096" w:rsidRPr="00B546D2"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213DF748" w14:textId="77777777" w:rsidR="00631096" w:rsidRPr="00B546D2"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614437F5" w14:textId="77777777" w:rsidR="00631096" w:rsidRPr="00B546D2"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112391B1" w14:textId="77777777" w:rsidR="00631096" w:rsidRPr="00B546D2"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1C98E50E"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309814F1" w14:textId="77777777" w:rsidR="00631096" w:rsidRDefault="00631096" w:rsidP="00631096">
      <w:pPr>
        <w:pStyle w:val="PL"/>
      </w:pPr>
      <w:r>
        <w:t xml:space="preserve">        srcIntGroupIds:</w:t>
      </w:r>
    </w:p>
    <w:p w14:paraId="556826A2" w14:textId="77777777" w:rsidR="00631096" w:rsidRDefault="00631096" w:rsidP="00631096">
      <w:pPr>
        <w:pStyle w:val="PL"/>
      </w:pPr>
      <w:r>
        <w:t xml:space="preserve">          type: array</w:t>
      </w:r>
    </w:p>
    <w:p w14:paraId="179F00D3" w14:textId="77777777" w:rsidR="00631096" w:rsidRDefault="00631096" w:rsidP="00631096">
      <w:pPr>
        <w:pStyle w:val="PL"/>
      </w:pPr>
      <w:r>
        <w:t xml:space="preserve">          items:</w:t>
      </w:r>
    </w:p>
    <w:p w14:paraId="49EF6EAD" w14:textId="77777777" w:rsidR="00631096" w:rsidRDefault="00631096" w:rsidP="00631096">
      <w:pPr>
        <w:pStyle w:val="PL"/>
      </w:pPr>
      <w:r>
        <w:t xml:space="preserve">            $ref: 'TS29571_CommonData.yaml#/components/schemas/GroupId'</w:t>
      </w:r>
    </w:p>
    <w:p w14:paraId="0175BC64" w14:textId="77777777" w:rsidR="00631096" w:rsidRDefault="00631096" w:rsidP="00631096">
      <w:pPr>
        <w:pStyle w:val="PL"/>
      </w:pPr>
      <w:r>
        <w:t xml:space="preserve">          minItems: 1</w:t>
      </w:r>
    </w:p>
    <w:p w14:paraId="1CC8FE21" w14:textId="77777777" w:rsidR="00631096" w:rsidRDefault="00631096" w:rsidP="00631096">
      <w:pPr>
        <w:pStyle w:val="PL"/>
      </w:pPr>
      <w:r>
        <w:t xml:space="preserve">        srcE</w:t>
      </w:r>
      <w:r w:rsidRPr="00FD76A6">
        <w:t>xterGroupId</w:t>
      </w:r>
      <w:r>
        <w:t>s:</w:t>
      </w:r>
    </w:p>
    <w:p w14:paraId="65C9FB7F" w14:textId="77777777" w:rsidR="00631096" w:rsidRDefault="00631096" w:rsidP="00631096">
      <w:pPr>
        <w:pStyle w:val="PL"/>
      </w:pPr>
      <w:r>
        <w:t xml:space="preserve">          type: array</w:t>
      </w:r>
    </w:p>
    <w:p w14:paraId="10C235BB" w14:textId="77777777" w:rsidR="00631096" w:rsidRDefault="00631096" w:rsidP="00631096">
      <w:pPr>
        <w:pStyle w:val="PL"/>
      </w:pPr>
      <w:r>
        <w:t xml:space="preserve">          items:</w:t>
      </w:r>
    </w:p>
    <w:p w14:paraId="05940906" w14:textId="77777777" w:rsidR="00631096" w:rsidRDefault="00631096" w:rsidP="00631096">
      <w:pPr>
        <w:pStyle w:val="PL"/>
      </w:pPr>
      <w:r>
        <w:t xml:space="preserve">            </w:t>
      </w:r>
      <w:r w:rsidRPr="008B1C02">
        <w:t>$ref: 'TS29122_CommonData.yaml#/components/schemas/ExternalGroupId'</w:t>
      </w:r>
    </w:p>
    <w:p w14:paraId="1B2AE69A" w14:textId="77777777" w:rsidR="00631096" w:rsidRDefault="00631096" w:rsidP="00631096">
      <w:pPr>
        <w:pStyle w:val="PL"/>
      </w:pPr>
      <w:r>
        <w:t xml:space="preserve">          minItems: 1</w:t>
      </w:r>
    </w:p>
    <w:p w14:paraId="57DD56FE" w14:textId="77777777" w:rsidR="00631096" w:rsidRDefault="00631096" w:rsidP="00631096">
      <w:pPr>
        <w:pStyle w:val="PL"/>
      </w:pPr>
      <w:r>
        <w:t xml:space="preserve">        srcSupis:</w:t>
      </w:r>
    </w:p>
    <w:p w14:paraId="615F3F30" w14:textId="77777777" w:rsidR="00631096" w:rsidRDefault="00631096" w:rsidP="00631096">
      <w:pPr>
        <w:pStyle w:val="PL"/>
      </w:pPr>
      <w:r>
        <w:t xml:space="preserve">          type: array</w:t>
      </w:r>
    </w:p>
    <w:p w14:paraId="1E080A61" w14:textId="77777777" w:rsidR="00631096" w:rsidRDefault="00631096" w:rsidP="00631096">
      <w:pPr>
        <w:pStyle w:val="PL"/>
      </w:pPr>
      <w:r>
        <w:t xml:space="preserve">          items:</w:t>
      </w:r>
    </w:p>
    <w:p w14:paraId="3582DAF8" w14:textId="77777777" w:rsidR="00631096" w:rsidRDefault="00631096" w:rsidP="00631096">
      <w:pPr>
        <w:pStyle w:val="PL"/>
      </w:pPr>
      <w:r>
        <w:t xml:space="preserve">            $ref: 'TS29571_CommonData.yaml#/components/schemas/Supi'</w:t>
      </w:r>
    </w:p>
    <w:p w14:paraId="78172A9E" w14:textId="77777777" w:rsidR="00631096" w:rsidRDefault="00631096" w:rsidP="00631096">
      <w:pPr>
        <w:pStyle w:val="PL"/>
      </w:pPr>
      <w:r>
        <w:t xml:space="preserve">          minItems: 1</w:t>
      </w:r>
    </w:p>
    <w:p w14:paraId="2BCAD707" w14:textId="77777777" w:rsidR="00631096" w:rsidRDefault="00631096" w:rsidP="00631096">
      <w:pPr>
        <w:pStyle w:val="PL"/>
      </w:pPr>
      <w:r>
        <w:t xml:space="preserve">        srcGpsis:</w:t>
      </w:r>
    </w:p>
    <w:p w14:paraId="1FA7E31D" w14:textId="77777777" w:rsidR="00631096" w:rsidRDefault="00631096" w:rsidP="00631096">
      <w:pPr>
        <w:pStyle w:val="PL"/>
      </w:pPr>
      <w:r>
        <w:t xml:space="preserve">          type: array</w:t>
      </w:r>
    </w:p>
    <w:p w14:paraId="06C09286" w14:textId="77777777" w:rsidR="00631096" w:rsidRDefault="00631096" w:rsidP="00631096">
      <w:pPr>
        <w:pStyle w:val="PL"/>
      </w:pPr>
      <w:r>
        <w:t xml:space="preserve">          items:</w:t>
      </w:r>
    </w:p>
    <w:p w14:paraId="24C1E0FE" w14:textId="77777777" w:rsidR="00631096" w:rsidRDefault="00631096" w:rsidP="00631096">
      <w:pPr>
        <w:pStyle w:val="PL"/>
      </w:pPr>
      <w:r>
        <w:t xml:space="preserve">            $ref: 'TS29571_CommonData.yaml#/components/schemas/Gpsi'</w:t>
      </w:r>
    </w:p>
    <w:p w14:paraId="3CE14099" w14:textId="77777777" w:rsidR="00631096" w:rsidRDefault="00631096" w:rsidP="00631096">
      <w:pPr>
        <w:pStyle w:val="PL"/>
      </w:pPr>
      <w:r>
        <w:t xml:space="preserve">          minItems: 1</w:t>
      </w:r>
    </w:p>
    <w:p w14:paraId="2877FCA2" w14:textId="77777777" w:rsidR="00631096" w:rsidRPr="00B546D2"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sigStormCauses:</w:t>
      </w:r>
    </w:p>
    <w:p w14:paraId="1E239E88" w14:textId="77777777" w:rsidR="00631096" w:rsidRPr="00B546D2"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57858C6A" w14:textId="77777777" w:rsidR="00631096" w:rsidRPr="00B546D2"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3968A383" w14:textId="77777777" w:rsidR="00631096" w:rsidRPr="00B546D2"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'#/components/schemas/Target</w:t>
      </w:r>
      <w:r>
        <w:rPr>
          <w:rFonts w:ascii="Courier New" w:hAnsi="Courier New" w:hint="eastAsia"/>
          <w:sz w:val="16"/>
          <w:lang w:eastAsia="zh-CN"/>
        </w:rPr>
        <w:t>Cause</w:t>
      </w:r>
      <w:r w:rsidRPr="00B546D2">
        <w:rPr>
          <w:rFonts w:ascii="Courier New" w:hAnsi="Courier New"/>
          <w:sz w:val="16"/>
        </w:rPr>
        <w:t>Id</w:t>
      </w:r>
      <w:r>
        <w:rPr>
          <w:rFonts w:ascii="Courier New" w:hAnsi="Courier New"/>
          <w:sz w:val="16"/>
        </w:rPr>
        <w:t>'</w:t>
      </w:r>
    </w:p>
    <w:p w14:paraId="7E55ACBB" w14:textId="77777777" w:rsidR="00631096" w:rsidRPr="00B546D2"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37D08176"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55036BB3"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srcNfInstanceIds</w:t>
      </w:r>
      <w:r>
        <w:rPr>
          <w:rFonts w:ascii="Courier New" w:hAnsi="Courier New"/>
          <w:sz w:val="16"/>
        </w:rPr>
        <w:t>:</w:t>
      </w:r>
    </w:p>
    <w:p w14:paraId="7F479813"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8A2203D"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EBBB06E"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'TS29571_CommonData.yaml#/components/schemas/NfInstanceId'</w:t>
      </w:r>
    </w:p>
    <w:p w14:paraId="016C57F0"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4763BEC"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36E5AD3E"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srcNfSetIds:</w:t>
      </w:r>
    </w:p>
    <w:p w14:paraId="24340711"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AFFE9BE"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6B724AB"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'TS29571_CommonData.yaml#/components/schemas/NfSetId'</w:t>
      </w:r>
    </w:p>
    <w:p w14:paraId="7B069DB1"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47DC8CE1"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73157E0F"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s</w:t>
      </w:r>
      <w:r w:rsidRPr="00081F64">
        <w:rPr>
          <w:rFonts w:ascii="Courier New" w:hAnsi="Courier New"/>
          <w:sz w:val="16"/>
        </w:rPr>
        <w:t>igInfo:</w:t>
      </w:r>
    </w:p>
    <w:p w14:paraId="1A91FBFD"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D7CDA2C"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9CAABD7"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SignalInfo</w:t>
      </w:r>
      <w:r>
        <w:rPr>
          <w:rFonts w:ascii="Courier New" w:hAnsi="Courier New"/>
          <w:sz w:val="16"/>
        </w:rPr>
        <w:t>'</w:t>
      </w:r>
    </w:p>
    <w:p w14:paraId="1F2F39A3"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71C2F695"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5F7AA032"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t</w:t>
      </w:r>
      <w:r w:rsidRPr="00081F64">
        <w:rPr>
          <w:rFonts w:ascii="Courier New" w:hAnsi="Courier New"/>
          <w:sz w:val="16"/>
        </w:rPr>
        <w:t>imerInfo:</w:t>
      </w:r>
    </w:p>
    <w:p w14:paraId="7E6097EB"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AB118F1"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716B815"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hint="eastAsia"/>
          <w:sz w:val="16"/>
        </w:rPr>
        <w:t>Timer</w:t>
      </w:r>
      <w:r w:rsidRPr="00081F64">
        <w:rPr>
          <w:rFonts w:ascii="Courier New" w:hAnsi="Courier New"/>
          <w:sz w:val="16"/>
        </w:rPr>
        <w:t>Info</w:t>
      </w:r>
      <w:r>
        <w:rPr>
          <w:rFonts w:ascii="Courier New" w:hAnsi="Courier New"/>
          <w:sz w:val="16"/>
        </w:rPr>
        <w:t>'</w:t>
      </w:r>
    </w:p>
    <w:p w14:paraId="1DA0D200"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3DA511B5"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00A52014"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59CC5224"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0E7815BC"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2FE68665"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39BE93E7"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5F3CDC22"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'TS29571_CommonData.yaml#/components/schemas/Uinteger'</w:t>
      </w:r>
    </w:p>
    <w:p w14:paraId="3CD5EEAD" w14:textId="77777777" w:rsidR="00631096" w:rsidRDefault="00631096" w:rsidP="00631096">
      <w:pPr>
        <w:pStyle w:val="PL"/>
      </w:pPr>
      <w:r>
        <w:t xml:space="preserve">      required:</w:t>
      </w:r>
    </w:p>
    <w:p w14:paraId="76323305" w14:textId="77777777" w:rsidR="00631096" w:rsidRDefault="00631096" w:rsidP="00631096">
      <w:pPr>
        <w:pStyle w:val="PL"/>
      </w:pPr>
      <w:r>
        <w:t xml:space="preserve">        - </w:t>
      </w:r>
      <w:r w:rsidRPr="00B546D2">
        <w:t>sigStormCauses</w:t>
      </w:r>
    </w:p>
    <w:p w14:paraId="7EDC2E4A" w14:textId="77777777" w:rsidR="00631096" w:rsidRPr="0039258D" w:rsidRDefault="00631096" w:rsidP="00631096">
      <w:pPr>
        <w:pStyle w:val="PL"/>
      </w:pPr>
      <w:r>
        <w:t xml:space="preserve"> </w:t>
      </w:r>
      <w:r w:rsidRPr="0039258D">
        <w:t xml:space="preserve"> </w:t>
      </w:r>
      <w:r>
        <w:t xml:space="preserve"> </w:t>
      </w:r>
      <w:r w:rsidRPr="0039258D">
        <w:t xml:space="preserve"> </w:t>
      </w:r>
      <w:r>
        <w:t xml:space="preserve"> </w:t>
      </w:r>
      <w:r w:rsidRPr="0039258D">
        <w:t xml:space="preserve"> oneOf:</w:t>
      </w:r>
    </w:p>
    <w:p w14:paraId="5FE8C73D" w14:textId="77777777" w:rsidR="00631096" w:rsidRPr="0039258D" w:rsidRDefault="00631096" w:rsidP="00631096">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003060D5" w14:textId="77777777" w:rsidR="00631096" w:rsidRDefault="00631096" w:rsidP="00631096">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5AFF6D8B"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1A671C"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SignalInfo</w:t>
      </w:r>
      <w:r>
        <w:rPr>
          <w:rFonts w:ascii="Courier New" w:hAnsi="Courier New"/>
          <w:sz w:val="16"/>
        </w:rPr>
        <w:t>:</w:t>
      </w:r>
    </w:p>
    <w:p w14:paraId="53F25777" w14:textId="77777777" w:rsidR="00631096" w:rsidRPr="00685A5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13125636"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1821143"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5DD014C"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impactRefPoints</w:t>
      </w:r>
      <w:r>
        <w:rPr>
          <w:rFonts w:ascii="Courier New" w:hAnsi="Courier New"/>
          <w:sz w:val="16"/>
        </w:rPr>
        <w:t>:</w:t>
      </w:r>
    </w:p>
    <w:p w14:paraId="7A877ECC"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B184F2C"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2EA21697"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1B495CE6"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687DA650"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37624532"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impactSrvOps</w:t>
      </w:r>
      <w:r>
        <w:rPr>
          <w:rFonts w:ascii="Courier New" w:hAnsi="Courier New"/>
          <w:sz w:val="16"/>
        </w:rPr>
        <w:t>:</w:t>
      </w:r>
    </w:p>
    <w:p w14:paraId="50056BDA"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B07581E"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3CC7381"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3577F867"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5681476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389D3F44"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sigAnalytics</w:t>
      </w:r>
      <w:r>
        <w:rPr>
          <w:rFonts w:ascii="Courier New" w:hAnsi="Courier New"/>
          <w:sz w:val="16"/>
        </w:rPr>
        <w:t>:</w:t>
      </w:r>
    </w:p>
    <w:p w14:paraId="0390EF6B"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A3D9BEF"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8940547"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SignalAnalytics</w:t>
      </w:r>
      <w:r>
        <w:rPr>
          <w:rFonts w:ascii="Courier New" w:hAnsi="Courier New"/>
          <w:sz w:val="16"/>
        </w:rPr>
        <w:t>'</w:t>
      </w:r>
    </w:p>
    <w:p w14:paraId="419B4C62"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7DCE3266"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6A707B59"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38EEC1"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SignalAnalytics</w:t>
      </w:r>
      <w:r>
        <w:rPr>
          <w:rFonts w:ascii="Courier New" w:hAnsi="Courier New"/>
          <w:sz w:val="16"/>
        </w:rPr>
        <w:t>:</w:t>
      </w:r>
    </w:p>
    <w:p w14:paraId="3B2C51C2" w14:textId="77777777" w:rsidR="00631096" w:rsidRPr="00685A5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2E494BD4"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CEEE160"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349062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w:t>
      </w:r>
      <w:r>
        <w:rPr>
          <w:rFonts w:ascii="Courier New" w:hAnsi="Courier New"/>
          <w:sz w:val="16"/>
        </w:rPr>
        <w:t>:</w:t>
      </w:r>
    </w:p>
    <w:p w14:paraId="237DDDB0" w14:textId="77777777" w:rsidR="00631096" w:rsidRDefault="00631096" w:rsidP="00631096">
      <w:pPr>
        <w:pStyle w:val="PL"/>
      </w:pPr>
      <w:r>
        <w:t xml:space="preserve">          $ref: 'TS29571_CommonData.yaml#/components/schemas/Uinteger'</w:t>
      </w:r>
    </w:p>
    <w:p w14:paraId="2EAE6269"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s</w:t>
      </w:r>
      <w:r w:rsidRPr="00E13500">
        <w:rPr>
          <w:rFonts w:ascii="Courier New" w:hAnsi="Courier New"/>
          <w:sz w:val="16"/>
        </w:rPr>
        <w:t>igGrowthRate</w:t>
      </w:r>
      <w:r>
        <w:rPr>
          <w:rFonts w:ascii="Courier New" w:hAnsi="Courier New"/>
          <w:sz w:val="16"/>
        </w:rPr>
        <w:t>:</w:t>
      </w:r>
    </w:p>
    <w:p w14:paraId="73022CD5" w14:textId="77777777" w:rsidR="00631096" w:rsidRDefault="00631096" w:rsidP="00631096">
      <w:pPr>
        <w:pStyle w:val="PL"/>
      </w:pPr>
      <w:r>
        <w:t xml:space="preserve">          $ref: 'TS29571_CommonData.yaml#/components/schemas/Uinteger'</w:t>
      </w:r>
    </w:p>
    <w:p w14:paraId="357EEDA7"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recvSigNumFromUe</w:t>
      </w:r>
      <w:r>
        <w:rPr>
          <w:rFonts w:ascii="Courier New" w:hAnsi="Courier New"/>
          <w:sz w:val="16"/>
        </w:rPr>
        <w:t>:</w:t>
      </w:r>
    </w:p>
    <w:p w14:paraId="616FE653" w14:textId="77777777" w:rsidR="00631096" w:rsidRPr="00E1350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'TS29571_CommonData.yaml#/components/schemas/Uinteger'</w:t>
      </w:r>
    </w:p>
    <w:p w14:paraId="1CE3E302" w14:textId="77777777" w:rsidR="00631096" w:rsidRPr="00E1350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8889E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Timer</w:t>
      </w:r>
      <w:r w:rsidRPr="00E13500">
        <w:rPr>
          <w:rFonts w:ascii="Courier New" w:hAnsi="Courier New"/>
          <w:sz w:val="16"/>
        </w:rPr>
        <w:t>Info</w:t>
      </w:r>
      <w:r>
        <w:rPr>
          <w:rFonts w:ascii="Courier New" w:hAnsi="Courier New"/>
          <w:sz w:val="16"/>
        </w:rPr>
        <w:t>:</w:t>
      </w:r>
    </w:p>
    <w:p w14:paraId="2A20773C" w14:textId="77777777" w:rsidR="00631096" w:rsidRPr="00685A5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3A8AF15E"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F5A824E"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E45DE66"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w:t>
      </w:r>
      <w:r w:rsidRPr="00E13500">
        <w:rPr>
          <w:rFonts w:ascii="Courier New" w:hAnsi="Courier New"/>
          <w:sz w:val="16"/>
        </w:rPr>
        <w:t>imerType</w:t>
      </w:r>
      <w:r>
        <w:rPr>
          <w:rFonts w:ascii="Courier New" w:hAnsi="Courier New"/>
          <w:sz w:val="16"/>
        </w:rPr>
        <w:t>:</w:t>
      </w:r>
    </w:p>
    <w:p w14:paraId="6971D6D4" w14:textId="77777777" w:rsidR="00631096" w:rsidRPr="00E1350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$ref: '#/components/schemas/</w:t>
      </w:r>
      <w:r w:rsidRPr="00E13500">
        <w:rPr>
          <w:rFonts w:ascii="Courier New" w:hAnsi="Courier New"/>
          <w:sz w:val="16"/>
        </w:rPr>
        <w:t>TimerType</w:t>
      </w:r>
      <w:r>
        <w:rPr>
          <w:rFonts w:ascii="Courier New" w:hAnsi="Courier New"/>
          <w:sz w:val="16"/>
        </w:rPr>
        <w:t>'</w:t>
      </w:r>
    </w:p>
    <w:p w14:paraId="4F4B72C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timerDur</w:t>
      </w:r>
      <w:r>
        <w:rPr>
          <w:rFonts w:ascii="Courier New" w:hAnsi="Courier New"/>
          <w:sz w:val="16"/>
        </w:rPr>
        <w:t>:</w:t>
      </w:r>
    </w:p>
    <w:p w14:paraId="1C804957" w14:textId="77777777" w:rsidR="00631096" w:rsidRPr="00E1350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'TS29571_CommonData.yaml#/components/schemas/DurationSec'</w:t>
      </w:r>
    </w:p>
    <w:p w14:paraId="008A55CB"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09EF49"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QosPolicyAssistReq:</w:t>
      </w:r>
    </w:p>
    <w:p w14:paraId="562DB99B" w14:textId="77777777" w:rsidR="00631096" w:rsidRPr="00685A5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33365ECE"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7DFC31A"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E4C941C"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orderCriterion:</w:t>
      </w:r>
    </w:p>
    <w:p w14:paraId="0ADAE3F2" w14:textId="77777777" w:rsidR="00631096" w:rsidRPr="001844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r>
        <w:rPr>
          <w:rFonts w:ascii="Courier New" w:hAnsi="Courier New"/>
          <w:sz w:val="16"/>
        </w:rPr>
        <w:t>QosPolOrderCriterion</w:t>
      </w:r>
      <w:r w:rsidRPr="001844E4">
        <w:rPr>
          <w:rFonts w:ascii="Courier New" w:hAnsi="Courier New"/>
          <w:sz w:val="16"/>
        </w:rPr>
        <w:t>'</w:t>
      </w:r>
    </w:p>
    <w:p w14:paraId="0A677271" w14:textId="77777777" w:rsidR="00631096" w:rsidRPr="001844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order</w:t>
      </w:r>
      <w:r>
        <w:rPr>
          <w:rFonts w:ascii="Courier New" w:hAnsi="Courier New"/>
          <w:sz w:val="16"/>
        </w:rPr>
        <w:t>Direction</w:t>
      </w:r>
      <w:r w:rsidRPr="001844E4">
        <w:rPr>
          <w:rFonts w:ascii="Courier New" w:hAnsi="Courier New"/>
          <w:sz w:val="16"/>
        </w:rPr>
        <w:t>:</w:t>
      </w:r>
    </w:p>
    <w:p w14:paraId="3D9DFD04"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'#/components/schemas/MatchingDirection'</w:t>
      </w:r>
    </w:p>
    <w:p w14:paraId="7100637C" w14:textId="77777777" w:rsidR="00631096" w:rsidRPr="0015050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freqs:</w:t>
      </w:r>
    </w:p>
    <w:p w14:paraId="36F56E81" w14:textId="77777777" w:rsidR="00631096" w:rsidRPr="0015050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009D186B" w14:textId="77777777" w:rsidR="00631096" w:rsidRPr="0015050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25BE7446" w14:textId="77777777" w:rsidR="00631096" w:rsidRPr="0015050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'TS29571_CommonData.yaml#/components/schemas/ArfcnValueNR'</w:t>
      </w:r>
    </w:p>
    <w:p w14:paraId="167F6C23" w14:textId="77777777" w:rsidR="00631096" w:rsidRPr="0015050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31643D5D" w14:textId="77777777" w:rsidR="00631096" w:rsidRPr="0015050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ratTypes:</w:t>
      </w:r>
    </w:p>
    <w:p w14:paraId="6D92F548" w14:textId="77777777" w:rsidR="00631096" w:rsidRPr="0015050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39D8C135" w14:textId="77777777" w:rsidR="00631096" w:rsidRPr="0015050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4B78DBA8" w14:textId="77777777" w:rsidR="00631096" w:rsidRPr="0015050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'TS29571_CommonData.yaml#/components/schemas/RatType'</w:t>
      </w:r>
    </w:p>
    <w:p w14:paraId="768F87DB"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7B5BD5DD"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qosParamSets</w:t>
      </w:r>
      <w:r w:rsidRPr="001844E4">
        <w:rPr>
          <w:rFonts w:ascii="Courier New" w:hAnsi="Courier New"/>
          <w:sz w:val="16"/>
        </w:rPr>
        <w:t>:</w:t>
      </w:r>
    </w:p>
    <w:p w14:paraId="0D28827D" w14:textId="77777777" w:rsidR="00631096" w:rsidRPr="001844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6622AAFB" w14:textId="77777777" w:rsidR="00631096" w:rsidRPr="001844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5B065A84" w14:textId="77777777" w:rsidR="00631096" w:rsidRPr="001844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1DCB530C"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minItems: 1</w:t>
      </w:r>
    </w:p>
    <w:p w14:paraId="1C3DA5B7"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requestedQoe</w:t>
      </w:r>
      <w:r w:rsidRPr="001844E4">
        <w:rPr>
          <w:rFonts w:ascii="Courier New" w:hAnsi="Courier New"/>
          <w:sz w:val="16"/>
        </w:rPr>
        <w:t>:</w:t>
      </w:r>
    </w:p>
    <w:p w14:paraId="040B135C" w14:textId="77777777" w:rsidR="00631096" w:rsidRPr="00CA342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37F2548A" w14:textId="77777777" w:rsidR="00631096" w:rsidRDefault="00631096" w:rsidP="00631096">
      <w:pPr>
        <w:pStyle w:val="PL"/>
      </w:pPr>
      <w:r>
        <w:t xml:space="preserve">      required:</w:t>
      </w:r>
    </w:p>
    <w:p w14:paraId="66A1FABC" w14:textId="77777777" w:rsidR="00631096" w:rsidRDefault="00631096" w:rsidP="00631096">
      <w:pPr>
        <w:pStyle w:val="PL"/>
      </w:pPr>
      <w:r>
        <w:t xml:space="preserve">        - qosParamSets</w:t>
      </w:r>
    </w:p>
    <w:p w14:paraId="6F1CFED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6AA586" w14:textId="77777777" w:rsidR="00631096" w:rsidRPr="00BD2C01"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QosPolicyAssistInfo:</w:t>
      </w:r>
    </w:p>
    <w:p w14:paraId="045CF0E8" w14:textId="77777777" w:rsidR="00631096" w:rsidRPr="00BD2C01"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7C92A4FB" w14:textId="77777777" w:rsidR="00631096" w:rsidRPr="00BD2C01"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20D033F0"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6E653050" w14:textId="77777777" w:rsidR="00631096" w:rsidRPr="00E627E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lastRenderedPageBreak/>
        <w:t xml:space="preserve">        qosPolAssistInfo:</w:t>
      </w:r>
    </w:p>
    <w:p w14:paraId="3AFB5AC2" w14:textId="77777777" w:rsidR="00631096" w:rsidRPr="00E627E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57D59B51" w14:textId="77777777" w:rsidR="00631096" w:rsidRPr="00E627E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38B46045" w14:textId="77777777" w:rsidR="00631096" w:rsidRPr="00E627E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'#/components/schemas/QosPolicyAssist</w:t>
      </w:r>
      <w:r>
        <w:rPr>
          <w:rFonts w:ascii="Courier New" w:hAnsi="Courier New"/>
          <w:sz w:val="16"/>
        </w:rPr>
        <w:t>SetsPerTS</w:t>
      </w:r>
      <w:r w:rsidRPr="00E627E6">
        <w:rPr>
          <w:rFonts w:ascii="Courier New" w:hAnsi="Courier New"/>
          <w:sz w:val="16"/>
        </w:rPr>
        <w:t>'</w:t>
      </w:r>
    </w:p>
    <w:p w14:paraId="7ADE1BD7" w14:textId="77777777" w:rsidR="00631096" w:rsidRPr="00E627E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minItems: 1</w:t>
      </w:r>
    </w:p>
    <w:p w14:paraId="35DF1313"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49EB7F11"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768DBC"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w:t>
      </w:r>
    </w:p>
    <w:p w14:paraId="612847FA" w14:textId="77777777" w:rsidR="00631096" w:rsidRPr="00685A5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615E2420"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39CC573"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04FC735"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w:t>
      </w:r>
      <w:r w:rsidRPr="001844E4">
        <w:rPr>
          <w:rFonts w:ascii="Courier New" w:hAnsi="Courier New"/>
          <w:sz w:val="16"/>
        </w:rPr>
        <w:t>:</w:t>
      </w:r>
    </w:p>
    <w:p w14:paraId="6F9A34F6" w14:textId="77777777" w:rsidR="00631096" w:rsidRPr="001844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09EEB31D" w14:textId="77777777" w:rsidR="00631096" w:rsidRPr="00A0003D"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dnn:</w:t>
      </w:r>
    </w:p>
    <w:p w14:paraId="255A08D3" w14:textId="77777777" w:rsidR="00631096" w:rsidRPr="001844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'TS29571_CommonData.yaml#/components/schemas/Dnn'</w:t>
      </w:r>
    </w:p>
    <w:p w14:paraId="0A113D5B" w14:textId="77777777" w:rsidR="00631096" w:rsidRPr="00A0003D"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appId:</w:t>
      </w:r>
    </w:p>
    <w:p w14:paraId="526B7019"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'TS29571_CommonData.yaml#/components/schemas/ApplicationId'</w:t>
      </w:r>
    </w:p>
    <w:p w14:paraId="7EB85714" w14:textId="77777777" w:rsidR="00631096" w:rsidRPr="00A0003D"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00F19EF8" w14:textId="77777777" w:rsidR="00631096" w:rsidRPr="00A0003D"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506C3795" w14:textId="77777777" w:rsidR="00631096" w:rsidRPr="00A0003D"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629D1E67" w14:textId="77777777" w:rsidR="00631096" w:rsidRPr="00A0003D"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40A44177" w14:textId="77777777" w:rsidR="00631096" w:rsidRPr="00A0003D"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78704938" w14:textId="77777777" w:rsidR="00631096" w:rsidRPr="00774865"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appDuration</w:t>
      </w:r>
      <w:r w:rsidRPr="00774865">
        <w:rPr>
          <w:rFonts w:ascii="Courier New" w:hAnsi="Courier New"/>
          <w:sz w:val="16"/>
        </w:rPr>
        <w:t>:</w:t>
      </w:r>
    </w:p>
    <w:p w14:paraId="06B5E521"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'TS29571_CommonData.yaml#/components/schemas/DurationSec'</w:t>
      </w:r>
    </w:p>
    <w:p w14:paraId="0B23D92A" w14:textId="77777777" w:rsidR="00631096" w:rsidRPr="001828F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AvgQoe:</w:t>
      </w:r>
    </w:p>
    <w:p w14:paraId="794EE03E" w14:textId="77777777" w:rsidR="00631096" w:rsidRPr="001828F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61FDAF5F" w14:textId="77777777" w:rsidR="00631096" w:rsidRPr="001828F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MaxQoe:</w:t>
      </w:r>
    </w:p>
    <w:p w14:paraId="5C3DAB4C" w14:textId="77777777" w:rsidR="00631096" w:rsidRPr="001828F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44E17001" w14:textId="77777777" w:rsidR="00631096" w:rsidRPr="001828F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MinQoe:</w:t>
      </w:r>
    </w:p>
    <w:p w14:paraId="1792B7B3"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729DFFA1"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predQoeVariance</w:t>
      </w:r>
      <w:r w:rsidRPr="001844E4">
        <w:rPr>
          <w:rFonts w:ascii="Courier New" w:hAnsi="Courier New"/>
          <w:sz w:val="16"/>
        </w:rPr>
        <w:t>:</w:t>
      </w:r>
    </w:p>
    <w:p w14:paraId="3264A6C5"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5A5EA0F7" w14:textId="77777777" w:rsidR="00631096" w:rsidRPr="00774865"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qosPolTimeWin</w:t>
      </w:r>
      <w:r w:rsidRPr="00774865">
        <w:rPr>
          <w:rFonts w:ascii="Courier New" w:hAnsi="Courier New"/>
          <w:sz w:val="16"/>
        </w:rPr>
        <w:t>:</w:t>
      </w:r>
    </w:p>
    <w:p w14:paraId="7B5215EB"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'TS29122_CommonData.yaml#/components/schemas/TimeWindow'</w:t>
      </w:r>
    </w:p>
    <w:p w14:paraId="171FD1AF" w14:textId="77777777" w:rsidR="00631096" w:rsidRPr="005D29D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freq</w:t>
      </w:r>
      <w:r>
        <w:rPr>
          <w:rFonts w:ascii="Courier New" w:hAnsi="Courier New"/>
          <w:sz w:val="16"/>
        </w:rPr>
        <w:t>s</w:t>
      </w:r>
      <w:r w:rsidRPr="005D29D0">
        <w:rPr>
          <w:rFonts w:ascii="Courier New" w:hAnsi="Courier New"/>
          <w:sz w:val="16"/>
        </w:rPr>
        <w:t>:</w:t>
      </w:r>
    </w:p>
    <w:p w14:paraId="3ABBDD0C" w14:textId="77777777" w:rsidR="00631096" w:rsidRPr="005D29D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541BF13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4F01E5B5" w14:textId="77777777" w:rsidR="00631096" w:rsidRPr="005D29D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'TS29571_CommonData.yaml#/components/schemas/ArfcnValueNR'</w:t>
      </w:r>
    </w:p>
    <w:p w14:paraId="16D62DF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minItems: 1</w:t>
      </w:r>
    </w:p>
    <w:p w14:paraId="31AE3512" w14:textId="77777777" w:rsidR="00631096" w:rsidRPr="005D29D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ratType</w:t>
      </w:r>
      <w:r>
        <w:rPr>
          <w:rFonts w:ascii="Courier New" w:hAnsi="Courier New"/>
          <w:sz w:val="16"/>
        </w:rPr>
        <w:t>s</w:t>
      </w:r>
      <w:r w:rsidRPr="005D29D0">
        <w:rPr>
          <w:rFonts w:ascii="Courier New" w:hAnsi="Courier New"/>
          <w:sz w:val="16"/>
        </w:rPr>
        <w:t>:</w:t>
      </w:r>
    </w:p>
    <w:p w14:paraId="0336D34D" w14:textId="77777777" w:rsidR="00631096" w:rsidRPr="0015050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83" w:name="_Hlk192027443"/>
      <w:r w:rsidRPr="00150500">
        <w:rPr>
          <w:rFonts w:ascii="Courier New" w:hAnsi="Courier New"/>
          <w:sz w:val="16"/>
        </w:rPr>
        <w:t xml:space="preserve">          type: array</w:t>
      </w:r>
    </w:p>
    <w:p w14:paraId="6954E9B1"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bookmarkEnd w:id="183"/>
    <w:p w14:paraId="79961865"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'TS29571_CommonData.yaml#/components/schemas/RatType'</w:t>
      </w:r>
    </w:p>
    <w:p w14:paraId="0E32DD85"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5068F07C" w14:textId="77777777" w:rsidR="00631096" w:rsidRPr="001D2705"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validityPeriod:</w:t>
      </w:r>
    </w:p>
    <w:p w14:paraId="64DEB596"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'TS29122_CommonData.yaml#/components/schemas/TimeWindow'</w:t>
      </w:r>
    </w:p>
    <w:p w14:paraId="4EE934F3" w14:textId="77777777" w:rsidR="00631096" w:rsidRPr="001D2705"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spatialValidity:</w:t>
      </w:r>
    </w:p>
    <w:p w14:paraId="63A138F9" w14:textId="77777777" w:rsidR="00631096" w:rsidRPr="001D2705"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3B139B79" w14:textId="77777777" w:rsidR="00631096" w:rsidRPr="001D2705"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maxQoSFlowUsgDur</w:t>
      </w:r>
      <w:r w:rsidRPr="001D2705">
        <w:rPr>
          <w:rFonts w:ascii="Courier New" w:hAnsi="Courier New"/>
          <w:sz w:val="16"/>
        </w:rPr>
        <w:t>:</w:t>
      </w:r>
    </w:p>
    <w:p w14:paraId="7A4043D3" w14:textId="77777777" w:rsidR="00631096" w:rsidRPr="00456F7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0E76F1D0" w14:textId="77777777" w:rsidR="00631096" w:rsidRPr="001D2705"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minQoSFlowUsgDur</w:t>
      </w:r>
      <w:r w:rsidRPr="001D2705">
        <w:rPr>
          <w:rFonts w:ascii="Courier New" w:hAnsi="Courier New"/>
          <w:sz w:val="16"/>
        </w:rPr>
        <w:t>:</w:t>
      </w:r>
    </w:p>
    <w:p w14:paraId="04276B4B"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774BCE98" w14:textId="77777777" w:rsidR="00631096" w:rsidRPr="001D2705"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avgQoSFlowUsgDur</w:t>
      </w:r>
      <w:r w:rsidRPr="001D2705">
        <w:rPr>
          <w:rFonts w:ascii="Courier New" w:hAnsi="Courier New"/>
          <w:sz w:val="16"/>
        </w:rPr>
        <w:t>:</w:t>
      </w:r>
    </w:p>
    <w:p w14:paraId="32419FD2"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1A9D05D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qosFlowUsgNumber</w:t>
      </w:r>
      <w:r w:rsidRPr="001844E4">
        <w:rPr>
          <w:rFonts w:ascii="Courier New" w:hAnsi="Courier New"/>
          <w:sz w:val="16"/>
        </w:rPr>
        <w:t>:</w:t>
      </w:r>
    </w:p>
    <w:p w14:paraId="14F5FF0C"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r>
        <w:rPr>
          <w:rFonts w:ascii="Courier New" w:hAnsi="Courier New"/>
          <w:sz w:val="16"/>
        </w:rPr>
        <w:t>Uinteger</w:t>
      </w:r>
      <w:r w:rsidRPr="005D29D0">
        <w:rPr>
          <w:rFonts w:ascii="Courier New" w:hAnsi="Courier New"/>
          <w:sz w:val="16"/>
        </w:rPr>
        <w:t>'</w:t>
      </w:r>
    </w:p>
    <w:p w14:paraId="3C461F17" w14:textId="77777777" w:rsidR="00631096" w:rsidRDefault="00631096" w:rsidP="00631096">
      <w:pPr>
        <w:pStyle w:val="PL"/>
      </w:pPr>
      <w:r>
        <w:t xml:space="preserve">      anyOf:</w:t>
      </w:r>
    </w:p>
    <w:p w14:paraId="692383E1" w14:textId="77777777" w:rsidR="00631096" w:rsidRDefault="00631096" w:rsidP="00631096">
      <w:pPr>
        <w:pStyle w:val="PL"/>
      </w:pPr>
      <w:r>
        <w:t xml:space="preserve">        - required: [predictedAvgQoe]</w:t>
      </w:r>
    </w:p>
    <w:p w14:paraId="1287365E" w14:textId="77777777" w:rsidR="00631096" w:rsidRDefault="00631096" w:rsidP="00631096">
      <w:pPr>
        <w:pStyle w:val="PL"/>
      </w:pPr>
      <w:r>
        <w:t xml:space="preserve">        - required: [predictedMaxQoe]</w:t>
      </w:r>
    </w:p>
    <w:p w14:paraId="683D6FA4" w14:textId="77777777" w:rsidR="00631096" w:rsidRPr="001828F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[p</w:t>
      </w:r>
      <w:r>
        <w:rPr>
          <w:rFonts w:ascii="Courier New" w:hAnsi="Courier New"/>
          <w:sz w:val="16"/>
        </w:rPr>
        <w:t>redictedMinQoe</w:t>
      </w:r>
      <w:r w:rsidRPr="001828F4">
        <w:rPr>
          <w:rFonts w:ascii="Courier New" w:hAnsi="Courier New"/>
          <w:sz w:val="16"/>
        </w:rPr>
        <w:t>]</w:t>
      </w:r>
    </w:p>
    <w:p w14:paraId="17F0C8F6"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r>
        <w:rPr>
          <w:rFonts w:ascii="Courier New" w:hAnsi="Courier New"/>
          <w:sz w:val="16"/>
        </w:rPr>
        <w:t>predQoeVariance</w:t>
      </w:r>
      <w:r w:rsidRPr="001828F4">
        <w:rPr>
          <w:rFonts w:ascii="Courier New" w:hAnsi="Courier New"/>
          <w:sz w:val="16"/>
        </w:rPr>
        <w:t>]</w:t>
      </w:r>
    </w:p>
    <w:p w14:paraId="0B5A4BCE" w14:textId="77777777" w:rsidR="00631096" w:rsidRPr="00B84C38"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oneOf:</w:t>
      </w:r>
    </w:p>
    <w:p w14:paraId="221AC76C" w14:textId="77777777" w:rsidR="00631096" w:rsidRPr="00B84C38"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appId</w:t>
      </w:r>
      <w:r w:rsidRPr="00B84C38">
        <w:rPr>
          <w:rFonts w:ascii="Courier New" w:hAnsi="Courier New"/>
          <w:sz w:val="16"/>
        </w:rPr>
        <w:t>]</w:t>
      </w:r>
    </w:p>
    <w:p w14:paraId="78614CCD"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fDescs</w:t>
      </w:r>
      <w:r w:rsidRPr="00B84C38">
        <w:rPr>
          <w:rFonts w:ascii="Courier New" w:hAnsi="Courier New"/>
          <w:sz w:val="16"/>
        </w:rPr>
        <w:t>]</w:t>
      </w:r>
    </w:p>
    <w:p w14:paraId="47CC5B1E"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D0777A"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QosPolicyAssistSetsPerTS:</w:t>
      </w:r>
    </w:p>
    <w:p w14:paraId="2984342D" w14:textId="77777777" w:rsidR="00631096" w:rsidRPr="00685A5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4FD2664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5ABB4D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746B67D" w14:textId="77777777" w:rsidR="00631096" w:rsidRPr="00ED6D91"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tsStart:</w:t>
      </w:r>
    </w:p>
    <w:p w14:paraId="2ED3AD55" w14:textId="77777777" w:rsidR="00631096" w:rsidRPr="00ED6D91"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'TS29571_CommonData.yaml#/components/schemas/DateTime'</w:t>
      </w:r>
    </w:p>
    <w:p w14:paraId="09AD5A24" w14:textId="77777777" w:rsidR="00631096" w:rsidRPr="00ED6D91"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tsDuration:</w:t>
      </w:r>
    </w:p>
    <w:p w14:paraId="5A67DCC3" w14:textId="77777777" w:rsidR="00631096" w:rsidRPr="00ED6D91"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'TS29571_CommonData.yaml#/components/schemas/DurationSec'</w:t>
      </w:r>
    </w:p>
    <w:p w14:paraId="5D8CFBD5"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qosPolAssistSets</w:t>
      </w:r>
      <w:r w:rsidRPr="001844E4">
        <w:rPr>
          <w:rFonts w:ascii="Courier New" w:hAnsi="Courier New"/>
          <w:sz w:val="16"/>
        </w:rPr>
        <w:t>:</w:t>
      </w:r>
    </w:p>
    <w:p w14:paraId="04A5EFCD" w14:textId="77777777" w:rsidR="00631096" w:rsidRPr="008F520C"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6CED41A5"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64FC3D4B"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QosPolicyAssistSet</w:t>
      </w:r>
      <w:r w:rsidRPr="00A0003D">
        <w:rPr>
          <w:rFonts w:ascii="Courier New" w:hAnsi="Courier New"/>
          <w:sz w:val="16"/>
        </w:rPr>
        <w:t>'</w:t>
      </w:r>
    </w:p>
    <w:p w14:paraId="3BC844E2"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minItems: 1</w:t>
      </w:r>
    </w:p>
    <w:p w14:paraId="0D075564" w14:textId="77777777" w:rsidR="00631096" w:rsidRPr="00ED6D91"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lastRenderedPageBreak/>
        <w:t xml:space="preserve">        confidence:</w:t>
      </w:r>
    </w:p>
    <w:p w14:paraId="6D639526"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205DB902" w14:textId="77777777" w:rsidR="00631096" w:rsidRDefault="00631096" w:rsidP="00631096">
      <w:pPr>
        <w:pStyle w:val="PL"/>
      </w:pPr>
      <w:r>
        <w:t xml:space="preserve">      required:</w:t>
      </w:r>
    </w:p>
    <w:p w14:paraId="468F5246" w14:textId="77777777" w:rsidR="00631096" w:rsidRPr="00ED6D91" w:rsidRDefault="00631096" w:rsidP="00631096">
      <w:pPr>
        <w:pStyle w:val="PL"/>
      </w:pPr>
      <w:r w:rsidRPr="00ED6D91">
        <w:t xml:space="preserve">        - tsStart</w:t>
      </w:r>
    </w:p>
    <w:p w14:paraId="03542B63" w14:textId="77777777" w:rsidR="00631096" w:rsidRDefault="00631096" w:rsidP="00631096">
      <w:pPr>
        <w:pStyle w:val="PL"/>
      </w:pPr>
      <w:r w:rsidRPr="00ED6D91">
        <w:t xml:space="preserve">        - tsDuration</w:t>
      </w:r>
    </w:p>
    <w:p w14:paraId="4F113447" w14:textId="77777777" w:rsidR="00631096" w:rsidRDefault="00631096" w:rsidP="00631096">
      <w:pPr>
        <w:pStyle w:val="PL"/>
      </w:pPr>
      <w:r>
        <w:t xml:space="preserve">        - qosPolAssistSets</w:t>
      </w:r>
    </w:p>
    <w:p w14:paraId="620F744A" w14:textId="77777777" w:rsidR="00631096" w:rsidRDefault="00631096" w:rsidP="00631096">
      <w:pPr>
        <w:pStyle w:val="PL"/>
      </w:pPr>
    </w:p>
    <w:p w14:paraId="05ED2C54"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E1E45">
        <w:rPr>
          <w:rFonts w:ascii="Courier New" w:hAnsi="Courier New"/>
          <w:sz w:val="16"/>
        </w:rPr>
        <w:t>Qo</w:t>
      </w:r>
      <w:r>
        <w:rPr>
          <w:rFonts w:ascii="Courier New" w:hAnsi="Courier New"/>
          <w:sz w:val="16"/>
        </w:rPr>
        <w:t>s</w:t>
      </w:r>
      <w:r w:rsidRPr="002E1E45">
        <w:rPr>
          <w:rFonts w:ascii="Courier New" w:hAnsi="Courier New"/>
          <w:sz w:val="16"/>
        </w:rPr>
        <w:t>Para</w:t>
      </w:r>
      <w:r>
        <w:rPr>
          <w:rFonts w:ascii="Courier New" w:hAnsi="Courier New"/>
          <w:sz w:val="16"/>
        </w:rPr>
        <w:t>:</w:t>
      </w:r>
    </w:p>
    <w:p w14:paraId="76CA4623" w14:textId="77777777" w:rsidR="00631096" w:rsidRPr="00685A5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48F1B2B0"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B60DB15"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DC1A9F7" w14:textId="77777777" w:rsidR="00631096" w:rsidRDefault="00631096" w:rsidP="00631096">
      <w:pPr>
        <w:pStyle w:val="PL"/>
      </w:pPr>
      <w:r>
        <w:t xml:space="preserve">        </w:t>
      </w:r>
      <w:r>
        <w:rPr>
          <w:rFonts w:hint="eastAsia"/>
          <w:lang w:eastAsia="zh-CN"/>
        </w:rPr>
        <w:t>q</w:t>
      </w:r>
      <w:r>
        <w:rPr>
          <w:lang w:eastAsia="zh-CN"/>
        </w:rPr>
        <w:t>osParamSetId</w:t>
      </w:r>
      <w:r>
        <w:t>:</w:t>
      </w:r>
    </w:p>
    <w:p w14:paraId="19A253F5" w14:textId="77777777" w:rsidR="00631096" w:rsidRDefault="00631096" w:rsidP="00631096">
      <w:pPr>
        <w:pStyle w:val="PL"/>
      </w:pPr>
      <w:r>
        <w:t xml:space="preserve">          type: string</w:t>
      </w:r>
    </w:p>
    <w:p w14:paraId="037B8EB6" w14:textId="77777777" w:rsidR="00631096" w:rsidRDefault="00631096" w:rsidP="00631096">
      <w:pPr>
        <w:pStyle w:val="PL"/>
      </w:pPr>
      <w:r>
        <w:t xml:space="preserve">          description: </w:t>
      </w:r>
      <w:r w:rsidRPr="002C3E8D">
        <w:t>Identifies the QoS parameter set.</w:t>
      </w:r>
    </w:p>
    <w:p w14:paraId="361E9224" w14:textId="77777777" w:rsidR="00631096" w:rsidRDefault="00631096" w:rsidP="00631096">
      <w:pPr>
        <w:pStyle w:val="PL"/>
      </w:pPr>
      <w:r>
        <w:t xml:space="preserve">        </w:t>
      </w:r>
      <w:r>
        <w:rPr>
          <w:rFonts w:hint="eastAsia"/>
          <w:lang w:eastAsia="zh-CN"/>
        </w:rPr>
        <w:t>5</w:t>
      </w:r>
      <w:r>
        <w:rPr>
          <w:lang w:eastAsia="zh-CN"/>
        </w:rPr>
        <w:t>qi</w:t>
      </w:r>
      <w:r>
        <w:t>:</w:t>
      </w:r>
    </w:p>
    <w:p w14:paraId="4DD9477E" w14:textId="77777777" w:rsidR="00631096" w:rsidRDefault="00631096" w:rsidP="00631096">
      <w:pPr>
        <w:pStyle w:val="PL"/>
      </w:pPr>
      <w:r>
        <w:t xml:space="preserve">          $ref: 'TS29571_CommonData.yaml#/components/schemas/5Qi'</w:t>
      </w:r>
    </w:p>
    <w:p w14:paraId="23989381" w14:textId="77777777" w:rsidR="00631096" w:rsidRDefault="00631096" w:rsidP="00631096">
      <w:pPr>
        <w:pStyle w:val="PL"/>
      </w:pPr>
      <w:r>
        <w:t xml:space="preserve">        </w:t>
      </w:r>
      <w:r>
        <w:rPr>
          <w:lang w:eastAsia="zh-CN"/>
        </w:rPr>
        <w:t>priorityLvl</w:t>
      </w:r>
      <w:r>
        <w:t>:</w:t>
      </w:r>
    </w:p>
    <w:p w14:paraId="2F5F7077" w14:textId="77777777" w:rsidR="00631096" w:rsidRDefault="00631096" w:rsidP="00631096">
      <w:pPr>
        <w:pStyle w:val="PL"/>
      </w:pPr>
      <w:r>
        <w:t xml:space="preserve">          $ref: 'TS29571_CommonData.yaml#/components/schemas/</w:t>
      </w:r>
      <w:r w:rsidRPr="00F11966">
        <w:t>5QiPriorityLevel</w:t>
      </w:r>
      <w:r>
        <w:t>'</w:t>
      </w:r>
    </w:p>
    <w:p w14:paraId="7B6A4C56" w14:textId="77777777" w:rsidR="00631096" w:rsidRDefault="00631096" w:rsidP="00631096">
      <w:pPr>
        <w:pStyle w:val="PL"/>
      </w:pPr>
      <w:r>
        <w:t xml:space="preserve">        </w:t>
      </w:r>
      <w:r>
        <w:rPr>
          <w:rFonts w:hint="eastAsia"/>
          <w:lang w:eastAsia="zh-CN"/>
        </w:rPr>
        <w:t>r</w:t>
      </w:r>
      <w:r>
        <w:rPr>
          <w:lang w:eastAsia="zh-CN"/>
        </w:rPr>
        <w:t>scType</w:t>
      </w:r>
      <w:r>
        <w:t>:</w:t>
      </w:r>
    </w:p>
    <w:p w14:paraId="37FF678B" w14:textId="77777777" w:rsidR="00631096" w:rsidRDefault="00631096" w:rsidP="00631096">
      <w:pPr>
        <w:pStyle w:val="PL"/>
      </w:pPr>
      <w:r>
        <w:t xml:space="preserve">          $ref: 'TS29571_CommonData.yaml#/components/schemas/QosResourceType'</w:t>
      </w:r>
    </w:p>
    <w:p w14:paraId="5C341357" w14:textId="77777777" w:rsidR="00631096" w:rsidRDefault="00631096" w:rsidP="00631096">
      <w:pPr>
        <w:pStyle w:val="PL"/>
      </w:pPr>
      <w:r>
        <w:t xml:space="preserve">        </w:t>
      </w:r>
      <w:r>
        <w:rPr>
          <w:rFonts w:hint="eastAsia"/>
          <w:lang w:eastAsia="zh-CN"/>
        </w:rPr>
        <w:t>p</w:t>
      </w:r>
      <w:r>
        <w:rPr>
          <w:lang w:eastAsia="zh-CN"/>
        </w:rPr>
        <w:t>db</w:t>
      </w:r>
      <w:r>
        <w:t>:</w:t>
      </w:r>
    </w:p>
    <w:p w14:paraId="54D6D442" w14:textId="77777777" w:rsidR="00631096" w:rsidRDefault="00631096" w:rsidP="00631096">
      <w:pPr>
        <w:pStyle w:val="PL"/>
      </w:pPr>
      <w:r>
        <w:t xml:space="preserve">          $ref: 'TS29571_CommonData.yaml#/components/schemas/PacketDelBudget'</w:t>
      </w:r>
    </w:p>
    <w:p w14:paraId="5099D825" w14:textId="77777777" w:rsidR="00631096" w:rsidRDefault="00631096" w:rsidP="00631096">
      <w:pPr>
        <w:pStyle w:val="PL"/>
      </w:pPr>
      <w:r>
        <w:t xml:space="preserve">        </w:t>
      </w:r>
      <w:r>
        <w:rPr>
          <w:rFonts w:hint="eastAsia"/>
          <w:lang w:eastAsia="zh-CN"/>
        </w:rPr>
        <w:t>p</w:t>
      </w:r>
      <w:r>
        <w:rPr>
          <w:lang w:eastAsia="zh-CN"/>
        </w:rPr>
        <w:t>er</w:t>
      </w:r>
      <w:r>
        <w:t>:</w:t>
      </w:r>
    </w:p>
    <w:p w14:paraId="3905DA0F" w14:textId="77777777" w:rsidR="00631096" w:rsidRDefault="00631096" w:rsidP="00631096">
      <w:pPr>
        <w:pStyle w:val="PL"/>
      </w:pPr>
      <w:r>
        <w:t xml:space="preserve">          $ref: 'TS29571_CommonData.yaml#/components/schemas/PacketErrRate'</w:t>
      </w:r>
    </w:p>
    <w:p w14:paraId="308B4A64" w14:textId="77777777" w:rsidR="00631096" w:rsidRDefault="00631096" w:rsidP="00631096">
      <w:pPr>
        <w:pStyle w:val="PL"/>
      </w:pPr>
      <w:r>
        <w:t xml:space="preserve">        g</w:t>
      </w:r>
      <w:r>
        <w:rPr>
          <w:lang w:eastAsia="zh-CN"/>
        </w:rPr>
        <w:t>brUl</w:t>
      </w:r>
      <w:r>
        <w:t>:</w:t>
      </w:r>
    </w:p>
    <w:p w14:paraId="6AB1A91B" w14:textId="77777777" w:rsidR="00631096" w:rsidRDefault="00631096" w:rsidP="00631096">
      <w:pPr>
        <w:pStyle w:val="PL"/>
      </w:pPr>
      <w:r>
        <w:t xml:space="preserve">          $ref: 'TS29571_CommonData.yaml#/components/schemas/BitRate'</w:t>
      </w:r>
    </w:p>
    <w:p w14:paraId="3CB1554A" w14:textId="77777777" w:rsidR="00631096" w:rsidRDefault="00631096" w:rsidP="00631096">
      <w:pPr>
        <w:pStyle w:val="PL"/>
      </w:pPr>
      <w:r>
        <w:t xml:space="preserve">        g</w:t>
      </w:r>
      <w:r>
        <w:rPr>
          <w:lang w:eastAsia="zh-CN"/>
        </w:rPr>
        <w:t>brDl</w:t>
      </w:r>
      <w:r>
        <w:t>:</w:t>
      </w:r>
    </w:p>
    <w:p w14:paraId="7A21C19C" w14:textId="77777777" w:rsidR="00631096" w:rsidRDefault="00631096" w:rsidP="00631096">
      <w:pPr>
        <w:pStyle w:val="PL"/>
      </w:pPr>
      <w:r>
        <w:t xml:space="preserve">          $ref: 'TS29571_CommonData.yaml#/components/schemas/BitRate'</w:t>
      </w:r>
    </w:p>
    <w:p w14:paraId="7C0D73AE" w14:textId="77777777" w:rsidR="00631096" w:rsidRDefault="00631096" w:rsidP="00631096">
      <w:pPr>
        <w:pStyle w:val="PL"/>
      </w:pPr>
      <w:r>
        <w:t xml:space="preserve">        m</w:t>
      </w:r>
      <w:r>
        <w:rPr>
          <w:lang w:eastAsia="zh-CN"/>
        </w:rPr>
        <w:t>brUl</w:t>
      </w:r>
      <w:r>
        <w:t>:</w:t>
      </w:r>
    </w:p>
    <w:p w14:paraId="2B1BDDB6" w14:textId="77777777" w:rsidR="00631096" w:rsidRDefault="00631096" w:rsidP="00631096">
      <w:pPr>
        <w:pStyle w:val="PL"/>
      </w:pPr>
      <w:r>
        <w:t xml:space="preserve">          $ref: 'TS29571_CommonData.yaml#/components/schemas/BitRate'</w:t>
      </w:r>
    </w:p>
    <w:p w14:paraId="67156090" w14:textId="77777777" w:rsidR="00631096" w:rsidRDefault="00631096" w:rsidP="00631096">
      <w:pPr>
        <w:pStyle w:val="PL"/>
      </w:pPr>
      <w:r>
        <w:t xml:space="preserve">        m</w:t>
      </w:r>
      <w:r>
        <w:rPr>
          <w:lang w:eastAsia="zh-CN"/>
        </w:rPr>
        <w:t>brDl</w:t>
      </w:r>
      <w:r>
        <w:t>:</w:t>
      </w:r>
    </w:p>
    <w:p w14:paraId="3A265F29" w14:textId="77777777" w:rsidR="00631096" w:rsidRDefault="00631096" w:rsidP="00631096">
      <w:pPr>
        <w:pStyle w:val="PL"/>
      </w:pPr>
      <w:r>
        <w:t xml:space="preserve">          $ref: 'TS29571_CommonData.yaml#/components/schemas/BitRate'</w:t>
      </w:r>
    </w:p>
    <w:p w14:paraId="6D1D827B" w14:textId="77777777" w:rsidR="00631096" w:rsidRDefault="00631096" w:rsidP="00631096">
      <w:pPr>
        <w:pStyle w:val="PL"/>
      </w:pPr>
      <w:r>
        <w:t xml:space="preserve">        m</w:t>
      </w:r>
      <w:r>
        <w:rPr>
          <w:lang w:eastAsia="zh-CN"/>
        </w:rPr>
        <w:t>axPlrUl</w:t>
      </w:r>
      <w:r>
        <w:t>:</w:t>
      </w:r>
    </w:p>
    <w:p w14:paraId="202399AD" w14:textId="77777777" w:rsidR="00631096" w:rsidRDefault="00631096" w:rsidP="00631096">
      <w:pPr>
        <w:pStyle w:val="PL"/>
      </w:pPr>
      <w:r>
        <w:t xml:space="preserve">          $ref: 'TS29571_CommonData.yaml#/components/schemas/</w:t>
      </w:r>
      <w:r w:rsidRPr="00F11966">
        <w:t>PacketLossRate</w:t>
      </w:r>
      <w:r>
        <w:t>'</w:t>
      </w:r>
    </w:p>
    <w:p w14:paraId="10CB5865" w14:textId="77777777" w:rsidR="00631096" w:rsidRDefault="00631096" w:rsidP="00631096">
      <w:pPr>
        <w:pStyle w:val="PL"/>
      </w:pPr>
      <w:r>
        <w:t xml:space="preserve">        m</w:t>
      </w:r>
      <w:r>
        <w:rPr>
          <w:lang w:eastAsia="zh-CN"/>
        </w:rPr>
        <w:t>axPlrDl</w:t>
      </w:r>
      <w:r>
        <w:t>:</w:t>
      </w:r>
    </w:p>
    <w:p w14:paraId="640AC64C" w14:textId="77777777" w:rsidR="00631096" w:rsidRDefault="00631096" w:rsidP="00631096">
      <w:pPr>
        <w:pStyle w:val="PL"/>
      </w:pPr>
      <w:r>
        <w:t xml:space="preserve">          $ref: 'TS29571_CommonData.yaml#/components/schemas/</w:t>
      </w:r>
      <w:r w:rsidRPr="00F11966">
        <w:t>PacketLossRate</w:t>
      </w:r>
      <w:r>
        <w:t>'</w:t>
      </w:r>
    </w:p>
    <w:p w14:paraId="0C6646E0" w14:textId="77777777" w:rsidR="00631096" w:rsidRDefault="00631096" w:rsidP="00631096">
      <w:pPr>
        <w:pStyle w:val="PL"/>
      </w:pPr>
      <w:r>
        <w:t xml:space="preserve">        </w:t>
      </w:r>
      <w:r>
        <w:rPr>
          <w:rFonts w:hint="eastAsia"/>
          <w:lang w:eastAsia="zh-CN"/>
        </w:rPr>
        <w:t>a</w:t>
      </w:r>
      <w:r>
        <w:rPr>
          <w:lang w:eastAsia="zh-CN"/>
        </w:rPr>
        <w:t>vgWin</w:t>
      </w:r>
      <w:r>
        <w:t>:</w:t>
      </w:r>
    </w:p>
    <w:p w14:paraId="4AB9BD1E" w14:textId="77777777" w:rsidR="00631096" w:rsidRDefault="00631096" w:rsidP="00631096">
      <w:pPr>
        <w:pStyle w:val="PL"/>
      </w:pPr>
      <w:r>
        <w:t xml:space="preserve">          </w:t>
      </w:r>
      <w:r w:rsidRPr="00F9618C">
        <w:t>$ref: 'TS29571_CommonData.yaml#/components/schemas/AverWindow'</w:t>
      </w:r>
    </w:p>
    <w:p w14:paraId="5298F526" w14:textId="77777777" w:rsidR="00631096" w:rsidRDefault="00631096" w:rsidP="00631096">
      <w:pPr>
        <w:pStyle w:val="PL"/>
      </w:pPr>
      <w:r>
        <w:t xml:space="preserve">        </w:t>
      </w:r>
      <w:r>
        <w:rPr>
          <w:rFonts w:hint="eastAsia"/>
          <w:lang w:eastAsia="zh-CN"/>
        </w:rPr>
        <w:t>m</w:t>
      </w:r>
      <w:r>
        <w:rPr>
          <w:lang w:eastAsia="zh-CN"/>
        </w:rPr>
        <w:t>axDataBurstVol</w:t>
      </w:r>
      <w:r>
        <w:t>:</w:t>
      </w:r>
    </w:p>
    <w:p w14:paraId="5101970F" w14:textId="77777777" w:rsidR="00631096" w:rsidRDefault="00631096" w:rsidP="00631096">
      <w:pPr>
        <w:pStyle w:val="PL"/>
      </w:pPr>
      <w:r>
        <w:t xml:space="preserve">          </w:t>
      </w:r>
      <w:r w:rsidRPr="00F9618C">
        <w:t>$ref: 'TS29571_CommonData.yaml#/components/schemas/</w:t>
      </w:r>
      <w:r w:rsidRPr="00F11966">
        <w:t>MaxDataBurstVol</w:t>
      </w:r>
      <w:r>
        <w:t>'</w:t>
      </w:r>
    </w:p>
    <w:p w14:paraId="0F414066" w14:textId="516AA31F" w:rsidR="00631096" w:rsidRDefault="00631096" w:rsidP="00631096">
      <w:pPr>
        <w:pStyle w:val="PL"/>
        <w:rPr>
          <w:ins w:id="184" w:author="Huawei" w:date="2025-09-30T11:03:00Z"/>
        </w:rPr>
      </w:pPr>
      <w:ins w:id="185" w:author="Huawei" w:date="2025-09-30T11:03:00Z">
        <w:r>
          <w:t xml:space="preserve">        </w:t>
        </w:r>
        <w:r w:rsidRPr="002B60F0">
          <w:t>extMaxDataBurstVol</w:t>
        </w:r>
        <w:r>
          <w:t>:</w:t>
        </w:r>
      </w:ins>
    </w:p>
    <w:p w14:paraId="555035F0" w14:textId="6E54F244" w:rsidR="00631096" w:rsidRDefault="00631096" w:rsidP="00631096">
      <w:pPr>
        <w:pStyle w:val="PL"/>
        <w:rPr>
          <w:ins w:id="186" w:author="Huawei" w:date="2025-09-30T11:03:00Z"/>
        </w:rPr>
      </w:pPr>
      <w:ins w:id="187" w:author="Huawei" w:date="2025-09-30T11:03:00Z">
        <w:r>
          <w:t xml:space="preserve">          </w:t>
        </w:r>
        <w:r w:rsidRPr="00F9618C">
          <w:t>$ref: 'TS29571_CommonData.yaml#/components/schemas/</w:t>
        </w:r>
        <w:r w:rsidRPr="002B60F0">
          <w:rPr>
            <w:lang w:eastAsia="zh-CN"/>
          </w:rPr>
          <w:t>ExtMaxDataBurstVol</w:t>
        </w:r>
        <w:r>
          <w:t>'</w:t>
        </w:r>
      </w:ins>
    </w:p>
    <w:p w14:paraId="450CF5A3" w14:textId="77777777" w:rsidR="00631096" w:rsidRPr="00631096" w:rsidRDefault="00631096" w:rsidP="00631096">
      <w:pPr>
        <w:pStyle w:val="PL"/>
        <w:rPr>
          <w:rFonts w:cs="Courier New"/>
          <w:szCs w:val="16"/>
        </w:rPr>
      </w:pPr>
    </w:p>
    <w:p w14:paraId="1D384A3B" w14:textId="77777777" w:rsidR="00631096" w:rsidRDefault="00631096" w:rsidP="00631096">
      <w:pPr>
        <w:pStyle w:val="PL"/>
        <w:rPr>
          <w:rFonts w:cs="Courier New"/>
          <w:szCs w:val="16"/>
        </w:rPr>
      </w:pPr>
      <w:r>
        <w:rPr>
          <w:rFonts w:cs="Courier New"/>
          <w:szCs w:val="16"/>
        </w:rPr>
        <w:t>#</w:t>
      </w:r>
    </w:p>
    <w:p w14:paraId="13846F03" w14:textId="77777777" w:rsidR="00631096" w:rsidRDefault="00631096" w:rsidP="00631096">
      <w:pPr>
        <w:pStyle w:val="PL"/>
      </w:pPr>
      <w:r>
        <w:t># ENUMERATIONS DATA TYPES</w:t>
      </w:r>
    </w:p>
    <w:p w14:paraId="5AA374B2" w14:textId="77777777" w:rsidR="00631096" w:rsidRDefault="00631096" w:rsidP="00631096">
      <w:pPr>
        <w:pStyle w:val="PL"/>
      </w:pPr>
      <w:r>
        <w:t>#</w:t>
      </w:r>
    </w:p>
    <w:p w14:paraId="4BC0A9C1" w14:textId="77777777" w:rsidR="00631096" w:rsidRDefault="00631096" w:rsidP="00631096">
      <w:pPr>
        <w:pStyle w:val="PL"/>
      </w:pPr>
      <w:r>
        <w:t xml:space="preserve">    NotificationMethod:</w:t>
      </w:r>
    </w:p>
    <w:p w14:paraId="393D29D4" w14:textId="77777777" w:rsidR="00631096" w:rsidRDefault="00631096" w:rsidP="00631096">
      <w:pPr>
        <w:pStyle w:val="PL"/>
      </w:pPr>
      <w:r>
        <w:t xml:space="preserve">      anyOf:</w:t>
      </w:r>
    </w:p>
    <w:p w14:paraId="7A7A8640" w14:textId="77777777" w:rsidR="00631096" w:rsidRDefault="00631096" w:rsidP="00631096">
      <w:pPr>
        <w:pStyle w:val="PL"/>
      </w:pPr>
      <w:r>
        <w:t xml:space="preserve">      - type: string</w:t>
      </w:r>
    </w:p>
    <w:p w14:paraId="497D3617" w14:textId="77777777" w:rsidR="00631096" w:rsidRDefault="00631096" w:rsidP="00631096">
      <w:pPr>
        <w:pStyle w:val="PL"/>
      </w:pPr>
      <w:r>
        <w:t xml:space="preserve">        enum:</w:t>
      </w:r>
    </w:p>
    <w:p w14:paraId="6390FF79" w14:textId="77777777" w:rsidR="00631096" w:rsidRDefault="00631096" w:rsidP="00631096">
      <w:pPr>
        <w:pStyle w:val="PL"/>
      </w:pPr>
      <w:r>
        <w:t xml:space="preserve">          - PERIODIC</w:t>
      </w:r>
    </w:p>
    <w:p w14:paraId="4CA5AD1B" w14:textId="77777777" w:rsidR="00631096" w:rsidRDefault="00631096" w:rsidP="00631096">
      <w:pPr>
        <w:pStyle w:val="PL"/>
      </w:pPr>
      <w:r>
        <w:t xml:space="preserve">          - THRESHOLD</w:t>
      </w:r>
    </w:p>
    <w:p w14:paraId="0AEED115" w14:textId="77777777" w:rsidR="00631096" w:rsidRDefault="00631096" w:rsidP="00631096">
      <w:pPr>
        <w:pStyle w:val="PL"/>
      </w:pPr>
      <w:r>
        <w:t xml:space="preserve">      - type: string</w:t>
      </w:r>
    </w:p>
    <w:p w14:paraId="06D7D82B" w14:textId="77777777" w:rsidR="00631096" w:rsidRDefault="00631096" w:rsidP="00631096">
      <w:pPr>
        <w:pStyle w:val="PL"/>
      </w:pPr>
      <w:r>
        <w:t xml:space="preserve">        description: &gt;</w:t>
      </w:r>
    </w:p>
    <w:p w14:paraId="218C8C51" w14:textId="77777777" w:rsidR="00631096" w:rsidRDefault="00631096" w:rsidP="00631096">
      <w:pPr>
        <w:pStyle w:val="PL"/>
      </w:pPr>
      <w:r>
        <w:t xml:space="preserve">          This string provides forward-compatibility with future</w:t>
      </w:r>
    </w:p>
    <w:p w14:paraId="27EFB6BA" w14:textId="77777777" w:rsidR="00631096" w:rsidRDefault="00631096" w:rsidP="00631096">
      <w:pPr>
        <w:pStyle w:val="PL"/>
      </w:pPr>
      <w:r>
        <w:t xml:space="preserve">          extensions to the enumeration but is not used to encode</w:t>
      </w:r>
    </w:p>
    <w:p w14:paraId="3241B2FF" w14:textId="77777777" w:rsidR="00631096" w:rsidRDefault="00631096" w:rsidP="00631096">
      <w:pPr>
        <w:pStyle w:val="PL"/>
      </w:pPr>
      <w:r>
        <w:t xml:space="preserve">          content defined in the present version of this API.</w:t>
      </w:r>
    </w:p>
    <w:p w14:paraId="1D7CA7AC" w14:textId="77777777" w:rsidR="00631096" w:rsidRDefault="00631096" w:rsidP="00631096">
      <w:pPr>
        <w:pStyle w:val="PL"/>
      </w:pPr>
      <w:r>
        <w:t xml:space="preserve">      description: |</w:t>
      </w:r>
    </w:p>
    <w:p w14:paraId="52392C74" w14:textId="77777777" w:rsidR="00631096" w:rsidRDefault="00631096" w:rsidP="00631096">
      <w:pPr>
        <w:pStyle w:val="PL"/>
      </w:pPr>
      <w:r>
        <w:t xml:space="preserve">        </w:t>
      </w:r>
      <w:r>
        <w:rPr>
          <w:lang w:eastAsia="zh-CN"/>
        </w:rPr>
        <w:t xml:space="preserve">Represents the notification methods for the subscribed events.  </w:t>
      </w:r>
    </w:p>
    <w:p w14:paraId="766B361A" w14:textId="77777777" w:rsidR="00631096" w:rsidRDefault="00631096" w:rsidP="00631096">
      <w:pPr>
        <w:pStyle w:val="PL"/>
      </w:pPr>
      <w:r>
        <w:t xml:space="preserve">        Possible values are:</w:t>
      </w:r>
    </w:p>
    <w:p w14:paraId="0A078D18" w14:textId="77777777" w:rsidR="00631096" w:rsidRDefault="00631096" w:rsidP="00631096">
      <w:pPr>
        <w:pStyle w:val="PL"/>
      </w:pPr>
      <w:r>
        <w:t xml:space="preserve">        - PERIODIC: The notification of the subscribed NWDAF Event is periodical. The period</w:t>
      </w:r>
    </w:p>
    <w:p w14:paraId="5EBC78C1" w14:textId="77777777" w:rsidR="00631096" w:rsidRDefault="00631096" w:rsidP="00631096">
      <w:pPr>
        <w:pStyle w:val="PL"/>
        <w:rPr>
          <w:rFonts w:eastAsia="等线"/>
        </w:rPr>
      </w:pPr>
      <w:r>
        <w:t xml:space="preserve">          between the notifications is identified by repetitionPeriod </w:t>
      </w:r>
      <w:r>
        <w:rPr>
          <w:rFonts w:eastAsia="等线"/>
        </w:rPr>
        <w:t>and represents time in</w:t>
      </w:r>
    </w:p>
    <w:p w14:paraId="7F71764D" w14:textId="77777777" w:rsidR="00631096" w:rsidRDefault="00631096" w:rsidP="00631096">
      <w:pPr>
        <w:pStyle w:val="PL"/>
      </w:pPr>
      <w:r>
        <w:rPr>
          <w:rFonts w:eastAsia="等线"/>
        </w:rPr>
        <w:t xml:space="preserve">          seconds</w:t>
      </w:r>
      <w:r>
        <w:t>.</w:t>
      </w:r>
    </w:p>
    <w:p w14:paraId="3ED46148" w14:textId="77777777" w:rsidR="00631096" w:rsidRDefault="00631096" w:rsidP="00631096">
      <w:pPr>
        <w:pStyle w:val="PL"/>
      </w:pPr>
      <w:r>
        <w:t xml:space="preserve">        - THRESHOLD: The subscribe of NWDAF Event is upon threshold exceeded.</w:t>
      </w:r>
    </w:p>
    <w:p w14:paraId="74A4E3FD" w14:textId="77777777" w:rsidR="00631096" w:rsidRDefault="00631096" w:rsidP="00631096">
      <w:pPr>
        <w:pStyle w:val="PL"/>
      </w:pPr>
    </w:p>
    <w:p w14:paraId="74CB6322" w14:textId="77777777" w:rsidR="00631096" w:rsidRDefault="00631096" w:rsidP="00631096">
      <w:pPr>
        <w:pStyle w:val="PL"/>
      </w:pPr>
      <w:r>
        <w:t xml:space="preserve">    NwdafEvent:</w:t>
      </w:r>
    </w:p>
    <w:p w14:paraId="39A703DE" w14:textId="77777777" w:rsidR="00631096" w:rsidRDefault="00631096" w:rsidP="00631096">
      <w:pPr>
        <w:pStyle w:val="PL"/>
      </w:pPr>
      <w:r>
        <w:t xml:space="preserve">      anyOf:</w:t>
      </w:r>
    </w:p>
    <w:p w14:paraId="574C2082" w14:textId="77777777" w:rsidR="00631096" w:rsidRDefault="00631096" w:rsidP="00631096">
      <w:pPr>
        <w:pStyle w:val="PL"/>
      </w:pPr>
      <w:r>
        <w:t xml:space="preserve">      - type: string</w:t>
      </w:r>
    </w:p>
    <w:p w14:paraId="1E87F24C" w14:textId="77777777" w:rsidR="00631096" w:rsidRDefault="00631096" w:rsidP="00631096">
      <w:pPr>
        <w:pStyle w:val="PL"/>
      </w:pPr>
      <w:r>
        <w:t xml:space="preserve">        enum:</w:t>
      </w:r>
    </w:p>
    <w:p w14:paraId="606703A2" w14:textId="77777777" w:rsidR="00631096" w:rsidRDefault="00631096" w:rsidP="00631096">
      <w:pPr>
        <w:pStyle w:val="PL"/>
      </w:pPr>
      <w:r>
        <w:t xml:space="preserve">          - SLICE_LOAD_LEVEL</w:t>
      </w:r>
    </w:p>
    <w:p w14:paraId="6B033644" w14:textId="77777777" w:rsidR="00631096" w:rsidRDefault="00631096" w:rsidP="00631096">
      <w:pPr>
        <w:pStyle w:val="PL"/>
      </w:pPr>
      <w:r>
        <w:t xml:space="preserve">          - NETWORK_PERFORMANCE</w:t>
      </w:r>
    </w:p>
    <w:p w14:paraId="7545B56D" w14:textId="77777777" w:rsidR="00631096" w:rsidRDefault="00631096" w:rsidP="00631096">
      <w:pPr>
        <w:pStyle w:val="PL"/>
      </w:pPr>
      <w:r>
        <w:t xml:space="preserve">          - NF_LOAD</w:t>
      </w:r>
    </w:p>
    <w:p w14:paraId="0E4E1801" w14:textId="77777777" w:rsidR="00631096" w:rsidRDefault="00631096" w:rsidP="00631096">
      <w:pPr>
        <w:pStyle w:val="PL"/>
      </w:pPr>
      <w:r>
        <w:t xml:space="preserve">          - SERVICE_EXPERIENCE</w:t>
      </w:r>
    </w:p>
    <w:p w14:paraId="64FB8626" w14:textId="77777777" w:rsidR="00631096" w:rsidRDefault="00631096" w:rsidP="00631096">
      <w:pPr>
        <w:pStyle w:val="PL"/>
      </w:pPr>
      <w:r>
        <w:t xml:space="preserve">          - UE_MOBILITY</w:t>
      </w:r>
    </w:p>
    <w:p w14:paraId="20564AF4" w14:textId="77777777" w:rsidR="00631096" w:rsidRDefault="00631096" w:rsidP="00631096">
      <w:pPr>
        <w:pStyle w:val="PL"/>
      </w:pPr>
      <w:r>
        <w:t xml:space="preserve">          - UE_COMMUNICATION</w:t>
      </w:r>
    </w:p>
    <w:p w14:paraId="298642BE" w14:textId="77777777" w:rsidR="00631096" w:rsidRDefault="00631096" w:rsidP="00631096">
      <w:pPr>
        <w:pStyle w:val="PL"/>
      </w:pPr>
      <w:r>
        <w:t xml:space="preserve">          - QOS_SUSTAINABILITY</w:t>
      </w:r>
    </w:p>
    <w:p w14:paraId="1EBB2D2C" w14:textId="77777777" w:rsidR="00631096" w:rsidRDefault="00631096" w:rsidP="00631096">
      <w:pPr>
        <w:pStyle w:val="PL"/>
      </w:pPr>
      <w:r>
        <w:t xml:space="preserve">          - ABNORMAL_BEHAVIOUR</w:t>
      </w:r>
    </w:p>
    <w:p w14:paraId="0DC0A2AA" w14:textId="77777777" w:rsidR="00631096" w:rsidRDefault="00631096" w:rsidP="00631096">
      <w:pPr>
        <w:pStyle w:val="PL"/>
      </w:pPr>
      <w:r>
        <w:t xml:space="preserve">          - USER_DATA_CONGESTION</w:t>
      </w:r>
    </w:p>
    <w:p w14:paraId="322D17A5" w14:textId="77777777" w:rsidR="00631096" w:rsidRDefault="00631096" w:rsidP="00631096">
      <w:pPr>
        <w:pStyle w:val="PL"/>
      </w:pPr>
      <w:r>
        <w:lastRenderedPageBreak/>
        <w:t xml:space="preserve">          - NSI_LOAD_LEVEL</w:t>
      </w:r>
    </w:p>
    <w:p w14:paraId="06F0DE26" w14:textId="77777777" w:rsidR="00631096" w:rsidRDefault="00631096" w:rsidP="00631096">
      <w:pPr>
        <w:pStyle w:val="PL"/>
        <w:rPr>
          <w:lang w:eastAsia="zh-CN"/>
        </w:rPr>
      </w:pPr>
      <w:r>
        <w:t xml:space="preserve">          - </w:t>
      </w:r>
      <w:r>
        <w:rPr>
          <w:rFonts w:hint="eastAsia"/>
          <w:lang w:eastAsia="zh-CN"/>
        </w:rPr>
        <w:t>D</w:t>
      </w:r>
      <w:r>
        <w:rPr>
          <w:lang w:eastAsia="zh-CN"/>
        </w:rPr>
        <w:t>N_PERFORMANCE</w:t>
      </w:r>
    </w:p>
    <w:p w14:paraId="61871D09" w14:textId="77777777" w:rsidR="00631096" w:rsidRDefault="00631096" w:rsidP="00631096">
      <w:pPr>
        <w:pStyle w:val="PL"/>
      </w:pPr>
      <w:r>
        <w:t xml:space="preserve">          - DISPERSION</w:t>
      </w:r>
    </w:p>
    <w:p w14:paraId="1771DC2E" w14:textId="77777777" w:rsidR="00631096" w:rsidRDefault="00631096" w:rsidP="00631096">
      <w:pPr>
        <w:pStyle w:val="PL"/>
      </w:pPr>
      <w:r>
        <w:t xml:space="preserve">          - RED_TRANS_EXP</w:t>
      </w:r>
    </w:p>
    <w:p w14:paraId="0618987F" w14:textId="77777777" w:rsidR="00631096" w:rsidRDefault="00631096" w:rsidP="00631096">
      <w:pPr>
        <w:pStyle w:val="PL"/>
      </w:pPr>
      <w:r>
        <w:t xml:space="preserve">          - WLAN_PERFORMANCE</w:t>
      </w:r>
    </w:p>
    <w:p w14:paraId="789EF40F" w14:textId="77777777" w:rsidR="00631096" w:rsidRDefault="00631096" w:rsidP="00631096">
      <w:pPr>
        <w:pStyle w:val="PL"/>
      </w:pPr>
      <w:r>
        <w:t xml:space="preserve">          - </w:t>
      </w:r>
      <w:r>
        <w:rPr>
          <w:rFonts w:hint="eastAsia"/>
          <w:lang w:eastAsia="zh-CN"/>
        </w:rPr>
        <w:t>S</w:t>
      </w:r>
      <w:r>
        <w:rPr>
          <w:lang w:eastAsia="zh-CN"/>
        </w:rPr>
        <w:t>M_</w:t>
      </w:r>
      <w:r>
        <w:t>CONGESTION</w:t>
      </w:r>
    </w:p>
    <w:p w14:paraId="0505DEEF" w14:textId="77777777" w:rsidR="00631096" w:rsidRDefault="00631096" w:rsidP="00631096">
      <w:pPr>
        <w:pStyle w:val="PL"/>
      </w:pPr>
      <w:r>
        <w:t xml:space="preserve">          - PFD_DETERMINATION</w:t>
      </w:r>
    </w:p>
    <w:p w14:paraId="4D46377D" w14:textId="77777777" w:rsidR="00631096" w:rsidRDefault="00631096" w:rsidP="00631096">
      <w:pPr>
        <w:pStyle w:val="PL"/>
      </w:pPr>
      <w:r>
        <w:t xml:space="preserve">          - PDU_SESSION_TRAFFIC</w:t>
      </w:r>
    </w:p>
    <w:p w14:paraId="19CB86E3" w14:textId="77777777" w:rsidR="00631096" w:rsidRDefault="00631096" w:rsidP="00631096">
      <w:pPr>
        <w:pStyle w:val="PL"/>
        <w:rPr>
          <w:lang w:eastAsia="zh-CN"/>
        </w:rPr>
      </w:pPr>
      <w:r>
        <w:t xml:space="preserve">          - </w:t>
      </w:r>
      <w:bookmarkStart w:id="188" w:name="_Hlk134712265"/>
      <w:r>
        <w:rPr>
          <w:lang w:eastAsia="zh-CN"/>
        </w:rPr>
        <w:t>E2E_DATA_VOL_TRANS_TIME</w:t>
      </w:r>
      <w:bookmarkEnd w:id="188"/>
    </w:p>
    <w:p w14:paraId="30026917" w14:textId="77777777" w:rsidR="00631096" w:rsidRDefault="00631096" w:rsidP="00631096">
      <w:pPr>
        <w:pStyle w:val="PL"/>
        <w:rPr>
          <w:lang w:eastAsia="zh-CN"/>
        </w:rPr>
      </w:pPr>
      <w:bookmarkStart w:id="189" w:name="_Hlk138707473"/>
      <w:r>
        <w:t xml:space="preserve">          - </w:t>
      </w:r>
      <w:r>
        <w:rPr>
          <w:lang w:eastAsia="ja-JP"/>
        </w:rPr>
        <w:t>MOVEMENT_BEHAVIOUR</w:t>
      </w:r>
      <w:bookmarkEnd w:id="189"/>
    </w:p>
    <w:p w14:paraId="67865ACA"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2855E382"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90" w:name="_Hlk145416005"/>
      <w:r>
        <w:rPr>
          <w:rFonts w:ascii="Courier New" w:hAnsi="Courier New"/>
          <w:sz w:val="16"/>
          <w:lang w:eastAsia="zh-CN"/>
        </w:rPr>
        <w:t xml:space="preserve">          - RELATIVE_PROXIMITY</w:t>
      </w:r>
    </w:p>
    <w:p w14:paraId="0205A9D4" w14:textId="77777777" w:rsidR="00631096" w:rsidRPr="00141EDC"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bookmarkEnd w:id="190"/>
    <w:p w14:paraId="2E50D4F3" w14:textId="77777777" w:rsidR="00631096" w:rsidRPr="00141EDC"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p w14:paraId="6E064B30" w14:textId="77777777" w:rsidR="00631096" w:rsidRDefault="00631096" w:rsidP="00631096">
      <w:pPr>
        <w:pStyle w:val="PL"/>
      </w:pPr>
      <w:r>
        <w:t xml:space="preserve">      - type: string</w:t>
      </w:r>
    </w:p>
    <w:p w14:paraId="027F6A46" w14:textId="77777777" w:rsidR="00631096" w:rsidRDefault="00631096" w:rsidP="00631096">
      <w:pPr>
        <w:pStyle w:val="PL"/>
      </w:pPr>
      <w:r>
        <w:t xml:space="preserve">        description: &gt;</w:t>
      </w:r>
    </w:p>
    <w:p w14:paraId="6D1CC064" w14:textId="77777777" w:rsidR="00631096" w:rsidRDefault="00631096" w:rsidP="00631096">
      <w:pPr>
        <w:pStyle w:val="PL"/>
      </w:pPr>
      <w:r>
        <w:t xml:space="preserve">          This string provides forward-compatibility with future</w:t>
      </w:r>
    </w:p>
    <w:p w14:paraId="030DA8AE" w14:textId="77777777" w:rsidR="00631096" w:rsidRDefault="00631096" w:rsidP="00631096">
      <w:pPr>
        <w:pStyle w:val="PL"/>
      </w:pPr>
      <w:r>
        <w:t xml:space="preserve">          extensions to the enumeration but is not used to encode</w:t>
      </w:r>
    </w:p>
    <w:p w14:paraId="3E0CD86E" w14:textId="77777777" w:rsidR="00631096" w:rsidRDefault="00631096" w:rsidP="00631096">
      <w:pPr>
        <w:pStyle w:val="PL"/>
      </w:pPr>
      <w:r>
        <w:t xml:space="preserve">          content defined in the present version of this API.</w:t>
      </w:r>
    </w:p>
    <w:p w14:paraId="0DD7B6CD" w14:textId="77777777" w:rsidR="00631096" w:rsidRDefault="00631096" w:rsidP="00631096">
      <w:pPr>
        <w:pStyle w:val="PL"/>
      </w:pPr>
      <w:r>
        <w:t xml:space="preserve">      description: |</w:t>
      </w:r>
    </w:p>
    <w:p w14:paraId="278CA1DA" w14:textId="77777777" w:rsidR="00631096" w:rsidRDefault="00631096" w:rsidP="00631096">
      <w:pPr>
        <w:pStyle w:val="PL"/>
      </w:pPr>
      <w:r>
        <w:t xml:space="preserve">        </w:t>
      </w:r>
      <w:r>
        <w:rPr>
          <w:lang w:eastAsia="zh-CN"/>
        </w:rPr>
        <w:t xml:space="preserve">Describes the NWDAF Events.  </w:t>
      </w:r>
    </w:p>
    <w:p w14:paraId="5929F7B1" w14:textId="77777777" w:rsidR="00631096" w:rsidRDefault="00631096" w:rsidP="00631096">
      <w:pPr>
        <w:pStyle w:val="PL"/>
      </w:pPr>
      <w:r>
        <w:t xml:space="preserve">        Possible values are:</w:t>
      </w:r>
    </w:p>
    <w:p w14:paraId="3A1036CA" w14:textId="77777777" w:rsidR="00631096" w:rsidRDefault="00631096" w:rsidP="00631096">
      <w:pPr>
        <w:pStyle w:val="PL"/>
      </w:pPr>
      <w:r>
        <w:t xml:space="preserve">        - SLICE_LOAD_LEVEL: Indicates that the event subscribed is load level information of Network</w:t>
      </w:r>
    </w:p>
    <w:p w14:paraId="1B12B608" w14:textId="77777777" w:rsidR="00631096" w:rsidRDefault="00631096" w:rsidP="00631096">
      <w:pPr>
        <w:pStyle w:val="PL"/>
      </w:pPr>
      <w:r>
        <w:t xml:space="preserve">          Slice.</w:t>
      </w:r>
    </w:p>
    <w:p w14:paraId="37DE11CC" w14:textId="77777777" w:rsidR="00631096" w:rsidRDefault="00631096" w:rsidP="00631096">
      <w:pPr>
        <w:pStyle w:val="PL"/>
      </w:pPr>
      <w:r>
        <w:t xml:space="preserve">        - NETWORK_PERFORMANCE: Indicates that the event subscribed is network performance</w:t>
      </w:r>
    </w:p>
    <w:p w14:paraId="5D5D7E1F" w14:textId="77777777" w:rsidR="00631096" w:rsidRDefault="00631096" w:rsidP="00631096">
      <w:pPr>
        <w:pStyle w:val="PL"/>
      </w:pPr>
      <w:r>
        <w:t xml:space="preserve">          information.</w:t>
      </w:r>
    </w:p>
    <w:p w14:paraId="66BC623F" w14:textId="77777777" w:rsidR="00631096" w:rsidRDefault="00631096" w:rsidP="00631096">
      <w:pPr>
        <w:pStyle w:val="PL"/>
        <w:ind w:left="160" w:hangingChars="100" w:hanging="160"/>
      </w:pPr>
      <w:r>
        <w:t xml:space="preserve">        - NF_LOAD: Indicates that the event subscribed is load level and status of one or several</w:t>
      </w:r>
    </w:p>
    <w:p w14:paraId="6411F5CF" w14:textId="77777777" w:rsidR="00631096" w:rsidRDefault="00631096" w:rsidP="00631096">
      <w:pPr>
        <w:pStyle w:val="PL"/>
        <w:ind w:left="160" w:hangingChars="100" w:hanging="160"/>
      </w:pPr>
      <w:r>
        <w:t xml:space="preserve">          Network Functions.</w:t>
      </w:r>
    </w:p>
    <w:p w14:paraId="200FE7C2" w14:textId="77777777" w:rsidR="00631096" w:rsidRDefault="00631096" w:rsidP="00631096">
      <w:pPr>
        <w:pStyle w:val="PL"/>
        <w:rPr>
          <w:lang w:val="en-US"/>
        </w:rPr>
      </w:pPr>
      <w:r>
        <w:rPr>
          <w:lang w:val="en-US"/>
        </w:rPr>
        <w:t xml:space="preserve">        - SERVICE_EXPERIENCE: Indicates that the event subscribed is service experience.</w:t>
      </w:r>
    </w:p>
    <w:p w14:paraId="1D3AC3FD" w14:textId="77777777" w:rsidR="00631096" w:rsidRDefault="00631096" w:rsidP="00631096">
      <w:pPr>
        <w:pStyle w:val="PL"/>
        <w:rPr>
          <w:lang w:val="en-US"/>
        </w:rPr>
      </w:pPr>
      <w:r>
        <w:rPr>
          <w:lang w:val="en-US"/>
        </w:rPr>
        <w:t xml:space="preserve">        - UE_MOBILITY: Indicates that the event subscribed is UE mobility information.</w:t>
      </w:r>
    </w:p>
    <w:p w14:paraId="727D7176" w14:textId="77777777" w:rsidR="00631096" w:rsidRDefault="00631096" w:rsidP="00631096">
      <w:pPr>
        <w:pStyle w:val="PL"/>
        <w:rPr>
          <w:lang w:val="en-US"/>
        </w:rPr>
      </w:pPr>
      <w:r>
        <w:rPr>
          <w:lang w:val="en-US"/>
        </w:rPr>
        <w:t xml:space="preserve">        - UE_COMMUNICATION: Indicates that the event subscribed is UE communication information.</w:t>
      </w:r>
    </w:p>
    <w:p w14:paraId="5176B0AE" w14:textId="77777777" w:rsidR="00631096" w:rsidRDefault="00631096" w:rsidP="00631096">
      <w:pPr>
        <w:pStyle w:val="PL"/>
        <w:rPr>
          <w:lang w:val="en-US"/>
        </w:rPr>
      </w:pPr>
      <w:r>
        <w:rPr>
          <w:lang w:val="en-US"/>
        </w:rPr>
        <w:t xml:space="preserve">        - QOS_SUSTAINABILITY: Indicates that the event subscribed is QoS sustainability.</w:t>
      </w:r>
    </w:p>
    <w:p w14:paraId="5164E3F1" w14:textId="77777777" w:rsidR="00631096" w:rsidRDefault="00631096" w:rsidP="00631096">
      <w:pPr>
        <w:pStyle w:val="PL"/>
        <w:rPr>
          <w:lang w:val="en-US"/>
        </w:rPr>
      </w:pPr>
      <w:r>
        <w:rPr>
          <w:lang w:val="en-US"/>
        </w:rPr>
        <w:t xml:space="preserve">        - ABNORMAL_BEHAVIOUR: Indicates that the event subscribed is abnormal behaviour.</w:t>
      </w:r>
    </w:p>
    <w:p w14:paraId="26898180" w14:textId="77777777" w:rsidR="00631096" w:rsidRDefault="00631096" w:rsidP="00631096">
      <w:pPr>
        <w:pStyle w:val="PL"/>
        <w:rPr>
          <w:lang w:val="en-US"/>
        </w:rPr>
      </w:pPr>
      <w:r>
        <w:rPr>
          <w:lang w:val="en-US"/>
        </w:rPr>
        <w:t xml:space="preserve">        - USER_DATA_CONGESTION: Indicates that the event subscribed is user data congestion</w:t>
      </w:r>
    </w:p>
    <w:p w14:paraId="0439C307" w14:textId="77777777" w:rsidR="00631096" w:rsidRDefault="00631096" w:rsidP="00631096">
      <w:pPr>
        <w:pStyle w:val="PL"/>
        <w:rPr>
          <w:lang w:val="en-US"/>
        </w:rPr>
      </w:pPr>
      <w:r>
        <w:rPr>
          <w:lang w:val="en-US"/>
        </w:rPr>
        <w:t xml:space="preserve">          information.</w:t>
      </w:r>
    </w:p>
    <w:p w14:paraId="36FB8782" w14:textId="77777777" w:rsidR="00631096" w:rsidRDefault="00631096" w:rsidP="00631096">
      <w:pPr>
        <w:pStyle w:val="PL"/>
        <w:rPr>
          <w:lang w:val="en-US"/>
        </w:rPr>
      </w:pPr>
      <w:r>
        <w:rPr>
          <w:lang w:val="en-US"/>
        </w:rPr>
        <w:t xml:space="preserve">        - NSI_LOAD_LEVEL: Indicates that the event subscribed is load level information of Network</w:t>
      </w:r>
    </w:p>
    <w:p w14:paraId="6A8A6742" w14:textId="77777777" w:rsidR="00631096" w:rsidRDefault="00631096" w:rsidP="00631096">
      <w:pPr>
        <w:pStyle w:val="PL"/>
        <w:rPr>
          <w:lang w:val="en-US"/>
        </w:rPr>
      </w:pPr>
      <w:r>
        <w:rPr>
          <w:lang w:val="en-US"/>
        </w:rPr>
        <w:t xml:space="preserve">          Slice and the optionally associated Network Slice Instance.</w:t>
      </w:r>
    </w:p>
    <w:p w14:paraId="5AA8316E" w14:textId="77777777" w:rsidR="00631096" w:rsidRDefault="00631096" w:rsidP="00631096">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017D3CBB" w14:textId="77777777" w:rsidR="00631096" w:rsidRDefault="00631096" w:rsidP="00631096">
      <w:pPr>
        <w:pStyle w:val="PL"/>
        <w:rPr>
          <w:lang w:val="en-US"/>
        </w:rPr>
      </w:pPr>
      <w:r>
        <w:rPr>
          <w:lang w:val="en-US"/>
        </w:rPr>
        <w:t xml:space="preserve">        - DISPERSION: Indicates that the event subscribed is dispersion information.</w:t>
      </w:r>
    </w:p>
    <w:p w14:paraId="3C8F7766" w14:textId="77777777" w:rsidR="00631096" w:rsidRDefault="00631096" w:rsidP="00631096">
      <w:pPr>
        <w:pStyle w:val="PL"/>
        <w:rPr>
          <w:lang w:val="en-US"/>
        </w:rPr>
      </w:pPr>
      <w:r>
        <w:rPr>
          <w:lang w:val="en-US"/>
        </w:rPr>
        <w:t xml:space="preserve">        - RED_TRANS_EXP: Indicates that the event subscribed is redundant transmission experience.</w:t>
      </w:r>
    </w:p>
    <w:p w14:paraId="66E45700" w14:textId="77777777" w:rsidR="00631096" w:rsidRDefault="00631096" w:rsidP="00631096">
      <w:pPr>
        <w:pStyle w:val="PL"/>
        <w:rPr>
          <w:lang w:val="en-US"/>
        </w:rPr>
      </w:pPr>
      <w:r>
        <w:rPr>
          <w:lang w:val="en-US"/>
        </w:rPr>
        <w:t xml:space="preserve">        - WLAN_PERFORMANCE: Indicates that the event subscribed is WLAN performance.</w:t>
      </w:r>
    </w:p>
    <w:p w14:paraId="60EA8339" w14:textId="77777777" w:rsidR="00631096" w:rsidRDefault="00631096" w:rsidP="00631096">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1FB914F3" w14:textId="77777777" w:rsidR="00631096" w:rsidRDefault="00631096" w:rsidP="00631096">
      <w:pPr>
        <w:pStyle w:val="PL"/>
        <w:rPr>
          <w:lang w:val="en-US"/>
        </w:rPr>
      </w:pPr>
      <w:r>
        <w:rPr>
          <w:lang w:val="en-US"/>
        </w:rPr>
        <w:t xml:space="preserve">          </w:t>
      </w:r>
      <w:r>
        <w:t>for specific DNN and/or S-NSSAI</w:t>
      </w:r>
      <w:r>
        <w:rPr>
          <w:lang w:val="en-US"/>
        </w:rPr>
        <w:t>.</w:t>
      </w:r>
    </w:p>
    <w:p w14:paraId="1A656FB1" w14:textId="77777777" w:rsidR="00631096" w:rsidRDefault="00631096" w:rsidP="00631096">
      <w:pPr>
        <w:pStyle w:val="PL"/>
        <w:rPr>
          <w:lang w:val="en-US"/>
        </w:rPr>
      </w:pPr>
      <w:r>
        <w:rPr>
          <w:lang w:val="en-US"/>
        </w:rPr>
        <w:t xml:space="preserve">        - PFD_DETERMINATION: Indicates that the event subscribed is the PFD Determination nformation</w:t>
      </w:r>
    </w:p>
    <w:p w14:paraId="407AA2BB" w14:textId="77777777" w:rsidR="00631096" w:rsidRDefault="00631096" w:rsidP="00631096">
      <w:pPr>
        <w:pStyle w:val="PL"/>
        <w:rPr>
          <w:lang w:val="en-US"/>
        </w:rPr>
      </w:pPr>
      <w:r>
        <w:rPr>
          <w:lang w:val="en-US"/>
        </w:rPr>
        <w:t xml:space="preserve">          for known application identifier(s).</w:t>
      </w:r>
    </w:p>
    <w:p w14:paraId="3BC1BA13" w14:textId="77777777" w:rsidR="00631096" w:rsidRDefault="00631096" w:rsidP="00631096">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120C3216" w14:textId="77777777" w:rsidR="00631096" w:rsidRDefault="00631096" w:rsidP="00631096">
      <w:pPr>
        <w:pStyle w:val="PL"/>
        <w:rPr>
          <w:lang w:val="en-US"/>
        </w:rPr>
      </w:pPr>
      <w:r>
        <w:rPr>
          <w:lang w:val="en-US"/>
        </w:rPr>
        <w:t xml:space="preserve">          information.</w:t>
      </w:r>
    </w:p>
    <w:p w14:paraId="78EA3EE5" w14:textId="77777777" w:rsidR="00631096" w:rsidRDefault="00631096" w:rsidP="00631096">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4D7BCD47" w14:textId="77777777" w:rsidR="00631096" w:rsidRDefault="00631096" w:rsidP="00631096">
      <w:pPr>
        <w:pStyle w:val="PL"/>
      </w:pPr>
      <w:r>
        <w:rPr>
          <w:lang w:eastAsia="ko-KR"/>
        </w:rPr>
        <w:t xml:space="preserve">          transfer time</w:t>
      </w:r>
      <w:r>
        <w:t>.</w:t>
      </w:r>
    </w:p>
    <w:p w14:paraId="217F00D3" w14:textId="77777777" w:rsidR="00631096" w:rsidRDefault="00631096" w:rsidP="00631096">
      <w:pPr>
        <w:pStyle w:val="PL"/>
        <w:rPr>
          <w:lang w:val="en-US"/>
        </w:rPr>
      </w:pPr>
      <w:bookmarkStart w:id="191" w:name="_Hlk138707498"/>
      <w:r>
        <w:t xml:space="preserve">        - </w:t>
      </w:r>
      <w:r>
        <w:rPr>
          <w:lang w:eastAsia="ja-JP"/>
        </w:rPr>
        <w:t>MOVEMENT_BEHAVIOUR</w:t>
      </w:r>
      <w:r>
        <w:t xml:space="preserve">: </w:t>
      </w:r>
      <w:r>
        <w:rPr>
          <w:lang w:val="en-US"/>
        </w:rPr>
        <w:t>Indicates that the event subscribed is the Movement Behaviour</w:t>
      </w:r>
    </w:p>
    <w:p w14:paraId="204F64F0" w14:textId="77777777" w:rsidR="00631096" w:rsidRDefault="00631096" w:rsidP="00631096">
      <w:pPr>
        <w:pStyle w:val="PL"/>
      </w:pPr>
      <w:r>
        <w:rPr>
          <w:lang w:eastAsia="ko-KR"/>
        </w:rPr>
        <w:t xml:space="preserve">          </w:t>
      </w:r>
      <w:r>
        <w:rPr>
          <w:lang w:val="en-US"/>
        </w:rPr>
        <w:t>information</w:t>
      </w:r>
      <w:r>
        <w:t>.</w:t>
      </w:r>
      <w:bookmarkEnd w:id="191"/>
    </w:p>
    <w:p w14:paraId="20E00D34"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4E673857"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68E94123" w14:textId="77777777" w:rsidR="00631096" w:rsidRDefault="00631096" w:rsidP="00631096">
      <w:pPr>
        <w:pStyle w:val="PL"/>
      </w:pPr>
      <w:r>
        <w:t xml:space="preserve">          </w:t>
      </w:r>
      <w:r>
        <w:rPr>
          <w:lang w:eastAsia="ja-JP"/>
        </w:rPr>
        <w:t>information.</w:t>
      </w:r>
    </w:p>
    <w:p w14:paraId="5774CC42" w14:textId="77777777" w:rsidR="00631096" w:rsidRDefault="00631096" w:rsidP="00631096">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36CCD313" w14:textId="77777777" w:rsidR="00631096" w:rsidRDefault="00631096" w:rsidP="00631096">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6ACA443C" w14:textId="77777777" w:rsidR="00631096" w:rsidRPr="009D0F1D" w:rsidRDefault="00631096" w:rsidP="00631096">
      <w:pPr>
        <w:pStyle w:val="PL"/>
        <w:rPr>
          <w:lang w:eastAsia="zh-CN"/>
        </w:rPr>
      </w:pPr>
      <w:r>
        <w:rPr>
          <w:lang w:eastAsia="zh-CN"/>
        </w:rPr>
        <w:t xml:space="preserve">         </w:t>
      </w:r>
      <w:r w:rsidRPr="009D0F1D">
        <w:rPr>
          <w:lang w:eastAsia="zh-CN"/>
        </w:rPr>
        <w:t xml:space="preserve"> Assistance information.</w:t>
      </w:r>
    </w:p>
    <w:p w14:paraId="6CA8A4CF" w14:textId="77777777" w:rsidR="00631096" w:rsidRDefault="00631096" w:rsidP="00631096">
      <w:pPr>
        <w:pStyle w:val="PL"/>
        <w:rPr>
          <w:lang w:val="en-US"/>
        </w:rPr>
      </w:pPr>
    </w:p>
    <w:p w14:paraId="1CC79283" w14:textId="77777777" w:rsidR="00631096" w:rsidRDefault="00631096" w:rsidP="00631096">
      <w:pPr>
        <w:pStyle w:val="PL"/>
        <w:rPr>
          <w:lang w:val="en-US"/>
        </w:rPr>
      </w:pPr>
      <w:r>
        <w:rPr>
          <w:lang w:val="en-US"/>
        </w:rPr>
        <w:t xml:space="preserve">    Accuracy:</w:t>
      </w:r>
    </w:p>
    <w:p w14:paraId="2F4C6210" w14:textId="77777777" w:rsidR="00631096" w:rsidRDefault="00631096" w:rsidP="00631096">
      <w:pPr>
        <w:pStyle w:val="PL"/>
        <w:rPr>
          <w:lang w:val="en-US"/>
        </w:rPr>
      </w:pPr>
      <w:r>
        <w:rPr>
          <w:lang w:val="en-US"/>
        </w:rPr>
        <w:t xml:space="preserve">      anyOf:</w:t>
      </w:r>
    </w:p>
    <w:p w14:paraId="205ADBAD" w14:textId="77777777" w:rsidR="00631096" w:rsidRDefault="00631096" w:rsidP="00631096">
      <w:pPr>
        <w:pStyle w:val="PL"/>
        <w:rPr>
          <w:lang w:val="en-US"/>
        </w:rPr>
      </w:pPr>
      <w:r>
        <w:rPr>
          <w:lang w:val="en-US"/>
        </w:rPr>
        <w:t xml:space="preserve">      - type: string</w:t>
      </w:r>
    </w:p>
    <w:p w14:paraId="58AA49D9" w14:textId="77777777" w:rsidR="00631096" w:rsidRDefault="00631096" w:rsidP="00631096">
      <w:pPr>
        <w:pStyle w:val="PL"/>
        <w:rPr>
          <w:lang w:val="en-US"/>
        </w:rPr>
      </w:pPr>
      <w:r>
        <w:rPr>
          <w:lang w:val="en-US"/>
        </w:rPr>
        <w:t xml:space="preserve">        enum:</w:t>
      </w:r>
    </w:p>
    <w:p w14:paraId="17DFE70C" w14:textId="77777777" w:rsidR="00631096" w:rsidRDefault="00631096" w:rsidP="00631096">
      <w:pPr>
        <w:pStyle w:val="PL"/>
        <w:rPr>
          <w:lang w:val="en-US"/>
        </w:rPr>
      </w:pPr>
      <w:r>
        <w:rPr>
          <w:lang w:val="en-US"/>
        </w:rPr>
        <w:t xml:space="preserve">          - LOW</w:t>
      </w:r>
    </w:p>
    <w:p w14:paraId="03AF6957" w14:textId="77777777" w:rsidR="00631096" w:rsidRDefault="00631096" w:rsidP="00631096">
      <w:pPr>
        <w:pStyle w:val="PL"/>
        <w:rPr>
          <w:lang w:val="en-US"/>
        </w:rPr>
      </w:pPr>
      <w:r>
        <w:rPr>
          <w:lang w:val="en-US"/>
        </w:rPr>
        <w:t xml:space="preserve">          - </w:t>
      </w:r>
      <w:r>
        <w:rPr>
          <w:rFonts w:hint="eastAsia"/>
          <w:lang w:val="en-US"/>
        </w:rPr>
        <w:t>M</w:t>
      </w:r>
      <w:r>
        <w:rPr>
          <w:lang w:val="en-US"/>
        </w:rPr>
        <w:t>EDIUM</w:t>
      </w:r>
    </w:p>
    <w:p w14:paraId="7B68E7FF" w14:textId="77777777" w:rsidR="00631096" w:rsidRDefault="00631096" w:rsidP="00631096">
      <w:pPr>
        <w:pStyle w:val="PL"/>
        <w:rPr>
          <w:lang w:val="en-US"/>
        </w:rPr>
      </w:pPr>
      <w:r>
        <w:rPr>
          <w:lang w:val="en-US"/>
        </w:rPr>
        <w:t xml:space="preserve">          - HIGH</w:t>
      </w:r>
    </w:p>
    <w:p w14:paraId="02992717" w14:textId="77777777" w:rsidR="00631096" w:rsidRDefault="00631096" w:rsidP="00631096">
      <w:pPr>
        <w:pStyle w:val="PL"/>
        <w:rPr>
          <w:lang w:val="en-US"/>
        </w:rPr>
      </w:pPr>
      <w:r>
        <w:rPr>
          <w:lang w:val="en-US"/>
        </w:rPr>
        <w:t xml:space="preserve">          - HIGHEST</w:t>
      </w:r>
    </w:p>
    <w:p w14:paraId="487D3DCD" w14:textId="77777777" w:rsidR="00631096" w:rsidRDefault="00631096" w:rsidP="00631096">
      <w:pPr>
        <w:pStyle w:val="PL"/>
        <w:rPr>
          <w:lang w:val="en-US"/>
        </w:rPr>
      </w:pPr>
      <w:r>
        <w:rPr>
          <w:lang w:val="en-US"/>
        </w:rPr>
        <w:t xml:space="preserve">      - type: string</w:t>
      </w:r>
    </w:p>
    <w:p w14:paraId="07B8ADE8" w14:textId="77777777" w:rsidR="00631096" w:rsidRDefault="00631096" w:rsidP="00631096">
      <w:pPr>
        <w:pStyle w:val="PL"/>
        <w:rPr>
          <w:lang w:val="en-US"/>
        </w:rPr>
      </w:pPr>
      <w:r>
        <w:rPr>
          <w:lang w:val="en-US"/>
        </w:rPr>
        <w:t xml:space="preserve">        description: &gt;</w:t>
      </w:r>
    </w:p>
    <w:p w14:paraId="52F44BE3" w14:textId="77777777" w:rsidR="00631096" w:rsidRDefault="00631096" w:rsidP="00631096">
      <w:pPr>
        <w:pStyle w:val="PL"/>
        <w:rPr>
          <w:lang w:val="en-US"/>
        </w:rPr>
      </w:pPr>
      <w:r>
        <w:rPr>
          <w:lang w:val="en-US"/>
        </w:rPr>
        <w:t xml:space="preserve">          This string provides forward-compatibility with future</w:t>
      </w:r>
    </w:p>
    <w:p w14:paraId="01101C8F" w14:textId="77777777" w:rsidR="00631096" w:rsidRDefault="00631096" w:rsidP="00631096">
      <w:pPr>
        <w:pStyle w:val="PL"/>
        <w:rPr>
          <w:lang w:val="en-US"/>
        </w:rPr>
      </w:pPr>
      <w:r>
        <w:rPr>
          <w:lang w:val="en-US"/>
        </w:rPr>
        <w:t xml:space="preserve">          extensions to the enumeration but is not used to encode</w:t>
      </w:r>
    </w:p>
    <w:p w14:paraId="62244C4D" w14:textId="77777777" w:rsidR="00631096" w:rsidRDefault="00631096" w:rsidP="00631096">
      <w:pPr>
        <w:pStyle w:val="PL"/>
        <w:rPr>
          <w:lang w:val="en-US"/>
        </w:rPr>
      </w:pPr>
      <w:r>
        <w:rPr>
          <w:lang w:val="en-US"/>
        </w:rPr>
        <w:t xml:space="preserve">          content defined in the present version of this API.</w:t>
      </w:r>
    </w:p>
    <w:p w14:paraId="25900236" w14:textId="77777777" w:rsidR="00631096" w:rsidRDefault="00631096" w:rsidP="00631096">
      <w:pPr>
        <w:pStyle w:val="PL"/>
        <w:rPr>
          <w:lang w:val="en-US"/>
        </w:rPr>
      </w:pPr>
      <w:r>
        <w:rPr>
          <w:lang w:val="en-US"/>
        </w:rPr>
        <w:t xml:space="preserve">      description: |</w:t>
      </w:r>
    </w:p>
    <w:p w14:paraId="20B1A790" w14:textId="77777777" w:rsidR="00631096" w:rsidRDefault="00631096" w:rsidP="00631096">
      <w:pPr>
        <w:pStyle w:val="PL"/>
        <w:rPr>
          <w:lang w:val="en-US"/>
        </w:rPr>
      </w:pPr>
      <w:r>
        <w:rPr>
          <w:lang w:val="en-US"/>
        </w:rPr>
        <w:t xml:space="preserve">        </w:t>
      </w:r>
      <w:r>
        <w:t xml:space="preserve">Represents the preferred level of accuracy of the analytics.  </w:t>
      </w:r>
    </w:p>
    <w:p w14:paraId="5A75FFE6" w14:textId="77777777" w:rsidR="00631096" w:rsidRDefault="00631096" w:rsidP="00631096">
      <w:pPr>
        <w:pStyle w:val="PL"/>
        <w:rPr>
          <w:lang w:val="en-US"/>
        </w:rPr>
      </w:pPr>
      <w:r>
        <w:rPr>
          <w:lang w:val="en-US"/>
        </w:rPr>
        <w:t xml:space="preserve">        Possible values are:</w:t>
      </w:r>
    </w:p>
    <w:p w14:paraId="7BE70A6B" w14:textId="77777777" w:rsidR="00631096" w:rsidRDefault="00631096" w:rsidP="00631096">
      <w:pPr>
        <w:pStyle w:val="PL"/>
        <w:rPr>
          <w:lang w:val="en-US"/>
        </w:rPr>
      </w:pPr>
      <w:r>
        <w:rPr>
          <w:lang w:val="en-US"/>
        </w:rPr>
        <w:t xml:space="preserve">        - LOW: Low accuracy.</w:t>
      </w:r>
    </w:p>
    <w:p w14:paraId="6987B257" w14:textId="77777777" w:rsidR="00631096" w:rsidRDefault="00631096" w:rsidP="00631096">
      <w:pPr>
        <w:pStyle w:val="PL"/>
        <w:rPr>
          <w:lang w:val="en-US"/>
        </w:rPr>
      </w:pPr>
      <w:r>
        <w:rPr>
          <w:lang w:val="en-US"/>
        </w:rPr>
        <w:t xml:space="preserve">        - </w:t>
      </w:r>
      <w:r>
        <w:rPr>
          <w:rFonts w:hint="eastAsia"/>
          <w:lang w:val="en-US"/>
        </w:rPr>
        <w:t>M</w:t>
      </w:r>
      <w:r>
        <w:rPr>
          <w:lang w:val="en-US"/>
        </w:rPr>
        <w:t>EDIUM: Medium accuracy.</w:t>
      </w:r>
    </w:p>
    <w:p w14:paraId="15D19D08" w14:textId="77777777" w:rsidR="00631096" w:rsidRDefault="00631096" w:rsidP="00631096">
      <w:pPr>
        <w:pStyle w:val="PL"/>
        <w:rPr>
          <w:lang w:val="en-US"/>
        </w:rPr>
      </w:pPr>
      <w:r>
        <w:rPr>
          <w:lang w:val="en-US"/>
        </w:rPr>
        <w:t xml:space="preserve">        - HIGH: High accuracy.</w:t>
      </w:r>
    </w:p>
    <w:p w14:paraId="25820530" w14:textId="77777777" w:rsidR="00631096" w:rsidRDefault="00631096" w:rsidP="00631096">
      <w:pPr>
        <w:pStyle w:val="PL"/>
        <w:rPr>
          <w:lang w:val="en-US"/>
        </w:rPr>
      </w:pPr>
      <w:r>
        <w:rPr>
          <w:lang w:val="en-US"/>
        </w:rPr>
        <w:t xml:space="preserve">        - HIGHEST: Highest accuracy.</w:t>
      </w:r>
    </w:p>
    <w:p w14:paraId="080DCEA5" w14:textId="77777777" w:rsidR="00631096" w:rsidRDefault="00631096" w:rsidP="00631096">
      <w:pPr>
        <w:pStyle w:val="PL"/>
        <w:rPr>
          <w:lang w:val="en-US"/>
        </w:rPr>
      </w:pPr>
    </w:p>
    <w:p w14:paraId="14BD3901" w14:textId="77777777" w:rsidR="00631096" w:rsidRDefault="00631096" w:rsidP="00631096">
      <w:pPr>
        <w:pStyle w:val="PL"/>
        <w:rPr>
          <w:lang w:val="en-US"/>
        </w:rPr>
      </w:pPr>
      <w:r>
        <w:rPr>
          <w:lang w:val="en-US"/>
        </w:rPr>
        <w:t xml:space="preserve">    CongestionType:</w:t>
      </w:r>
    </w:p>
    <w:p w14:paraId="3A40A385" w14:textId="77777777" w:rsidR="00631096" w:rsidRDefault="00631096" w:rsidP="00631096">
      <w:pPr>
        <w:pStyle w:val="PL"/>
        <w:rPr>
          <w:lang w:val="en-US"/>
        </w:rPr>
      </w:pPr>
      <w:r>
        <w:rPr>
          <w:lang w:val="en-US"/>
        </w:rPr>
        <w:t xml:space="preserve">      anyOf:</w:t>
      </w:r>
    </w:p>
    <w:p w14:paraId="5CCDFC15" w14:textId="77777777" w:rsidR="00631096" w:rsidRDefault="00631096" w:rsidP="00631096">
      <w:pPr>
        <w:pStyle w:val="PL"/>
        <w:rPr>
          <w:lang w:val="en-US"/>
        </w:rPr>
      </w:pPr>
      <w:r>
        <w:rPr>
          <w:lang w:val="en-US"/>
        </w:rPr>
        <w:t xml:space="preserve">      - type: string</w:t>
      </w:r>
    </w:p>
    <w:p w14:paraId="654C9881" w14:textId="77777777" w:rsidR="00631096" w:rsidRDefault="00631096" w:rsidP="00631096">
      <w:pPr>
        <w:pStyle w:val="PL"/>
        <w:rPr>
          <w:lang w:val="en-US"/>
        </w:rPr>
      </w:pPr>
      <w:r>
        <w:rPr>
          <w:lang w:val="en-US"/>
        </w:rPr>
        <w:t xml:space="preserve">        enum:</w:t>
      </w:r>
    </w:p>
    <w:p w14:paraId="468375C3" w14:textId="77777777" w:rsidR="00631096" w:rsidRDefault="00631096" w:rsidP="00631096">
      <w:pPr>
        <w:pStyle w:val="PL"/>
        <w:rPr>
          <w:lang w:val="en-US"/>
        </w:rPr>
      </w:pPr>
      <w:r>
        <w:rPr>
          <w:lang w:val="en-US"/>
        </w:rPr>
        <w:t xml:space="preserve">          - USER_PLANE</w:t>
      </w:r>
    </w:p>
    <w:p w14:paraId="3C499F12" w14:textId="77777777" w:rsidR="00631096" w:rsidRDefault="00631096" w:rsidP="00631096">
      <w:pPr>
        <w:pStyle w:val="PL"/>
        <w:rPr>
          <w:lang w:val="en-US"/>
        </w:rPr>
      </w:pPr>
      <w:r>
        <w:rPr>
          <w:lang w:val="en-US"/>
        </w:rPr>
        <w:t xml:space="preserve">          - CONTROL_PLANE</w:t>
      </w:r>
    </w:p>
    <w:p w14:paraId="6F683839" w14:textId="77777777" w:rsidR="00631096" w:rsidRDefault="00631096" w:rsidP="00631096">
      <w:pPr>
        <w:pStyle w:val="PL"/>
        <w:rPr>
          <w:lang w:val="en-US"/>
        </w:rPr>
      </w:pPr>
      <w:r>
        <w:rPr>
          <w:lang w:val="en-US"/>
        </w:rPr>
        <w:t xml:space="preserve">          - USER_AND_CONTROL_PLANE</w:t>
      </w:r>
    </w:p>
    <w:p w14:paraId="0C41D5E0" w14:textId="77777777" w:rsidR="00631096" w:rsidRDefault="00631096" w:rsidP="00631096">
      <w:pPr>
        <w:pStyle w:val="PL"/>
        <w:rPr>
          <w:lang w:val="en-US"/>
        </w:rPr>
      </w:pPr>
      <w:r>
        <w:rPr>
          <w:lang w:val="en-US"/>
        </w:rPr>
        <w:t xml:space="preserve">      - type: string</w:t>
      </w:r>
    </w:p>
    <w:p w14:paraId="54B6ACE5" w14:textId="77777777" w:rsidR="00631096" w:rsidRDefault="00631096" w:rsidP="00631096">
      <w:pPr>
        <w:pStyle w:val="PL"/>
        <w:rPr>
          <w:lang w:val="en-US"/>
        </w:rPr>
      </w:pPr>
      <w:r>
        <w:rPr>
          <w:lang w:val="en-US"/>
        </w:rPr>
        <w:t xml:space="preserve">        description: &gt;</w:t>
      </w:r>
    </w:p>
    <w:p w14:paraId="7F13A1B5" w14:textId="77777777" w:rsidR="00631096" w:rsidRDefault="00631096" w:rsidP="00631096">
      <w:pPr>
        <w:pStyle w:val="PL"/>
        <w:rPr>
          <w:lang w:val="en-US"/>
        </w:rPr>
      </w:pPr>
      <w:r>
        <w:rPr>
          <w:lang w:val="en-US"/>
        </w:rPr>
        <w:t xml:space="preserve">          This string provides forward-compatibility with future</w:t>
      </w:r>
    </w:p>
    <w:p w14:paraId="2F2F98C3" w14:textId="77777777" w:rsidR="00631096" w:rsidRDefault="00631096" w:rsidP="00631096">
      <w:pPr>
        <w:pStyle w:val="PL"/>
        <w:rPr>
          <w:lang w:val="en-US"/>
        </w:rPr>
      </w:pPr>
      <w:r>
        <w:rPr>
          <w:lang w:val="en-US"/>
        </w:rPr>
        <w:t xml:space="preserve">          extensions to the enumeration but is not used to encode</w:t>
      </w:r>
    </w:p>
    <w:p w14:paraId="50043BFE" w14:textId="77777777" w:rsidR="00631096" w:rsidRDefault="00631096" w:rsidP="00631096">
      <w:pPr>
        <w:pStyle w:val="PL"/>
        <w:rPr>
          <w:lang w:val="en-US"/>
        </w:rPr>
      </w:pPr>
      <w:r>
        <w:rPr>
          <w:lang w:val="en-US"/>
        </w:rPr>
        <w:t xml:space="preserve">          content defined in the present version of this API.</w:t>
      </w:r>
    </w:p>
    <w:p w14:paraId="4D7E603B" w14:textId="77777777" w:rsidR="00631096" w:rsidRDefault="00631096" w:rsidP="00631096">
      <w:pPr>
        <w:pStyle w:val="PL"/>
        <w:rPr>
          <w:lang w:val="en-US"/>
        </w:rPr>
      </w:pPr>
      <w:r>
        <w:rPr>
          <w:lang w:val="en-US"/>
        </w:rPr>
        <w:t xml:space="preserve">      description: |</w:t>
      </w:r>
    </w:p>
    <w:p w14:paraId="043E92ED" w14:textId="77777777" w:rsidR="00631096" w:rsidRDefault="00631096" w:rsidP="00631096">
      <w:pPr>
        <w:pStyle w:val="PL"/>
        <w:rPr>
          <w:lang w:val="en-US"/>
        </w:rPr>
      </w:pPr>
      <w:r>
        <w:rPr>
          <w:lang w:val="en-US"/>
        </w:rPr>
        <w:t xml:space="preserve">        </w:t>
      </w:r>
      <w:r>
        <w:rPr>
          <w:lang w:eastAsia="zh-CN"/>
        </w:rPr>
        <w:t xml:space="preserve">Indicates the congestion analytics type.  </w:t>
      </w:r>
    </w:p>
    <w:p w14:paraId="6F973941" w14:textId="77777777" w:rsidR="00631096" w:rsidRDefault="00631096" w:rsidP="00631096">
      <w:pPr>
        <w:pStyle w:val="PL"/>
        <w:rPr>
          <w:lang w:val="en-US"/>
        </w:rPr>
      </w:pPr>
      <w:r>
        <w:rPr>
          <w:lang w:val="en-US"/>
        </w:rPr>
        <w:t xml:space="preserve">        Possible values are:</w:t>
      </w:r>
    </w:p>
    <w:p w14:paraId="177C646F" w14:textId="77777777" w:rsidR="00631096" w:rsidRDefault="00631096" w:rsidP="00631096">
      <w:pPr>
        <w:pStyle w:val="PL"/>
        <w:rPr>
          <w:lang w:val="en-US"/>
        </w:rPr>
      </w:pPr>
      <w:r>
        <w:rPr>
          <w:lang w:val="en-US"/>
        </w:rPr>
        <w:t xml:space="preserve">        - USER_PLANE: The congestion analytics type is User Plane.</w:t>
      </w:r>
    </w:p>
    <w:p w14:paraId="1A25A681" w14:textId="77777777" w:rsidR="00631096" w:rsidRDefault="00631096" w:rsidP="00631096">
      <w:pPr>
        <w:pStyle w:val="PL"/>
        <w:rPr>
          <w:lang w:val="en-US"/>
        </w:rPr>
      </w:pPr>
      <w:r>
        <w:rPr>
          <w:lang w:val="en-US"/>
        </w:rPr>
        <w:t xml:space="preserve">        - CONTROL_PLANE: The congestion analytics type is Control Plane.</w:t>
      </w:r>
    </w:p>
    <w:p w14:paraId="317174D6" w14:textId="77777777" w:rsidR="00631096" w:rsidRDefault="00631096" w:rsidP="00631096">
      <w:pPr>
        <w:pStyle w:val="PL"/>
        <w:rPr>
          <w:lang w:val="en-US"/>
        </w:rPr>
      </w:pPr>
      <w:r>
        <w:rPr>
          <w:lang w:val="en-US"/>
        </w:rPr>
        <w:t xml:space="preserve">        - USER_AND_CONTROL_PLANE: The congestion analytics type is User Plane and Control Plane.</w:t>
      </w:r>
    </w:p>
    <w:p w14:paraId="689C04A4" w14:textId="77777777" w:rsidR="00631096" w:rsidRDefault="00631096" w:rsidP="00631096">
      <w:pPr>
        <w:pStyle w:val="PL"/>
        <w:rPr>
          <w:lang w:val="en-US"/>
        </w:rPr>
      </w:pPr>
    </w:p>
    <w:p w14:paraId="446AEBAF" w14:textId="77777777" w:rsidR="00631096" w:rsidRDefault="00631096" w:rsidP="00631096">
      <w:pPr>
        <w:pStyle w:val="PL"/>
        <w:rPr>
          <w:lang w:val="en-US"/>
        </w:rPr>
      </w:pPr>
      <w:r>
        <w:rPr>
          <w:lang w:val="en-US"/>
        </w:rPr>
        <w:t xml:space="preserve">    ExceptionId:</w:t>
      </w:r>
    </w:p>
    <w:p w14:paraId="54E065D3" w14:textId="77777777" w:rsidR="00631096" w:rsidRDefault="00631096" w:rsidP="00631096">
      <w:pPr>
        <w:pStyle w:val="PL"/>
        <w:rPr>
          <w:lang w:val="en-US"/>
        </w:rPr>
      </w:pPr>
      <w:r>
        <w:rPr>
          <w:lang w:val="en-US"/>
        </w:rPr>
        <w:t xml:space="preserve">      anyOf:</w:t>
      </w:r>
    </w:p>
    <w:p w14:paraId="3FAF33E8" w14:textId="77777777" w:rsidR="00631096" w:rsidRDefault="00631096" w:rsidP="00631096">
      <w:pPr>
        <w:pStyle w:val="PL"/>
        <w:rPr>
          <w:lang w:val="en-US"/>
        </w:rPr>
      </w:pPr>
      <w:r>
        <w:rPr>
          <w:lang w:val="en-US"/>
        </w:rPr>
        <w:t xml:space="preserve">      - type: string</w:t>
      </w:r>
    </w:p>
    <w:p w14:paraId="3F672678" w14:textId="77777777" w:rsidR="00631096" w:rsidRDefault="00631096" w:rsidP="00631096">
      <w:pPr>
        <w:pStyle w:val="PL"/>
        <w:rPr>
          <w:lang w:val="en-US"/>
        </w:rPr>
      </w:pPr>
      <w:r>
        <w:rPr>
          <w:lang w:val="en-US"/>
        </w:rPr>
        <w:t xml:space="preserve">        enum:</w:t>
      </w:r>
    </w:p>
    <w:p w14:paraId="733BA59A" w14:textId="77777777" w:rsidR="00631096" w:rsidRDefault="00631096" w:rsidP="00631096">
      <w:pPr>
        <w:pStyle w:val="PL"/>
        <w:rPr>
          <w:lang w:val="en-US"/>
        </w:rPr>
      </w:pPr>
      <w:r>
        <w:rPr>
          <w:lang w:val="en-US"/>
        </w:rPr>
        <w:t xml:space="preserve">          - UNEXPECTED_UE_LOCATION</w:t>
      </w:r>
    </w:p>
    <w:p w14:paraId="524D073F" w14:textId="77777777" w:rsidR="00631096" w:rsidRDefault="00631096" w:rsidP="00631096">
      <w:pPr>
        <w:pStyle w:val="PL"/>
        <w:rPr>
          <w:lang w:val="en-US"/>
        </w:rPr>
      </w:pPr>
      <w:r>
        <w:rPr>
          <w:lang w:val="en-US"/>
        </w:rPr>
        <w:t xml:space="preserve">          - UNEXPECTED_LONG_LIVE_FLOW</w:t>
      </w:r>
    </w:p>
    <w:p w14:paraId="701BD0ED" w14:textId="77777777" w:rsidR="00631096" w:rsidRDefault="00631096" w:rsidP="00631096">
      <w:pPr>
        <w:pStyle w:val="PL"/>
        <w:rPr>
          <w:lang w:val="en-US"/>
        </w:rPr>
      </w:pPr>
      <w:r>
        <w:rPr>
          <w:lang w:val="en-US"/>
        </w:rPr>
        <w:t xml:space="preserve">          - UNEXPECTED_LARGE_RATE_FLOW</w:t>
      </w:r>
    </w:p>
    <w:p w14:paraId="762B1A84" w14:textId="77777777" w:rsidR="00631096" w:rsidRDefault="00631096" w:rsidP="00631096">
      <w:pPr>
        <w:pStyle w:val="PL"/>
        <w:rPr>
          <w:lang w:val="en-US"/>
        </w:rPr>
      </w:pPr>
      <w:r>
        <w:rPr>
          <w:lang w:val="en-US"/>
        </w:rPr>
        <w:t xml:space="preserve">          - UNEXPECTED_WAKEUP</w:t>
      </w:r>
    </w:p>
    <w:p w14:paraId="6EA5350F" w14:textId="77777777" w:rsidR="00631096" w:rsidRDefault="00631096" w:rsidP="00631096">
      <w:pPr>
        <w:pStyle w:val="PL"/>
        <w:rPr>
          <w:lang w:val="en-US"/>
        </w:rPr>
      </w:pPr>
      <w:r>
        <w:rPr>
          <w:lang w:val="en-US"/>
        </w:rPr>
        <w:t xml:space="preserve">          - SUSPICION_OF_DDOS_ATTACK</w:t>
      </w:r>
    </w:p>
    <w:p w14:paraId="52F16B12" w14:textId="77777777" w:rsidR="00631096" w:rsidRDefault="00631096" w:rsidP="00631096">
      <w:pPr>
        <w:pStyle w:val="PL"/>
        <w:rPr>
          <w:lang w:val="en-US"/>
        </w:rPr>
      </w:pPr>
      <w:r>
        <w:rPr>
          <w:lang w:val="en-US"/>
        </w:rPr>
        <w:t xml:space="preserve">          - WRONG_DESTINATION_ADDRESS</w:t>
      </w:r>
    </w:p>
    <w:p w14:paraId="12A57DAA" w14:textId="77777777" w:rsidR="00631096" w:rsidRDefault="00631096" w:rsidP="00631096">
      <w:pPr>
        <w:pStyle w:val="PL"/>
        <w:rPr>
          <w:lang w:val="en-US"/>
        </w:rPr>
      </w:pPr>
      <w:r>
        <w:rPr>
          <w:lang w:val="en-US"/>
        </w:rPr>
        <w:t xml:space="preserve">          - TOO_FREQUENT_SERVICE_ACCESS</w:t>
      </w:r>
    </w:p>
    <w:p w14:paraId="71D29A5A" w14:textId="77777777" w:rsidR="00631096" w:rsidRDefault="00631096" w:rsidP="00631096">
      <w:pPr>
        <w:pStyle w:val="PL"/>
        <w:rPr>
          <w:lang w:val="en-US"/>
        </w:rPr>
      </w:pPr>
      <w:r>
        <w:rPr>
          <w:lang w:val="en-US"/>
        </w:rPr>
        <w:t xml:space="preserve">          - UNEXPECTED_RADIO_LINK_FAILURES</w:t>
      </w:r>
    </w:p>
    <w:p w14:paraId="3778665B" w14:textId="77777777" w:rsidR="00631096" w:rsidRDefault="00631096" w:rsidP="00631096">
      <w:pPr>
        <w:pStyle w:val="PL"/>
        <w:rPr>
          <w:lang w:val="en-US"/>
        </w:rPr>
      </w:pPr>
      <w:r>
        <w:rPr>
          <w:lang w:val="en-US"/>
        </w:rPr>
        <w:t xml:space="preserve">          - PING_PONG_ACROSS_CELLS</w:t>
      </w:r>
    </w:p>
    <w:p w14:paraId="20FB8E0C" w14:textId="77777777" w:rsidR="00631096" w:rsidRDefault="00631096" w:rsidP="00631096">
      <w:pPr>
        <w:pStyle w:val="PL"/>
        <w:rPr>
          <w:lang w:val="en-US"/>
        </w:rPr>
      </w:pPr>
      <w:r>
        <w:rPr>
          <w:lang w:val="en-US"/>
        </w:rPr>
        <w:t xml:space="preserve">      - type: string</w:t>
      </w:r>
    </w:p>
    <w:p w14:paraId="6D8525CB" w14:textId="77777777" w:rsidR="00631096" w:rsidRDefault="00631096" w:rsidP="00631096">
      <w:pPr>
        <w:pStyle w:val="PL"/>
        <w:rPr>
          <w:lang w:val="en-US"/>
        </w:rPr>
      </w:pPr>
      <w:r>
        <w:rPr>
          <w:lang w:val="en-US"/>
        </w:rPr>
        <w:t xml:space="preserve">        description: &gt;</w:t>
      </w:r>
    </w:p>
    <w:p w14:paraId="2807C8DF" w14:textId="77777777" w:rsidR="00631096" w:rsidRDefault="00631096" w:rsidP="00631096">
      <w:pPr>
        <w:pStyle w:val="PL"/>
        <w:rPr>
          <w:lang w:val="en-US"/>
        </w:rPr>
      </w:pPr>
      <w:r>
        <w:rPr>
          <w:lang w:val="en-US"/>
        </w:rPr>
        <w:t xml:space="preserve">          This string provides forward-compatibility with future</w:t>
      </w:r>
    </w:p>
    <w:p w14:paraId="4DB1CAAF" w14:textId="77777777" w:rsidR="00631096" w:rsidRDefault="00631096" w:rsidP="00631096">
      <w:pPr>
        <w:pStyle w:val="PL"/>
        <w:rPr>
          <w:lang w:val="en-US"/>
        </w:rPr>
      </w:pPr>
      <w:r>
        <w:rPr>
          <w:lang w:val="en-US"/>
        </w:rPr>
        <w:t xml:space="preserve">          extensions to the enumeration but is not used to encode</w:t>
      </w:r>
    </w:p>
    <w:p w14:paraId="38B973D7" w14:textId="77777777" w:rsidR="00631096" w:rsidRDefault="00631096" w:rsidP="00631096">
      <w:pPr>
        <w:pStyle w:val="PL"/>
        <w:rPr>
          <w:lang w:val="en-US"/>
        </w:rPr>
      </w:pPr>
      <w:r>
        <w:rPr>
          <w:lang w:val="en-US"/>
        </w:rPr>
        <w:t xml:space="preserve">          content defined in the present version of this API.</w:t>
      </w:r>
    </w:p>
    <w:p w14:paraId="3D9DD7E5" w14:textId="77777777" w:rsidR="00631096" w:rsidRDefault="00631096" w:rsidP="00631096">
      <w:pPr>
        <w:pStyle w:val="PL"/>
        <w:rPr>
          <w:lang w:val="en-US"/>
        </w:rPr>
      </w:pPr>
      <w:r>
        <w:rPr>
          <w:lang w:val="en-US"/>
        </w:rPr>
        <w:t xml:space="preserve">      description: |</w:t>
      </w:r>
    </w:p>
    <w:p w14:paraId="6B704F65" w14:textId="77777777" w:rsidR="00631096" w:rsidRDefault="00631096" w:rsidP="00631096">
      <w:pPr>
        <w:pStyle w:val="PL"/>
        <w:rPr>
          <w:lang w:val="en-US"/>
        </w:rPr>
      </w:pPr>
      <w:r>
        <w:rPr>
          <w:lang w:val="en-US"/>
        </w:rPr>
        <w:t xml:space="preserve">        </w:t>
      </w:r>
      <w:r>
        <w:rPr>
          <w:lang w:eastAsia="zh-CN"/>
        </w:rPr>
        <w:t xml:space="preserve">Describes the Exception Id.  </w:t>
      </w:r>
    </w:p>
    <w:p w14:paraId="4EA2C269" w14:textId="77777777" w:rsidR="00631096" w:rsidRDefault="00631096" w:rsidP="00631096">
      <w:pPr>
        <w:pStyle w:val="PL"/>
        <w:rPr>
          <w:lang w:val="en-US"/>
        </w:rPr>
      </w:pPr>
      <w:r>
        <w:rPr>
          <w:lang w:val="en-US"/>
        </w:rPr>
        <w:t xml:space="preserve">        Possible values are:</w:t>
      </w:r>
    </w:p>
    <w:p w14:paraId="55092590" w14:textId="77777777" w:rsidR="00631096" w:rsidRDefault="00631096" w:rsidP="00631096">
      <w:pPr>
        <w:pStyle w:val="PL"/>
        <w:rPr>
          <w:lang w:val="en-US"/>
        </w:rPr>
      </w:pPr>
      <w:r>
        <w:rPr>
          <w:lang w:val="en-US"/>
        </w:rPr>
        <w:t xml:space="preserve">        - UNEXPECTED_UE_LOCATION: Unexpected UE location.</w:t>
      </w:r>
    </w:p>
    <w:p w14:paraId="5AF2E2F9" w14:textId="77777777" w:rsidR="00631096" w:rsidRDefault="00631096" w:rsidP="00631096">
      <w:pPr>
        <w:pStyle w:val="PL"/>
        <w:rPr>
          <w:lang w:val="en-US"/>
        </w:rPr>
      </w:pPr>
      <w:r>
        <w:rPr>
          <w:lang w:val="en-US"/>
        </w:rPr>
        <w:t xml:space="preserve">        - UNEXPECTED_LONG_LIVE_FLOW: Unexpected long-live rate flows.</w:t>
      </w:r>
    </w:p>
    <w:p w14:paraId="32FA463F" w14:textId="77777777" w:rsidR="00631096" w:rsidRDefault="00631096" w:rsidP="00631096">
      <w:pPr>
        <w:pStyle w:val="PL"/>
        <w:rPr>
          <w:lang w:val="en-US"/>
        </w:rPr>
      </w:pPr>
      <w:r>
        <w:rPr>
          <w:lang w:val="en-US"/>
        </w:rPr>
        <w:t xml:space="preserve">        - UNEXPECTED_LARGE_RATE_FLOW: Unexpected large rate flows.</w:t>
      </w:r>
    </w:p>
    <w:p w14:paraId="4665A5EB" w14:textId="77777777" w:rsidR="00631096" w:rsidRDefault="00631096" w:rsidP="00631096">
      <w:pPr>
        <w:pStyle w:val="PL"/>
        <w:rPr>
          <w:lang w:val="en-US"/>
        </w:rPr>
      </w:pPr>
      <w:r>
        <w:rPr>
          <w:lang w:val="en-US"/>
        </w:rPr>
        <w:t xml:space="preserve">        - UNEXPECTED_WAKEUP: Unexpected wakeup.</w:t>
      </w:r>
    </w:p>
    <w:p w14:paraId="449B09B4" w14:textId="77777777" w:rsidR="00631096" w:rsidRDefault="00631096" w:rsidP="00631096">
      <w:pPr>
        <w:pStyle w:val="PL"/>
        <w:rPr>
          <w:lang w:val="en-US"/>
        </w:rPr>
      </w:pPr>
      <w:r>
        <w:rPr>
          <w:lang w:val="en-US"/>
        </w:rPr>
        <w:t xml:space="preserve">        - SUSPICION_OF_DDOS_ATTACK: Suspicion of DDoS attack.</w:t>
      </w:r>
    </w:p>
    <w:p w14:paraId="0AD0165C" w14:textId="77777777" w:rsidR="00631096" w:rsidRDefault="00631096" w:rsidP="00631096">
      <w:pPr>
        <w:pStyle w:val="PL"/>
        <w:rPr>
          <w:lang w:val="en-US"/>
        </w:rPr>
      </w:pPr>
      <w:r>
        <w:rPr>
          <w:lang w:val="en-US"/>
        </w:rPr>
        <w:t xml:space="preserve">        - WRONG_DESTINATION_ADDRESS: Wrong destination address.</w:t>
      </w:r>
    </w:p>
    <w:p w14:paraId="6BF68456" w14:textId="77777777" w:rsidR="00631096" w:rsidRDefault="00631096" w:rsidP="00631096">
      <w:pPr>
        <w:pStyle w:val="PL"/>
        <w:rPr>
          <w:lang w:val="en-US"/>
        </w:rPr>
      </w:pPr>
      <w:r>
        <w:rPr>
          <w:lang w:val="en-US"/>
        </w:rPr>
        <w:t xml:space="preserve">        - TOO_FREQUENT_SERVICE_ACCESS: Too frequent Service Access.</w:t>
      </w:r>
    </w:p>
    <w:p w14:paraId="6B3FCAEE" w14:textId="77777777" w:rsidR="00631096" w:rsidRDefault="00631096" w:rsidP="00631096">
      <w:pPr>
        <w:pStyle w:val="PL"/>
        <w:rPr>
          <w:lang w:val="en-US"/>
        </w:rPr>
      </w:pPr>
      <w:r>
        <w:rPr>
          <w:lang w:val="en-US"/>
        </w:rPr>
        <w:t xml:space="preserve">        - UNEXPECTED_RADIO_LINK_FAILURES: Unexpected radio link failures.</w:t>
      </w:r>
    </w:p>
    <w:p w14:paraId="0958F7B0" w14:textId="77777777" w:rsidR="00631096" w:rsidRDefault="00631096" w:rsidP="00631096">
      <w:pPr>
        <w:pStyle w:val="PL"/>
        <w:rPr>
          <w:lang w:val="en-US"/>
        </w:rPr>
      </w:pPr>
      <w:r>
        <w:rPr>
          <w:lang w:val="en-US"/>
        </w:rPr>
        <w:t xml:space="preserve">        - PING_PONG_ACROSS_CELLS: Ping-ponging across neighbouring cells.</w:t>
      </w:r>
    </w:p>
    <w:p w14:paraId="3522CBB8" w14:textId="77777777" w:rsidR="00631096" w:rsidRDefault="00631096" w:rsidP="00631096">
      <w:pPr>
        <w:pStyle w:val="PL"/>
        <w:rPr>
          <w:lang w:val="en-US"/>
        </w:rPr>
      </w:pPr>
    </w:p>
    <w:p w14:paraId="12EE0ED7" w14:textId="77777777" w:rsidR="00631096" w:rsidRDefault="00631096" w:rsidP="00631096">
      <w:pPr>
        <w:pStyle w:val="PL"/>
        <w:rPr>
          <w:lang w:val="en-US"/>
        </w:rPr>
      </w:pPr>
      <w:r>
        <w:rPr>
          <w:lang w:val="en-US"/>
        </w:rPr>
        <w:t xml:space="preserve">    ExceptionTrend:</w:t>
      </w:r>
    </w:p>
    <w:p w14:paraId="51BBFC09" w14:textId="77777777" w:rsidR="00631096" w:rsidRDefault="00631096" w:rsidP="00631096">
      <w:pPr>
        <w:pStyle w:val="PL"/>
        <w:rPr>
          <w:lang w:val="en-US"/>
        </w:rPr>
      </w:pPr>
      <w:r>
        <w:rPr>
          <w:lang w:val="en-US"/>
        </w:rPr>
        <w:t xml:space="preserve">      anyOf:</w:t>
      </w:r>
    </w:p>
    <w:p w14:paraId="33C0CC5F" w14:textId="77777777" w:rsidR="00631096" w:rsidRDefault="00631096" w:rsidP="00631096">
      <w:pPr>
        <w:pStyle w:val="PL"/>
        <w:rPr>
          <w:lang w:val="en-US"/>
        </w:rPr>
      </w:pPr>
      <w:r>
        <w:rPr>
          <w:lang w:val="en-US"/>
        </w:rPr>
        <w:t xml:space="preserve">      - type: string</w:t>
      </w:r>
    </w:p>
    <w:p w14:paraId="066D2FF5" w14:textId="77777777" w:rsidR="00631096" w:rsidRDefault="00631096" w:rsidP="00631096">
      <w:pPr>
        <w:pStyle w:val="PL"/>
        <w:rPr>
          <w:lang w:val="en-US"/>
        </w:rPr>
      </w:pPr>
      <w:r>
        <w:rPr>
          <w:lang w:val="en-US"/>
        </w:rPr>
        <w:t xml:space="preserve">        enum:</w:t>
      </w:r>
    </w:p>
    <w:p w14:paraId="25D57C82" w14:textId="77777777" w:rsidR="00631096" w:rsidRDefault="00631096" w:rsidP="00631096">
      <w:pPr>
        <w:pStyle w:val="PL"/>
        <w:rPr>
          <w:lang w:val="en-US"/>
        </w:rPr>
      </w:pPr>
      <w:r>
        <w:rPr>
          <w:lang w:val="en-US"/>
        </w:rPr>
        <w:t xml:space="preserve">          - UP</w:t>
      </w:r>
    </w:p>
    <w:p w14:paraId="0A164B0A" w14:textId="77777777" w:rsidR="00631096" w:rsidRDefault="00631096" w:rsidP="00631096">
      <w:pPr>
        <w:pStyle w:val="PL"/>
        <w:rPr>
          <w:lang w:val="en-US"/>
        </w:rPr>
      </w:pPr>
      <w:r>
        <w:rPr>
          <w:lang w:val="en-US"/>
        </w:rPr>
        <w:t xml:space="preserve">          - DOWN</w:t>
      </w:r>
    </w:p>
    <w:p w14:paraId="144980DF" w14:textId="77777777" w:rsidR="00631096" w:rsidRDefault="00631096" w:rsidP="00631096">
      <w:pPr>
        <w:pStyle w:val="PL"/>
        <w:rPr>
          <w:lang w:val="en-US"/>
        </w:rPr>
      </w:pPr>
      <w:r>
        <w:rPr>
          <w:lang w:val="en-US"/>
        </w:rPr>
        <w:t xml:space="preserve">          - UNKNOW</w:t>
      </w:r>
    </w:p>
    <w:p w14:paraId="62E1B45D" w14:textId="77777777" w:rsidR="00631096" w:rsidRDefault="00631096" w:rsidP="00631096">
      <w:pPr>
        <w:pStyle w:val="PL"/>
        <w:rPr>
          <w:lang w:val="en-US"/>
        </w:rPr>
      </w:pPr>
      <w:r>
        <w:rPr>
          <w:lang w:val="en-US"/>
        </w:rPr>
        <w:t xml:space="preserve">          - STABLE</w:t>
      </w:r>
    </w:p>
    <w:p w14:paraId="07D14D53" w14:textId="77777777" w:rsidR="00631096" w:rsidRDefault="00631096" w:rsidP="00631096">
      <w:pPr>
        <w:pStyle w:val="PL"/>
        <w:rPr>
          <w:lang w:val="en-US"/>
        </w:rPr>
      </w:pPr>
      <w:r>
        <w:rPr>
          <w:lang w:val="en-US"/>
        </w:rPr>
        <w:t xml:space="preserve">      - type: string</w:t>
      </w:r>
    </w:p>
    <w:p w14:paraId="03900E19" w14:textId="77777777" w:rsidR="00631096" w:rsidRDefault="00631096" w:rsidP="00631096">
      <w:pPr>
        <w:pStyle w:val="PL"/>
        <w:rPr>
          <w:lang w:val="en-US"/>
        </w:rPr>
      </w:pPr>
      <w:r>
        <w:rPr>
          <w:lang w:val="en-US"/>
        </w:rPr>
        <w:t xml:space="preserve">        description: &gt;</w:t>
      </w:r>
    </w:p>
    <w:p w14:paraId="48797740" w14:textId="77777777" w:rsidR="00631096" w:rsidRDefault="00631096" w:rsidP="00631096">
      <w:pPr>
        <w:pStyle w:val="PL"/>
        <w:rPr>
          <w:lang w:val="en-US"/>
        </w:rPr>
      </w:pPr>
      <w:r>
        <w:rPr>
          <w:lang w:val="en-US"/>
        </w:rPr>
        <w:t xml:space="preserve">          This string provides forward-compatibility with future</w:t>
      </w:r>
    </w:p>
    <w:p w14:paraId="76E0A57E" w14:textId="77777777" w:rsidR="00631096" w:rsidRDefault="00631096" w:rsidP="00631096">
      <w:pPr>
        <w:pStyle w:val="PL"/>
        <w:rPr>
          <w:lang w:val="en-US"/>
        </w:rPr>
      </w:pPr>
      <w:r>
        <w:rPr>
          <w:lang w:val="en-US"/>
        </w:rPr>
        <w:t xml:space="preserve">          extensions to the enumeration but is not used to encode</w:t>
      </w:r>
    </w:p>
    <w:p w14:paraId="2339CB69" w14:textId="77777777" w:rsidR="00631096" w:rsidRDefault="00631096" w:rsidP="00631096">
      <w:pPr>
        <w:pStyle w:val="PL"/>
        <w:rPr>
          <w:lang w:val="en-US"/>
        </w:rPr>
      </w:pPr>
      <w:r>
        <w:rPr>
          <w:lang w:val="en-US"/>
        </w:rPr>
        <w:t xml:space="preserve">          content defined in the present version of this API.</w:t>
      </w:r>
    </w:p>
    <w:p w14:paraId="7B3D3FB3" w14:textId="77777777" w:rsidR="00631096" w:rsidRDefault="00631096" w:rsidP="00631096">
      <w:pPr>
        <w:pStyle w:val="PL"/>
        <w:rPr>
          <w:lang w:val="en-US"/>
        </w:rPr>
      </w:pPr>
      <w:r>
        <w:rPr>
          <w:lang w:val="en-US"/>
        </w:rPr>
        <w:t xml:space="preserve">      description: |</w:t>
      </w:r>
    </w:p>
    <w:p w14:paraId="77C1BDF2" w14:textId="77777777" w:rsidR="00631096" w:rsidRDefault="00631096" w:rsidP="00631096">
      <w:pPr>
        <w:pStyle w:val="PL"/>
        <w:rPr>
          <w:lang w:val="en-US"/>
        </w:rPr>
      </w:pPr>
      <w:r>
        <w:rPr>
          <w:lang w:val="en-US"/>
        </w:rPr>
        <w:t xml:space="preserve">        </w:t>
      </w:r>
      <w:r>
        <w:rPr>
          <w:lang w:eastAsia="zh-CN"/>
        </w:rPr>
        <w:t xml:space="preserve">Represents the Exception Trend.  </w:t>
      </w:r>
    </w:p>
    <w:p w14:paraId="5EA0D9EF" w14:textId="77777777" w:rsidR="00631096" w:rsidRDefault="00631096" w:rsidP="00631096">
      <w:pPr>
        <w:pStyle w:val="PL"/>
        <w:rPr>
          <w:lang w:val="en-US"/>
        </w:rPr>
      </w:pPr>
      <w:r>
        <w:rPr>
          <w:lang w:val="en-US"/>
        </w:rPr>
        <w:t xml:space="preserve">        Possible values are:</w:t>
      </w:r>
    </w:p>
    <w:p w14:paraId="5BD58AC0" w14:textId="77777777" w:rsidR="00631096" w:rsidRDefault="00631096" w:rsidP="00631096">
      <w:pPr>
        <w:pStyle w:val="PL"/>
        <w:rPr>
          <w:lang w:val="en-US"/>
        </w:rPr>
      </w:pPr>
      <w:r>
        <w:rPr>
          <w:lang w:val="en-US"/>
        </w:rPr>
        <w:t xml:space="preserve">        - UP: Up trend of the exception level.</w:t>
      </w:r>
    </w:p>
    <w:p w14:paraId="2A38DB4B" w14:textId="77777777" w:rsidR="00631096" w:rsidRDefault="00631096" w:rsidP="00631096">
      <w:pPr>
        <w:pStyle w:val="PL"/>
        <w:rPr>
          <w:lang w:val="en-US"/>
        </w:rPr>
      </w:pPr>
      <w:r>
        <w:rPr>
          <w:lang w:val="en-US"/>
        </w:rPr>
        <w:t xml:space="preserve">        - DOWN: Down trend of the exception level.</w:t>
      </w:r>
    </w:p>
    <w:p w14:paraId="6241832B" w14:textId="77777777" w:rsidR="00631096" w:rsidRDefault="00631096" w:rsidP="00631096">
      <w:pPr>
        <w:pStyle w:val="PL"/>
        <w:rPr>
          <w:lang w:val="en-US"/>
        </w:rPr>
      </w:pPr>
      <w:r>
        <w:rPr>
          <w:lang w:val="en-US"/>
        </w:rPr>
        <w:t xml:space="preserve">        - UNKNOW: Unknown trend of the exception level.</w:t>
      </w:r>
    </w:p>
    <w:p w14:paraId="0651E7EF" w14:textId="77777777" w:rsidR="00631096" w:rsidRDefault="00631096" w:rsidP="00631096">
      <w:pPr>
        <w:pStyle w:val="PL"/>
        <w:rPr>
          <w:lang w:val="en-US"/>
        </w:rPr>
      </w:pPr>
      <w:r>
        <w:rPr>
          <w:lang w:val="en-US"/>
        </w:rPr>
        <w:t xml:space="preserve">        - STABLE: Stable trend of the exception level.</w:t>
      </w:r>
    </w:p>
    <w:p w14:paraId="0F3B711A" w14:textId="77777777" w:rsidR="00631096" w:rsidRDefault="00631096" w:rsidP="00631096">
      <w:pPr>
        <w:pStyle w:val="PL"/>
        <w:rPr>
          <w:lang w:val="en-US"/>
        </w:rPr>
      </w:pPr>
    </w:p>
    <w:p w14:paraId="766EAB8A" w14:textId="77777777" w:rsidR="00631096" w:rsidRDefault="00631096" w:rsidP="00631096">
      <w:pPr>
        <w:pStyle w:val="PL"/>
        <w:rPr>
          <w:lang w:val="en-US"/>
        </w:rPr>
      </w:pPr>
      <w:r>
        <w:rPr>
          <w:lang w:val="en-US"/>
        </w:rPr>
        <w:t xml:space="preserve">    TimeUnit:</w:t>
      </w:r>
    </w:p>
    <w:p w14:paraId="0EB7B6B6" w14:textId="77777777" w:rsidR="00631096" w:rsidRDefault="00631096" w:rsidP="00631096">
      <w:pPr>
        <w:pStyle w:val="PL"/>
        <w:rPr>
          <w:lang w:val="en-US"/>
        </w:rPr>
      </w:pPr>
      <w:r>
        <w:rPr>
          <w:lang w:val="en-US"/>
        </w:rPr>
        <w:t xml:space="preserve">      anyOf:</w:t>
      </w:r>
    </w:p>
    <w:p w14:paraId="38E9150C" w14:textId="77777777" w:rsidR="00631096" w:rsidRDefault="00631096" w:rsidP="00631096">
      <w:pPr>
        <w:pStyle w:val="PL"/>
        <w:rPr>
          <w:lang w:val="en-US"/>
        </w:rPr>
      </w:pPr>
      <w:r>
        <w:rPr>
          <w:lang w:val="en-US"/>
        </w:rPr>
        <w:t xml:space="preserve">      - type: string</w:t>
      </w:r>
    </w:p>
    <w:p w14:paraId="60D93849" w14:textId="77777777" w:rsidR="00631096" w:rsidRDefault="00631096" w:rsidP="00631096">
      <w:pPr>
        <w:pStyle w:val="PL"/>
        <w:rPr>
          <w:lang w:val="en-US"/>
        </w:rPr>
      </w:pPr>
      <w:r>
        <w:rPr>
          <w:lang w:val="en-US"/>
        </w:rPr>
        <w:t xml:space="preserve">        enum:</w:t>
      </w:r>
    </w:p>
    <w:p w14:paraId="08513AF0" w14:textId="77777777" w:rsidR="00631096" w:rsidRDefault="00631096" w:rsidP="00631096">
      <w:pPr>
        <w:pStyle w:val="PL"/>
        <w:rPr>
          <w:lang w:val="en-US"/>
        </w:rPr>
      </w:pPr>
      <w:r>
        <w:rPr>
          <w:lang w:val="en-US"/>
        </w:rPr>
        <w:t xml:space="preserve">          - MINUTE</w:t>
      </w:r>
    </w:p>
    <w:p w14:paraId="2F4ECAAD" w14:textId="77777777" w:rsidR="00631096" w:rsidRDefault="00631096" w:rsidP="00631096">
      <w:pPr>
        <w:pStyle w:val="PL"/>
        <w:rPr>
          <w:lang w:val="en-US"/>
        </w:rPr>
      </w:pPr>
      <w:r>
        <w:rPr>
          <w:lang w:val="en-US"/>
        </w:rPr>
        <w:t xml:space="preserve">          - HOUR</w:t>
      </w:r>
    </w:p>
    <w:p w14:paraId="7CC21F3E" w14:textId="77777777" w:rsidR="00631096" w:rsidRDefault="00631096" w:rsidP="00631096">
      <w:pPr>
        <w:pStyle w:val="PL"/>
        <w:rPr>
          <w:lang w:val="en-US"/>
        </w:rPr>
      </w:pPr>
      <w:r>
        <w:rPr>
          <w:lang w:val="en-US"/>
        </w:rPr>
        <w:lastRenderedPageBreak/>
        <w:t xml:space="preserve">          - DAY</w:t>
      </w:r>
    </w:p>
    <w:p w14:paraId="3E3589E8" w14:textId="77777777" w:rsidR="00631096" w:rsidRDefault="00631096" w:rsidP="00631096">
      <w:pPr>
        <w:pStyle w:val="PL"/>
        <w:rPr>
          <w:lang w:val="en-US"/>
        </w:rPr>
      </w:pPr>
      <w:r>
        <w:rPr>
          <w:lang w:val="en-US"/>
        </w:rPr>
        <w:t xml:space="preserve">      - type: string</w:t>
      </w:r>
    </w:p>
    <w:p w14:paraId="26F850D7" w14:textId="77777777" w:rsidR="00631096" w:rsidRDefault="00631096" w:rsidP="00631096">
      <w:pPr>
        <w:pStyle w:val="PL"/>
        <w:rPr>
          <w:lang w:val="en-US"/>
        </w:rPr>
      </w:pPr>
      <w:r>
        <w:rPr>
          <w:lang w:val="en-US"/>
        </w:rPr>
        <w:t xml:space="preserve">        description: &gt;</w:t>
      </w:r>
    </w:p>
    <w:p w14:paraId="1F420D7E" w14:textId="77777777" w:rsidR="00631096" w:rsidRDefault="00631096" w:rsidP="00631096">
      <w:pPr>
        <w:pStyle w:val="PL"/>
        <w:rPr>
          <w:lang w:val="en-US"/>
        </w:rPr>
      </w:pPr>
      <w:r>
        <w:rPr>
          <w:lang w:val="en-US"/>
        </w:rPr>
        <w:t xml:space="preserve">          This string provides forward-compatibility with future</w:t>
      </w:r>
    </w:p>
    <w:p w14:paraId="440C55E4" w14:textId="77777777" w:rsidR="00631096" w:rsidRDefault="00631096" w:rsidP="00631096">
      <w:pPr>
        <w:pStyle w:val="PL"/>
        <w:rPr>
          <w:lang w:val="en-US"/>
        </w:rPr>
      </w:pPr>
      <w:r>
        <w:rPr>
          <w:lang w:val="en-US"/>
        </w:rPr>
        <w:t xml:space="preserve">          extensions to the enumeration but is not used to encode</w:t>
      </w:r>
    </w:p>
    <w:p w14:paraId="2847F1BB" w14:textId="77777777" w:rsidR="00631096" w:rsidRDefault="00631096" w:rsidP="00631096">
      <w:pPr>
        <w:pStyle w:val="PL"/>
        <w:rPr>
          <w:lang w:val="en-US"/>
        </w:rPr>
      </w:pPr>
      <w:r>
        <w:rPr>
          <w:lang w:val="en-US"/>
        </w:rPr>
        <w:t xml:space="preserve">          content defined in the present version of this API.</w:t>
      </w:r>
    </w:p>
    <w:p w14:paraId="6B116DF8" w14:textId="77777777" w:rsidR="00631096" w:rsidRDefault="00631096" w:rsidP="00631096">
      <w:pPr>
        <w:pStyle w:val="PL"/>
        <w:rPr>
          <w:lang w:val="en-US"/>
        </w:rPr>
      </w:pPr>
      <w:r>
        <w:rPr>
          <w:lang w:val="en-US"/>
        </w:rPr>
        <w:t xml:space="preserve">      description: |</w:t>
      </w:r>
    </w:p>
    <w:p w14:paraId="16B4B789" w14:textId="77777777" w:rsidR="00631096" w:rsidRDefault="00631096" w:rsidP="00631096">
      <w:pPr>
        <w:pStyle w:val="PL"/>
        <w:rPr>
          <w:lang w:val="en-US"/>
        </w:rPr>
      </w:pPr>
      <w:r>
        <w:rPr>
          <w:lang w:val="en-US"/>
        </w:rPr>
        <w:t xml:space="preserve">        </w:t>
      </w:r>
      <w:r>
        <w:rPr>
          <w:lang w:eastAsia="zh-CN"/>
        </w:rPr>
        <w:t xml:space="preserve">Represents the unit for the session active time.  </w:t>
      </w:r>
    </w:p>
    <w:p w14:paraId="2DF1C0BD" w14:textId="77777777" w:rsidR="00631096" w:rsidRDefault="00631096" w:rsidP="00631096">
      <w:pPr>
        <w:pStyle w:val="PL"/>
        <w:rPr>
          <w:lang w:val="en-US"/>
        </w:rPr>
      </w:pPr>
      <w:r>
        <w:rPr>
          <w:lang w:val="en-US"/>
        </w:rPr>
        <w:t xml:space="preserve">        Possible values are:</w:t>
      </w:r>
    </w:p>
    <w:p w14:paraId="2E7BCE74" w14:textId="77777777" w:rsidR="00631096" w:rsidRDefault="00631096" w:rsidP="00631096">
      <w:pPr>
        <w:pStyle w:val="PL"/>
        <w:rPr>
          <w:lang w:val="en-US"/>
        </w:rPr>
      </w:pPr>
      <w:r>
        <w:rPr>
          <w:lang w:val="en-US"/>
        </w:rPr>
        <w:t xml:space="preserve">        - MINUTE: Time unit is per minute.</w:t>
      </w:r>
    </w:p>
    <w:p w14:paraId="5EAC1008" w14:textId="77777777" w:rsidR="00631096" w:rsidRDefault="00631096" w:rsidP="00631096">
      <w:pPr>
        <w:pStyle w:val="PL"/>
        <w:rPr>
          <w:lang w:val="en-US"/>
        </w:rPr>
      </w:pPr>
      <w:r>
        <w:rPr>
          <w:lang w:val="en-US"/>
        </w:rPr>
        <w:t xml:space="preserve">        - HOUR: Time unit is per hour.</w:t>
      </w:r>
    </w:p>
    <w:p w14:paraId="09EFDF39" w14:textId="77777777" w:rsidR="00631096" w:rsidRDefault="00631096" w:rsidP="00631096">
      <w:pPr>
        <w:pStyle w:val="PL"/>
        <w:rPr>
          <w:lang w:val="en-US"/>
        </w:rPr>
      </w:pPr>
      <w:r>
        <w:rPr>
          <w:lang w:val="en-US"/>
        </w:rPr>
        <w:t xml:space="preserve">        - DAY: Time unit is per day.</w:t>
      </w:r>
    </w:p>
    <w:p w14:paraId="525338CA" w14:textId="77777777" w:rsidR="00631096" w:rsidRDefault="00631096" w:rsidP="00631096">
      <w:pPr>
        <w:pStyle w:val="PL"/>
        <w:rPr>
          <w:lang w:val="en-US"/>
        </w:rPr>
      </w:pPr>
    </w:p>
    <w:p w14:paraId="5DB6883B" w14:textId="77777777" w:rsidR="00631096" w:rsidRDefault="00631096" w:rsidP="00631096">
      <w:pPr>
        <w:pStyle w:val="PL"/>
        <w:rPr>
          <w:lang w:val="en-US"/>
        </w:rPr>
      </w:pPr>
      <w:r>
        <w:rPr>
          <w:lang w:val="en-US"/>
        </w:rPr>
        <w:t xml:space="preserve">    NetworkPerfType:</w:t>
      </w:r>
    </w:p>
    <w:p w14:paraId="3E951A06" w14:textId="77777777" w:rsidR="00631096" w:rsidRDefault="00631096" w:rsidP="00631096">
      <w:pPr>
        <w:pStyle w:val="PL"/>
        <w:rPr>
          <w:lang w:val="en-US"/>
        </w:rPr>
      </w:pPr>
      <w:r>
        <w:rPr>
          <w:lang w:val="en-US"/>
        </w:rPr>
        <w:t xml:space="preserve">      anyOf:</w:t>
      </w:r>
    </w:p>
    <w:p w14:paraId="791422CE" w14:textId="77777777" w:rsidR="00631096" w:rsidRDefault="00631096" w:rsidP="00631096">
      <w:pPr>
        <w:pStyle w:val="PL"/>
        <w:rPr>
          <w:lang w:val="en-US"/>
        </w:rPr>
      </w:pPr>
      <w:r>
        <w:rPr>
          <w:lang w:val="en-US"/>
        </w:rPr>
        <w:t xml:space="preserve">      - type: string</w:t>
      </w:r>
    </w:p>
    <w:p w14:paraId="148835BF" w14:textId="77777777" w:rsidR="00631096" w:rsidRDefault="00631096" w:rsidP="00631096">
      <w:pPr>
        <w:pStyle w:val="PL"/>
        <w:rPr>
          <w:lang w:val="en-US"/>
        </w:rPr>
      </w:pPr>
      <w:r>
        <w:rPr>
          <w:lang w:val="en-US"/>
        </w:rPr>
        <w:t xml:space="preserve">        enum:</w:t>
      </w:r>
    </w:p>
    <w:p w14:paraId="48828C12" w14:textId="77777777" w:rsidR="00631096" w:rsidRDefault="00631096" w:rsidP="00631096">
      <w:pPr>
        <w:pStyle w:val="PL"/>
        <w:rPr>
          <w:lang w:val="en-US"/>
        </w:rPr>
      </w:pPr>
      <w:r>
        <w:rPr>
          <w:lang w:val="en-US"/>
        </w:rPr>
        <w:t xml:space="preserve">          - GNB_ACTIVE_RATIO</w:t>
      </w:r>
    </w:p>
    <w:p w14:paraId="53446468" w14:textId="77777777" w:rsidR="00631096" w:rsidRDefault="00631096" w:rsidP="00631096">
      <w:pPr>
        <w:pStyle w:val="PL"/>
        <w:rPr>
          <w:lang w:val="en-US"/>
        </w:rPr>
      </w:pPr>
      <w:r>
        <w:rPr>
          <w:lang w:val="en-US"/>
        </w:rPr>
        <w:t xml:space="preserve">          - GNB_COMPUTING_USAGE</w:t>
      </w:r>
    </w:p>
    <w:p w14:paraId="01CCC9C5" w14:textId="77777777" w:rsidR="00631096" w:rsidRDefault="00631096" w:rsidP="00631096">
      <w:pPr>
        <w:pStyle w:val="PL"/>
        <w:rPr>
          <w:lang w:val="en-US"/>
        </w:rPr>
      </w:pPr>
      <w:r>
        <w:rPr>
          <w:lang w:val="en-US"/>
        </w:rPr>
        <w:t xml:space="preserve">          - GNB_MEMORY_USAGE</w:t>
      </w:r>
    </w:p>
    <w:p w14:paraId="286531D5" w14:textId="77777777" w:rsidR="00631096" w:rsidRDefault="00631096" w:rsidP="00631096">
      <w:pPr>
        <w:pStyle w:val="PL"/>
        <w:rPr>
          <w:lang w:val="en-US"/>
        </w:rPr>
      </w:pPr>
      <w:r>
        <w:rPr>
          <w:lang w:val="en-US"/>
        </w:rPr>
        <w:t xml:space="preserve">          - GNB_DISK_USAGE</w:t>
      </w:r>
    </w:p>
    <w:p w14:paraId="4D3572C0" w14:textId="77777777" w:rsidR="00631096" w:rsidRDefault="00631096" w:rsidP="00631096">
      <w:pPr>
        <w:pStyle w:val="PL"/>
        <w:rPr>
          <w:lang w:val="en-US"/>
        </w:rPr>
      </w:pPr>
      <w:r>
        <w:rPr>
          <w:lang w:val="en-US"/>
        </w:rPr>
        <w:t xml:space="preserve">          - </w:t>
      </w:r>
      <w:r>
        <w:t>GNB_RSC_USAGE_OVERALL_TRAFFIC</w:t>
      </w:r>
    </w:p>
    <w:p w14:paraId="16800D57" w14:textId="77777777" w:rsidR="00631096" w:rsidRDefault="00631096" w:rsidP="00631096">
      <w:pPr>
        <w:pStyle w:val="PL"/>
        <w:rPr>
          <w:lang w:val="en-US"/>
        </w:rPr>
      </w:pPr>
      <w:r>
        <w:rPr>
          <w:lang w:val="en-US"/>
        </w:rPr>
        <w:t xml:space="preserve">          - </w:t>
      </w:r>
      <w:r>
        <w:t>GNB_RSC_USAGE_GBR_TRAFFIC</w:t>
      </w:r>
    </w:p>
    <w:p w14:paraId="498C7110" w14:textId="77777777" w:rsidR="00631096" w:rsidRDefault="00631096" w:rsidP="00631096">
      <w:pPr>
        <w:pStyle w:val="PL"/>
        <w:rPr>
          <w:lang w:val="en-US"/>
        </w:rPr>
      </w:pPr>
      <w:r>
        <w:rPr>
          <w:lang w:val="en-US"/>
        </w:rPr>
        <w:t xml:space="preserve">          - </w:t>
      </w:r>
      <w:r>
        <w:t>GNB_RSC_USAGE_DELAY_CRIT_GBR_TRAFFIC</w:t>
      </w:r>
    </w:p>
    <w:p w14:paraId="2BDA3DF8" w14:textId="77777777" w:rsidR="00631096" w:rsidRDefault="00631096" w:rsidP="00631096">
      <w:pPr>
        <w:pStyle w:val="PL"/>
        <w:rPr>
          <w:lang w:val="en-US"/>
        </w:rPr>
      </w:pPr>
      <w:r>
        <w:rPr>
          <w:lang w:val="en-US"/>
        </w:rPr>
        <w:t xml:space="preserve">          - NUM_OF_UE</w:t>
      </w:r>
    </w:p>
    <w:p w14:paraId="6E880DAF" w14:textId="77777777" w:rsidR="00631096" w:rsidRDefault="00631096" w:rsidP="00631096">
      <w:pPr>
        <w:pStyle w:val="PL"/>
        <w:rPr>
          <w:lang w:val="en-US"/>
        </w:rPr>
      </w:pPr>
      <w:r>
        <w:rPr>
          <w:lang w:val="en-US"/>
        </w:rPr>
        <w:t xml:space="preserve">          - SESS_SUCC_RATIO</w:t>
      </w:r>
    </w:p>
    <w:p w14:paraId="7481F46C" w14:textId="77777777" w:rsidR="00631096" w:rsidRDefault="00631096" w:rsidP="00631096">
      <w:pPr>
        <w:pStyle w:val="PL"/>
        <w:rPr>
          <w:lang w:val="en-US"/>
        </w:rPr>
      </w:pPr>
      <w:r>
        <w:rPr>
          <w:lang w:val="en-US"/>
        </w:rPr>
        <w:t xml:space="preserve">          - HO_SUCC_RATIO</w:t>
      </w:r>
    </w:p>
    <w:p w14:paraId="388ACB32" w14:textId="77777777" w:rsidR="00631096" w:rsidRDefault="00631096" w:rsidP="00631096">
      <w:pPr>
        <w:pStyle w:val="PL"/>
        <w:rPr>
          <w:lang w:val="en-US"/>
        </w:rPr>
      </w:pPr>
      <w:r>
        <w:rPr>
          <w:lang w:val="en-US"/>
        </w:rPr>
        <w:t xml:space="preserve">      - type: string</w:t>
      </w:r>
    </w:p>
    <w:p w14:paraId="3FA20FA9" w14:textId="77777777" w:rsidR="00631096" w:rsidRDefault="00631096" w:rsidP="00631096">
      <w:pPr>
        <w:pStyle w:val="PL"/>
        <w:rPr>
          <w:lang w:val="en-US"/>
        </w:rPr>
      </w:pPr>
      <w:r>
        <w:rPr>
          <w:lang w:val="en-US"/>
        </w:rPr>
        <w:t xml:space="preserve">        description: &gt;</w:t>
      </w:r>
    </w:p>
    <w:p w14:paraId="473F9FB5" w14:textId="77777777" w:rsidR="00631096" w:rsidRDefault="00631096" w:rsidP="00631096">
      <w:pPr>
        <w:pStyle w:val="PL"/>
        <w:rPr>
          <w:lang w:val="en-US"/>
        </w:rPr>
      </w:pPr>
      <w:r>
        <w:rPr>
          <w:lang w:val="en-US"/>
        </w:rPr>
        <w:t xml:space="preserve">          This string provides forward-compatibility with future</w:t>
      </w:r>
    </w:p>
    <w:p w14:paraId="6EDED05F" w14:textId="77777777" w:rsidR="00631096" w:rsidRDefault="00631096" w:rsidP="00631096">
      <w:pPr>
        <w:pStyle w:val="PL"/>
        <w:rPr>
          <w:lang w:val="en-US"/>
        </w:rPr>
      </w:pPr>
      <w:r>
        <w:rPr>
          <w:lang w:val="en-US"/>
        </w:rPr>
        <w:t xml:space="preserve">          extensions to the enumeration but is not used to encode</w:t>
      </w:r>
    </w:p>
    <w:p w14:paraId="74ECC2BF" w14:textId="77777777" w:rsidR="00631096" w:rsidRDefault="00631096" w:rsidP="00631096">
      <w:pPr>
        <w:pStyle w:val="PL"/>
        <w:rPr>
          <w:lang w:val="en-US"/>
        </w:rPr>
      </w:pPr>
      <w:r>
        <w:rPr>
          <w:lang w:val="en-US"/>
        </w:rPr>
        <w:t xml:space="preserve">          content defined in the present version of this API.</w:t>
      </w:r>
    </w:p>
    <w:p w14:paraId="39F80B81" w14:textId="77777777" w:rsidR="00631096" w:rsidRDefault="00631096" w:rsidP="00631096">
      <w:pPr>
        <w:pStyle w:val="PL"/>
        <w:rPr>
          <w:lang w:val="en-US"/>
        </w:rPr>
      </w:pPr>
      <w:r>
        <w:rPr>
          <w:lang w:val="en-US"/>
        </w:rPr>
        <w:t xml:space="preserve">      description: |</w:t>
      </w:r>
    </w:p>
    <w:p w14:paraId="7BDE1FEA" w14:textId="77777777" w:rsidR="00631096" w:rsidRDefault="00631096" w:rsidP="00631096">
      <w:pPr>
        <w:pStyle w:val="PL"/>
        <w:rPr>
          <w:lang w:val="en-US"/>
        </w:rPr>
      </w:pPr>
      <w:r>
        <w:rPr>
          <w:lang w:val="en-US"/>
        </w:rPr>
        <w:t xml:space="preserve">        </w:t>
      </w:r>
      <w:r>
        <w:rPr>
          <w:lang w:eastAsia="zh-CN"/>
        </w:rPr>
        <w:t xml:space="preserve">Represents the network performance types.  </w:t>
      </w:r>
    </w:p>
    <w:p w14:paraId="137B3BDD" w14:textId="77777777" w:rsidR="00631096" w:rsidRDefault="00631096" w:rsidP="00631096">
      <w:pPr>
        <w:pStyle w:val="PL"/>
        <w:rPr>
          <w:lang w:val="en-US"/>
        </w:rPr>
      </w:pPr>
      <w:r>
        <w:rPr>
          <w:lang w:val="en-US"/>
        </w:rPr>
        <w:t xml:space="preserve">        Possible values are:</w:t>
      </w:r>
    </w:p>
    <w:p w14:paraId="79B43777" w14:textId="77777777" w:rsidR="00631096" w:rsidRDefault="00631096" w:rsidP="00631096">
      <w:pPr>
        <w:pStyle w:val="PL"/>
        <w:rPr>
          <w:lang w:val="en-US"/>
        </w:rPr>
      </w:pPr>
      <w:r>
        <w:rPr>
          <w:lang w:val="en-US"/>
        </w:rPr>
        <w:t xml:space="preserve">        - GNB_ACTIVE_RATIO: Indicates that the network performance requirement is gNodeB active</w:t>
      </w:r>
    </w:p>
    <w:p w14:paraId="11C0DA8D" w14:textId="77777777" w:rsidR="00631096" w:rsidRDefault="00631096" w:rsidP="00631096">
      <w:pPr>
        <w:pStyle w:val="PL"/>
        <w:rPr>
          <w:lang w:val="en-US"/>
        </w:rPr>
      </w:pPr>
      <w:r>
        <w:rPr>
          <w:lang w:val="en-US"/>
        </w:rPr>
        <w:t xml:space="preserve">          (i.e. up and running) rate. Indicates the ratio of gNB active (i.e. up and running) number</w:t>
      </w:r>
    </w:p>
    <w:p w14:paraId="2E8D12B0" w14:textId="77777777" w:rsidR="00631096" w:rsidRDefault="00631096" w:rsidP="00631096">
      <w:pPr>
        <w:pStyle w:val="PL"/>
        <w:rPr>
          <w:lang w:val="en-US"/>
        </w:rPr>
      </w:pPr>
      <w:r>
        <w:rPr>
          <w:lang w:val="en-US"/>
        </w:rPr>
        <w:t xml:space="preserve">          to the total number of gNB.</w:t>
      </w:r>
    </w:p>
    <w:p w14:paraId="7512BE01" w14:textId="77777777" w:rsidR="00631096" w:rsidRDefault="00631096" w:rsidP="00631096">
      <w:pPr>
        <w:pStyle w:val="PL"/>
        <w:rPr>
          <w:lang w:val="en-US"/>
        </w:rPr>
      </w:pPr>
      <w:r>
        <w:rPr>
          <w:lang w:val="en-US"/>
        </w:rPr>
        <w:t xml:space="preserve">        - GNB_COMPUTING_USAGE: Indicates gNodeB computing resource usage.</w:t>
      </w:r>
    </w:p>
    <w:p w14:paraId="6B1024EC" w14:textId="77777777" w:rsidR="00631096" w:rsidRDefault="00631096" w:rsidP="00631096">
      <w:pPr>
        <w:pStyle w:val="PL"/>
        <w:rPr>
          <w:lang w:val="en-US"/>
        </w:rPr>
      </w:pPr>
      <w:r>
        <w:rPr>
          <w:lang w:val="en-US"/>
        </w:rPr>
        <w:t xml:space="preserve">        - GNB_MEMORY_USAGE: Indicates gNodeB memory usage.</w:t>
      </w:r>
    </w:p>
    <w:p w14:paraId="6565559D" w14:textId="77777777" w:rsidR="00631096" w:rsidRDefault="00631096" w:rsidP="00631096">
      <w:pPr>
        <w:pStyle w:val="PL"/>
        <w:rPr>
          <w:lang w:val="en-US"/>
        </w:rPr>
      </w:pPr>
      <w:r>
        <w:rPr>
          <w:lang w:val="en-US"/>
        </w:rPr>
        <w:t xml:space="preserve">        - GNB_DISK_USAGE: Indicates gNodeB disk usage.</w:t>
      </w:r>
    </w:p>
    <w:p w14:paraId="7B9246D1" w14:textId="77777777" w:rsidR="00631096" w:rsidRDefault="00631096" w:rsidP="00631096">
      <w:pPr>
        <w:pStyle w:val="PL"/>
        <w:rPr>
          <w:lang w:val="en-US"/>
        </w:rPr>
      </w:pPr>
      <w:r>
        <w:rPr>
          <w:lang w:val="en-US"/>
        </w:rPr>
        <w:t xml:space="preserve">        - </w:t>
      </w:r>
      <w:r>
        <w:t>GNB_RSC_USAGE_OVERALL_TRAFFIC</w:t>
      </w:r>
      <w:r>
        <w:rPr>
          <w:lang w:val="en-US"/>
        </w:rPr>
        <w:t>:</w:t>
      </w:r>
      <w:r>
        <w:t xml:space="preserve"> The gNB resource usage.</w:t>
      </w:r>
    </w:p>
    <w:p w14:paraId="35B3B783" w14:textId="77777777" w:rsidR="00631096" w:rsidRDefault="00631096" w:rsidP="00631096">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4A93F288" w14:textId="77777777" w:rsidR="00631096" w:rsidRDefault="00631096" w:rsidP="00631096">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28CC325C" w14:textId="77777777" w:rsidR="00631096" w:rsidRDefault="00631096" w:rsidP="00631096">
      <w:pPr>
        <w:pStyle w:val="PL"/>
        <w:rPr>
          <w:lang w:val="en-US"/>
        </w:rPr>
      </w:pPr>
      <w:r>
        <w:rPr>
          <w:lang w:val="en-US"/>
        </w:rPr>
        <w:t xml:space="preserve">          traffic.</w:t>
      </w:r>
    </w:p>
    <w:p w14:paraId="3CB4BCED" w14:textId="77777777" w:rsidR="00631096" w:rsidRDefault="00631096" w:rsidP="00631096">
      <w:pPr>
        <w:pStyle w:val="PL"/>
        <w:rPr>
          <w:lang w:val="en-US"/>
        </w:rPr>
      </w:pPr>
      <w:r>
        <w:rPr>
          <w:lang w:val="en-US"/>
        </w:rPr>
        <w:t xml:space="preserve">        - NUM_OF_UE: Indicates number of UEs.</w:t>
      </w:r>
    </w:p>
    <w:p w14:paraId="7CC0B134" w14:textId="77777777" w:rsidR="00631096" w:rsidRDefault="00631096" w:rsidP="00631096">
      <w:pPr>
        <w:pStyle w:val="PL"/>
        <w:rPr>
          <w:lang w:val="en-US"/>
        </w:rPr>
      </w:pPr>
      <w:r>
        <w:rPr>
          <w:lang w:val="en-US"/>
        </w:rPr>
        <w:t xml:space="preserve">        - SESS_SUCC_RATIO: Indicates ratio of successful setup of PDU sessions to total PDU</w:t>
      </w:r>
    </w:p>
    <w:p w14:paraId="075B0152" w14:textId="77777777" w:rsidR="00631096" w:rsidRDefault="00631096" w:rsidP="00631096">
      <w:pPr>
        <w:pStyle w:val="PL"/>
        <w:rPr>
          <w:lang w:val="en-US"/>
        </w:rPr>
      </w:pPr>
      <w:r>
        <w:rPr>
          <w:lang w:val="en-US"/>
        </w:rPr>
        <w:t xml:space="preserve">          session setup attempts.</w:t>
      </w:r>
    </w:p>
    <w:p w14:paraId="494E49C8" w14:textId="77777777" w:rsidR="00631096" w:rsidRDefault="00631096" w:rsidP="00631096">
      <w:pPr>
        <w:pStyle w:val="PL"/>
        <w:rPr>
          <w:lang w:val="en-US"/>
        </w:rPr>
      </w:pPr>
      <w:r>
        <w:rPr>
          <w:lang w:val="en-US"/>
        </w:rPr>
        <w:t xml:space="preserve">        - HO_SUCC_RATIO: Indicates Ratio of successful handovers to the total handover attempts.</w:t>
      </w:r>
    </w:p>
    <w:p w14:paraId="5B7150D3" w14:textId="77777777" w:rsidR="00631096" w:rsidRDefault="00631096" w:rsidP="00631096">
      <w:pPr>
        <w:pStyle w:val="PL"/>
        <w:rPr>
          <w:lang w:val="en-US"/>
        </w:rPr>
      </w:pPr>
    </w:p>
    <w:p w14:paraId="2536A052" w14:textId="77777777" w:rsidR="00631096" w:rsidRDefault="00631096" w:rsidP="00631096">
      <w:pPr>
        <w:pStyle w:val="PL"/>
        <w:rPr>
          <w:lang w:val="en-US"/>
        </w:rPr>
      </w:pPr>
      <w:r>
        <w:rPr>
          <w:lang w:val="en-US"/>
        </w:rPr>
        <w:t xml:space="preserve">    ExpectedAnalyticsType:</w:t>
      </w:r>
    </w:p>
    <w:p w14:paraId="3BB13252" w14:textId="77777777" w:rsidR="00631096" w:rsidRDefault="00631096" w:rsidP="00631096">
      <w:pPr>
        <w:pStyle w:val="PL"/>
        <w:rPr>
          <w:lang w:val="en-US"/>
        </w:rPr>
      </w:pPr>
      <w:r>
        <w:rPr>
          <w:lang w:val="en-US"/>
        </w:rPr>
        <w:t xml:space="preserve">      anyOf:</w:t>
      </w:r>
    </w:p>
    <w:p w14:paraId="17E4470A" w14:textId="77777777" w:rsidR="00631096" w:rsidRDefault="00631096" w:rsidP="00631096">
      <w:pPr>
        <w:pStyle w:val="PL"/>
        <w:rPr>
          <w:lang w:val="en-US"/>
        </w:rPr>
      </w:pPr>
      <w:r>
        <w:rPr>
          <w:lang w:val="en-US"/>
        </w:rPr>
        <w:t xml:space="preserve">      - type: string</w:t>
      </w:r>
    </w:p>
    <w:p w14:paraId="2B85F68B" w14:textId="77777777" w:rsidR="00631096" w:rsidRDefault="00631096" w:rsidP="00631096">
      <w:pPr>
        <w:pStyle w:val="PL"/>
        <w:rPr>
          <w:lang w:val="en-US"/>
        </w:rPr>
      </w:pPr>
      <w:r>
        <w:rPr>
          <w:lang w:val="en-US"/>
        </w:rPr>
        <w:t xml:space="preserve">        enum:</w:t>
      </w:r>
    </w:p>
    <w:p w14:paraId="4D4FF6E8" w14:textId="77777777" w:rsidR="00631096" w:rsidRDefault="00631096" w:rsidP="00631096">
      <w:pPr>
        <w:pStyle w:val="PL"/>
        <w:rPr>
          <w:lang w:val="en-US"/>
        </w:rPr>
      </w:pPr>
      <w:r>
        <w:rPr>
          <w:lang w:val="en-US"/>
        </w:rPr>
        <w:t xml:space="preserve">          - MOBILITY</w:t>
      </w:r>
    </w:p>
    <w:p w14:paraId="0FBFF5E8" w14:textId="77777777" w:rsidR="00631096" w:rsidRDefault="00631096" w:rsidP="00631096">
      <w:pPr>
        <w:pStyle w:val="PL"/>
        <w:rPr>
          <w:lang w:val="en-US"/>
        </w:rPr>
      </w:pPr>
      <w:r>
        <w:rPr>
          <w:lang w:val="en-US"/>
        </w:rPr>
        <w:t xml:space="preserve">          - COMMUN</w:t>
      </w:r>
    </w:p>
    <w:p w14:paraId="52496DAB" w14:textId="77777777" w:rsidR="00631096" w:rsidRDefault="00631096" w:rsidP="00631096">
      <w:pPr>
        <w:pStyle w:val="PL"/>
        <w:rPr>
          <w:lang w:val="en-US"/>
        </w:rPr>
      </w:pPr>
      <w:r>
        <w:rPr>
          <w:lang w:val="en-US"/>
        </w:rPr>
        <w:t xml:space="preserve">          - MOBILITY_AND_COMMUN</w:t>
      </w:r>
    </w:p>
    <w:p w14:paraId="66010F49" w14:textId="77777777" w:rsidR="00631096" w:rsidRDefault="00631096" w:rsidP="00631096">
      <w:pPr>
        <w:pStyle w:val="PL"/>
        <w:rPr>
          <w:lang w:val="en-US"/>
        </w:rPr>
      </w:pPr>
      <w:r>
        <w:rPr>
          <w:lang w:val="en-US"/>
        </w:rPr>
        <w:t xml:space="preserve">      - type: string</w:t>
      </w:r>
    </w:p>
    <w:p w14:paraId="51B45F60" w14:textId="77777777" w:rsidR="00631096" w:rsidRDefault="00631096" w:rsidP="00631096">
      <w:pPr>
        <w:pStyle w:val="PL"/>
        <w:rPr>
          <w:lang w:val="en-US"/>
        </w:rPr>
      </w:pPr>
      <w:r>
        <w:rPr>
          <w:lang w:val="en-US"/>
        </w:rPr>
        <w:t xml:space="preserve">        description: &gt;</w:t>
      </w:r>
    </w:p>
    <w:p w14:paraId="0FBBC962" w14:textId="77777777" w:rsidR="00631096" w:rsidRDefault="00631096" w:rsidP="00631096">
      <w:pPr>
        <w:pStyle w:val="PL"/>
        <w:rPr>
          <w:lang w:val="en-US"/>
        </w:rPr>
      </w:pPr>
      <w:r>
        <w:rPr>
          <w:lang w:val="en-US"/>
        </w:rPr>
        <w:t xml:space="preserve">          This string provides forward-compatibility with future</w:t>
      </w:r>
    </w:p>
    <w:p w14:paraId="32297078" w14:textId="77777777" w:rsidR="00631096" w:rsidRDefault="00631096" w:rsidP="00631096">
      <w:pPr>
        <w:pStyle w:val="PL"/>
        <w:rPr>
          <w:lang w:val="en-US"/>
        </w:rPr>
      </w:pPr>
      <w:r>
        <w:rPr>
          <w:lang w:val="en-US"/>
        </w:rPr>
        <w:t xml:space="preserve">          extensions to the enumeration but is not used to encode</w:t>
      </w:r>
    </w:p>
    <w:p w14:paraId="7ACC8A73" w14:textId="77777777" w:rsidR="00631096" w:rsidRDefault="00631096" w:rsidP="00631096">
      <w:pPr>
        <w:pStyle w:val="PL"/>
        <w:rPr>
          <w:lang w:val="en-US"/>
        </w:rPr>
      </w:pPr>
      <w:r>
        <w:rPr>
          <w:lang w:val="en-US"/>
        </w:rPr>
        <w:t xml:space="preserve">          content defined in the present version of this API.</w:t>
      </w:r>
    </w:p>
    <w:p w14:paraId="13E85C56" w14:textId="77777777" w:rsidR="00631096" w:rsidRDefault="00631096" w:rsidP="00631096">
      <w:pPr>
        <w:pStyle w:val="PL"/>
        <w:rPr>
          <w:lang w:val="en-US"/>
        </w:rPr>
      </w:pPr>
      <w:r>
        <w:rPr>
          <w:lang w:val="en-US"/>
        </w:rPr>
        <w:t xml:space="preserve">      description: |</w:t>
      </w:r>
    </w:p>
    <w:p w14:paraId="542AFAC6" w14:textId="77777777" w:rsidR="00631096" w:rsidRDefault="00631096" w:rsidP="00631096">
      <w:pPr>
        <w:pStyle w:val="PL"/>
        <w:rPr>
          <w:lang w:val="en-US"/>
        </w:rPr>
      </w:pPr>
      <w:r>
        <w:rPr>
          <w:lang w:val="en-US"/>
        </w:rPr>
        <w:t xml:space="preserve">        </w:t>
      </w:r>
      <w:r>
        <w:rPr>
          <w:lang w:eastAsia="zh-CN"/>
        </w:rPr>
        <w:t xml:space="preserve">Represents the expected UE analytics type.  </w:t>
      </w:r>
    </w:p>
    <w:p w14:paraId="0FE36C3A" w14:textId="77777777" w:rsidR="00631096" w:rsidRDefault="00631096" w:rsidP="00631096">
      <w:pPr>
        <w:pStyle w:val="PL"/>
        <w:rPr>
          <w:lang w:val="en-US"/>
        </w:rPr>
      </w:pPr>
      <w:r>
        <w:rPr>
          <w:lang w:val="en-US"/>
        </w:rPr>
        <w:t xml:space="preserve">        Possible values are:</w:t>
      </w:r>
    </w:p>
    <w:p w14:paraId="22BBAEEF" w14:textId="77777777" w:rsidR="00631096" w:rsidRDefault="00631096" w:rsidP="00631096">
      <w:pPr>
        <w:pStyle w:val="PL"/>
        <w:rPr>
          <w:lang w:val="en-US"/>
        </w:rPr>
      </w:pPr>
      <w:r>
        <w:rPr>
          <w:lang w:val="en-US"/>
        </w:rPr>
        <w:t xml:space="preserve">        - MOBILITY: Mobility related abnormal behaviour analytics is expected by the consumer.</w:t>
      </w:r>
    </w:p>
    <w:p w14:paraId="1532D3B4" w14:textId="77777777" w:rsidR="00631096" w:rsidRDefault="00631096" w:rsidP="00631096">
      <w:pPr>
        <w:pStyle w:val="PL"/>
        <w:rPr>
          <w:lang w:val="en-US"/>
        </w:rPr>
      </w:pPr>
      <w:r>
        <w:rPr>
          <w:lang w:val="en-US"/>
        </w:rPr>
        <w:t xml:space="preserve">        - COMMUN: Communication related abnormal behaviour analytics is expected by the consumer.</w:t>
      </w:r>
    </w:p>
    <w:p w14:paraId="59F061CD" w14:textId="77777777" w:rsidR="00631096" w:rsidRDefault="00631096" w:rsidP="00631096">
      <w:pPr>
        <w:pStyle w:val="PL"/>
        <w:rPr>
          <w:lang w:val="en-US"/>
        </w:rPr>
      </w:pPr>
      <w:r>
        <w:rPr>
          <w:lang w:val="en-US"/>
        </w:rPr>
        <w:t xml:space="preserve">        - MOBILITY_AND_COMMUN: Both mobility and communication related abnormal behaviour analytics</w:t>
      </w:r>
    </w:p>
    <w:p w14:paraId="75E4E543" w14:textId="77777777" w:rsidR="00631096" w:rsidRDefault="00631096" w:rsidP="00631096">
      <w:pPr>
        <w:pStyle w:val="PL"/>
        <w:rPr>
          <w:lang w:val="en-US"/>
        </w:rPr>
      </w:pPr>
      <w:r>
        <w:rPr>
          <w:lang w:val="en-US"/>
        </w:rPr>
        <w:t xml:space="preserve">          is expected by the consumer.</w:t>
      </w:r>
    </w:p>
    <w:p w14:paraId="693C3BD7" w14:textId="77777777" w:rsidR="00631096" w:rsidRDefault="00631096" w:rsidP="00631096">
      <w:pPr>
        <w:pStyle w:val="PL"/>
        <w:rPr>
          <w:lang w:val="en-US"/>
        </w:rPr>
      </w:pPr>
    </w:p>
    <w:p w14:paraId="46D094BA" w14:textId="77777777" w:rsidR="00631096" w:rsidRDefault="00631096" w:rsidP="00631096">
      <w:pPr>
        <w:pStyle w:val="PL"/>
        <w:rPr>
          <w:lang w:val="en-US"/>
        </w:rPr>
      </w:pPr>
      <w:r>
        <w:rPr>
          <w:lang w:val="en-US"/>
        </w:rPr>
        <w:t xml:space="preserve">    MatchingDirection:</w:t>
      </w:r>
    </w:p>
    <w:p w14:paraId="4AE67372" w14:textId="77777777" w:rsidR="00631096" w:rsidRDefault="00631096" w:rsidP="00631096">
      <w:pPr>
        <w:pStyle w:val="PL"/>
        <w:rPr>
          <w:lang w:val="en-US"/>
        </w:rPr>
      </w:pPr>
      <w:r>
        <w:rPr>
          <w:lang w:val="en-US"/>
        </w:rPr>
        <w:t xml:space="preserve">      anyOf:</w:t>
      </w:r>
    </w:p>
    <w:p w14:paraId="05E7A805" w14:textId="77777777" w:rsidR="00631096" w:rsidRDefault="00631096" w:rsidP="00631096">
      <w:pPr>
        <w:pStyle w:val="PL"/>
        <w:rPr>
          <w:lang w:val="en-US"/>
        </w:rPr>
      </w:pPr>
      <w:r>
        <w:rPr>
          <w:lang w:val="en-US"/>
        </w:rPr>
        <w:t xml:space="preserve">      - type: string</w:t>
      </w:r>
    </w:p>
    <w:p w14:paraId="232585DC" w14:textId="77777777" w:rsidR="00631096" w:rsidRDefault="00631096" w:rsidP="00631096">
      <w:pPr>
        <w:pStyle w:val="PL"/>
        <w:rPr>
          <w:lang w:val="en-US"/>
        </w:rPr>
      </w:pPr>
      <w:r>
        <w:rPr>
          <w:lang w:val="en-US"/>
        </w:rPr>
        <w:t xml:space="preserve">        enum:</w:t>
      </w:r>
    </w:p>
    <w:p w14:paraId="718D0BAE" w14:textId="77777777" w:rsidR="00631096" w:rsidRDefault="00631096" w:rsidP="00631096">
      <w:pPr>
        <w:pStyle w:val="PL"/>
        <w:rPr>
          <w:lang w:val="en-US"/>
        </w:rPr>
      </w:pPr>
      <w:r>
        <w:rPr>
          <w:lang w:val="en-US"/>
        </w:rPr>
        <w:t xml:space="preserve">          - ASCENDING</w:t>
      </w:r>
    </w:p>
    <w:p w14:paraId="4B060C58" w14:textId="77777777" w:rsidR="00631096" w:rsidRDefault="00631096" w:rsidP="00631096">
      <w:pPr>
        <w:pStyle w:val="PL"/>
        <w:rPr>
          <w:lang w:val="en-US"/>
        </w:rPr>
      </w:pPr>
      <w:r>
        <w:rPr>
          <w:lang w:val="en-US"/>
        </w:rPr>
        <w:t xml:space="preserve">          - DESCENDING</w:t>
      </w:r>
    </w:p>
    <w:p w14:paraId="421468CE" w14:textId="77777777" w:rsidR="00631096" w:rsidRDefault="00631096" w:rsidP="00631096">
      <w:pPr>
        <w:pStyle w:val="PL"/>
        <w:rPr>
          <w:lang w:val="en-US"/>
        </w:rPr>
      </w:pPr>
      <w:r>
        <w:rPr>
          <w:lang w:val="en-US"/>
        </w:rPr>
        <w:t xml:space="preserve">          - CROSSED</w:t>
      </w:r>
    </w:p>
    <w:p w14:paraId="240582B3" w14:textId="77777777" w:rsidR="00631096" w:rsidRDefault="00631096" w:rsidP="00631096">
      <w:pPr>
        <w:pStyle w:val="PL"/>
        <w:rPr>
          <w:lang w:val="en-US"/>
        </w:rPr>
      </w:pPr>
      <w:r>
        <w:rPr>
          <w:lang w:val="en-US"/>
        </w:rPr>
        <w:t xml:space="preserve">      - type: string</w:t>
      </w:r>
    </w:p>
    <w:p w14:paraId="0273DB08" w14:textId="77777777" w:rsidR="00631096" w:rsidRDefault="00631096" w:rsidP="00631096">
      <w:pPr>
        <w:pStyle w:val="PL"/>
        <w:rPr>
          <w:lang w:val="en-US"/>
        </w:rPr>
      </w:pPr>
      <w:r>
        <w:rPr>
          <w:lang w:val="en-US"/>
        </w:rPr>
        <w:lastRenderedPageBreak/>
        <w:t xml:space="preserve">        description: &gt;</w:t>
      </w:r>
    </w:p>
    <w:p w14:paraId="31A678C1" w14:textId="77777777" w:rsidR="00631096" w:rsidRDefault="00631096" w:rsidP="00631096">
      <w:pPr>
        <w:pStyle w:val="PL"/>
        <w:rPr>
          <w:lang w:val="en-US"/>
        </w:rPr>
      </w:pPr>
      <w:r>
        <w:rPr>
          <w:lang w:val="en-US"/>
        </w:rPr>
        <w:t xml:space="preserve">          This string provides forward-compatibility with future</w:t>
      </w:r>
    </w:p>
    <w:p w14:paraId="5A735C74" w14:textId="77777777" w:rsidR="00631096" w:rsidRDefault="00631096" w:rsidP="00631096">
      <w:pPr>
        <w:pStyle w:val="PL"/>
        <w:rPr>
          <w:lang w:val="en-US"/>
        </w:rPr>
      </w:pPr>
      <w:r>
        <w:rPr>
          <w:lang w:val="en-US"/>
        </w:rPr>
        <w:t xml:space="preserve">          extensions to the enumeration but is not used to encode</w:t>
      </w:r>
    </w:p>
    <w:p w14:paraId="16AEC4E8" w14:textId="77777777" w:rsidR="00631096" w:rsidRDefault="00631096" w:rsidP="00631096">
      <w:pPr>
        <w:pStyle w:val="PL"/>
        <w:rPr>
          <w:lang w:val="en-US"/>
        </w:rPr>
      </w:pPr>
      <w:r>
        <w:rPr>
          <w:lang w:val="en-US"/>
        </w:rPr>
        <w:t xml:space="preserve">          content defined in the present version of this API.</w:t>
      </w:r>
    </w:p>
    <w:p w14:paraId="49C4A7EF" w14:textId="77777777" w:rsidR="00631096" w:rsidRDefault="00631096" w:rsidP="00631096">
      <w:pPr>
        <w:pStyle w:val="PL"/>
        <w:rPr>
          <w:lang w:val="en-US"/>
        </w:rPr>
      </w:pPr>
      <w:r>
        <w:rPr>
          <w:lang w:val="en-US"/>
        </w:rPr>
        <w:t xml:space="preserve">      description: |</w:t>
      </w:r>
    </w:p>
    <w:p w14:paraId="186B69BF" w14:textId="77777777" w:rsidR="00631096" w:rsidRDefault="00631096" w:rsidP="00631096">
      <w:pPr>
        <w:pStyle w:val="PL"/>
        <w:rPr>
          <w:lang w:val="en-US"/>
        </w:rPr>
      </w:pPr>
      <w:r>
        <w:rPr>
          <w:lang w:val="en-US"/>
        </w:rPr>
        <w:t xml:space="preserve">        </w:t>
      </w:r>
      <w:r>
        <w:rPr>
          <w:lang w:eastAsia="zh-CN"/>
        </w:rPr>
        <w:t xml:space="preserve">Represents the matching direction when crossing a threshold.  </w:t>
      </w:r>
    </w:p>
    <w:p w14:paraId="6BC489C5" w14:textId="77777777" w:rsidR="00631096" w:rsidRDefault="00631096" w:rsidP="00631096">
      <w:pPr>
        <w:pStyle w:val="PL"/>
        <w:rPr>
          <w:lang w:val="en-US"/>
        </w:rPr>
      </w:pPr>
      <w:r>
        <w:rPr>
          <w:lang w:val="en-US"/>
        </w:rPr>
        <w:t xml:space="preserve">        Possible values are:</w:t>
      </w:r>
    </w:p>
    <w:p w14:paraId="6DE62C0C" w14:textId="77777777" w:rsidR="00631096" w:rsidRDefault="00631096" w:rsidP="00631096">
      <w:pPr>
        <w:pStyle w:val="PL"/>
        <w:rPr>
          <w:lang w:val="en-US"/>
        </w:rPr>
      </w:pPr>
      <w:r>
        <w:rPr>
          <w:lang w:val="en-US"/>
        </w:rPr>
        <w:t xml:space="preserve">        - ASCENDING: Threshold is crossed in ascending direction.</w:t>
      </w:r>
    </w:p>
    <w:p w14:paraId="3234AE57" w14:textId="77777777" w:rsidR="00631096" w:rsidRDefault="00631096" w:rsidP="00631096">
      <w:pPr>
        <w:pStyle w:val="PL"/>
        <w:rPr>
          <w:lang w:val="en-US"/>
        </w:rPr>
      </w:pPr>
      <w:r>
        <w:rPr>
          <w:lang w:val="en-US"/>
        </w:rPr>
        <w:t xml:space="preserve">        - DESCENDING: Threshold is crossed in descending direction.</w:t>
      </w:r>
    </w:p>
    <w:p w14:paraId="2A10FB53" w14:textId="77777777" w:rsidR="00631096" w:rsidRDefault="00631096" w:rsidP="00631096">
      <w:pPr>
        <w:pStyle w:val="PL"/>
        <w:rPr>
          <w:lang w:val="en-US"/>
        </w:rPr>
      </w:pPr>
      <w:r>
        <w:rPr>
          <w:lang w:val="en-US"/>
        </w:rPr>
        <w:t xml:space="preserve">        - CROSSED: Threshold is crossed either in ascending or descending direction.</w:t>
      </w:r>
    </w:p>
    <w:p w14:paraId="68867013" w14:textId="77777777" w:rsidR="00631096" w:rsidRDefault="00631096" w:rsidP="00631096">
      <w:pPr>
        <w:pStyle w:val="PL"/>
        <w:rPr>
          <w:lang w:val="en-US"/>
        </w:rPr>
      </w:pPr>
    </w:p>
    <w:p w14:paraId="08866957"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NwdafFailureCode:</w:t>
      </w:r>
    </w:p>
    <w:p w14:paraId="2783D951"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0834C070"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6AC72B27"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75CF6649"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3093E6BF"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3507FA57"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0E1BA3FD"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556EE638" w14:textId="77777777" w:rsidR="00631096" w:rsidRPr="0042530E"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1A82CCDC"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26F9D795"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59D049CA"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26ABC258"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264B7C64"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38EFDAAD"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64A4EA39"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25BA8292"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7F2FEA29"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6C371FE7"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19CFC83F"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5341DEF2"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2112BD63"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66F83FC7"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5CB393B4"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70363522"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6AA143E6"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47B6B3C8"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"timeAnaNeeded"</w:t>
      </w:r>
    </w:p>
    <w:p w14:paraId="471BE8B5"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14BB348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6CDC0C64"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or data are required and the NWDAF neither supports roaming exchange capabilitiy nor can</w:t>
      </w:r>
    </w:p>
    <w:p w14:paraId="50D44C3E" w14:textId="77777777" w:rsidR="00631096" w:rsidRPr="0042530E"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7B7DC05C"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22498176"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78F83F0A" w14:textId="77777777" w:rsidR="00631096" w:rsidRDefault="00631096" w:rsidP="00631096">
      <w:pPr>
        <w:pStyle w:val="PL"/>
        <w:rPr>
          <w:lang w:val="en-US"/>
        </w:rPr>
      </w:pPr>
    </w:p>
    <w:p w14:paraId="66976528" w14:textId="77777777" w:rsidR="00631096" w:rsidRDefault="00631096" w:rsidP="00631096">
      <w:pPr>
        <w:pStyle w:val="PL"/>
        <w:rPr>
          <w:lang w:val="en-US"/>
        </w:rPr>
      </w:pPr>
      <w:r>
        <w:rPr>
          <w:lang w:val="en-US"/>
        </w:rPr>
        <w:t xml:space="preserve">    AnalyticsMetadata:</w:t>
      </w:r>
    </w:p>
    <w:p w14:paraId="5910998E" w14:textId="77777777" w:rsidR="00631096" w:rsidRDefault="00631096" w:rsidP="00631096">
      <w:pPr>
        <w:pStyle w:val="PL"/>
        <w:rPr>
          <w:lang w:val="en-US"/>
        </w:rPr>
      </w:pPr>
      <w:r>
        <w:rPr>
          <w:lang w:val="en-US"/>
        </w:rPr>
        <w:t xml:space="preserve">      anyOf:</w:t>
      </w:r>
    </w:p>
    <w:p w14:paraId="6CDFB73F" w14:textId="77777777" w:rsidR="00631096" w:rsidRDefault="00631096" w:rsidP="00631096">
      <w:pPr>
        <w:pStyle w:val="PL"/>
        <w:rPr>
          <w:lang w:val="en-US"/>
        </w:rPr>
      </w:pPr>
      <w:r>
        <w:rPr>
          <w:lang w:val="en-US"/>
        </w:rPr>
        <w:t xml:space="preserve">      - type: string</w:t>
      </w:r>
    </w:p>
    <w:p w14:paraId="5D85E3D8" w14:textId="77777777" w:rsidR="00631096" w:rsidRDefault="00631096" w:rsidP="00631096">
      <w:pPr>
        <w:pStyle w:val="PL"/>
        <w:rPr>
          <w:lang w:val="en-US"/>
        </w:rPr>
      </w:pPr>
      <w:r>
        <w:rPr>
          <w:lang w:val="en-US"/>
        </w:rPr>
        <w:t xml:space="preserve">        enum:</w:t>
      </w:r>
    </w:p>
    <w:p w14:paraId="7482CE53" w14:textId="77777777" w:rsidR="00631096" w:rsidRDefault="00631096" w:rsidP="00631096">
      <w:pPr>
        <w:pStyle w:val="PL"/>
        <w:rPr>
          <w:lang w:val="en-US"/>
        </w:rPr>
      </w:pPr>
      <w:r>
        <w:rPr>
          <w:lang w:val="en-US"/>
        </w:rPr>
        <w:t xml:space="preserve">          - NUM_OF_SAMPLES</w:t>
      </w:r>
    </w:p>
    <w:p w14:paraId="593245D4" w14:textId="77777777" w:rsidR="00631096" w:rsidRDefault="00631096" w:rsidP="00631096">
      <w:pPr>
        <w:pStyle w:val="PL"/>
        <w:rPr>
          <w:lang w:val="en-US"/>
        </w:rPr>
      </w:pPr>
      <w:r>
        <w:rPr>
          <w:lang w:val="en-US"/>
        </w:rPr>
        <w:t xml:space="preserve">          - DATA_WINDOW</w:t>
      </w:r>
    </w:p>
    <w:p w14:paraId="78ADC3A2" w14:textId="77777777" w:rsidR="00631096" w:rsidRDefault="00631096" w:rsidP="00631096">
      <w:pPr>
        <w:pStyle w:val="PL"/>
        <w:rPr>
          <w:lang w:val="en-US"/>
        </w:rPr>
      </w:pPr>
      <w:r>
        <w:rPr>
          <w:lang w:val="en-US"/>
        </w:rPr>
        <w:t xml:space="preserve">          - DATA_STAT_PROPS</w:t>
      </w:r>
    </w:p>
    <w:p w14:paraId="3D371417" w14:textId="77777777" w:rsidR="00631096" w:rsidRDefault="00631096" w:rsidP="00631096">
      <w:pPr>
        <w:pStyle w:val="PL"/>
        <w:rPr>
          <w:lang w:val="en-US"/>
        </w:rPr>
      </w:pPr>
      <w:r>
        <w:rPr>
          <w:lang w:val="en-US"/>
        </w:rPr>
        <w:t xml:space="preserve">          - STRATEGY</w:t>
      </w:r>
    </w:p>
    <w:p w14:paraId="050A821D" w14:textId="77777777" w:rsidR="00631096" w:rsidRDefault="00631096" w:rsidP="00631096">
      <w:pPr>
        <w:pStyle w:val="PL"/>
        <w:rPr>
          <w:lang w:val="en-US"/>
        </w:rPr>
      </w:pPr>
      <w:r>
        <w:rPr>
          <w:lang w:val="en-US"/>
        </w:rPr>
        <w:t xml:space="preserve">          - ACCURACY</w:t>
      </w:r>
    </w:p>
    <w:p w14:paraId="7F2E3825" w14:textId="77777777" w:rsidR="00631096" w:rsidRDefault="00631096" w:rsidP="00631096">
      <w:pPr>
        <w:pStyle w:val="PL"/>
      </w:pPr>
      <w:r>
        <w:rPr>
          <w:lang w:val="en-US"/>
        </w:rPr>
        <w:t xml:space="preserve">          - </w:t>
      </w:r>
      <w:r>
        <w:t>DATA_SOURCES</w:t>
      </w:r>
    </w:p>
    <w:p w14:paraId="2B2CEAB0" w14:textId="77777777" w:rsidR="00631096" w:rsidRDefault="00631096" w:rsidP="00631096">
      <w:pPr>
        <w:pStyle w:val="PL"/>
        <w:rPr>
          <w:lang w:val="en-US"/>
        </w:rPr>
      </w:pPr>
      <w:r>
        <w:rPr>
          <w:lang w:val="en-US"/>
        </w:rPr>
        <w:t xml:space="preserve">          - </w:t>
      </w:r>
      <w:r w:rsidRPr="00926C5C">
        <w:rPr>
          <w:lang w:val="en-US"/>
        </w:rPr>
        <w:t>USED_PROC_INSTRUCT</w:t>
      </w:r>
    </w:p>
    <w:p w14:paraId="75343687" w14:textId="77777777" w:rsidR="00631096" w:rsidRDefault="00631096" w:rsidP="00631096">
      <w:pPr>
        <w:pStyle w:val="PL"/>
        <w:rPr>
          <w:lang w:val="en-US"/>
        </w:rPr>
      </w:pPr>
      <w:r>
        <w:rPr>
          <w:lang w:val="en-US"/>
        </w:rPr>
        <w:t xml:space="preserve">      - type: string</w:t>
      </w:r>
    </w:p>
    <w:p w14:paraId="6F1CDC04" w14:textId="77777777" w:rsidR="00631096" w:rsidRDefault="00631096" w:rsidP="00631096">
      <w:pPr>
        <w:pStyle w:val="PL"/>
        <w:rPr>
          <w:lang w:val="en-US"/>
        </w:rPr>
      </w:pPr>
      <w:r>
        <w:rPr>
          <w:lang w:val="en-US"/>
        </w:rPr>
        <w:t xml:space="preserve">        description: &gt;</w:t>
      </w:r>
    </w:p>
    <w:p w14:paraId="413172C6" w14:textId="77777777" w:rsidR="00631096" w:rsidRDefault="00631096" w:rsidP="00631096">
      <w:pPr>
        <w:pStyle w:val="PL"/>
        <w:rPr>
          <w:lang w:val="en-US"/>
        </w:rPr>
      </w:pPr>
      <w:r>
        <w:rPr>
          <w:lang w:val="en-US"/>
        </w:rPr>
        <w:t xml:space="preserve">          This string provides forward-compatibility with future</w:t>
      </w:r>
    </w:p>
    <w:p w14:paraId="210CF05F" w14:textId="77777777" w:rsidR="00631096" w:rsidRDefault="00631096" w:rsidP="00631096">
      <w:pPr>
        <w:pStyle w:val="PL"/>
        <w:rPr>
          <w:lang w:val="en-US"/>
        </w:rPr>
      </w:pPr>
      <w:r>
        <w:rPr>
          <w:lang w:val="en-US"/>
        </w:rPr>
        <w:t xml:space="preserve">          extensions to the enumeration but is not used to encode</w:t>
      </w:r>
    </w:p>
    <w:p w14:paraId="086E2935" w14:textId="77777777" w:rsidR="00631096" w:rsidRDefault="00631096" w:rsidP="00631096">
      <w:pPr>
        <w:pStyle w:val="PL"/>
        <w:rPr>
          <w:lang w:val="en-US"/>
        </w:rPr>
      </w:pPr>
      <w:r>
        <w:rPr>
          <w:lang w:val="en-US"/>
        </w:rPr>
        <w:t xml:space="preserve">          content defined in the present version of this API.</w:t>
      </w:r>
    </w:p>
    <w:p w14:paraId="052F8EAE" w14:textId="77777777" w:rsidR="00631096" w:rsidRDefault="00631096" w:rsidP="00631096">
      <w:pPr>
        <w:pStyle w:val="PL"/>
        <w:rPr>
          <w:lang w:val="en-US"/>
        </w:rPr>
      </w:pPr>
      <w:r>
        <w:rPr>
          <w:lang w:val="en-US"/>
        </w:rPr>
        <w:t xml:space="preserve">      description: |</w:t>
      </w:r>
    </w:p>
    <w:p w14:paraId="0C815413" w14:textId="77777777" w:rsidR="00631096" w:rsidRDefault="00631096" w:rsidP="00631096">
      <w:pPr>
        <w:pStyle w:val="PL"/>
        <w:rPr>
          <w:lang w:val="en-US"/>
        </w:rPr>
      </w:pPr>
      <w:r>
        <w:rPr>
          <w:lang w:val="en-US"/>
        </w:rPr>
        <w:t xml:space="preserve">        </w:t>
      </w:r>
      <w:r>
        <w:t xml:space="preserve">Represents the types of analytics metadata information that can be requested.  </w:t>
      </w:r>
    </w:p>
    <w:p w14:paraId="58830C7B" w14:textId="77777777" w:rsidR="00631096" w:rsidRDefault="00631096" w:rsidP="00631096">
      <w:pPr>
        <w:pStyle w:val="PL"/>
        <w:rPr>
          <w:lang w:val="en-US"/>
        </w:rPr>
      </w:pPr>
      <w:r>
        <w:rPr>
          <w:lang w:val="en-US"/>
        </w:rPr>
        <w:t xml:space="preserve">        Possible values are:</w:t>
      </w:r>
    </w:p>
    <w:p w14:paraId="3682B1A3" w14:textId="77777777" w:rsidR="00631096" w:rsidRDefault="00631096" w:rsidP="00631096">
      <w:pPr>
        <w:pStyle w:val="PL"/>
        <w:rPr>
          <w:lang w:val="en-US"/>
        </w:rPr>
      </w:pPr>
      <w:r>
        <w:rPr>
          <w:lang w:val="en-US"/>
        </w:rPr>
        <w:t xml:space="preserve">        - NUM_OF_SAMPLES: Number of data samples used for the generation of the output analytics.</w:t>
      </w:r>
    </w:p>
    <w:p w14:paraId="4EE583B8" w14:textId="77777777" w:rsidR="00631096" w:rsidRDefault="00631096" w:rsidP="00631096">
      <w:pPr>
        <w:pStyle w:val="PL"/>
        <w:rPr>
          <w:lang w:val="en-US"/>
        </w:rPr>
      </w:pPr>
      <w:r>
        <w:rPr>
          <w:lang w:val="en-US"/>
        </w:rPr>
        <w:t xml:space="preserve">        - DATA_WINDOW: Data time window of the data samples.</w:t>
      </w:r>
    </w:p>
    <w:p w14:paraId="55FB0AF3" w14:textId="77777777" w:rsidR="00631096" w:rsidRDefault="00631096" w:rsidP="00631096">
      <w:pPr>
        <w:pStyle w:val="PL"/>
        <w:rPr>
          <w:lang w:val="en-US"/>
        </w:rPr>
      </w:pPr>
      <w:r>
        <w:rPr>
          <w:lang w:val="en-US"/>
        </w:rPr>
        <w:t xml:space="preserve">        - DATA_STAT_PROPS: Dataset statistical properties of the data used to generate the</w:t>
      </w:r>
    </w:p>
    <w:p w14:paraId="1ADFF5B4" w14:textId="77777777" w:rsidR="00631096" w:rsidRDefault="00631096" w:rsidP="00631096">
      <w:pPr>
        <w:pStyle w:val="PL"/>
        <w:rPr>
          <w:lang w:val="en-US"/>
        </w:rPr>
      </w:pPr>
      <w:r>
        <w:rPr>
          <w:lang w:val="en-US"/>
        </w:rPr>
        <w:t xml:space="preserve">          analytics.</w:t>
      </w:r>
    </w:p>
    <w:p w14:paraId="1CE1C3AC" w14:textId="77777777" w:rsidR="00631096" w:rsidRDefault="00631096" w:rsidP="00631096">
      <w:pPr>
        <w:pStyle w:val="PL"/>
        <w:rPr>
          <w:lang w:val="en-US"/>
        </w:rPr>
      </w:pPr>
      <w:r>
        <w:rPr>
          <w:lang w:val="en-US"/>
        </w:rPr>
        <w:t xml:space="preserve">        - STRATEGY: Output strategy used for the reporting of the analytics.</w:t>
      </w:r>
    </w:p>
    <w:p w14:paraId="1C1C69B0" w14:textId="77777777" w:rsidR="00631096" w:rsidRDefault="00631096" w:rsidP="00631096">
      <w:pPr>
        <w:pStyle w:val="PL"/>
        <w:rPr>
          <w:lang w:val="en-US"/>
        </w:rPr>
      </w:pPr>
      <w:r>
        <w:rPr>
          <w:lang w:val="en-US"/>
        </w:rPr>
        <w:t xml:space="preserve">        - ACCURACY: Level of accuracy reached for the analytics.</w:t>
      </w:r>
    </w:p>
    <w:p w14:paraId="090F545D" w14:textId="77777777" w:rsidR="00631096" w:rsidRDefault="00631096" w:rsidP="00631096">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2C243BF1"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p w14:paraId="051C6352" w14:textId="77777777" w:rsidR="00631096" w:rsidRDefault="00631096" w:rsidP="00631096">
      <w:pPr>
        <w:pStyle w:val="PL"/>
        <w:rPr>
          <w:lang w:val="en-US"/>
        </w:rPr>
      </w:pPr>
      <w:r>
        <w:rPr>
          <w:lang w:val="en-US"/>
        </w:rPr>
        <w:t xml:space="preserve">          </w:t>
      </w:r>
      <w:r w:rsidRPr="00926C5C">
        <w:rPr>
          <w:lang w:val="en-US"/>
        </w:rPr>
        <w:t>generation of the output analytics.</w:t>
      </w:r>
    </w:p>
    <w:p w14:paraId="2D1B014E" w14:textId="77777777" w:rsidR="00631096" w:rsidRDefault="00631096" w:rsidP="00631096">
      <w:pPr>
        <w:pStyle w:val="PL"/>
        <w:rPr>
          <w:lang w:val="en-US"/>
        </w:rPr>
      </w:pPr>
    </w:p>
    <w:p w14:paraId="000DCFE0" w14:textId="77777777" w:rsidR="00631096" w:rsidRDefault="00631096" w:rsidP="00631096">
      <w:pPr>
        <w:pStyle w:val="PL"/>
        <w:rPr>
          <w:lang w:val="en-US"/>
        </w:rPr>
      </w:pPr>
      <w:r>
        <w:rPr>
          <w:lang w:val="en-US"/>
        </w:rPr>
        <w:t xml:space="preserve">    DatasetStatisticalProperty:</w:t>
      </w:r>
    </w:p>
    <w:p w14:paraId="2CEC833E" w14:textId="77777777" w:rsidR="00631096" w:rsidRDefault="00631096" w:rsidP="00631096">
      <w:pPr>
        <w:pStyle w:val="PL"/>
        <w:rPr>
          <w:lang w:val="en-US"/>
        </w:rPr>
      </w:pPr>
      <w:r>
        <w:rPr>
          <w:lang w:val="en-US"/>
        </w:rPr>
        <w:t xml:space="preserve">      anyOf:</w:t>
      </w:r>
    </w:p>
    <w:p w14:paraId="0873A437" w14:textId="77777777" w:rsidR="00631096" w:rsidRDefault="00631096" w:rsidP="00631096">
      <w:pPr>
        <w:pStyle w:val="PL"/>
        <w:rPr>
          <w:lang w:val="en-US"/>
        </w:rPr>
      </w:pPr>
      <w:r>
        <w:rPr>
          <w:lang w:val="en-US"/>
        </w:rPr>
        <w:t xml:space="preserve">      - type: string</w:t>
      </w:r>
    </w:p>
    <w:p w14:paraId="576F860E" w14:textId="77777777" w:rsidR="00631096" w:rsidRDefault="00631096" w:rsidP="00631096">
      <w:pPr>
        <w:pStyle w:val="PL"/>
        <w:rPr>
          <w:lang w:val="en-US"/>
        </w:rPr>
      </w:pPr>
      <w:r>
        <w:rPr>
          <w:lang w:val="en-US"/>
        </w:rPr>
        <w:t xml:space="preserve">        enum:</w:t>
      </w:r>
    </w:p>
    <w:p w14:paraId="6C76AA24" w14:textId="77777777" w:rsidR="00631096" w:rsidRDefault="00631096" w:rsidP="00631096">
      <w:pPr>
        <w:pStyle w:val="PL"/>
        <w:rPr>
          <w:lang w:val="en-US"/>
        </w:rPr>
      </w:pPr>
      <w:r>
        <w:rPr>
          <w:lang w:val="en-US"/>
        </w:rPr>
        <w:lastRenderedPageBreak/>
        <w:t xml:space="preserve">          - UNIFORM_DIST_DATA</w:t>
      </w:r>
    </w:p>
    <w:p w14:paraId="1F6A05DD" w14:textId="77777777" w:rsidR="00631096" w:rsidRDefault="00631096" w:rsidP="00631096">
      <w:pPr>
        <w:pStyle w:val="PL"/>
        <w:rPr>
          <w:lang w:val="en-US"/>
        </w:rPr>
      </w:pPr>
      <w:r>
        <w:rPr>
          <w:lang w:val="en-US"/>
        </w:rPr>
        <w:t xml:space="preserve">          - NO_OUTLIERS</w:t>
      </w:r>
    </w:p>
    <w:p w14:paraId="416FC095" w14:textId="77777777" w:rsidR="00631096" w:rsidRDefault="00631096" w:rsidP="00631096">
      <w:pPr>
        <w:pStyle w:val="PL"/>
        <w:rPr>
          <w:lang w:val="en-US"/>
        </w:rPr>
      </w:pPr>
      <w:r>
        <w:rPr>
          <w:lang w:val="en-US"/>
        </w:rPr>
        <w:t xml:space="preserve">      - type: string</w:t>
      </w:r>
    </w:p>
    <w:p w14:paraId="773BF109" w14:textId="77777777" w:rsidR="00631096" w:rsidRDefault="00631096" w:rsidP="00631096">
      <w:pPr>
        <w:pStyle w:val="PL"/>
        <w:rPr>
          <w:lang w:val="en-US"/>
        </w:rPr>
      </w:pPr>
      <w:r>
        <w:rPr>
          <w:lang w:val="en-US"/>
        </w:rPr>
        <w:t xml:space="preserve">        description: &gt;</w:t>
      </w:r>
    </w:p>
    <w:p w14:paraId="519AEF76" w14:textId="77777777" w:rsidR="00631096" w:rsidRDefault="00631096" w:rsidP="00631096">
      <w:pPr>
        <w:pStyle w:val="PL"/>
        <w:rPr>
          <w:lang w:val="en-US"/>
        </w:rPr>
      </w:pPr>
      <w:r>
        <w:rPr>
          <w:lang w:val="en-US"/>
        </w:rPr>
        <w:t xml:space="preserve">          This string provides forward-compatibility with future</w:t>
      </w:r>
    </w:p>
    <w:p w14:paraId="3FE1722F" w14:textId="77777777" w:rsidR="00631096" w:rsidRDefault="00631096" w:rsidP="00631096">
      <w:pPr>
        <w:pStyle w:val="PL"/>
        <w:rPr>
          <w:lang w:val="en-US"/>
        </w:rPr>
      </w:pPr>
      <w:r>
        <w:rPr>
          <w:lang w:val="en-US"/>
        </w:rPr>
        <w:t xml:space="preserve">          extensions to the enumeration but is not used to encode</w:t>
      </w:r>
    </w:p>
    <w:p w14:paraId="46E659A1" w14:textId="77777777" w:rsidR="00631096" w:rsidRDefault="00631096" w:rsidP="00631096">
      <w:pPr>
        <w:pStyle w:val="PL"/>
        <w:rPr>
          <w:lang w:val="en-US"/>
        </w:rPr>
      </w:pPr>
      <w:r>
        <w:rPr>
          <w:lang w:val="en-US"/>
        </w:rPr>
        <w:t xml:space="preserve">          content defined in the present version of this API.</w:t>
      </w:r>
    </w:p>
    <w:p w14:paraId="0E094630" w14:textId="77777777" w:rsidR="00631096" w:rsidRDefault="00631096" w:rsidP="00631096">
      <w:pPr>
        <w:pStyle w:val="PL"/>
        <w:rPr>
          <w:lang w:val="en-US"/>
        </w:rPr>
      </w:pPr>
      <w:r>
        <w:rPr>
          <w:lang w:val="en-US"/>
        </w:rPr>
        <w:t xml:space="preserve">      description: |</w:t>
      </w:r>
    </w:p>
    <w:p w14:paraId="14D66AF8" w14:textId="77777777" w:rsidR="00631096" w:rsidRDefault="00631096" w:rsidP="00631096">
      <w:pPr>
        <w:pStyle w:val="PL"/>
        <w:rPr>
          <w:lang w:val="en-US"/>
        </w:rPr>
      </w:pPr>
      <w:r>
        <w:rPr>
          <w:lang w:val="en-US"/>
        </w:rPr>
        <w:t xml:space="preserve">        Represents the </w:t>
      </w:r>
      <w:r>
        <w:rPr>
          <w:lang w:eastAsia="ko-KR"/>
        </w:rPr>
        <w:t xml:space="preserve">dataset statistical properties.  </w:t>
      </w:r>
    </w:p>
    <w:p w14:paraId="00D2632C" w14:textId="77777777" w:rsidR="00631096" w:rsidRDefault="00631096" w:rsidP="00631096">
      <w:pPr>
        <w:pStyle w:val="PL"/>
        <w:rPr>
          <w:lang w:val="en-US"/>
        </w:rPr>
      </w:pPr>
      <w:r>
        <w:rPr>
          <w:lang w:val="en-US"/>
        </w:rPr>
        <w:t xml:space="preserve">        Possible values are:</w:t>
      </w:r>
    </w:p>
    <w:p w14:paraId="22332F81" w14:textId="77777777" w:rsidR="00631096" w:rsidRDefault="00631096" w:rsidP="00631096">
      <w:pPr>
        <w:pStyle w:val="PL"/>
        <w:rPr>
          <w:lang w:val="en-US"/>
        </w:rPr>
      </w:pPr>
      <w:r>
        <w:rPr>
          <w:lang w:val="en-US"/>
        </w:rPr>
        <w:t xml:space="preserve">        - UNIFORM_DIST_DATA: Indicates the use of data samples that are uniformly distributed</w:t>
      </w:r>
    </w:p>
    <w:p w14:paraId="20B23B43" w14:textId="77777777" w:rsidR="00631096" w:rsidRDefault="00631096" w:rsidP="00631096">
      <w:pPr>
        <w:pStyle w:val="PL"/>
        <w:rPr>
          <w:lang w:val="en-US"/>
        </w:rPr>
      </w:pPr>
      <w:r>
        <w:rPr>
          <w:lang w:val="en-US"/>
        </w:rPr>
        <w:t xml:space="preserve">          according to the different aspects of the requested analytics.</w:t>
      </w:r>
    </w:p>
    <w:p w14:paraId="70983EAF" w14:textId="77777777" w:rsidR="00631096" w:rsidRDefault="00631096" w:rsidP="00631096">
      <w:pPr>
        <w:pStyle w:val="PL"/>
        <w:rPr>
          <w:lang w:val="en-US"/>
        </w:rPr>
      </w:pPr>
      <w:r>
        <w:rPr>
          <w:lang w:val="en-US"/>
        </w:rPr>
        <w:t xml:space="preserve">        - NO_OUTLIERS: Indicates that the data samples shall disregard data samples that are at</w:t>
      </w:r>
    </w:p>
    <w:p w14:paraId="1BA9B0C2" w14:textId="77777777" w:rsidR="00631096" w:rsidRDefault="00631096" w:rsidP="00631096">
      <w:pPr>
        <w:pStyle w:val="PL"/>
        <w:rPr>
          <w:lang w:val="en-US"/>
        </w:rPr>
      </w:pPr>
      <w:r>
        <w:rPr>
          <w:lang w:val="en-US"/>
        </w:rPr>
        <w:t xml:space="preserve">          the extreme boundaries of the value range.</w:t>
      </w:r>
    </w:p>
    <w:p w14:paraId="57EEB102" w14:textId="77777777" w:rsidR="00631096" w:rsidRDefault="00631096" w:rsidP="00631096">
      <w:pPr>
        <w:pStyle w:val="PL"/>
        <w:rPr>
          <w:lang w:val="en-US"/>
        </w:rPr>
      </w:pPr>
    </w:p>
    <w:p w14:paraId="7B096BD8" w14:textId="77777777" w:rsidR="00631096" w:rsidRDefault="00631096" w:rsidP="00631096">
      <w:pPr>
        <w:pStyle w:val="PL"/>
        <w:rPr>
          <w:lang w:val="en-US"/>
        </w:rPr>
      </w:pPr>
      <w:r>
        <w:rPr>
          <w:lang w:val="en-US"/>
        </w:rPr>
        <w:t xml:space="preserve">    OutputStrategy:</w:t>
      </w:r>
    </w:p>
    <w:p w14:paraId="337B40AB" w14:textId="77777777" w:rsidR="00631096" w:rsidRDefault="00631096" w:rsidP="00631096">
      <w:pPr>
        <w:pStyle w:val="PL"/>
        <w:rPr>
          <w:lang w:val="en-US"/>
        </w:rPr>
      </w:pPr>
      <w:r>
        <w:rPr>
          <w:lang w:val="en-US"/>
        </w:rPr>
        <w:t xml:space="preserve">      anyOf:</w:t>
      </w:r>
    </w:p>
    <w:p w14:paraId="1A6CBC10" w14:textId="77777777" w:rsidR="00631096" w:rsidRDefault="00631096" w:rsidP="00631096">
      <w:pPr>
        <w:pStyle w:val="PL"/>
        <w:rPr>
          <w:lang w:val="en-US"/>
        </w:rPr>
      </w:pPr>
      <w:r>
        <w:rPr>
          <w:lang w:val="en-US"/>
        </w:rPr>
        <w:t xml:space="preserve">      - type: string</w:t>
      </w:r>
    </w:p>
    <w:p w14:paraId="5877606B" w14:textId="77777777" w:rsidR="00631096" w:rsidRDefault="00631096" w:rsidP="00631096">
      <w:pPr>
        <w:pStyle w:val="PL"/>
        <w:rPr>
          <w:lang w:val="en-US"/>
        </w:rPr>
      </w:pPr>
      <w:r>
        <w:rPr>
          <w:lang w:val="en-US"/>
        </w:rPr>
        <w:t xml:space="preserve">        enum:</w:t>
      </w:r>
    </w:p>
    <w:p w14:paraId="76BAC1F5" w14:textId="77777777" w:rsidR="00631096" w:rsidRDefault="00631096" w:rsidP="00631096">
      <w:pPr>
        <w:pStyle w:val="PL"/>
        <w:rPr>
          <w:lang w:val="en-US"/>
        </w:rPr>
      </w:pPr>
      <w:r>
        <w:rPr>
          <w:lang w:val="en-US"/>
        </w:rPr>
        <w:t xml:space="preserve">          - BINARY</w:t>
      </w:r>
    </w:p>
    <w:p w14:paraId="75AFD314" w14:textId="77777777" w:rsidR="00631096" w:rsidRDefault="00631096" w:rsidP="00631096">
      <w:pPr>
        <w:pStyle w:val="PL"/>
        <w:rPr>
          <w:lang w:val="en-US"/>
        </w:rPr>
      </w:pPr>
      <w:r>
        <w:rPr>
          <w:lang w:val="en-US"/>
        </w:rPr>
        <w:t xml:space="preserve">          - GRADIENT</w:t>
      </w:r>
    </w:p>
    <w:p w14:paraId="7541A8DD" w14:textId="77777777" w:rsidR="00631096" w:rsidRDefault="00631096" w:rsidP="00631096">
      <w:pPr>
        <w:pStyle w:val="PL"/>
        <w:rPr>
          <w:lang w:val="en-US"/>
        </w:rPr>
      </w:pPr>
      <w:r>
        <w:rPr>
          <w:lang w:val="en-US"/>
        </w:rPr>
        <w:t xml:space="preserve">      - type: string</w:t>
      </w:r>
    </w:p>
    <w:p w14:paraId="72F81733" w14:textId="77777777" w:rsidR="00631096" w:rsidRDefault="00631096" w:rsidP="00631096">
      <w:pPr>
        <w:pStyle w:val="PL"/>
        <w:rPr>
          <w:lang w:val="en-US"/>
        </w:rPr>
      </w:pPr>
      <w:r>
        <w:rPr>
          <w:lang w:val="en-US"/>
        </w:rPr>
        <w:t xml:space="preserve">        description: &gt;</w:t>
      </w:r>
    </w:p>
    <w:p w14:paraId="329EF58A" w14:textId="77777777" w:rsidR="00631096" w:rsidRDefault="00631096" w:rsidP="00631096">
      <w:pPr>
        <w:pStyle w:val="PL"/>
        <w:rPr>
          <w:lang w:val="en-US"/>
        </w:rPr>
      </w:pPr>
      <w:r>
        <w:rPr>
          <w:lang w:val="en-US"/>
        </w:rPr>
        <w:t xml:space="preserve">          This string provides forward-compatibility with future</w:t>
      </w:r>
    </w:p>
    <w:p w14:paraId="173E8C46" w14:textId="77777777" w:rsidR="00631096" w:rsidRDefault="00631096" w:rsidP="00631096">
      <w:pPr>
        <w:pStyle w:val="PL"/>
        <w:rPr>
          <w:lang w:val="en-US"/>
        </w:rPr>
      </w:pPr>
      <w:r>
        <w:rPr>
          <w:lang w:val="en-US"/>
        </w:rPr>
        <w:t xml:space="preserve">          extensions to the enumeration but is not used to encode</w:t>
      </w:r>
    </w:p>
    <w:p w14:paraId="55980470" w14:textId="77777777" w:rsidR="00631096" w:rsidRDefault="00631096" w:rsidP="00631096">
      <w:pPr>
        <w:pStyle w:val="PL"/>
        <w:rPr>
          <w:lang w:val="en-US"/>
        </w:rPr>
      </w:pPr>
      <w:r>
        <w:rPr>
          <w:lang w:val="en-US"/>
        </w:rPr>
        <w:t xml:space="preserve">          content defined in the present version of this API.</w:t>
      </w:r>
    </w:p>
    <w:p w14:paraId="43EF2091" w14:textId="77777777" w:rsidR="00631096" w:rsidRDefault="00631096" w:rsidP="00631096">
      <w:pPr>
        <w:pStyle w:val="PL"/>
        <w:rPr>
          <w:lang w:val="en-US"/>
        </w:rPr>
      </w:pPr>
      <w:r>
        <w:rPr>
          <w:lang w:val="en-US"/>
        </w:rPr>
        <w:t xml:space="preserve">      description: |</w:t>
      </w:r>
    </w:p>
    <w:p w14:paraId="47C13963" w14:textId="77777777" w:rsidR="00631096" w:rsidRDefault="00631096" w:rsidP="00631096">
      <w:pPr>
        <w:pStyle w:val="PL"/>
        <w:rPr>
          <w:lang w:val="en-US"/>
        </w:rPr>
      </w:pPr>
      <w:r>
        <w:rPr>
          <w:lang w:val="en-US"/>
        </w:rPr>
        <w:t xml:space="preserve">        </w:t>
      </w:r>
      <w:r>
        <w:t xml:space="preserve">Represents the output strategy used for the analytics reporting.  </w:t>
      </w:r>
    </w:p>
    <w:p w14:paraId="5AC35538" w14:textId="77777777" w:rsidR="00631096" w:rsidRDefault="00631096" w:rsidP="00631096">
      <w:pPr>
        <w:pStyle w:val="PL"/>
        <w:rPr>
          <w:lang w:val="en-US"/>
        </w:rPr>
      </w:pPr>
      <w:r>
        <w:rPr>
          <w:lang w:val="en-US"/>
        </w:rPr>
        <w:t xml:space="preserve">        Possible values are:</w:t>
      </w:r>
    </w:p>
    <w:p w14:paraId="12A91F69" w14:textId="77777777" w:rsidR="00631096" w:rsidRDefault="00631096" w:rsidP="00631096">
      <w:pPr>
        <w:pStyle w:val="PL"/>
        <w:rPr>
          <w:lang w:val="en-US"/>
        </w:rPr>
      </w:pPr>
      <w:r>
        <w:rPr>
          <w:lang w:val="en-US"/>
        </w:rPr>
        <w:t xml:space="preserve">        - BINARY: Indicates that the analytics shall only be reported when the requested level</w:t>
      </w:r>
    </w:p>
    <w:p w14:paraId="7D26BF5B" w14:textId="77777777" w:rsidR="00631096" w:rsidRDefault="00631096" w:rsidP="00631096">
      <w:pPr>
        <w:pStyle w:val="PL"/>
        <w:rPr>
          <w:lang w:val="en-US"/>
        </w:rPr>
      </w:pPr>
      <w:r>
        <w:rPr>
          <w:lang w:val="en-US"/>
        </w:rPr>
        <w:t xml:space="preserve">          of accuracy is reached within a cycle of periodic notification.</w:t>
      </w:r>
    </w:p>
    <w:p w14:paraId="5287F973" w14:textId="77777777" w:rsidR="00631096" w:rsidRDefault="00631096" w:rsidP="00631096">
      <w:pPr>
        <w:pStyle w:val="PL"/>
        <w:rPr>
          <w:lang w:val="en-US"/>
        </w:rPr>
      </w:pPr>
      <w:r>
        <w:rPr>
          <w:lang w:val="en-US"/>
        </w:rPr>
        <w:t xml:space="preserve">        - GRADIENT: Indicates that the analytics shall be reported according with the periodicity</w:t>
      </w:r>
    </w:p>
    <w:p w14:paraId="45798020" w14:textId="77777777" w:rsidR="00631096" w:rsidRDefault="00631096" w:rsidP="00631096">
      <w:pPr>
        <w:pStyle w:val="PL"/>
        <w:rPr>
          <w:lang w:val="en-US"/>
        </w:rPr>
      </w:pPr>
      <w:r>
        <w:rPr>
          <w:lang w:val="en-US"/>
        </w:rPr>
        <w:t xml:space="preserve">          irrespective of whether the requested level of accuracy has been reached or not.</w:t>
      </w:r>
    </w:p>
    <w:p w14:paraId="6135332D" w14:textId="77777777" w:rsidR="00631096" w:rsidRDefault="00631096" w:rsidP="00631096">
      <w:pPr>
        <w:pStyle w:val="PL"/>
      </w:pPr>
    </w:p>
    <w:p w14:paraId="50F9203C" w14:textId="77777777" w:rsidR="00631096" w:rsidRDefault="00631096" w:rsidP="00631096">
      <w:pPr>
        <w:pStyle w:val="PL"/>
      </w:pPr>
      <w:r>
        <w:t xml:space="preserve">    TransferRequestType:</w:t>
      </w:r>
    </w:p>
    <w:p w14:paraId="0056844E" w14:textId="77777777" w:rsidR="00631096" w:rsidRDefault="00631096" w:rsidP="00631096">
      <w:pPr>
        <w:pStyle w:val="PL"/>
      </w:pPr>
      <w:r>
        <w:t xml:space="preserve">      anyOf:</w:t>
      </w:r>
    </w:p>
    <w:p w14:paraId="121E4409" w14:textId="77777777" w:rsidR="00631096" w:rsidRDefault="00631096" w:rsidP="00631096">
      <w:pPr>
        <w:pStyle w:val="PL"/>
      </w:pPr>
      <w:r>
        <w:t xml:space="preserve">      - type: string</w:t>
      </w:r>
    </w:p>
    <w:p w14:paraId="2E24BA61" w14:textId="77777777" w:rsidR="00631096" w:rsidRDefault="00631096" w:rsidP="00631096">
      <w:pPr>
        <w:pStyle w:val="PL"/>
      </w:pPr>
      <w:r>
        <w:t xml:space="preserve">        enum:</w:t>
      </w:r>
    </w:p>
    <w:p w14:paraId="520EEA6B" w14:textId="77777777" w:rsidR="00631096" w:rsidRDefault="00631096" w:rsidP="00631096">
      <w:pPr>
        <w:pStyle w:val="PL"/>
      </w:pPr>
      <w:r>
        <w:t xml:space="preserve">          - PREPARE</w:t>
      </w:r>
    </w:p>
    <w:p w14:paraId="2143EC5B" w14:textId="77777777" w:rsidR="00631096" w:rsidRDefault="00631096" w:rsidP="00631096">
      <w:pPr>
        <w:pStyle w:val="PL"/>
      </w:pPr>
      <w:r>
        <w:t xml:space="preserve">          - TRANSFER</w:t>
      </w:r>
    </w:p>
    <w:p w14:paraId="45CF1E99" w14:textId="77777777" w:rsidR="00631096" w:rsidRDefault="00631096" w:rsidP="00631096">
      <w:pPr>
        <w:pStyle w:val="PL"/>
      </w:pPr>
      <w:r>
        <w:t xml:space="preserve">      - type: string</w:t>
      </w:r>
    </w:p>
    <w:p w14:paraId="35D5AE9F" w14:textId="77777777" w:rsidR="00631096" w:rsidRDefault="00631096" w:rsidP="00631096">
      <w:pPr>
        <w:pStyle w:val="PL"/>
      </w:pPr>
      <w:r>
        <w:t xml:space="preserve">        description: &gt;</w:t>
      </w:r>
    </w:p>
    <w:p w14:paraId="6198D7D6" w14:textId="77777777" w:rsidR="00631096" w:rsidRDefault="00631096" w:rsidP="00631096">
      <w:pPr>
        <w:pStyle w:val="PL"/>
      </w:pPr>
      <w:r>
        <w:t xml:space="preserve">          This string provides forward-compatibility with future</w:t>
      </w:r>
    </w:p>
    <w:p w14:paraId="3F9D10EC" w14:textId="77777777" w:rsidR="00631096" w:rsidRDefault="00631096" w:rsidP="00631096">
      <w:pPr>
        <w:pStyle w:val="PL"/>
      </w:pPr>
      <w:r>
        <w:t xml:space="preserve">          extensions to the enumeration but is not used to encode</w:t>
      </w:r>
    </w:p>
    <w:p w14:paraId="079F01F5" w14:textId="77777777" w:rsidR="00631096" w:rsidRDefault="00631096" w:rsidP="00631096">
      <w:pPr>
        <w:pStyle w:val="PL"/>
      </w:pPr>
      <w:r>
        <w:t xml:space="preserve">          content defined in the present version of this API.</w:t>
      </w:r>
    </w:p>
    <w:p w14:paraId="7A1ACDC5" w14:textId="77777777" w:rsidR="00631096" w:rsidRDefault="00631096" w:rsidP="00631096">
      <w:pPr>
        <w:pStyle w:val="PL"/>
      </w:pPr>
      <w:r>
        <w:t xml:space="preserve">      description: |</w:t>
      </w:r>
    </w:p>
    <w:p w14:paraId="7155007D" w14:textId="77777777" w:rsidR="00631096" w:rsidRDefault="00631096" w:rsidP="00631096">
      <w:pPr>
        <w:pStyle w:val="PL"/>
      </w:pPr>
      <w:r>
        <w:t xml:space="preserve">        </w:t>
      </w:r>
      <w:r>
        <w:rPr>
          <w:lang w:eastAsia="zh-CN"/>
        </w:rPr>
        <w:t xml:space="preserve">Represents the request type for the analytics subscription transfer.  </w:t>
      </w:r>
    </w:p>
    <w:p w14:paraId="6500BA69" w14:textId="77777777" w:rsidR="00631096" w:rsidRDefault="00631096" w:rsidP="00631096">
      <w:pPr>
        <w:pStyle w:val="PL"/>
      </w:pPr>
      <w:r>
        <w:t xml:space="preserve">        Possible values are:</w:t>
      </w:r>
    </w:p>
    <w:p w14:paraId="67FC49D9" w14:textId="77777777" w:rsidR="00631096" w:rsidRDefault="00631096" w:rsidP="00631096">
      <w:pPr>
        <w:pStyle w:val="PL"/>
      </w:pPr>
      <w:r>
        <w:t xml:space="preserve">        - PREPARE: Indicates that the request is for analytics subscription transfer preparation.</w:t>
      </w:r>
    </w:p>
    <w:p w14:paraId="54AA05C3" w14:textId="77777777" w:rsidR="00631096" w:rsidRDefault="00631096" w:rsidP="00631096">
      <w:pPr>
        <w:pStyle w:val="PL"/>
      </w:pPr>
      <w:r>
        <w:t xml:space="preserve">        - TRANSFER: Indicates that the request is for analytics subscription transfer execution.</w:t>
      </w:r>
    </w:p>
    <w:p w14:paraId="19ABF451" w14:textId="77777777" w:rsidR="00631096" w:rsidRDefault="00631096" w:rsidP="00631096">
      <w:pPr>
        <w:pStyle w:val="PL"/>
        <w:rPr>
          <w:lang w:val="en-US"/>
        </w:rPr>
      </w:pPr>
    </w:p>
    <w:p w14:paraId="74C87F2B" w14:textId="77777777" w:rsidR="00631096" w:rsidRDefault="00631096" w:rsidP="00631096">
      <w:pPr>
        <w:pStyle w:val="PL"/>
        <w:rPr>
          <w:lang w:val="en-US"/>
        </w:rPr>
      </w:pPr>
      <w:r>
        <w:rPr>
          <w:lang w:val="en-US"/>
        </w:rPr>
        <w:t xml:space="preserve">    </w:t>
      </w:r>
      <w:r>
        <w:rPr>
          <w:lang w:eastAsia="zh-CN"/>
        </w:rPr>
        <w:t>AnalyticsSubset</w:t>
      </w:r>
      <w:r>
        <w:rPr>
          <w:lang w:val="en-US"/>
        </w:rPr>
        <w:t>:</w:t>
      </w:r>
    </w:p>
    <w:p w14:paraId="4AC39A38" w14:textId="77777777" w:rsidR="00631096" w:rsidRDefault="00631096" w:rsidP="00631096">
      <w:pPr>
        <w:pStyle w:val="PL"/>
        <w:rPr>
          <w:lang w:val="en-US"/>
        </w:rPr>
      </w:pPr>
      <w:r>
        <w:rPr>
          <w:lang w:val="en-US"/>
        </w:rPr>
        <w:t xml:space="preserve">      anyOf:</w:t>
      </w:r>
    </w:p>
    <w:p w14:paraId="4D002B16" w14:textId="77777777" w:rsidR="00631096" w:rsidRDefault="00631096" w:rsidP="00631096">
      <w:pPr>
        <w:pStyle w:val="PL"/>
        <w:rPr>
          <w:lang w:val="en-US"/>
        </w:rPr>
      </w:pPr>
      <w:r>
        <w:rPr>
          <w:lang w:val="en-US"/>
        </w:rPr>
        <w:t xml:space="preserve">      - type: string</w:t>
      </w:r>
    </w:p>
    <w:p w14:paraId="1A81D58B" w14:textId="77777777" w:rsidR="00631096" w:rsidRDefault="00631096" w:rsidP="00631096">
      <w:pPr>
        <w:pStyle w:val="PL"/>
        <w:rPr>
          <w:lang w:val="en-US"/>
        </w:rPr>
      </w:pPr>
      <w:r>
        <w:rPr>
          <w:lang w:val="en-US"/>
        </w:rPr>
        <w:t xml:space="preserve">        enum:</w:t>
      </w:r>
    </w:p>
    <w:p w14:paraId="01E9F437" w14:textId="77777777" w:rsidR="00631096" w:rsidRDefault="00631096" w:rsidP="00631096">
      <w:pPr>
        <w:pStyle w:val="PL"/>
        <w:rPr>
          <w:lang w:val="en-US"/>
        </w:rPr>
      </w:pPr>
      <w:r>
        <w:rPr>
          <w:lang w:val="en-US"/>
        </w:rPr>
        <w:t xml:space="preserve">          - NUM_OF_UE_REG</w:t>
      </w:r>
    </w:p>
    <w:p w14:paraId="074A96BC" w14:textId="77777777" w:rsidR="00631096" w:rsidRDefault="00631096" w:rsidP="00631096">
      <w:pPr>
        <w:pStyle w:val="PL"/>
        <w:rPr>
          <w:lang w:val="en-US"/>
        </w:rPr>
      </w:pPr>
      <w:r>
        <w:rPr>
          <w:lang w:val="en-US"/>
        </w:rPr>
        <w:t xml:space="preserve">          - NUM_OF_PDU_SESS_ESTBL</w:t>
      </w:r>
    </w:p>
    <w:p w14:paraId="538558FB" w14:textId="77777777" w:rsidR="00631096" w:rsidRDefault="00631096" w:rsidP="00631096">
      <w:pPr>
        <w:pStyle w:val="PL"/>
        <w:rPr>
          <w:lang w:val="en-US"/>
        </w:rPr>
      </w:pPr>
      <w:r>
        <w:rPr>
          <w:lang w:val="en-US"/>
        </w:rPr>
        <w:t xml:space="preserve">          - RES_USAGE</w:t>
      </w:r>
    </w:p>
    <w:p w14:paraId="3DB365DF" w14:textId="77777777" w:rsidR="00631096" w:rsidRDefault="00631096" w:rsidP="00631096">
      <w:pPr>
        <w:pStyle w:val="PL"/>
        <w:rPr>
          <w:lang w:val="en-US"/>
        </w:rPr>
      </w:pPr>
      <w:r>
        <w:rPr>
          <w:lang w:val="en-US"/>
        </w:rPr>
        <w:t xml:space="preserve">          - NUM_OF_EXCEED_RES_USAGE_LOAD_LEVEL_THR</w:t>
      </w:r>
    </w:p>
    <w:p w14:paraId="2657FE9F" w14:textId="77777777" w:rsidR="00631096" w:rsidRDefault="00631096" w:rsidP="00631096">
      <w:pPr>
        <w:pStyle w:val="PL"/>
        <w:rPr>
          <w:lang w:val="en-US"/>
        </w:rPr>
      </w:pPr>
      <w:r>
        <w:rPr>
          <w:lang w:val="en-US"/>
        </w:rPr>
        <w:t xml:space="preserve">          - PERIOD_OF_EXCEED_RES_USAGE_LOAD_LEVEL_THR</w:t>
      </w:r>
    </w:p>
    <w:p w14:paraId="18CFCEBD" w14:textId="77777777" w:rsidR="00631096" w:rsidRDefault="00631096" w:rsidP="00631096">
      <w:pPr>
        <w:pStyle w:val="PL"/>
        <w:rPr>
          <w:lang w:val="en-US"/>
        </w:rPr>
      </w:pPr>
      <w:r>
        <w:rPr>
          <w:lang w:val="en-US"/>
        </w:rPr>
        <w:t xml:space="preserve">          - EXCEED_LOAD_LEVEL_THR_IND</w:t>
      </w:r>
    </w:p>
    <w:p w14:paraId="773AEC3E" w14:textId="77777777" w:rsidR="00631096" w:rsidRDefault="00631096" w:rsidP="00631096">
      <w:pPr>
        <w:pStyle w:val="PL"/>
        <w:rPr>
          <w:lang w:val="en-US"/>
        </w:rPr>
      </w:pPr>
      <w:r>
        <w:rPr>
          <w:lang w:val="en-US"/>
        </w:rPr>
        <w:t xml:space="preserve">          - LIST_OF_TOP_APP_UL</w:t>
      </w:r>
    </w:p>
    <w:p w14:paraId="2A860095" w14:textId="77777777" w:rsidR="00631096" w:rsidRDefault="00631096" w:rsidP="00631096">
      <w:pPr>
        <w:pStyle w:val="PL"/>
        <w:rPr>
          <w:lang w:val="en-US"/>
        </w:rPr>
      </w:pPr>
      <w:r>
        <w:rPr>
          <w:lang w:val="en-US"/>
        </w:rPr>
        <w:t xml:space="preserve">          - LIST_OF_TOP_APP_DL</w:t>
      </w:r>
    </w:p>
    <w:p w14:paraId="71D129EB" w14:textId="77777777" w:rsidR="00631096" w:rsidRDefault="00631096" w:rsidP="00631096">
      <w:pPr>
        <w:pStyle w:val="PL"/>
        <w:rPr>
          <w:lang w:val="en-US"/>
        </w:rPr>
      </w:pPr>
      <w:r>
        <w:rPr>
          <w:lang w:val="en-US"/>
        </w:rPr>
        <w:t xml:space="preserve">          - NF_STATUS</w:t>
      </w:r>
    </w:p>
    <w:p w14:paraId="00421BC1" w14:textId="77777777" w:rsidR="00631096" w:rsidRDefault="00631096" w:rsidP="00631096">
      <w:pPr>
        <w:pStyle w:val="PL"/>
        <w:rPr>
          <w:lang w:val="en-US"/>
        </w:rPr>
      </w:pPr>
      <w:r>
        <w:rPr>
          <w:lang w:val="en-US"/>
        </w:rPr>
        <w:t xml:space="preserve">          - NF_RESOURCE_USAGE</w:t>
      </w:r>
    </w:p>
    <w:p w14:paraId="032F6680" w14:textId="77777777" w:rsidR="00631096" w:rsidRDefault="00631096" w:rsidP="00631096">
      <w:pPr>
        <w:pStyle w:val="PL"/>
        <w:rPr>
          <w:lang w:val="en-US"/>
        </w:rPr>
      </w:pPr>
      <w:r>
        <w:rPr>
          <w:lang w:val="en-US"/>
        </w:rPr>
        <w:t xml:space="preserve">          - NF_LOAD</w:t>
      </w:r>
    </w:p>
    <w:p w14:paraId="4C7BF67F" w14:textId="77777777" w:rsidR="00631096" w:rsidRDefault="00631096" w:rsidP="00631096">
      <w:pPr>
        <w:pStyle w:val="PL"/>
        <w:rPr>
          <w:lang w:val="en-US"/>
        </w:rPr>
      </w:pPr>
      <w:r>
        <w:rPr>
          <w:lang w:val="en-US"/>
        </w:rPr>
        <w:t xml:space="preserve">          - NF_PEAK_LOAD</w:t>
      </w:r>
    </w:p>
    <w:p w14:paraId="4AAC3E9D" w14:textId="77777777" w:rsidR="00631096" w:rsidRDefault="00631096" w:rsidP="00631096">
      <w:pPr>
        <w:pStyle w:val="PL"/>
        <w:rPr>
          <w:lang w:val="en-US"/>
        </w:rPr>
      </w:pPr>
      <w:r>
        <w:rPr>
          <w:lang w:val="en-US"/>
        </w:rPr>
        <w:t xml:space="preserve">          - NF_LOAD_AVG_IN_AOI</w:t>
      </w:r>
    </w:p>
    <w:p w14:paraId="4CEAFACE" w14:textId="77777777" w:rsidR="00631096" w:rsidRDefault="00631096" w:rsidP="00631096">
      <w:pPr>
        <w:pStyle w:val="PL"/>
        <w:rPr>
          <w:lang w:val="en-US"/>
        </w:rPr>
      </w:pPr>
      <w:r>
        <w:rPr>
          <w:lang w:val="en-US"/>
        </w:rPr>
        <w:t xml:space="preserve">          - DISPER_AMOUNT</w:t>
      </w:r>
    </w:p>
    <w:p w14:paraId="6DA48EA5" w14:textId="77777777" w:rsidR="00631096" w:rsidRDefault="00631096" w:rsidP="00631096">
      <w:pPr>
        <w:pStyle w:val="PL"/>
        <w:rPr>
          <w:lang w:val="en-US"/>
        </w:rPr>
      </w:pPr>
      <w:r>
        <w:rPr>
          <w:lang w:val="en-US"/>
        </w:rPr>
        <w:t xml:space="preserve">          - DISPER_CLASS</w:t>
      </w:r>
    </w:p>
    <w:p w14:paraId="5D0139AA" w14:textId="77777777" w:rsidR="00631096" w:rsidRDefault="00631096" w:rsidP="00631096">
      <w:pPr>
        <w:pStyle w:val="PL"/>
        <w:rPr>
          <w:lang w:val="en-US"/>
        </w:rPr>
      </w:pPr>
      <w:r>
        <w:rPr>
          <w:lang w:val="en-US"/>
        </w:rPr>
        <w:t xml:space="preserve">          - RANKING</w:t>
      </w:r>
    </w:p>
    <w:p w14:paraId="130E13FD" w14:textId="77777777" w:rsidR="00631096" w:rsidRDefault="00631096" w:rsidP="00631096">
      <w:pPr>
        <w:pStyle w:val="PL"/>
        <w:rPr>
          <w:lang w:val="en-US"/>
        </w:rPr>
      </w:pPr>
      <w:r>
        <w:rPr>
          <w:lang w:val="en-US"/>
        </w:rPr>
        <w:t xml:space="preserve">          - PERCENTILE_RANKING</w:t>
      </w:r>
    </w:p>
    <w:p w14:paraId="1E219399" w14:textId="77777777" w:rsidR="00631096" w:rsidRDefault="00631096" w:rsidP="00631096">
      <w:pPr>
        <w:pStyle w:val="PL"/>
        <w:rPr>
          <w:lang w:val="en-US"/>
        </w:rPr>
      </w:pPr>
      <w:r>
        <w:rPr>
          <w:lang w:val="en-US"/>
        </w:rPr>
        <w:t xml:space="preserve">          - RSSI</w:t>
      </w:r>
    </w:p>
    <w:p w14:paraId="09282163" w14:textId="77777777" w:rsidR="00631096" w:rsidRDefault="00631096" w:rsidP="00631096">
      <w:pPr>
        <w:pStyle w:val="PL"/>
        <w:rPr>
          <w:lang w:val="en-US"/>
        </w:rPr>
      </w:pPr>
      <w:r>
        <w:rPr>
          <w:lang w:val="en-US"/>
        </w:rPr>
        <w:t xml:space="preserve">          - RTT</w:t>
      </w:r>
    </w:p>
    <w:p w14:paraId="63958D68" w14:textId="77777777" w:rsidR="00631096" w:rsidRDefault="00631096" w:rsidP="00631096">
      <w:pPr>
        <w:pStyle w:val="PL"/>
        <w:rPr>
          <w:lang w:val="en-US"/>
        </w:rPr>
      </w:pPr>
      <w:r>
        <w:rPr>
          <w:lang w:val="en-US"/>
        </w:rPr>
        <w:t xml:space="preserve">          - TRAFFIC_INFO</w:t>
      </w:r>
    </w:p>
    <w:p w14:paraId="7B5EC2B1" w14:textId="77777777" w:rsidR="00631096" w:rsidRDefault="00631096" w:rsidP="00631096">
      <w:pPr>
        <w:pStyle w:val="PL"/>
        <w:rPr>
          <w:lang w:val="en-US"/>
        </w:rPr>
      </w:pPr>
      <w:r>
        <w:rPr>
          <w:lang w:val="en-US"/>
        </w:rPr>
        <w:t xml:space="preserve">          - NUMBER_OF_UES</w:t>
      </w:r>
    </w:p>
    <w:p w14:paraId="7D60006D" w14:textId="77777777" w:rsidR="00631096" w:rsidRDefault="00631096" w:rsidP="00631096">
      <w:pPr>
        <w:pStyle w:val="PL"/>
        <w:rPr>
          <w:lang w:val="en-US"/>
        </w:rPr>
      </w:pPr>
      <w:r>
        <w:rPr>
          <w:lang w:val="en-US"/>
        </w:rPr>
        <w:t xml:space="preserve">          - APP_LIST_FOR_UE_COMM</w:t>
      </w:r>
    </w:p>
    <w:p w14:paraId="66FD46D0" w14:textId="77777777" w:rsidR="00631096" w:rsidRDefault="00631096" w:rsidP="00631096">
      <w:pPr>
        <w:pStyle w:val="PL"/>
        <w:rPr>
          <w:lang w:val="en-US"/>
        </w:rPr>
      </w:pPr>
      <w:r>
        <w:rPr>
          <w:lang w:val="en-US"/>
        </w:rPr>
        <w:t xml:space="preserve">          - </w:t>
      </w:r>
      <w:r>
        <w:rPr>
          <w:lang w:eastAsia="zh-CN"/>
        </w:rPr>
        <w:t>N4_SESS_INACT_TIMER_FOR_UE_COMM</w:t>
      </w:r>
    </w:p>
    <w:p w14:paraId="1D928516" w14:textId="77777777" w:rsidR="00631096" w:rsidRDefault="00631096" w:rsidP="00631096">
      <w:pPr>
        <w:pStyle w:val="PL"/>
        <w:rPr>
          <w:lang w:val="en-US"/>
        </w:rPr>
      </w:pPr>
      <w:r>
        <w:rPr>
          <w:lang w:val="en-US"/>
        </w:rPr>
        <w:lastRenderedPageBreak/>
        <w:t xml:space="preserve">          - AVG_TRAFFIC_RATE</w:t>
      </w:r>
    </w:p>
    <w:p w14:paraId="19086992" w14:textId="77777777" w:rsidR="00631096" w:rsidRDefault="00631096" w:rsidP="00631096">
      <w:pPr>
        <w:pStyle w:val="PL"/>
        <w:rPr>
          <w:lang w:val="en-US"/>
        </w:rPr>
      </w:pPr>
      <w:r>
        <w:rPr>
          <w:lang w:val="en-US"/>
        </w:rPr>
        <w:t xml:space="preserve">          - MAX_TRAFFIC_RATE</w:t>
      </w:r>
    </w:p>
    <w:p w14:paraId="72C6D1F0" w14:textId="77777777" w:rsidR="00631096" w:rsidRDefault="00631096" w:rsidP="00631096">
      <w:pPr>
        <w:pStyle w:val="PL"/>
        <w:rPr>
          <w:lang w:val="en-US"/>
        </w:rPr>
      </w:pPr>
      <w:r>
        <w:rPr>
          <w:lang w:val="en-US"/>
        </w:rPr>
        <w:t xml:space="preserve">          - AGG_TRAFFIC_RATE</w:t>
      </w:r>
    </w:p>
    <w:p w14:paraId="5070E477" w14:textId="77777777" w:rsidR="00631096" w:rsidRDefault="00631096" w:rsidP="00631096">
      <w:pPr>
        <w:pStyle w:val="PL"/>
        <w:rPr>
          <w:lang w:val="en-US"/>
        </w:rPr>
      </w:pPr>
      <w:r>
        <w:rPr>
          <w:lang w:val="en-US"/>
        </w:rPr>
        <w:t xml:space="preserve">          - VAR_TRAFFIC_RATE</w:t>
      </w:r>
    </w:p>
    <w:p w14:paraId="15F981E0" w14:textId="77777777" w:rsidR="00631096" w:rsidRDefault="00631096" w:rsidP="00631096">
      <w:pPr>
        <w:pStyle w:val="PL"/>
        <w:rPr>
          <w:lang w:val="en-US"/>
        </w:rPr>
      </w:pPr>
      <w:r>
        <w:rPr>
          <w:lang w:val="en-US"/>
        </w:rPr>
        <w:t xml:space="preserve">          - AVG_PACKET_DELAY</w:t>
      </w:r>
    </w:p>
    <w:p w14:paraId="1FF81D48" w14:textId="77777777" w:rsidR="00631096" w:rsidRDefault="00631096" w:rsidP="00631096">
      <w:pPr>
        <w:pStyle w:val="PL"/>
        <w:rPr>
          <w:lang w:val="en-US"/>
        </w:rPr>
      </w:pPr>
      <w:r>
        <w:rPr>
          <w:lang w:val="en-US"/>
        </w:rPr>
        <w:t xml:space="preserve">          - MAX_PACKET_DELAY</w:t>
      </w:r>
    </w:p>
    <w:p w14:paraId="0C8821C2" w14:textId="77777777" w:rsidR="00631096" w:rsidRDefault="00631096" w:rsidP="00631096">
      <w:pPr>
        <w:pStyle w:val="PL"/>
        <w:rPr>
          <w:lang w:val="en-US"/>
        </w:rPr>
      </w:pPr>
      <w:r>
        <w:rPr>
          <w:lang w:val="en-US"/>
        </w:rPr>
        <w:t xml:space="preserve">          - VAR_PACKET_DELAY</w:t>
      </w:r>
    </w:p>
    <w:p w14:paraId="5D83D7B5" w14:textId="77777777" w:rsidR="00631096" w:rsidRDefault="00631096" w:rsidP="00631096">
      <w:pPr>
        <w:pStyle w:val="PL"/>
        <w:rPr>
          <w:lang w:val="en-US"/>
        </w:rPr>
      </w:pPr>
      <w:r>
        <w:rPr>
          <w:lang w:val="en-US"/>
        </w:rPr>
        <w:t xml:space="preserve">          - AVG_PACKET_LOSS_RATE</w:t>
      </w:r>
    </w:p>
    <w:p w14:paraId="25F7187E" w14:textId="77777777" w:rsidR="00631096" w:rsidRDefault="00631096" w:rsidP="00631096">
      <w:pPr>
        <w:pStyle w:val="PL"/>
        <w:rPr>
          <w:lang w:val="en-US"/>
        </w:rPr>
      </w:pPr>
      <w:r>
        <w:rPr>
          <w:lang w:val="en-US"/>
        </w:rPr>
        <w:t xml:space="preserve">          - MAX_PACKET_LOSS_RATE</w:t>
      </w:r>
    </w:p>
    <w:p w14:paraId="1373562B" w14:textId="77777777" w:rsidR="00631096" w:rsidRDefault="00631096" w:rsidP="00631096">
      <w:pPr>
        <w:pStyle w:val="PL"/>
        <w:rPr>
          <w:lang w:val="en-US"/>
        </w:rPr>
      </w:pPr>
      <w:r>
        <w:rPr>
          <w:lang w:val="en-US"/>
        </w:rPr>
        <w:t xml:space="preserve">          - VAR_PACKET_LOSS_RATE</w:t>
      </w:r>
    </w:p>
    <w:p w14:paraId="4ABD7288" w14:textId="77777777" w:rsidR="00631096" w:rsidRDefault="00631096" w:rsidP="00631096">
      <w:pPr>
        <w:pStyle w:val="PL"/>
        <w:rPr>
          <w:lang w:eastAsia="zh-CN"/>
        </w:rPr>
      </w:pPr>
      <w:r>
        <w:rPr>
          <w:lang w:val="en-US"/>
        </w:rPr>
        <w:t xml:space="preserve">          - </w:t>
      </w:r>
      <w:r>
        <w:rPr>
          <w:lang w:eastAsia="zh-CN"/>
        </w:rPr>
        <w:t>UE_LOCATION</w:t>
      </w:r>
    </w:p>
    <w:p w14:paraId="60DFAD1C" w14:textId="77777777" w:rsidR="00631096" w:rsidRDefault="00631096" w:rsidP="00631096">
      <w:pPr>
        <w:pStyle w:val="PL"/>
        <w:rPr>
          <w:lang w:val="en-US"/>
        </w:rPr>
      </w:pPr>
      <w:r>
        <w:rPr>
          <w:lang w:val="en-US"/>
        </w:rPr>
        <w:t xml:space="preserve">          - LIST_OF_HIGH_EXP_UE</w:t>
      </w:r>
    </w:p>
    <w:p w14:paraId="000105FC" w14:textId="77777777" w:rsidR="00631096" w:rsidRDefault="00631096" w:rsidP="00631096">
      <w:pPr>
        <w:pStyle w:val="PL"/>
        <w:rPr>
          <w:lang w:val="en-US"/>
        </w:rPr>
      </w:pPr>
      <w:r>
        <w:rPr>
          <w:lang w:val="en-US"/>
        </w:rPr>
        <w:t xml:space="preserve">          - LIST_OF_MEDIUM_EXP_UE</w:t>
      </w:r>
    </w:p>
    <w:p w14:paraId="424F3CDC" w14:textId="77777777" w:rsidR="00631096" w:rsidRDefault="00631096" w:rsidP="00631096">
      <w:pPr>
        <w:pStyle w:val="PL"/>
        <w:rPr>
          <w:lang w:val="en-US"/>
        </w:rPr>
      </w:pPr>
      <w:r>
        <w:rPr>
          <w:lang w:val="en-US"/>
        </w:rPr>
        <w:t xml:space="preserve">          - LIST_OF_LOW_EXP_UE</w:t>
      </w:r>
    </w:p>
    <w:p w14:paraId="74DE931F" w14:textId="77777777" w:rsidR="00631096" w:rsidRDefault="00631096" w:rsidP="00631096">
      <w:pPr>
        <w:pStyle w:val="PL"/>
        <w:rPr>
          <w:lang w:val="en-US"/>
        </w:rPr>
      </w:pPr>
      <w:r>
        <w:rPr>
          <w:lang w:val="en-US"/>
        </w:rPr>
        <w:t xml:space="preserve">          - AVG_UL_PKT_DROP_RATE</w:t>
      </w:r>
    </w:p>
    <w:p w14:paraId="19BEF3BE" w14:textId="77777777" w:rsidR="00631096" w:rsidRDefault="00631096" w:rsidP="00631096">
      <w:pPr>
        <w:pStyle w:val="PL"/>
        <w:rPr>
          <w:lang w:val="en-US"/>
        </w:rPr>
      </w:pPr>
      <w:r>
        <w:rPr>
          <w:lang w:val="en-US"/>
        </w:rPr>
        <w:t xml:space="preserve">          - VAR_UL_PKT_DROP_RATE</w:t>
      </w:r>
    </w:p>
    <w:p w14:paraId="4D996DA7" w14:textId="77777777" w:rsidR="00631096" w:rsidRDefault="00631096" w:rsidP="00631096">
      <w:pPr>
        <w:pStyle w:val="PL"/>
        <w:rPr>
          <w:lang w:val="en-US"/>
        </w:rPr>
      </w:pPr>
      <w:r>
        <w:rPr>
          <w:lang w:val="en-US"/>
        </w:rPr>
        <w:t xml:space="preserve">          - AVG_DL_PKT_DROP_RATE</w:t>
      </w:r>
    </w:p>
    <w:p w14:paraId="12109143" w14:textId="77777777" w:rsidR="00631096" w:rsidRDefault="00631096" w:rsidP="00631096">
      <w:pPr>
        <w:pStyle w:val="PL"/>
        <w:rPr>
          <w:lang w:val="en-US"/>
        </w:rPr>
      </w:pPr>
      <w:r>
        <w:rPr>
          <w:lang w:val="en-US"/>
        </w:rPr>
        <w:t xml:space="preserve">          - VAR_DL_PKT_DROP_RATE</w:t>
      </w:r>
    </w:p>
    <w:p w14:paraId="20A178E8" w14:textId="77777777" w:rsidR="00631096" w:rsidRDefault="00631096" w:rsidP="00631096">
      <w:pPr>
        <w:pStyle w:val="PL"/>
        <w:rPr>
          <w:lang w:val="en-US"/>
        </w:rPr>
      </w:pPr>
      <w:r>
        <w:rPr>
          <w:lang w:val="en-US"/>
        </w:rPr>
        <w:t xml:space="preserve">          - AVG_UL_PKT_DELAY</w:t>
      </w:r>
    </w:p>
    <w:p w14:paraId="6DA80D48" w14:textId="77777777" w:rsidR="00631096" w:rsidRDefault="00631096" w:rsidP="00631096">
      <w:pPr>
        <w:pStyle w:val="PL"/>
        <w:rPr>
          <w:lang w:val="en-US"/>
        </w:rPr>
      </w:pPr>
      <w:r>
        <w:rPr>
          <w:lang w:val="en-US"/>
        </w:rPr>
        <w:t xml:space="preserve">          - VAR_UL_PKT_DELAY</w:t>
      </w:r>
    </w:p>
    <w:p w14:paraId="63127B6A" w14:textId="77777777" w:rsidR="00631096" w:rsidRDefault="00631096" w:rsidP="00631096">
      <w:pPr>
        <w:pStyle w:val="PL"/>
        <w:rPr>
          <w:lang w:val="en-US"/>
        </w:rPr>
      </w:pPr>
      <w:r>
        <w:rPr>
          <w:lang w:val="en-US"/>
        </w:rPr>
        <w:t xml:space="preserve">          - AVG_DL_PKT_DELAY</w:t>
      </w:r>
    </w:p>
    <w:p w14:paraId="57157FE0" w14:textId="77777777" w:rsidR="00631096" w:rsidRDefault="00631096" w:rsidP="00631096">
      <w:pPr>
        <w:pStyle w:val="PL"/>
        <w:rPr>
          <w:lang w:val="en-US"/>
        </w:rPr>
      </w:pPr>
      <w:r>
        <w:rPr>
          <w:lang w:val="en-US"/>
        </w:rPr>
        <w:t xml:space="preserve">          - VAR_DL_PKT_DELAY</w:t>
      </w:r>
    </w:p>
    <w:p w14:paraId="6ED7A391" w14:textId="77777777" w:rsidR="00631096" w:rsidRDefault="00631096" w:rsidP="00631096">
      <w:pPr>
        <w:pStyle w:val="PL"/>
        <w:rPr>
          <w:lang w:val="en-US"/>
        </w:rPr>
      </w:pPr>
      <w:r>
        <w:rPr>
          <w:lang w:val="en-US"/>
        </w:rPr>
        <w:t xml:space="preserve">          - TRAFFIC_MATCH_TD</w:t>
      </w:r>
    </w:p>
    <w:p w14:paraId="61AAE0CB" w14:textId="77777777" w:rsidR="00631096" w:rsidRDefault="00631096" w:rsidP="00631096">
      <w:pPr>
        <w:pStyle w:val="PL"/>
        <w:rPr>
          <w:lang w:val="en-US"/>
        </w:rPr>
      </w:pPr>
      <w:r>
        <w:rPr>
          <w:lang w:val="en-US"/>
        </w:rPr>
        <w:t xml:space="preserve">          - TRAFFIC_UNMATCH_TD</w:t>
      </w:r>
    </w:p>
    <w:p w14:paraId="737EB3F8" w14:textId="77777777" w:rsidR="00631096" w:rsidRDefault="00631096" w:rsidP="00631096">
      <w:pPr>
        <w:pStyle w:val="PL"/>
        <w:rPr>
          <w:lang w:val="en-US"/>
        </w:rPr>
      </w:pPr>
      <w:r>
        <w:rPr>
          <w:lang w:val="en-US"/>
        </w:rPr>
        <w:t xml:space="preserve">          - NUMBER_OF</w:t>
      </w:r>
      <w:r>
        <w:rPr>
          <w:lang w:eastAsia="zh-CN"/>
        </w:rPr>
        <w:t>_</w:t>
      </w:r>
      <w:r>
        <w:rPr>
          <w:rFonts w:hint="eastAsia"/>
          <w:lang w:eastAsia="zh-CN"/>
        </w:rPr>
        <w:t>U</w:t>
      </w:r>
      <w:r>
        <w:rPr>
          <w:lang w:eastAsia="zh-CN"/>
        </w:rPr>
        <w:t>E</w:t>
      </w:r>
    </w:p>
    <w:p w14:paraId="5ECB2455" w14:textId="77777777" w:rsidR="00631096" w:rsidRDefault="00631096" w:rsidP="00631096">
      <w:pPr>
        <w:pStyle w:val="PL"/>
        <w:rPr>
          <w:lang w:val="en-US"/>
        </w:rPr>
      </w:pPr>
      <w:r>
        <w:rPr>
          <w:lang w:val="en-US"/>
        </w:rPr>
        <w:t xml:space="preserve">          - UE_GEOG_DIST</w:t>
      </w:r>
    </w:p>
    <w:p w14:paraId="323DB8CE" w14:textId="77777777" w:rsidR="00631096" w:rsidRPr="0076721C" w:rsidRDefault="00631096" w:rsidP="00631096">
      <w:pPr>
        <w:pStyle w:val="PL"/>
        <w:rPr>
          <w:lang w:val="de-DE"/>
        </w:rPr>
      </w:pPr>
      <w:r>
        <w:rPr>
          <w:lang w:val="en-US"/>
        </w:rPr>
        <w:t xml:space="preserve">          </w:t>
      </w:r>
      <w:r w:rsidRPr="0076721C">
        <w:rPr>
          <w:lang w:val="de-DE"/>
        </w:rPr>
        <w:t>- UE_DIRECTION</w:t>
      </w:r>
    </w:p>
    <w:p w14:paraId="04E78E35" w14:textId="77777777" w:rsidR="00631096" w:rsidRPr="0076721C" w:rsidRDefault="00631096" w:rsidP="00631096">
      <w:pPr>
        <w:pStyle w:val="PL"/>
        <w:rPr>
          <w:lang w:val="de-DE"/>
        </w:rPr>
      </w:pPr>
      <w:r w:rsidRPr="0076721C">
        <w:rPr>
          <w:lang w:val="de-DE"/>
        </w:rPr>
        <w:t xml:space="preserve">          - AVG_E2E_UL_PKT_DELAY</w:t>
      </w:r>
    </w:p>
    <w:p w14:paraId="424732CA" w14:textId="77777777" w:rsidR="00631096" w:rsidRPr="0076721C" w:rsidRDefault="00631096" w:rsidP="00631096">
      <w:pPr>
        <w:pStyle w:val="PL"/>
        <w:rPr>
          <w:lang w:val="de-DE"/>
        </w:rPr>
      </w:pPr>
      <w:r w:rsidRPr="0076721C">
        <w:rPr>
          <w:lang w:val="de-DE"/>
        </w:rPr>
        <w:t xml:space="preserve">          - VAR_E2E_UL_PKT_DELAY</w:t>
      </w:r>
    </w:p>
    <w:p w14:paraId="40743750" w14:textId="77777777" w:rsidR="00631096" w:rsidRPr="0076721C" w:rsidRDefault="00631096" w:rsidP="00631096">
      <w:pPr>
        <w:pStyle w:val="PL"/>
        <w:rPr>
          <w:lang w:val="de-DE"/>
        </w:rPr>
      </w:pPr>
      <w:r w:rsidRPr="0076721C">
        <w:rPr>
          <w:lang w:val="de-DE"/>
        </w:rPr>
        <w:t xml:space="preserve">          - AVG_E2E_DL_PKT_DELAY</w:t>
      </w:r>
    </w:p>
    <w:p w14:paraId="457AE04A" w14:textId="77777777" w:rsidR="00631096" w:rsidRPr="0076721C" w:rsidRDefault="00631096" w:rsidP="00631096">
      <w:pPr>
        <w:pStyle w:val="PL"/>
        <w:rPr>
          <w:lang w:val="de-DE"/>
        </w:rPr>
      </w:pPr>
      <w:r w:rsidRPr="0076721C">
        <w:rPr>
          <w:lang w:val="de-DE"/>
        </w:rPr>
        <w:t xml:space="preserve">          - VAR_E2E_DL_PKT_DELAY</w:t>
      </w:r>
    </w:p>
    <w:p w14:paraId="15FB43C3"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63635140" w14:textId="77777777" w:rsidR="00631096" w:rsidRPr="005B3671"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7430F40A" w14:textId="77777777" w:rsidR="00631096" w:rsidRPr="005B3671"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150F2423" w14:textId="77777777" w:rsidR="00631096" w:rsidRPr="005B3671"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00EA19FA"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2FF33555" w14:textId="77777777" w:rsidR="00631096" w:rsidRDefault="00631096" w:rsidP="00631096">
      <w:pPr>
        <w:pStyle w:val="PL"/>
        <w:rPr>
          <w:lang w:val="en-US"/>
        </w:rPr>
      </w:pPr>
      <w:r>
        <w:rPr>
          <w:lang w:val="en-US"/>
        </w:rPr>
        <w:t xml:space="preserve">          - NUM_OF_UE</w:t>
      </w:r>
    </w:p>
    <w:p w14:paraId="2051C97C" w14:textId="77777777" w:rsidR="00631096" w:rsidRDefault="00631096" w:rsidP="00631096">
      <w:pPr>
        <w:pStyle w:val="PL"/>
        <w:rPr>
          <w:lang w:val="en-US"/>
        </w:rPr>
      </w:pPr>
      <w:r>
        <w:rPr>
          <w:lang w:val="en-US"/>
        </w:rPr>
        <w:t xml:space="preserve">          - MOV_UE_RATIO</w:t>
      </w:r>
    </w:p>
    <w:p w14:paraId="7CAB6396" w14:textId="77777777" w:rsidR="00631096" w:rsidRDefault="00631096" w:rsidP="00631096">
      <w:pPr>
        <w:pStyle w:val="PL"/>
        <w:rPr>
          <w:lang w:val="en-US"/>
        </w:rPr>
      </w:pPr>
      <w:r>
        <w:rPr>
          <w:lang w:val="en-US"/>
        </w:rPr>
        <w:t xml:space="preserve">          - AVR_SPEED</w:t>
      </w:r>
    </w:p>
    <w:p w14:paraId="56186944" w14:textId="77777777" w:rsidR="00631096" w:rsidRDefault="00631096" w:rsidP="00631096">
      <w:pPr>
        <w:pStyle w:val="PL"/>
        <w:rPr>
          <w:lang w:val="en-US"/>
        </w:rPr>
      </w:pPr>
      <w:r>
        <w:rPr>
          <w:lang w:val="en-US"/>
        </w:rPr>
        <w:t xml:space="preserve">          - SPEED_THRESHOLD</w:t>
      </w:r>
    </w:p>
    <w:p w14:paraId="018B2A00" w14:textId="77777777" w:rsidR="00631096" w:rsidRDefault="00631096" w:rsidP="00631096">
      <w:pPr>
        <w:pStyle w:val="PL"/>
        <w:rPr>
          <w:lang w:val="en-US"/>
        </w:rPr>
      </w:pPr>
      <w:r>
        <w:rPr>
          <w:lang w:val="en-US"/>
        </w:rPr>
        <w:t xml:space="preserve">          - MOV_UE_DIRECTION</w:t>
      </w:r>
    </w:p>
    <w:p w14:paraId="52D702BD"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1D90E41B"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5A8B9DC6" w14:textId="77777777" w:rsidR="00631096" w:rsidRDefault="00631096" w:rsidP="00631096">
      <w:pPr>
        <w:pStyle w:val="PL"/>
        <w:rPr>
          <w:lang w:val="en-US"/>
        </w:rPr>
      </w:pPr>
      <w:r>
        <w:rPr>
          <w:lang w:val="en-US"/>
        </w:rPr>
        <w:t xml:space="preserve">      - type: string</w:t>
      </w:r>
    </w:p>
    <w:p w14:paraId="39309716" w14:textId="77777777" w:rsidR="00631096" w:rsidRDefault="00631096" w:rsidP="00631096">
      <w:pPr>
        <w:pStyle w:val="PL"/>
        <w:rPr>
          <w:lang w:val="en-US"/>
        </w:rPr>
      </w:pPr>
      <w:r>
        <w:rPr>
          <w:lang w:val="en-US"/>
        </w:rPr>
        <w:t xml:space="preserve">        description: &gt;</w:t>
      </w:r>
    </w:p>
    <w:p w14:paraId="1820FEE3" w14:textId="77777777" w:rsidR="00631096" w:rsidRDefault="00631096" w:rsidP="00631096">
      <w:pPr>
        <w:pStyle w:val="PL"/>
        <w:rPr>
          <w:lang w:val="en-US"/>
        </w:rPr>
      </w:pPr>
      <w:r>
        <w:rPr>
          <w:lang w:val="en-US"/>
        </w:rPr>
        <w:t xml:space="preserve">          This string provides forward-compatibility with future</w:t>
      </w:r>
    </w:p>
    <w:p w14:paraId="44DF006A" w14:textId="77777777" w:rsidR="00631096" w:rsidRDefault="00631096" w:rsidP="00631096">
      <w:pPr>
        <w:pStyle w:val="PL"/>
        <w:rPr>
          <w:lang w:val="en-US"/>
        </w:rPr>
      </w:pPr>
      <w:r>
        <w:rPr>
          <w:lang w:val="en-US"/>
        </w:rPr>
        <w:t xml:space="preserve">          extensions to the enumeration but is not used to encode</w:t>
      </w:r>
    </w:p>
    <w:p w14:paraId="3A1FB3F5" w14:textId="77777777" w:rsidR="00631096" w:rsidRDefault="00631096" w:rsidP="00631096">
      <w:pPr>
        <w:pStyle w:val="PL"/>
        <w:rPr>
          <w:lang w:val="en-US"/>
        </w:rPr>
      </w:pPr>
      <w:r>
        <w:rPr>
          <w:lang w:val="en-US"/>
        </w:rPr>
        <w:t xml:space="preserve">          content defined in the present version of this API.</w:t>
      </w:r>
    </w:p>
    <w:p w14:paraId="6D47827C" w14:textId="77777777" w:rsidR="00631096" w:rsidRDefault="00631096" w:rsidP="00631096">
      <w:pPr>
        <w:pStyle w:val="PL"/>
        <w:rPr>
          <w:lang w:val="en-US"/>
        </w:rPr>
      </w:pPr>
      <w:r>
        <w:rPr>
          <w:lang w:val="en-US"/>
        </w:rPr>
        <w:t xml:space="preserve">      description: |</w:t>
      </w:r>
    </w:p>
    <w:p w14:paraId="6B65CFFF" w14:textId="77777777" w:rsidR="00631096" w:rsidRDefault="00631096" w:rsidP="00631096">
      <w:pPr>
        <w:pStyle w:val="PL"/>
        <w:rPr>
          <w:lang w:val="en-US"/>
        </w:rPr>
      </w:pPr>
      <w:r>
        <w:rPr>
          <w:lang w:val="en-US"/>
        </w:rPr>
        <w:t xml:space="preserve">        Represents the </w:t>
      </w:r>
      <w:r>
        <w:rPr>
          <w:lang w:eastAsia="zh-CN"/>
        </w:rPr>
        <w:t xml:space="preserve">analytics subset.  </w:t>
      </w:r>
    </w:p>
    <w:p w14:paraId="3BE95AB4" w14:textId="77777777" w:rsidR="00631096" w:rsidRDefault="00631096" w:rsidP="00631096">
      <w:pPr>
        <w:pStyle w:val="PL"/>
        <w:rPr>
          <w:lang w:val="en-US"/>
        </w:rPr>
      </w:pPr>
      <w:r>
        <w:rPr>
          <w:lang w:val="en-US"/>
        </w:rPr>
        <w:t xml:space="preserve">        Possible values are:</w:t>
      </w:r>
    </w:p>
    <w:p w14:paraId="024988FB" w14:textId="77777777" w:rsidR="00631096" w:rsidRDefault="00631096" w:rsidP="00631096">
      <w:pPr>
        <w:pStyle w:val="PL"/>
        <w:rPr>
          <w:lang w:val="en-US"/>
        </w:rPr>
      </w:pPr>
      <w:r>
        <w:rPr>
          <w:lang w:val="en-US"/>
        </w:rPr>
        <w:t xml:space="preserve">        - NUM_OF_UE_REG: The number of UE registered. This value is only applicable to</w:t>
      </w:r>
    </w:p>
    <w:p w14:paraId="5A18B3A3" w14:textId="77777777" w:rsidR="00631096" w:rsidRDefault="00631096" w:rsidP="00631096">
      <w:pPr>
        <w:pStyle w:val="PL"/>
        <w:rPr>
          <w:lang w:val="en-US"/>
        </w:rPr>
      </w:pPr>
      <w:r>
        <w:rPr>
          <w:lang w:val="en-US"/>
        </w:rPr>
        <w:t xml:space="preserve">          </w:t>
      </w:r>
      <w:r>
        <w:rPr>
          <w:lang w:eastAsia="zh-CN"/>
        </w:rPr>
        <w:t>NSI_LOAD_LEVEL event</w:t>
      </w:r>
      <w:r>
        <w:rPr>
          <w:lang w:val="en-US"/>
        </w:rPr>
        <w:t>.</w:t>
      </w:r>
    </w:p>
    <w:p w14:paraId="00B065BD" w14:textId="77777777" w:rsidR="00631096" w:rsidRDefault="00631096" w:rsidP="00631096">
      <w:pPr>
        <w:pStyle w:val="PL"/>
        <w:tabs>
          <w:tab w:val="clear" w:pos="7296"/>
        </w:tabs>
        <w:rPr>
          <w:lang w:val="en-US"/>
        </w:rPr>
      </w:pPr>
      <w:r>
        <w:rPr>
          <w:lang w:val="en-US"/>
        </w:rPr>
        <w:t xml:space="preserve">        - NUM_OF_PDU_SESS_ESTBL: The number of PDU sessions established. This value is only</w:t>
      </w:r>
    </w:p>
    <w:p w14:paraId="0A3BAEE6" w14:textId="77777777" w:rsidR="00631096" w:rsidRDefault="00631096" w:rsidP="00631096">
      <w:pPr>
        <w:pStyle w:val="PL"/>
        <w:tabs>
          <w:tab w:val="clear" w:pos="7296"/>
        </w:tabs>
        <w:rPr>
          <w:lang w:val="en-US"/>
        </w:rPr>
      </w:pPr>
      <w:r>
        <w:rPr>
          <w:lang w:val="en-US"/>
        </w:rPr>
        <w:t xml:space="preserve">          applicable to </w:t>
      </w:r>
      <w:r>
        <w:rPr>
          <w:lang w:eastAsia="zh-CN"/>
        </w:rPr>
        <w:t>NSI_LOAD_LEVEL event</w:t>
      </w:r>
      <w:r>
        <w:rPr>
          <w:lang w:val="en-US"/>
        </w:rPr>
        <w:t>.</w:t>
      </w:r>
    </w:p>
    <w:p w14:paraId="2EB1599D" w14:textId="77777777" w:rsidR="00631096" w:rsidRDefault="00631096" w:rsidP="00631096">
      <w:pPr>
        <w:pStyle w:val="PL"/>
        <w:rPr>
          <w:lang w:val="en-US"/>
        </w:rPr>
      </w:pPr>
      <w:r>
        <w:rPr>
          <w:lang w:val="en-US"/>
        </w:rPr>
        <w:t xml:space="preserve">        - RES_USAGE: The current usage of the virtual resources assigned to the NF instances</w:t>
      </w:r>
    </w:p>
    <w:p w14:paraId="64C7B9E2" w14:textId="77777777" w:rsidR="00631096" w:rsidRDefault="00631096" w:rsidP="00631096">
      <w:pPr>
        <w:pStyle w:val="PL"/>
        <w:rPr>
          <w:lang w:val="en-US"/>
        </w:rPr>
      </w:pPr>
      <w:r>
        <w:rPr>
          <w:lang w:val="en-US"/>
        </w:rPr>
        <w:t xml:space="preserve">          belonging to a particular network slice instance. This value is only applicable to</w:t>
      </w:r>
    </w:p>
    <w:p w14:paraId="5D32ED20" w14:textId="77777777" w:rsidR="00631096" w:rsidRDefault="00631096" w:rsidP="00631096">
      <w:pPr>
        <w:pStyle w:val="PL"/>
        <w:rPr>
          <w:lang w:val="en-US"/>
        </w:rPr>
      </w:pPr>
      <w:r>
        <w:rPr>
          <w:lang w:val="en-US"/>
        </w:rPr>
        <w:t xml:space="preserve">          </w:t>
      </w:r>
      <w:r>
        <w:rPr>
          <w:lang w:eastAsia="zh-CN"/>
        </w:rPr>
        <w:t>NSI_LOAD_LEVEL event</w:t>
      </w:r>
      <w:r>
        <w:rPr>
          <w:lang w:val="en-US"/>
        </w:rPr>
        <w:t>.</w:t>
      </w:r>
    </w:p>
    <w:p w14:paraId="05BFDADE" w14:textId="77777777" w:rsidR="00631096" w:rsidRDefault="00631096" w:rsidP="00631096">
      <w:pPr>
        <w:pStyle w:val="PL"/>
        <w:rPr>
          <w:lang w:val="en-US"/>
        </w:rPr>
      </w:pPr>
      <w:r>
        <w:rPr>
          <w:lang w:val="en-US"/>
        </w:rPr>
        <w:t xml:space="preserve">        - NUM_OF_EXCEED_RES_USAGE_LOAD_LEVEL_THR: The number of times the resource usage threshold</w:t>
      </w:r>
    </w:p>
    <w:p w14:paraId="2C3C1BE4" w14:textId="77777777" w:rsidR="00631096" w:rsidRDefault="00631096" w:rsidP="00631096">
      <w:pPr>
        <w:pStyle w:val="PL"/>
        <w:rPr>
          <w:lang w:val="en-US"/>
        </w:rPr>
      </w:pPr>
      <w:r>
        <w:rPr>
          <w:lang w:val="en-US"/>
        </w:rPr>
        <w:t xml:space="preserve">          of the network slice instance is reached or exceeded if a threshold value is provided by</w:t>
      </w:r>
    </w:p>
    <w:p w14:paraId="1906B7DF" w14:textId="77777777" w:rsidR="00631096" w:rsidRDefault="00631096" w:rsidP="00631096">
      <w:pPr>
        <w:pStyle w:val="PL"/>
        <w:rPr>
          <w:lang w:val="en-US"/>
        </w:rPr>
      </w:pPr>
      <w:r>
        <w:rPr>
          <w:lang w:val="en-US"/>
        </w:rPr>
        <w:t xml:space="preserve">          the consumer. This value is only applicable to </w:t>
      </w:r>
      <w:r>
        <w:rPr>
          <w:lang w:eastAsia="zh-CN"/>
        </w:rPr>
        <w:t>NSI_LOAD_LEVEL event</w:t>
      </w:r>
      <w:r>
        <w:rPr>
          <w:lang w:val="en-US"/>
        </w:rPr>
        <w:t>.</w:t>
      </w:r>
    </w:p>
    <w:p w14:paraId="31C8A8C6" w14:textId="77777777" w:rsidR="00631096" w:rsidRDefault="00631096" w:rsidP="00631096">
      <w:pPr>
        <w:pStyle w:val="PL"/>
        <w:rPr>
          <w:lang w:val="en-US"/>
        </w:rPr>
      </w:pPr>
      <w:r>
        <w:rPr>
          <w:lang w:val="en-US"/>
        </w:rPr>
        <w:t xml:space="preserve">        - PERIOD_OF_EXCEED_RES_USAGE_LOAD_LEVEL_THR: The time interval between each time the</w:t>
      </w:r>
    </w:p>
    <w:p w14:paraId="79FF87B2" w14:textId="77777777" w:rsidR="00631096" w:rsidRDefault="00631096" w:rsidP="00631096">
      <w:pPr>
        <w:pStyle w:val="PL"/>
        <w:rPr>
          <w:lang w:val="en-US"/>
        </w:rPr>
      </w:pPr>
      <w:r>
        <w:rPr>
          <w:lang w:val="en-US"/>
        </w:rPr>
        <w:t xml:space="preserve">          threshold being met or exceeded on the network slice (instance). This value is only</w:t>
      </w:r>
    </w:p>
    <w:p w14:paraId="5B05BAB6" w14:textId="77777777" w:rsidR="00631096" w:rsidRDefault="00631096" w:rsidP="00631096">
      <w:pPr>
        <w:pStyle w:val="PL"/>
        <w:rPr>
          <w:lang w:val="en-US"/>
        </w:rPr>
      </w:pPr>
      <w:r>
        <w:rPr>
          <w:lang w:val="en-US"/>
        </w:rPr>
        <w:t xml:space="preserve">          applicable to </w:t>
      </w:r>
      <w:r>
        <w:rPr>
          <w:lang w:eastAsia="zh-CN"/>
        </w:rPr>
        <w:t>NSI_LOAD_LEVEL event</w:t>
      </w:r>
      <w:r>
        <w:rPr>
          <w:lang w:val="en-US"/>
        </w:rPr>
        <w:t>.</w:t>
      </w:r>
    </w:p>
    <w:p w14:paraId="05D8CC7C" w14:textId="77777777" w:rsidR="00631096" w:rsidRDefault="00631096" w:rsidP="00631096">
      <w:pPr>
        <w:pStyle w:val="PL"/>
        <w:rPr>
          <w:lang w:val="en-US"/>
        </w:rPr>
      </w:pPr>
      <w:r>
        <w:rPr>
          <w:lang w:val="en-US"/>
        </w:rPr>
        <w:t xml:space="preserve">        - EXCEED_LOAD_LEVEL_THR_IND: Whether the Load Level Threshold is met or exceeded by the</w:t>
      </w:r>
    </w:p>
    <w:p w14:paraId="692967E4" w14:textId="77777777" w:rsidR="00631096" w:rsidRDefault="00631096" w:rsidP="00631096">
      <w:pPr>
        <w:pStyle w:val="PL"/>
        <w:rPr>
          <w:lang w:val="en-US"/>
        </w:rPr>
      </w:pPr>
      <w:r>
        <w:rPr>
          <w:lang w:val="en-US"/>
        </w:rPr>
        <w:t xml:space="preserve">          statistics value. This value is only applicable to </w:t>
      </w:r>
      <w:r>
        <w:rPr>
          <w:lang w:eastAsia="zh-CN"/>
        </w:rPr>
        <w:t>NSI_LOAD_LEVEL event</w:t>
      </w:r>
      <w:r>
        <w:rPr>
          <w:lang w:val="en-US"/>
        </w:rPr>
        <w:t>.</w:t>
      </w:r>
    </w:p>
    <w:p w14:paraId="74839487" w14:textId="77777777" w:rsidR="00631096" w:rsidRDefault="00631096" w:rsidP="00631096">
      <w:pPr>
        <w:pStyle w:val="PL"/>
        <w:tabs>
          <w:tab w:val="clear" w:pos="1920"/>
        </w:tabs>
        <w:rPr>
          <w:lang w:val="en-US"/>
        </w:rPr>
      </w:pPr>
      <w:r>
        <w:rPr>
          <w:lang w:val="en-US"/>
        </w:rPr>
        <w:t xml:space="preserve">        - LIST_OF_TOP_APP_UL: The list of applications that contribute the most to the traffic in</w:t>
      </w:r>
    </w:p>
    <w:p w14:paraId="76E60529" w14:textId="77777777" w:rsidR="00631096" w:rsidRDefault="00631096" w:rsidP="00631096">
      <w:pPr>
        <w:pStyle w:val="PL"/>
        <w:tabs>
          <w:tab w:val="clear" w:pos="1920"/>
        </w:tabs>
        <w:rPr>
          <w:lang w:val="en-US"/>
        </w:rPr>
      </w:pPr>
      <w:r>
        <w:rPr>
          <w:lang w:val="en-US"/>
        </w:rPr>
        <w:t xml:space="preserve">          the UL direction. This value is only applicable to </w:t>
      </w:r>
      <w:r>
        <w:t>USER_DATA_CONGESTION event</w:t>
      </w:r>
      <w:r>
        <w:rPr>
          <w:lang w:val="en-US"/>
        </w:rPr>
        <w:t>.</w:t>
      </w:r>
    </w:p>
    <w:p w14:paraId="7160FB7D" w14:textId="77777777" w:rsidR="00631096" w:rsidRDefault="00631096" w:rsidP="00631096">
      <w:pPr>
        <w:pStyle w:val="PL"/>
        <w:tabs>
          <w:tab w:val="clear" w:pos="1920"/>
        </w:tabs>
        <w:rPr>
          <w:lang w:val="en-US"/>
        </w:rPr>
      </w:pPr>
      <w:r>
        <w:rPr>
          <w:lang w:val="en-US"/>
        </w:rPr>
        <w:t xml:space="preserve">        - LIST_OF_TOP_APP_DL: The list of applications that contribute the most to the traffic in</w:t>
      </w:r>
    </w:p>
    <w:p w14:paraId="309CE585" w14:textId="77777777" w:rsidR="00631096" w:rsidRDefault="00631096" w:rsidP="00631096">
      <w:pPr>
        <w:pStyle w:val="PL"/>
        <w:tabs>
          <w:tab w:val="clear" w:pos="1920"/>
        </w:tabs>
        <w:rPr>
          <w:lang w:val="en-US"/>
        </w:rPr>
      </w:pPr>
      <w:r>
        <w:rPr>
          <w:lang w:val="en-US"/>
        </w:rPr>
        <w:t xml:space="preserve">          the DL direction. This value is only applicable to </w:t>
      </w:r>
      <w:r>
        <w:t>USER_DATA_CONGESTION event</w:t>
      </w:r>
      <w:r>
        <w:rPr>
          <w:lang w:val="en-US"/>
        </w:rPr>
        <w:t>.</w:t>
      </w:r>
    </w:p>
    <w:p w14:paraId="0E1DE394" w14:textId="77777777" w:rsidR="00631096" w:rsidRDefault="00631096" w:rsidP="00631096">
      <w:pPr>
        <w:pStyle w:val="PL"/>
        <w:rPr>
          <w:lang w:val="en-US"/>
        </w:rPr>
      </w:pPr>
      <w:r>
        <w:rPr>
          <w:lang w:val="en-US"/>
        </w:rPr>
        <w:t xml:space="preserve">        - NF_STATUS: The availability status of the NF on the Analytics target period, expressed</w:t>
      </w:r>
    </w:p>
    <w:p w14:paraId="2BB06A73" w14:textId="77777777" w:rsidR="00631096" w:rsidRDefault="00631096" w:rsidP="00631096">
      <w:pPr>
        <w:pStyle w:val="PL"/>
        <w:rPr>
          <w:lang w:val="en-US"/>
        </w:rPr>
      </w:pPr>
      <w:r>
        <w:rPr>
          <w:lang w:val="en-US"/>
        </w:rPr>
        <w:t xml:space="preserve">          as a percentage of time per status value (registered, suspended, undiscoverable). This</w:t>
      </w:r>
    </w:p>
    <w:p w14:paraId="29F094C5" w14:textId="77777777" w:rsidR="00631096" w:rsidRDefault="00631096" w:rsidP="00631096">
      <w:pPr>
        <w:pStyle w:val="PL"/>
        <w:rPr>
          <w:lang w:val="en-US"/>
        </w:rPr>
      </w:pPr>
      <w:r>
        <w:rPr>
          <w:lang w:val="en-US"/>
        </w:rPr>
        <w:t xml:space="preserve">          value is only applicable to NF_LOAD event.</w:t>
      </w:r>
    </w:p>
    <w:p w14:paraId="0D881EFD" w14:textId="77777777" w:rsidR="00631096" w:rsidRDefault="00631096" w:rsidP="00631096">
      <w:pPr>
        <w:pStyle w:val="PL"/>
        <w:rPr>
          <w:lang w:val="en-US"/>
        </w:rPr>
      </w:pPr>
      <w:r>
        <w:rPr>
          <w:lang w:val="en-US"/>
        </w:rPr>
        <w:t xml:space="preserve">        - NF_RESOURCE_USAGE: The average usage of assigned resources (CPU, memory, storage). This</w:t>
      </w:r>
    </w:p>
    <w:p w14:paraId="3A198616" w14:textId="77777777" w:rsidR="00631096" w:rsidRDefault="00631096" w:rsidP="00631096">
      <w:pPr>
        <w:pStyle w:val="PL"/>
        <w:rPr>
          <w:lang w:val="en-US"/>
        </w:rPr>
      </w:pPr>
      <w:r>
        <w:rPr>
          <w:lang w:val="en-US"/>
        </w:rPr>
        <w:t xml:space="preserve">          value is only applicable to NF_LOAD event.</w:t>
      </w:r>
    </w:p>
    <w:p w14:paraId="0039B9FC" w14:textId="77777777" w:rsidR="00631096" w:rsidRDefault="00631096" w:rsidP="00631096">
      <w:pPr>
        <w:pStyle w:val="PL"/>
        <w:rPr>
          <w:lang w:val="en-US"/>
        </w:rPr>
      </w:pPr>
      <w:r>
        <w:rPr>
          <w:lang w:val="en-US"/>
        </w:rPr>
        <w:t xml:space="preserve">        - NF_LOAD: The average load of the NF instance over the Analytics target period. This value</w:t>
      </w:r>
    </w:p>
    <w:p w14:paraId="41A0B0AB" w14:textId="77777777" w:rsidR="00631096" w:rsidRDefault="00631096" w:rsidP="00631096">
      <w:pPr>
        <w:pStyle w:val="PL"/>
        <w:rPr>
          <w:lang w:val="en-US"/>
        </w:rPr>
      </w:pPr>
      <w:r>
        <w:rPr>
          <w:lang w:val="en-US"/>
        </w:rPr>
        <w:t xml:space="preserve">          is only applicable to NF_LOAD event.</w:t>
      </w:r>
    </w:p>
    <w:p w14:paraId="4CA66BD6" w14:textId="77777777" w:rsidR="00631096" w:rsidRDefault="00631096" w:rsidP="00631096">
      <w:pPr>
        <w:pStyle w:val="PL"/>
        <w:tabs>
          <w:tab w:val="clear" w:pos="1920"/>
        </w:tabs>
        <w:rPr>
          <w:lang w:val="en-US"/>
        </w:rPr>
      </w:pPr>
      <w:r>
        <w:rPr>
          <w:lang w:val="en-US"/>
        </w:rPr>
        <w:t xml:space="preserve">        - NF_PEAK_LOAD: The maximum load of the NF instance over the Analytics target period. This</w:t>
      </w:r>
    </w:p>
    <w:p w14:paraId="2783BF32" w14:textId="77777777" w:rsidR="00631096" w:rsidRDefault="00631096" w:rsidP="00631096">
      <w:pPr>
        <w:pStyle w:val="PL"/>
        <w:tabs>
          <w:tab w:val="clear" w:pos="1920"/>
        </w:tabs>
        <w:rPr>
          <w:lang w:val="en-US"/>
        </w:rPr>
      </w:pPr>
      <w:r>
        <w:rPr>
          <w:lang w:val="en-US"/>
        </w:rPr>
        <w:lastRenderedPageBreak/>
        <w:t xml:space="preserve">          value is only applicable to NF_LOAD event.</w:t>
      </w:r>
    </w:p>
    <w:p w14:paraId="044A9B76" w14:textId="77777777" w:rsidR="00631096" w:rsidRDefault="00631096" w:rsidP="00631096">
      <w:pPr>
        <w:pStyle w:val="PL"/>
        <w:rPr>
          <w:lang w:val="en-US"/>
        </w:rPr>
      </w:pPr>
      <w:r>
        <w:rPr>
          <w:lang w:val="en-US"/>
        </w:rPr>
        <w:t xml:space="preserve">        - NF_LOAD_AVG_IN_AOI: The average load of the NF instances over the area of interest. This</w:t>
      </w:r>
    </w:p>
    <w:p w14:paraId="3D3ABD7B" w14:textId="77777777" w:rsidR="00631096" w:rsidRDefault="00631096" w:rsidP="00631096">
      <w:pPr>
        <w:pStyle w:val="PL"/>
        <w:rPr>
          <w:lang w:val="en-US"/>
        </w:rPr>
      </w:pPr>
      <w:r>
        <w:rPr>
          <w:lang w:val="en-US"/>
        </w:rPr>
        <w:t xml:space="preserve">          value is only applicable to NF_LOAD event.</w:t>
      </w:r>
    </w:p>
    <w:p w14:paraId="1183F9B1" w14:textId="77777777" w:rsidR="00631096" w:rsidRDefault="00631096" w:rsidP="00631096">
      <w:pPr>
        <w:pStyle w:val="PL"/>
        <w:rPr>
          <w:lang w:val="en-US"/>
        </w:rPr>
      </w:pPr>
      <w:r>
        <w:rPr>
          <w:lang w:val="en-US"/>
        </w:rPr>
        <w:t xml:space="preserve">        - DISPER_AMOUNT: Indicates the dispersion amount of the reported data volume or transaction</w:t>
      </w:r>
    </w:p>
    <w:p w14:paraId="0F0EC542" w14:textId="77777777" w:rsidR="00631096" w:rsidRDefault="00631096" w:rsidP="00631096">
      <w:pPr>
        <w:pStyle w:val="PL"/>
        <w:rPr>
          <w:lang w:val="en-US"/>
        </w:rPr>
      </w:pPr>
      <w:r>
        <w:rPr>
          <w:lang w:val="en-US"/>
        </w:rPr>
        <w:t xml:space="preserve">          dispersion type. This value is only applicable to DISPERSION event.</w:t>
      </w:r>
    </w:p>
    <w:p w14:paraId="44B2332B" w14:textId="77777777" w:rsidR="00631096" w:rsidRDefault="00631096" w:rsidP="00631096">
      <w:pPr>
        <w:pStyle w:val="PL"/>
        <w:rPr>
          <w:lang w:val="en-US"/>
        </w:rPr>
      </w:pPr>
      <w:r>
        <w:rPr>
          <w:lang w:val="en-US"/>
        </w:rPr>
        <w:t xml:space="preserve">        - DISPER_CLASS: Indicates the dispersion mobility class: fixed, camper, traveller upon set</w:t>
      </w:r>
    </w:p>
    <w:p w14:paraId="0361C953" w14:textId="77777777" w:rsidR="00631096" w:rsidRDefault="00631096" w:rsidP="00631096">
      <w:pPr>
        <w:pStyle w:val="PL"/>
        <w:rPr>
          <w:lang w:val="en-US"/>
        </w:rPr>
      </w:pPr>
      <w:r>
        <w:rPr>
          <w:lang w:val="en-US"/>
        </w:rPr>
        <w:t xml:space="preserve">          its usage threshold, and/or the top-heavy class upon set its percentile rating threshold.</w:t>
      </w:r>
    </w:p>
    <w:p w14:paraId="59751A51" w14:textId="77777777" w:rsidR="00631096" w:rsidRDefault="00631096" w:rsidP="00631096">
      <w:pPr>
        <w:pStyle w:val="PL"/>
        <w:rPr>
          <w:lang w:val="en-US"/>
        </w:rPr>
      </w:pPr>
      <w:r>
        <w:rPr>
          <w:lang w:val="en-US"/>
        </w:rPr>
        <w:t xml:space="preserve">          This value is only applicable to DISPERSION event.</w:t>
      </w:r>
    </w:p>
    <w:p w14:paraId="7C7F72DC" w14:textId="77777777" w:rsidR="00631096" w:rsidRDefault="00631096" w:rsidP="00631096">
      <w:pPr>
        <w:pStyle w:val="PL"/>
        <w:rPr>
          <w:lang w:val="en-US"/>
        </w:rPr>
      </w:pPr>
      <w:r>
        <w:rPr>
          <w:lang w:val="en-US"/>
        </w:rPr>
        <w:t xml:space="preserve">        - RANKING: Data/transaction usage ranking high (i.e.value 1), medium (2) or low (3). This</w:t>
      </w:r>
    </w:p>
    <w:p w14:paraId="40664F2B" w14:textId="77777777" w:rsidR="00631096" w:rsidRDefault="00631096" w:rsidP="00631096">
      <w:pPr>
        <w:pStyle w:val="PL"/>
        <w:rPr>
          <w:lang w:val="en-US"/>
        </w:rPr>
      </w:pPr>
      <w:r>
        <w:rPr>
          <w:lang w:val="en-US"/>
        </w:rPr>
        <w:t xml:space="preserve">          value is only applicable to DISPERSION event.</w:t>
      </w:r>
    </w:p>
    <w:p w14:paraId="2FF7F82B" w14:textId="77777777" w:rsidR="00631096" w:rsidRDefault="00631096" w:rsidP="00631096">
      <w:pPr>
        <w:pStyle w:val="PL"/>
        <w:rPr>
          <w:lang w:val="en-US"/>
        </w:rPr>
      </w:pPr>
      <w:r>
        <w:rPr>
          <w:lang w:val="en-US"/>
        </w:rPr>
        <w:t xml:space="preserve">        - PERCENTILE_RANKING: Percentile ranking of the target UE in the Cumulative Distribution</w:t>
      </w:r>
    </w:p>
    <w:p w14:paraId="56F85167" w14:textId="77777777" w:rsidR="00631096" w:rsidRDefault="00631096" w:rsidP="00631096">
      <w:pPr>
        <w:pStyle w:val="PL"/>
        <w:rPr>
          <w:lang w:val="en-US"/>
        </w:rPr>
      </w:pPr>
      <w:r>
        <w:rPr>
          <w:lang w:val="en-US"/>
        </w:rPr>
        <w:t xml:space="preserve">          Function of data usage for the population of all UEs. This value is only applicable to</w:t>
      </w:r>
    </w:p>
    <w:p w14:paraId="0F57B6B6" w14:textId="77777777" w:rsidR="00631096" w:rsidRDefault="00631096" w:rsidP="00631096">
      <w:pPr>
        <w:pStyle w:val="PL"/>
        <w:rPr>
          <w:lang w:val="en-US"/>
        </w:rPr>
      </w:pPr>
      <w:r>
        <w:rPr>
          <w:lang w:val="en-US"/>
        </w:rPr>
        <w:t xml:space="preserve">          DISPERSION event.</w:t>
      </w:r>
    </w:p>
    <w:p w14:paraId="330912E0" w14:textId="77777777" w:rsidR="00631096" w:rsidRDefault="00631096" w:rsidP="00631096">
      <w:pPr>
        <w:pStyle w:val="PL"/>
        <w:rPr>
          <w:lang w:val="en-US"/>
        </w:rPr>
      </w:pPr>
      <w:r>
        <w:rPr>
          <w:lang w:val="en-US"/>
        </w:rPr>
        <w:t xml:space="preserve">        - RSSI: Indicated the RSSI in the unit of dBm. This value is only applicable to</w:t>
      </w:r>
    </w:p>
    <w:p w14:paraId="7E25DC09" w14:textId="77777777" w:rsidR="00631096" w:rsidRDefault="00631096" w:rsidP="00631096">
      <w:pPr>
        <w:pStyle w:val="PL"/>
        <w:rPr>
          <w:lang w:val="en-US"/>
        </w:rPr>
      </w:pPr>
      <w:r>
        <w:rPr>
          <w:lang w:val="en-US"/>
        </w:rPr>
        <w:t xml:space="preserve">          WLAN_PERFORMANCE event.</w:t>
      </w:r>
    </w:p>
    <w:p w14:paraId="0D773C1C" w14:textId="77777777" w:rsidR="00631096" w:rsidRDefault="00631096" w:rsidP="00631096">
      <w:pPr>
        <w:pStyle w:val="PL"/>
        <w:rPr>
          <w:lang w:val="en-US"/>
        </w:rPr>
      </w:pPr>
      <w:r>
        <w:rPr>
          <w:lang w:val="en-US"/>
        </w:rPr>
        <w:t xml:space="preserve">        - RTT: Indicates the RTT in the unit of millisecond. This value is only applicable to</w:t>
      </w:r>
    </w:p>
    <w:p w14:paraId="3249B4F2" w14:textId="77777777" w:rsidR="00631096" w:rsidRDefault="00631096" w:rsidP="00631096">
      <w:pPr>
        <w:pStyle w:val="PL"/>
        <w:rPr>
          <w:lang w:val="en-US"/>
        </w:rPr>
      </w:pPr>
      <w:r>
        <w:rPr>
          <w:lang w:val="en-US"/>
        </w:rPr>
        <w:t xml:space="preserve">          WLAN_PERFORMANCE event.</w:t>
      </w:r>
    </w:p>
    <w:p w14:paraId="50AF7949" w14:textId="77777777" w:rsidR="00631096" w:rsidRDefault="00631096" w:rsidP="00631096">
      <w:pPr>
        <w:pStyle w:val="PL"/>
        <w:rPr>
          <w:lang w:val="en-US"/>
        </w:rPr>
      </w:pPr>
      <w:r>
        <w:rPr>
          <w:lang w:val="en-US"/>
        </w:rPr>
        <w:t xml:space="preserve">        - TRAFFIC_INFO: Traffic information including UL/DL data rate and/or Traffic volume. This</w:t>
      </w:r>
    </w:p>
    <w:p w14:paraId="76CCC965" w14:textId="77777777" w:rsidR="00631096" w:rsidRDefault="00631096" w:rsidP="00631096">
      <w:pPr>
        <w:pStyle w:val="PL"/>
        <w:rPr>
          <w:lang w:val="en-US"/>
        </w:rPr>
      </w:pPr>
      <w:r>
        <w:rPr>
          <w:lang w:val="en-US"/>
        </w:rPr>
        <w:t xml:space="preserve">          value is only applicable to WLAN_PERFORMANCE event.</w:t>
      </w:r>
    </w:p>
    <w:p w14:paraId="29572CC4" w14:textId="77777777" w:rsidR="00631096" w:rsidRDefault="00631096" w:rsidP="00631096">
      <w:pPr>
        <w:pStyle w:val="PL"/>
        <w:rPr>
          <w:lang w:val="en-US"/>
        </w:rPr>
      </w:pPr>
      <w:r>
        <w:rPr>
          <w:lang w:val="en-US"/>
        </w:rPr>
        <w:t xml:space="preserve">        - NUMBER_OF_UES: Number of UEs observed for the SSID. This value is only applicable to</w:t>
      </w:r>
    </w:p>
    <w:p w14:paraId="105D2576" w14:textId="77777777" w:rsidR="00631096" w:rsidRDefault="00631096" w:rsidP="00631096">
      <w:pPr>
        <w:pStyle w:val="PL"/>
        <w:rPr>
          <w:lang w:val="en-US"/>
        </w:rPr>
      </w:pPr>
      <w:r>
        <w:rPr>
          <w:lang w:val="en-US"/>
        </w:rPr>
        <w:t xml:space="preserve">          WLAN_PERFORMANCE event.</w:t>
      </w:r>
    </w:p>
    <w:p w14:paraId="6072D391" w14:textId="77777777" w:rsidR="00631096" w:rsidRDefault="00631096" w:rsidP="00631096">
      <w:pPr>
        <w:pStyle w:val="PL"/>
        <w:tabs>
          <w:tab w:val="clear" w:pos="1920"/>
        </w:tabs>
        <w:rPr>
          <w:lang w:val="en-US"/>
        </w:rPr>
      </w:pPr>
      <w:r>
        <w:rPr>
          <w:lang w:val="en-US"/>
        </w:rPr>
        <w:t xml:space="preserve">        - APP_LIST_FOR_UE_COMM: The analytics of the application list used by UE. This value is only</w:t>
      </w:r>
    </w:p>
    <w:p w14:paraId="302B4841" w14:textId="77777777" w:rsidR="00631096" w:rsidRDefault="00631096" w:rsidP="00631096">
      <w:pPr>
        <w:pStyle w:val="PL"/>
        <w:tabs>
          <w:tab w:val="clear" w:pos="1920"/>
        </w:tabs>
        <w:rPr>
          <w:lang w:val="en-US"/>
        </w:rPr>
      </w:pPr>
      <w:r>
        <w:rPr>
          <w:lang w:val="en-US"/>
        </w:rPr>
        <w:t xml:space="preserve">          applicable to </w:t>
      </w:r>
      <w:r>
        <w:t>UE_COMMUNICATION</w:t>
      </w:r>
      <w:r>
        <w:rPr>
          <w:lang w:val="en-US"/>
        </w:rPr>
        <w:t xml:space="preserve"> event.</w:t>
      </w:r>
    </w:p>
    <w:p w14:paraId="077FB2A5" w14:textId="77777777" w:rsidR="00631096" w:rsidRDefault="00631096" w:rsidP="00631096">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48F50CED" w14:textId="77777777" w:rsidR="00631096" w:rsidRDefault="00631096" w:rsidP="00631096">
      <w:pPr>
        <w:pStyle w:val="PL"/>
        <w:tabs>
          <w:tab w:val="clear" w:pos="1920"/>
        </w:tabs>
        <w:rPr>
          <w:lang w:eastAsia="zh-CN"/>
        </w:rPr>
      </w:pPr>
      <w:r>
        <w:rPr>
          <w:lang w:eastAsia="zh-CN"/>
        </w:rPr>
        <w:t xml:space="preserve">          applicable to </w:t>
      </w:r>
      <w:r>
        <w:t>UE_COMMUNICATION event</w:t>
      </w:r>
      <w:r>
        <w:rPr>
          <w:lang w:eastAsia="zh-CN"/>
        </w:rPr>
        <w:t>.</w:t>
      </w:r>
    </w:p>
    <w:p w14:paraId="7BFDC7A5" w14:textId="77777777" w:rsidR="00631096" w:rsidRDefault="00631096" w:rsidP="00631096">
      <w:pPr>
        <w:pStyle w:val="PL"/>
        <w:tabs>
          <w:tab w:val="clear" w:pos="1920"/>
        </w:tabs>
        <w:rPr>
          <w:lang w:val="en-US"/>
        </w:rPr>
      </w:pPr>
      <w:r>
        <w:rPr>
          <w:lang w:val="en-US"/>
        </w:rPr>
        <w:t xml:space="preserve">        - AVG_TRAFFIC_RATE: Indicates average traffic rate. This value is only applicable to</w:t>
      </w:r>
    </w:p>
    <w:p w14:paraId="51E10631" w14:textId="77777777" w:rsidR="00631096" w:rsidRDefault="00631096" w:rsidP="00631096">
      <w:pPr>
        <w:pStyle w:val="PL"/>
        <w:tabs>
          <w:tab w:val="clear" w:pos="1920"/>
        </w:tabs>
        <w:rPr>
          <w:lang w:val="en-US"/>
        </w:rPr>
      </w:pPr>
      <w:r>
        <w:rPr>
          <w:lang w:val="en-US"/>
        </w:rPr>
        <w:t xml:space="preserve">          DN_PERFORMANCE event.</w:t>
      </w:r>
    </w:p>
    <w:p w14:paraId="40B76C61" w14:textId="77777777" w:rsidR="00631096" w:rsidRDefault="00631096" w:rsidP="00631096">
      <w:pPr>
        <w:pStyle w:val="PL"/>
        <w:tabs>
          <w:tab w:val="clear" w:pos="1920"/>
        </w:tabs>
        <w:rPr>
          <w:lang w:val="en-US"/>
        </w:rPr>
      </w:pPr>
      <w:r>
        <w:rPr>
          <w:lang w:val="en-US"/>
        </w:rPr>
        <w:t xml:space="preserve">        - MAX_TRAFFIC_RATE: Indicates maximum traffic rate. This value is only applicable to</w:t>
      </w:r>
    </w:p>
    <w:p w14:paraId="57C59243" w14:textId="77777777" w:rsidR="00631096" w:rsidRDefault="00631096" w:rsidP="00631096">
      <w:pPr>
        <w:pStyle w:val="PL"/>
        <w:tabs>
          <w:tab w:val="clear" w:pos="1920"/>
        </w:tabs>
        <w:rPr>
          <w:lang w:val="en-US"/>
        </w:rPr>
      </w:pPr>
      <w:r>
        <w:rPr>
          <w:lang w:val="en-US"/>
        </w:rPr>
        <w:t xml:space="preserve">          DN_PERFORMANCE event.</w:t>
      </w:r>
    </w:p>
    <w:p w14:paraId="51890A0D" w14:textId="77777777" w:rsidR="00631096" w:rsidRDefault="00631096" w:rsidP="00631096">
      <w:pPr>
        <w:pStyle w:val="PL"/>
        <w:tabs>
          <w:tab w:val="clear" w:pos="1920"/>
        </w:tabs>
        <w:rPr>
          <w:lang w:val="en-US"/>
        </w:rPr>
      </w:pPr>
      <w:r>
        <w:rPr>
          <w:lang w:val="en-US"/>
        </w:rPr>
        <w:t xml:space="preserve">        - AGG_TRAFFIC_RATE: Indicates aggregated traffic rate. This value is only applicable to</w:t>
      </w:r>
    </w:p>
    <w:p w14:paraId="11537C47" w14:textId="77777777" w:rsidR="00631096" w:rsidRDefault="00631096" w:rsidP="00631096">
      <w:pPr>
        <w:pStyle w:val="PL"/>
        <w:tabs>
          <w:tab w:val="clear" w:pos="1920"/>
        </w:tabs>
        <w:rPr>
          <w:lang w:val="en-US"/>
        </w:rPr>
      </w:pPr>
      <w:r>
        <w:rPr>
          <w:lang w:val="en-US"/>
        </w:rPr>
        <w:t xml:space="preserve">          DN_PERFORMANCE event.</w:t>
      </w:r>
    </w:p>
    <w:p w14:paraId="4AD36451" w14:textId="77777777" w:rsidR="00631096" w:rsidRDefault="00631096" w:rsidP="00631096">
      <w:pPr>
        <w:pStyle w:val="PL"/>
        <w:tabs>
          <w:tab w:val="clear" w:pos="1920"/>
        </w:tabs>
        <w:rPr>
          <w:lang w:val="en-US"/>
        </w:rPr>
      </w:pPr>
      <w:r>
        <w:rPr>
          <w:lang w:val="en-US"/>
        </w:rPr>
        <w:t xml:space="preserve">        - VAR_TRAFFIC_RATE: Indicates variance traffic rate. This value is only applicable to</w:t>
      </w:r>
    </w:p>
    <w:p w14:paraId="2ABC5DEE" w14:textId="77777777" w:rsidR="00631096" w:rsidRDefault="00631096" w:rsidP="00631096">
      <w:pPr>
        <w:pStyle w:val="PL"/>
        <w:tabs>
          <w:tab w:val="clear" w:pos="1920"/>
        </w:tabs>
        <w:rPr>
          <w:lang w:val="en-US"/>
        </w:rPr>
      </w:pPr>
      <w:r>
        <w:rPr>
          <w:lang w:val="en-US"/>
        </w:rPr>
        <w:t xml:space="preserve">          DN_PERFORMANCE event.</w:t>
      </w:r>
    </w:p>
    <w:p w14:paraId="176C3986" w14:textId="77777777" w:rsidR="00631096" w:rsidRDefault="00631096" w:rsidP="00631096">
      <w:pPr>
        <w:pStyle w:val="PL"/>
        <w:tabs>
          <w:tab w:val="clear" w:pos="1920"/>
        </w:tabs>
        <w:rPr>
          <w:lang w:val="en-US"/>
        </w:rPr>
      </w:pPr>
      <w:r>
        <w:rPr>
          <w:lang w:val="en-US"/>
        </w:rPr>
        <w:t xml:space="preserve">        - AVG_PACKET_DELAY: Indicates average Packet Delay. This value is only applicable to</w:t>
      </w:r>
    </w:p>
    <w:p w14:paraId="2DE776CA" w14:textId="77777777" w:rsidR="00631096" w:rsidRDefault="00631096" w:rsidP="00631096">
      <w:pPr>
        <w:pStyle w:val="PL"/>
        <w:tabs>
          <w:tab w:val="clear" w:pos="1920"/>
        </w:tabs>
        <w:rPr>
          <w:lang w:val="en-US"/>
        </w:rPr>
      </w:pPr>
      <w:r>
        <w:rPr>
          <w:lang w:val="en-US"/>
        </w:rPr>
        <w:t xml:space="preserve">          DN_PERFORMANCE event.</w:t>
      </w:r>
    </w:p>
    <w:p w14:paraId="23C4E433" w14:textId="77777777" w:rsidR="00631096" w:rsidRDefault="00631096" w:rsidP="00631096">
      <w:pPr>
        <w:pStyle w:val="PL"/>
        <w:tabs>
          <w:tab w:val="clear" w:pos="1920"/>
        </w:tabs>
        <w:rPr>
          <w:lang w:val="en-US"/>
        </w:rPr>
      </w:pPr>
      <w:r>
        <w:rPr>
          <w:lang w:val="en-US"/>
        </w:rPr>
        <w:t xml:space="preserve">        - MAX_PACKET_DELAY: Indicates maximum Packet Delay. This value is only applicable to</w:t>
      </w:r>
    </w:p>
    <w:p w14:paraId="53733093" w14:textId="77777777" w:rsidR="00631096" w:rsidRDefault="00631096" w:rsidP="00631096">
      <w:pPr>
        <w:pStyle w:val="PL"/>
        <w:tabs>
          <w:tab w:val="clear" w:pos="1920"/>
        </w:tabs>
        <w:rPr>
          <w:lang w:val="en-US"/>
        </w:rPr>
      </w:pPr>
      <w:r>
        <w:rPr>
          <w:lang w:val="en-US"/>
        </w:rPr>
        <w:t xml:space="preserve">          DN_PERFORMANCE event.</w:t>
      </w:r>
    </w:p>
    <w:p w14:paraId="051B4C26" w14:textId="77777777" w:rsidR="00631096" w:rsidRDefault="00631096" w:rsidP="00631096">
      <w:pPr>
        <w:pStyle w:val="PL"/>
        <w:rPr>
          <w:lang w:val="en-US"/>
        </w:rPr>
      </w:pPr>
      <w:r>
        <w:rPr>
          <w:lang w:val="en-US"/>
        </w:rPr>
        <w:t xml:space="preserve">        - VAR_PACKET_DELAY: Indicates variance Packet Delay. This value is only applicable to</w:t>
      </w:r>
    </w:p>
    <w:p w14:paraId="034511FE" w14:textId="77777777" w:rsidR="00631096" w:rsidRDefault="00631096" w:rsidP="00631096">
      <w:pPr>
        <w:pStyle w:val="PL"/>
        <w:rPr>
          <w:lang w:val="en-US"/>
        </w:rPr>
      </w:pPr>
      <w:r>
        <w:rPr>
          <w:lang w:val="en-US"/>
        </w:rPr>
        <w:t xml:space="preserve">          DN_PERFORMANCE event.</w:t>
      </w:r>
    </w:p>
    <w:p w14:paraId="0BCFFBFE" w14:textId="77777777" w:rsidR="00631096" w:rsidRDefault="00631096" w:rsidP="00631096">
      <w:pPr>
        <w:pStyle w:val="PL"/>
        <w:tabs>
          <w:tab w:val="clear" w:pos="1920"/>
        </w:tabs>
        <w:rPr>
          <w:lang w:val="en-US"/>
        </w:rPr>
      </w:pPr>
      <w:r>
        <w:rPr>
          <w:lang w:val="en-US"/>
        </w:rPr>
        <w:t xml:space="preserve">        - AVG_PACKET_LOSS_RATE: Indicates average Loss Rate. This value is only applicable to</w:t>
      </w:r>
    </w:p>
    <w:p w14:paraId="4502F406" w14:textId="77777777" w:rsidR="00631096" w:rsidRDefault="00631096" w:rsidP="00631096">
      <w:pPr>
        <w:pStyle w:val="PL"/>
        <w:tabs>
          <w:tab w:val="clear" w:pos="1920"/>
        </w:tabs>
        <w:rPr>
          <w:lang w:val="en-US"/>
        </w:rPr>
      </w:pPr>
      <w:r>
        <w:rPr>
          <w:lang w:val="en-US"/>
        </w:rPr>
        <w:t xml:space="preserve">          DN_PERFORMANCE event.</w:t>
      </w:r>
    </w:p>
    <w:p w14:paraId="1D587638" w14:textId="77777777" w:rsidR="00631096" w:rsidRDefault="00631096" w:rsidP="00631096">
      <w:pPr>
        <w:pStyle w:val="PL"/>
        <w:tabs>
          <w:tab w:val="clear" w:pos="1920"/>
        </w:tabs>
        <w:rPr>
          <w:lang w:val="en-US"/>
        </w:rPr>
      </w:pPr>
      <w:r>
        <w:rPr>
          <w:lang w:val="en-US"/>
        </w:rPr>
        <w:t xml:space="preserve">        - MAX_PACKET_LOSS_RATE: Indicates maximum Packet Loss Rate. This value is only applicable to</w:t>
      </w:r>
    </w:p>
    <w:p w14:paraId="65BC0A0C" w14:textId="77777777" w:rsidR="00631096" w:rsidRDefault="00631096" w:rsidP="00631096">
      <w:pPr>
        <w:pStyle w:val="PL"/>
        <w:tabs>
          <w:tab w:val="clear" w:pos="1920"/>
        </w:tabs>
        <w:rPr>
          <w:lang w:val="en-US"/>
        </w:rPr>
      </w:pPr>
      <w:r>
        <w:rPr>
          <w:lang w:val="en-US"/>
        </w:rPr>
        <w:t xml:space="preserve">          DN_PERFORMANCE event.</w:t>
      </w:r>
    </w:p>
    <w:p w14:paraId="79DA680A" w14:textId="77777777" w:rsidR="00631096" w:rsidRDefault="00631096" w:rsidP="00631096">
      <w:pPr>
        <w:pStyle w:val="PL"/>
        <w:tabs>
          <w:tab w:val="clear" w:pos="1920"/>
        </w:tabs>
        <w:rPr>
          <w:lang w:val="en-US"/>
        </w:rPr>
      </w:pPr>
      <w:r>
        <w:rPr>
          <w:lang w:val="en-US"/>
        </w:rPr>
        <w:t xml:space="preserve">        - VAR_PACKET_LOSS_RATE: Indicates variance Packet Loss Rate. This value is only applicable</w:t>
      </w:r>
    </w:p>
    <w:p w14:paraId="4AD6473C" w14:textId="77777777" w:rsidR="00631096" w:rsidRDefault="00631096" w:rsidP="00631096">
      <w:pPr>
        <w:pStyle w:val="PL"/>
        <w:tabs>
          <w:tab w:val="clear" w:pos="1920"/>
        </w:tabs>
        <w:rPr>
          <w:lang w:val="en-US"/>
        </w:rPr>
      </w:pPr>
      <w:r>
        <w:rPr>
          <w:lang w:val="en-US"/>
        </w:rPr>
        <w:t xml:space="preserve">          to DN_PERFORMANCE event.</w:t>
      </w:r>
    </w:p>
    <w:p w14:paraId="1977AF87" w14:textId="77777777" w:rsidR="00631096" w:rsidRDefault="00631096" w:rsidP="00631096">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1F9582A5" w14:textId="77777777" w:rsidR="00631096" w:rsidRDefault="00631096" w:rsidP="00631096">
      <w:pPr>
        <w:pStyle w:val="PL"/>
        <w:tabs>
          <w:tab w:val="clear" w:pos="1920"/>
        </w:tabs>
        <w:rPr>
          <w:lang w:val="en-US"/>
        </w:rPr>
      </w:pPr>
      <w:r>
        <w:t xml:space="preserve">          SERVICE_EXPERIENCE event</w:t>
      </w:r>
      <w:r>
        <w:rPr>
          <w:lang w:val="en-US"/>
        </w:rPr>
        <w:t>.</w:t>
      </w:r>
    </w:p>
    <w:p w14:paraId="45C1BB0C" w14:textId="77777777" w:rsidR="00631096" w:rsidRDefault="00631096" w:rsidP="00631096">
      <w:pPr>
        <w:pStyle w:val="PL"/>
        <w:rPr>
          <w:lang w:val="en-US"/>
        </w:rPr>
      </w:pPr>
      <w:r>
        <w:rPr>
          <w:lang w:val="en-US"/>
        </w:rPr>
        <w:t xml:space="preserve">        - LIST_OF_HIGH_EXP_UE: Indicates list of high experienced UE. This value is only applicable</w:t>
      </w:r>
    </w:p>
    <w:p w14:paraId="3431A3A9" w14:textId="77777777" w:rsidR="00631096" w:rsidRDefault="00631096" w:rsidP="00631096">
      <w:pPr>
        <w:pStyle w:val="PL"/>
        <w:rPr>
          <w:lang w:val="en-US"/>
        </w:rPr>
      </w:pPr>
      <w:r>
        <w:rPr>
          <w:lang w:val="en-US"/>
        </w:rPr>
        <w:t xml:space="preserve">          to SM_CONGESTION event.</w:t>
      </w:r>
    </w:p>
    <w:p w14:paraId="6F605E3D" w14:textId="77777777" w:rsidR="00631096" w:rsidRDefault="00631096" w:rsidP="00631096">
      <w:pPr>
        <w:pStyle w:val="PL"/>
        <w:rPr>
          <w:lang w:val="en-US"/>
        </w:rPr>
      </w:pPr>
      <w:r>
        <w:rPr>
          <w:lang w:val="en-US"/>
        </w:rPr>
        <w:t xml:space="preserve">        - LIST_OF_MEDIUM_EXP_UE: Indicates list of medium experienced UE. This value is only</w:t>
      </w:r>
    </w:p>
    <w:p w14:paraId="5F0C2DD0" w14:textId="77777777" w:rsidR="00631096" w:rsidRDefault="00631096" w:rsidP="00631096">
      <w:pPr>
        <w:pStyle w:val="PL"/>
        <w:rPr>
          <w:lang w:val="en-US"/>
        </w:rPr>
      </w:pPr>
      <w:r>
        <w:rPr>
          <w:lang w:val="en-US"/>
        </w:rPr>
        <w:t xml:space="preserve">          applicable to SM_CONGESTION event.</w:t>
      </w:r>
    </w:p>
    <w:p w14:paraId="714674E1" w14:textId="77777777" w:rsidR="00631096" w:rsidRDefault="00631096" w:rsidP="00631096">
      <w:pPr>
        <w:pStyle w:val="PL"/>
        <w:rPr>
          <w:lang w:val="en-US"/>
        </w:rPr>
      </w:pPr>
      <w:r>
        <w:rPr>
          <w:lang w:val="en-US"/>
        </w:rPr>
        <w:t xml:space="preserve">        - LIST_OF_LOW_EXP_UE: Indicates list of low experienced UE. This value is only applicable to</w:t>
      </w:r>
    </w:p>
    <w:p w14:paraId="36FEC04B" w14:textId="77777777" w:rsidR="00631096" w:rsidRDefault="00631096" w:rsidP="00631096">
      <w:pPr>
        <w:pStyle w:val="PL"/>
        <w:rPr>
          <w:lang w:val="en-US"/>
        </w:rPr>
      </w:pPr>
      <w:r>
        <w:rPr>
          <w:lang w:val="en-US"/>
        </w:rPr>
        <w:t xml:space="preserve">          SM_CONGESTION event.</w:t>
      </w:r>
    </w:p>
    <w:p w14:paraId="6623CE17" w14:textId="77777777" w:rsidR="00631096" w:rsidRDefault="00631096" w:rsidP="00631096">
      <w:pPr>
        <w:pStyle w:val="PL"/>
      </w:pPr>
      <w:r>
        <w:rPr>
          <w:lang w:val="en-US"/>
        </w:rPr>
        <w:t xml:space="preserve">        - AVG_UL_PKT_DROP_RATE: Indicates average uplink packet drop rate on GTP-U path on N3. </w:t>
      </w:r>
      <w:r>
        <w:t>This</w:t>
      </w:r>
    </w:p>
    <w:p w14:paraId="06A64830" w14:textId="77777777" w:rsidR="00631096" w:rsidRDefault="00631096" w:rsidP="00631096">
      <w:pPr>
        <w:pStyle w:val="PL"/>
        <w:rPr>
          <w:lang w:val="en-US"/>
        </w:rPr>
      </w:pPr>
      <w:r>
        <w:t xml:space="preserve">          value is only applicable to </w:t>
      </w:r>
      <w:r>
        <w:rPr>
          <w:lang w:eastAsia="zh-CN"/>
        </w:rPr>
        <w:t>RED_TRANS_EXP</w:t>
      </w:r>
      <w:r>
        <w:t xml:space="preserve"> event.</w:t>
      </w:r>
    </w:p>
    <w:p w14:paraId="342C0845" w14:textId="77777777" w:rsidR="00631096" w:rsidRDefault="00631096" w:rsidP="00631096">
      <w:pPr>
        <w:pStyle w:val="PL"/>
        <w:rPr>
          <w:lang w:val="en-US"/>
        </w:rPr>
      </w:pPr>
      <w:r>
        <w:rPr>
          <w:lang w:val="en-US"/>
        </w:rPr>
        <w:t xml:space="preserve">        - VAR_UL_PKT_DROP_RATE: Indicates variance of uplink packet drop rate on GTP-U path on N3.</w:t>
      </w:r>
    </w:p>
    <w:p w14:paraId="184606B3" w14:textId="77777777" w:rsidR="00631096" w:rsidRDefault="00631096" w:rsidP="00631096">
      <w:pPr>
        <w:pStyle w:val="PL"/>
        <w:rPr>
          <w:lang w:val="en-US"/>
        </w:rPr>
      </w:pPr>
      <w:r>
        <w:rPr>
          <w:lang w:val="en-US"/>
        </w:rPr>
        <w:t xml:space="preserve">          </w:t>
      </w:r>
      <w:r>
        <w:t xml:space="preserve">This value is only applicable to </w:t>
      </w:r>
      <w:r>
        <w:rPr>
          <w:lang w:eastAsia="zh-CN"/>
        </w:rPr>
        <w:t>RED_TRANS_EXP</w:t>
      </w:r>
      <w:r>
        <w:t xml:space="preserve"> event.</w:t>
      </w:r>
    </w:p>
    <w:p w14:paraId="517BCD61" w14:textId="77777777" w:rsidR="00631096" w:rsidRDefault="00631096" w:rsidP="00631096">
      <w:pPr>
        <w:pStyle w:val="PL"/>
        <w:rPr>
          <w:lang w:val="en-US"/>
        </w:rPr>
      </w:pPr>
      <w:r>
        <w:rPr>
          <w:lang w:val="en-US"/>
        </w:rPr>
        <w:t xml:space="preserve">        - AVG_DL_PKT_DROP_RATE: Indicates average downlink packet drop rate on GTP-U path on N3.</w:t>
      </w:r>
    </w:p>
    <w:p w14:paraId="1582DF9A" w14:textId="77777777" w:rsidR="00631096" w:rsidRDefault="00631096" w:rsidP="00631096">
      <w:pPr>
        <w:pStyle w:val="PL"/>
        <w:rPr>
          <w:lang w:val="en-US"/>
        </w:rPr>
      </w:pPr>
      <w:r>
        <w:rPr>
          <w:lang w:val="en-US"/>
        </w:rPr>
        <w:t xml:space="preserve">          </w:t>
      </w:r>
      <w:r>
        <w:t xml:space="preserve">This value is only applicable to </w:t>
      </w:r>
      <w:r>
        <w:rPr>
          <w:lang w:eastAsia="zh-CN"/>
        </w:rPr>
        <w:t>RED_TRANS_EXP</w:t>
      </w:r>
      <w:r>
        <w:t xml:space="preserve"> event.</w:t>
      </w:r>
    </w:p>
    <w:p w14:paraId="58C8D6DC" w14:textId="77777777" w:rsidR="00631096" w:rsidRDefault="00631096" w:rsidP="00631096">
      <w:pPr>
        <w:pStyle w:val="PL"/>
        <w:rPr>
          <w:lang w:val="en-US"/>
        </w:rPr>
      </w:pPr>
      <w:r>
        <w:rPr>
          <w:lang w:val="en-US"/>
        </w:rPr>
        <w:t xml:space="preserve">        - VAR_DL_PKT_DROP_RATE: Indicates variance of downlink packet drop rate on GTP-U path on N3.</w:t>
      </w:r>
    </w:p>
    <w:p w14:paraId="2BE78D71" w14:textId="77777777" w:rsidR="00631096" w:rsidRDefault="00631096" w:rsidP="00631096">
      <w:pPr>
        <w:pStyle w:val="PL"/>
        <w:rPr>
          <w:lang w:val="en-US"/>
        </w:rPr>
      </w:pPr>
      <w:r>
        <w:rPr>
          <w:lang w:val="en-US"/>
        </w:rPr>
        <w:t xml:space="preserve">          </w:t>
      </w:r>
      <w:r>
        <w:t xml:space="preserve">This value is only applicable to </w:t>
      </w:r>
      <w:r>
        <w:rPr>
          <w:lang w:eastAsia="zh-CN"/>
        </w:rPr>
        <w:t>RED_TRANS_EXP</w:t>
      </w:r>
      <w:r>
        <w:t xml:space="preserve"> event.</w:t>
      </w:r>
    </w:p>
    <w:p w14:paraId="6D29E185" w14:textId="77777777" w:rsidR="00631096" w:rsidRDefault="00631096" w:rsidP="00631096">
      <w:pPr>
        <w:pStyle w:val="PL"/>
        <w:rPr>
          <w:lang w:val="en-US"/>
        </w:rPr>
      </w:pPr>
      <w:r>
        <w:rPr>
          <w:lang w:val="en-US"/>
        </w:rPr>
        <w:t xml:space="preserve">        - AVG_UL_PKT_DELAY: Indicates average uplink packet delay round trip on GTP-U path on N3.</w:t>
      </w:r>
    </w:p>
    <w:p w14:paraId="7ABD915E" w14:textId="77777777" w:rsidR="00631096" w:rsidRDefault="00631096" w:rsidP="00631096">
      <w:pPr>
        <w:pStyle w:val="PL"/>
        <w:rPr>
          <w:lang w:val="en-US"/>
        </w:rPr>
      </w:pPr>
      <w:r>
        <w:rPr>
          <w:lang w:val="en-US"/>
        </w:rPr>
        <w:t xml:space="preserve">          </w:t>
      </w:r>
      <w:r>
        <w:t xml:space="preserve">This value is only applicable to </w:t>
      </w:r>
      <w:r>
        <w:rPr>
          <w:lang w:eastAsia="zh-CN"/>
        </w:rPr>
        <w:t>RED_TRANS_EXP</w:t>
      </w:r>
      <w:r>
        <w:t xml:space="preserve"> event.</w:t>
      </w:r>
    </w:p>
    <w:p w14:paraId="557EAC46" w14:textId="77777777" w:rsidR="00631096" w:rsidRDefault="00631096" w:rsidP="00631096">
      <w:pPr>
        <w:pStyle w:val="PL"/>
        <w:rPr>
          <w:lang w:val="en-US"/>
        </w:rPr>
      </w:pPr>
      <w:r>
        <w:rPr>
          <w:lang w:val="en-US"/>
        </w:rPr>
        <w:t xml:space="preserve">        - VAR_UL_PKT_DELAY: Indicates variance uplink packet delay round trip on GTP-U path on N3.</w:t>
      </w:r>
    </w:p>
    <w:p w14:paraId="77A3CD45" w14:textId="77777777" w:rsidR="00631096" w:rsidRDefault="00631096" w:rsidP="00631096">
      <w:pPr>
        <w:pStyle w:val="PL"/>
        <w:rPr>
          <w:lang w:val="en-US"/>
        </w:rPr>
      </w:pPr>
      <w:r>
        <w:rPr>
          <w:lang w:val="en-US"/>
        </w:rPr>
        <w:t xml:space="preserve">          </w:t>
      </w:r>
      <w:r>
        <w:t xml:space="preserve">This value is only applicable to </w:t>
      </w:r>
      <w:r>
        <w:rPr>
          <w:lang w:eastAsia="zh-CN"/>
        </w:rPr>
        <w:t>RED_TRANS_EXP</w:t>
      </w:r>
      <w:r>
        <w:t xml:space="preserve"> event.</w:t>
      </w:r>
    </w:p>
    <w:p w14:paraId="6206DA15" w14:textId="77777777" w:rsidR="00631096" w:rsidRDefault="00631096" w:rsidP="00631096">
      <w:pPr>
        <w:pStyle w:val="PL"/>
        <w:rPr>
          <w:lang w:val="en-US"/>
        </w:rPr>
      </w:pPr>
      <w:r>
        <w:rPr>
          <w:lang w:val="en-US"/>
        </w:rPr>
        <w:t xml:space="preserve">        - AVG_DL_PKT_DELAY: Indicates average downlink packet delay round trip on GTP-U path on N3.</w:t>
      </w:r>
    </w:p>
    <w:p w14:paraId="3BE947F2" w14:textId="77777777" w:rsidR="00631096" w:rsidRDefault="00631096" w:rsidP="00631096">
      <w:pPr>
        <w:pStyle w:val="PL"/>
        <w:rPr>
          <w:lang w:val="en-US"/>
        </w:rPr>
      </w:pPr>
      <w:r>
        <w:rPr>
          <w:lang w:val="en-US"/>
        </w:rPr>
        <w:t xml:space="preserve">          </w:t>
      </w:r>
      <w:r>
        <w:t xml:space="preserve">This value is only applicable to </w:t>
      </w:r>
      <w:r>
        <w:rPr>
          <w:lang w:eastAsia="zh-CN"/>
        </w:rPr>
        <w:t>RED_TRANS_EXP</w:t>
      </w:r>
      <w:r>
        <w:t xml:space="preserve"> event.</w:t>
      </w:r>
    </w:p>
    <w:p w14:paraId="7F79F377" w14:textId="77777777" w:rsidR="00631096" w:rsidRDefault="00631096" w:rsidP="00631096">
      <w:pPr>
        <w:pStyle w:val="PL"/>
        <w:rPr>
          <w:lang w:val="en-US"/>
        </w:rPr>
      </w:pPr>
      <w:r>
        <w:rPr>
          <w:lang w:val="en-US"/>
        </w:rPr>
        <w:t xml:space="preserve">        - VAR_DL_PKT_DELAY: Indicates variance downlink packet delay round trip on GTP-U path on N3.</w:t>
      </w:r>
    </w:p>
    <w:p w14:paraId="047E134C" w14:textId="77777777" w:rsidR="00631096" w:rsidRDefault="00631096" w:rsidP="00631096">
      <w:pPr>
        <w:pStyle w:val="PL"/>
        <w:rPr>
          <w:lang w:val="en-US"/>
        </w:rPr>
      </w:pPr>
      <w:r>
        <w:rPr>
          <w:lang w:val="en-US"/>
        </w:rPr>
        <w:t xml:space="preserve">          </w:t>
      </w:r>
      <w:r>
        <w:t xml:space="preserve">This value is only applicable to </w:t>
      </w:r>
      <w:r>
        <w:rPr>
          <w:lang w:eastAsia="zh-CN"/>
        </w:rPr>
        <w:t>RED_TRANS_EXP</w:t>
      </w:r>
      <w:r>
        <w:t xml:space="preserve"> event.</w:t>
      </w:r>
    </w:p>
    <w:p w14:paraId="73B6EFD9" w14:textId="77777777" w:rsidR="00631096" w:rsidRDefault="00631096" w:rsidP="00631096">
      <w:pPr>
        <w:pStyle w:val="PL"/>
        <w:rPr>
          <w:rFonts w:eastAsia="MS Mincho"/>
        </w:rPr>
      </w:pPr>
      <w:r>
        <w:rPr>
          <w:lang w:val="en-US"/>
        </w:rPr>
        <w:t xml:space="preserve">        - TRAFFIC_MATCH_TD: </w:t>
      </w:r>
      <w:r>
        <w:rPr>
          <w:rFonts w:eastAsia="MS Mincho"/>
        </w:rPr>
        <w:t>Identifies traffic that matches Traffic Descriptor provided by</w:t>
      </w:r>
    </w:p>
    <w:p w14:paraId="4C1C3C3C" w14:textId="77777777" w:rsidR="00631096" w:rsidRDefault="00631096" w:rsidP="00631096">
      <w:pPr>
        <w:pStyle w:val="PL"/>
        <w:rPr>
          <w:lang w:val="en-US"/>
        </w:rPr>
      </w:pPr>
      <w:r>
        <w:rPr>
          <w:lang w:val="en-US"/>
        </w:rPr>
        <w:t xml:space="preserve">         </w:t>
      </w:r>
      <w:r>
        <w:rPr>
          <w:rFonts w:eastAsia="MS Mincho"/>
        </w:rPr>
        <w:t xml:space="preserve"> the consumer</w:t>
      </w:r>
      <w:r>
        <w:t>.</w:t>
      </w:r>
    </w:p>
    <w:p w14:paraId="723FB2EB" w14:textId="77777777" w:rsidR="00631096" w:rsidRDefault="00631096" w:rsidP="00631096">
      <w:pPr>
        <w:pStyle w:val="PL"/>
        <w:rPr>
          <w:rFonts w:eastAsia="MS Mincho"/>
        </w:rPr>
      </w:pPr>
      <w:r>
        <w:rPr>
          <w:lang w:val="en-US"/>
        </w:rPr>
        <w:t xml:space="preserve">        - TRAFFIC_UNMATCH_TD: </w:t>
      </w:r>
      <w:r>
        <w:rPr>
          <w:rFonts w:eastAsia="MS Mincho"/>
        </w:rPr>
        <w:t>Identifies traffic that does not match Traffic Descriptor</w:t>
      </w:r>
    </w:p>
    <w:p w14:paraId="10BFDB82" w14:textId="77777777" w:rsidR="00631096" w:rsidRDefault="00631096" w:rsidP="00631096">
      <w:pPr>
        <w:pStyle w:val="PL"/>
      </w:pPr>
      <w:r>
        <w:rPr>
          <w:lang w:val="en-US"/>
        </w:rPr>
        <w:t xml:space="preserve">         </w:t>
      </w:r>
      <w:r>
        <w:rPr>
          <w:rFonts w:eastAsia="MS Mincho"/>
        </w:rPr>
        <w:t xml:space="preserve"> provided by the consumer</w:t>
      </w:r>
      <w:r>
        <w:t>.</w:t>
      </w:r>
    </w:p>
    <w:p w14:paraId="2B54C0B3" w14:textId="77777777" w:rsidR="00631096" w:rsidRDefault="00631096" w:rsidP="00631096">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6D716EE3" w14:textId="77777777" w:rsidR="00631096" w:rsidRDefault="00631096" w:rsidP="00631096">
      <w:pPr>
        <w:pStyle w:val="PL"/>
        <w:rPr>
          <w:lang w:val="en-US"/>
        </w:rPr>
      </w:pPr>
      <w:r>
        <w:rPr>
          <w:lang w:val="en-US"/>
        </w:rPr>
        <w:t xml:space="preserve">         </w:t>
      </w:r>
      <w:r>
        <w:t xml:space="preserve"> DN_PERFORMANCE event.</w:t>
      </w:r>
    </w:p>
    <w:p w14:paraId="33B7EED4" w14:textId="77777777" w:rsidR="00631096" w:rsidRDefault="00631096" w:rsidP="00631096">
      <w:pPr>
        <w:pStyle w:val="PL"/>
        <w:rPr>
          <w:lang w:val="en-US"/>
        </w:rPr>
      </w:pPr>
      <w:r>
        <w:rPr>
          <w:lang w:val="en-US"/>
        </w:rPr>
        <w:t xml:space="preserve">        - UE_GEOG_DIST: Indicates the geographical distribution of the UEs that can be selected by</w:t>
      </w:r>
    </w:p>
    <w:p w14:paraId="3252184D" w14:textId="77777777" w:rsidR="00631096" w:rsidRDefault="00631096" w:rsidP="00631096">
      <w:pPr>
        <w:pStyle w:val="PL"/>
        <w:rPr>
          <w:lang w:val="en-US"/>
        </w:rPr>
      </w:pPr>
      <w:r>
        <w:rPr>
          <w:lang w:val="en-US"/>
        </w:rPr>
        <w:t xml:space="preserve">          the AF for application service. This value is only applicable to UE_MOBILITY event</w:t>
      </w:r>
      <w:r>
        <w:t>.</w:t>
      </w:r>
    </w:p>
    <w:p w14:paraId="127B2149" w14:textId="77777777" w:rsidR="00631096" w:rsidRDefault="00631096" w:rsidP="00631096">
      <w:pPr>
        <w:pStyle w:val="PL"/>
        <w:rPr>
          <w:lang w:val="en-US"/>
        </w:rPr>
      </w:pPr>
      <w:r>
        <w:rPr>
          <w:lang w:val="en-US"/>
        </w:rPr>
        <w:t xml:space="preserve">        - UE_DIRECTION: Indicates the direction of the UEs. This value is only applicable to</w:t>
      </w:r>
    </w:p>
    <w:p w14:paraId="18B8A2CC" w14:textId="77777777" w:rsidR="00631096" w:rsidRDefault="00631096" w:rsidP="00631096">
      <w:pPr>
        <w:pStyle w:val="PL"/>
        <w:rPr>
          <w:lang w:val="en-US"/>
        </w:rPr>
      </w:pPr>
      <w:r>
        <w:rPr>
          <w:lang w:val="en-US"/>
        </w:rPr>
        <w:lastRenderedPageBreak/>
        <w:t xml:space="preserve">          UE_MOBILITY event</w:t>
      </w:r>
      <w:r>
        <w:t>.</w:t>
      </w:r>
    </w:p>
    <w:p w14:paraId="7E4A2534" w14:textId="77777777" w:rsidR="00631096" w:rsidRDefault="00631096" w:rsidP="00631096">
      <w:pPr>
        <w:pStyle w:val="PL"/>
        <w:rPr>
          <w:lang w:val="en-US"/>
        </w:rPr>
      </w:pPr>
      <w:r>
        <w:rPr>
          <w:lang w:val="en-US"/>
        </w:rPr>
        <w:t xml:space="preserve">        - </w:t>
      </w:r>
      <w:r>
        <w:rPr>
          <w:lang w:eastAsia="zh-CN"/>
        </w:rPr>
        <w:t>AVG_E2E_UL_PKT_DELAY</w:t>
      </w:r>
      <w:r>
        <w:rPr>
          <w:lang w:val="en-US"/>
        </w:rPr>
        <w:t>: Indicates average End-to-End (between UE and UPF) uplink packet</w:t>
      </w:r>
    </w:p>
    <w:p w14:paraId="7D822576" w14:textId="77777777" w:rsidR="00631096" w:rsidRDefault="00631096" w:rsidP="00631096">
      <w:pPr>
        <w:pStyle w:val="PL"/>
        <w:rPr>
          <w:lang w:val="en-US"/>
        </w:rPr>
      </w:pPr>
      <w:r>
        <w:rPr>
          <w:lang w:val="en-US"/>
        </w:rPr>
        <w:t xml:space="preserve">          delay. This value is only applicable to RED_TRANS_EXP event</w:t>
      </w:r>
      <w:r>
        <w:t>.</w:t>
      </w:r>
    </w:p>
    <w:p w14:paraId="04E41D87" w14:textId="77777777" w:rsidR="00631096" w:rsidRDefault="00631096" w:rsidP="00631096">
      <w:pPr>
        <w:pStyle w:val="PL"/>
        <w:rPr>
          <w:lang w:val="en-US"/>
        </w:rPr>
      </w:pPr>
      <w:r>
        <w:rPr>
          <w:lang w:val="en-US"/>
        </w:rPr>
        <w:t xml:space="preserve">        - </w:t>
      </w:r>
      <w:r>
        <w:rPr>
          <w:lang w:eastAsia="zh-CN"/>
        </w:rPr>
        <w:t>VAR_E2E_UL_PKT_DELAY</w:t>
      </w:r>
      <w:r>
        <w:rPr>
          <w:lang w:val="en-US"/>
        </w:rPr>
        <w:t>: Indicates the variance of End-to-End (between UE and UPF) uplink</w:t>
      </w:r>
    </w:p>
    <w:p w14:paraId="3E4D68AF" w14:textId="77777777" w:rsidR="00631096" w:rsidRDefault="00631096" w:rsidP="00631096">
      <w:pPr>
        <w:pStyle w:val="PL"/>
        <w:rPr>
          <w:lang w:val="en-US"/>
        </w:rPr>
      </w:pPr>
      <w:r>
        <w:rPr>
          <w:lang w:val="en-US"/>
        </w:rPr>
        <w:t xml:space="preserve">          packet delay. This value is only applicable to RED_TRANS_EXP event</w:t>
      </w:r>
      <w:r>
        <w:t>.</w:t>
      </w:r>
    </w:p>
    <w:p w14:paraId="3AB5D498" w14:textId="77777777" w:rsidR="00631096" w:rsidRDefault="00631096" w:rsidP="00631096">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6CA9AEF2" w14:textId="77777777" w:rsidR="00631096" w:rsidRDefault="00631096" w:rsidP="00631096">
      <w:pPr>
        <w:pStyle w:val="PL"/>
        <w:rPr>
          <w:lang w:val="en-US"/>
        </w:rPr>
      </w:pPr>
      <w:r>
        <w:rPr>
          <w:lang w:val="en-US"/>
        </w:rPr>
        <w:t xml:space="preserve">          delay. This value is only applicable to RED_TRANS_EXP event.</w:t>
      </w:r>
    </w:p>
    <w:p w14:paraId="44A9710D" w14:textId="77777777" w:rsidR="00631096" w:rsidRDefault="00631096" w:rsidP="00631096">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3362D25F" w14:textId="77777777" w:rsidR="00631096" w:rsidRDefault="00631096" w:rsidP="00631096">
      <w:pPr>
        <w:pStyle w:val="PL"/>
        <w:rPr>
          <w:lang w:val="en-US"/>
        </w:rPr>
      </w:pPr>
      <w:r>
        <w:rPr>
          <w:lang w:val="en-US"/>
        </w:rPr>
        <w:t xml:space="preserve">          packet delay. This value is only applicable to RED_TRANS_EXP event</w:t>
      </w:r>
      <w:r>
        <w:t>.</w:t>
      </w:r>
    </w:p>
    <w:p w14:paraId="712D4766" w14:textId="77777777" w:rsidR="00631096" w:rsidRDefault="00631096" w:rsidP="00631096">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7118F96E" w14:textId="77777777" w:rsidR="00631096" w:rsidRDefault="00631096" w:rsidP="00631096">
      <w:pPr>
        <w:pStyle w:val="PL"/>
        <w:rPr>
          <w:lang w:val="en-US"/>
        </w:rPr>
      </w:pPr>
      <w:r>
        <w:rPr>
          <w:lang w:val="en-US"/>
        </w:rPr>
        <w:t xml:space="preserve">          loss rate. This value is only applicable to RED_TRANS_EXP event</w:t>
      </w:r>
      <w:r>
        <w:t>.</w:t>
      </w:r>
    </w:p>
    <w:p w14:paraId="6625E805" w14:textId="77777777" w:rsidR="00631096" w:rsidRDefault="00631096" w:rsidP="00631096">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5742F9C8" w14:textId="77777777" w:rsidR="00631096" w:rsidRDefault="00631096" w:rsidP="00631096">
      <w:pPr>
        <w:pStyle w:val="PL"/>
        <w:rPr>
          <w:lang w:val="en-US"/>
        </w:rPr>
      </w:pPr>
      <w:r>
        <w:rPr>
          <w:lang w:val="en-US"/>
        </w:rPr>
        <w:t xml:space="preserve">          packet loss rate. This value is only applicable to RED_TRANS_EXP event.</w:t>
      </w:r>
    </w:p>
    <w:p w14:paraId="3F75520F" w14:textId="77777777" w:rsidR="00631096" w:rsidRDefault="00631096" w:rsidP="00631096">
      <w:pPr>
        <w:pStyle w:val="PL"/>
        <w:rPr>
          <w:lang w:val="en-US"/>
        </w:rPr>
      </w:pPr>
      <w:r>
        <w:rPr>
          <w:lang w:val="en-US"/>
        </w:rPr>
        <w:t xml:space="preserve">        - </w:t>
      </w:r>
      <w:r>
        <w:rPr>
          <w:lang w:eastAsia="zh-CN"/>
        </w:rPr>
        <w:t>AVG_E2E_DL_PKT_LOSS_RATE</w:t>
      </w:r>
      <w:r>
        <w:rPr>
          <w:lang w:val="en-US"/>
        </w:rPr>
        <w:t>: Indicates average End-to-End (between UE and UPF) downlink</w:t>
      </w:r>
    </w:p>
    <w:p w14:paraId="12D9F294" w14:textId="77777777" w:rsidR="00631096" w:rsidRDefault="00631096" w:rsidP="00631096">
      <w:pPr>
        <w:pStyle w:val="PL"/>
        <w:rPr>
          <w:lang w:val="en-US"/>
        </w:rPr>
      </w:pPr>
      <w:r>
        <w:rPr>
          <w:lang w:val="en-US"/>
        </w:rPr>
        <w:t xml:space="preserve">          packet loss rate. This value is only applicable to RED_TRANS_EXP event.</w:t>
      </w:r>
    </w:p>
    <w:p w14:paraId="4E3BC52C" w14:textId="77777777" w:rsidR="00631096" w:rsidRDefault="00631096" w:rsidP="00631096">
      <w:pPr>
        <w:pStyle w:val="PL"/>
        <w:rPr>
          <w:lang w:val="en-US"/>
        </w:rPr>
      </w:pPr>
      <w:r>
        <w:rPr>
          <w:lang w:val="en-US"/>
        </w:rPr>
        <w:t xml:space="preserve">        - </w:t>
      </w:r>
      <w:r>
        <w:rPr>
          <w:lang w:eastAsia="zh-CN"/>
        </w:rPr>
        <w:t>VAR_E2E_DL_PKT_LOSS_RATE</w:t>
      </w:r>
      <w:r>
        <w:rPr>
          <w:lang w:val="en-US"/>
        </w:rPr>
        <w:t>: Indicates the variance of End-to-End (between UE and UPF)</w:t>
      </w:r>
    </w:p>
    <w:p w14:paraId="660805AB" w14:textId="77777777" w:rsidR="00631096" w:rsidRDefault="00631096" w:rsidP="00631096">
      <w:pPr>
        <w:pStyle w:val="PL"/>
        <w:rPr>
          <w:lang w:val="en-US"/>
        </w:rPr>
      </w:pPr>
      <w:r>
        <w:rPr>
          <w:lang w:val="en-US"/>
        </w:rPr>
        <w:t xml:space="preserve">          downlink packet loss rate. This value is only applicable to RED_TRANS_EXP event.</w:t>
      </w:r>
    </w:p>
    <w:p w14:paraId="5CCE6569" w14:textId="77777777" w:rsidR="00631096" w:rsidRDefault="00631096" w:rsidP="00631096">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75154362" w14:textId="77777777" w:rsidR="00631096" w:rsidRDefault="00631096" w:rsidP="00631096">
      <w:pPr>
        <w:pStyle w:val="PL"/>
      </w:pPr>
      <w:r>
        <w:rPr>
          <w:lang w:val="en-US"/>
        </w:rPr>
        <w:t xml:space="preserve">         </w:t>
      </w:r>
      <w:r>
        <w:t xml:space="preserve"> time statistics or predictions for multiple UEs with respect to one or more reporting</w:t>
      </w:r>
    </w:p>
    <w:p w14:paraId="4BC7096D" w14:textId="77777777" w:rsidR="00631096" w:rsidRDefault="00631096" w:rsidP="00631096">
      <w:pPr>
        <w:pStyle w:val="PL"/>
        <w:rPr>
          <w:lang w:val="en-US" w:eastAsia="zh-CN"/>
        </w:rPr>
      </w:pPr>
      <w:r>
        <w:rPr>
          <w:lang w:val="en-US"/>
        </w:rPr>
        <w:t xml:space="preserve">        </w:t>
      </w:r>
      <w:r>
        <w:t xml:space="preserve">  thresholds.</w:t>
      </w:r>
    </w:p>
    <w:p w14:paraId="2DC17A22" w14:textId="77777777" w:rsidR="00631096" w:rsidRDefault="00631096" w:rsidP="00631096">
      <w:pPr>
        <w:pStyle w:val="PL"/>
        <w:rPr>
          <w:lang w:val="en-US"/>
        </w:rPr>
      </w:pPr>
      <w:r>
        <w:rPr>
          <w:lang w:val="en-US"/>
        </w:rPr>
        <w:t xml:space="preserve">        - NUM_OF_UE: Indicates the total number of users in the area of interest. This</w:t>
      </w:r>
    </w:p>
    <w:p w14:paraId="72773487" w14:textId="77777777" w:rsidR="00631096" w:rsidRDefault="00631096" w:rsidP="00631096">
      <w:pPr>
        <w:pStyle w:val="PL"/>
        <w:rPr>
          <w:lang w:val="en-US"/>
        </w:rPr>
      </w:pPr>
      <w:r>
        <w:rPr>
          <w:lang w:val="en-US"/>
        </w:rPr>
        <w:t xml:space="preserve">          value is only applicable to MOVEMENT_BEHAVIOUR event.</w:t>
      </w:r>
    </w:p>
    <w:p w14:paraId="62271880" w14:textId="77777777" w:rsidR="00631096" w:rsidRDefault="00631096" w:rsidP="00631096">
      <w:pPr>
        <w:pStyle w:val="PL"/>
        <w:rPr>
          <w:lang w:val="en-US"/>
        </w:rPr>
      </w:pPr>
      <w:r>
        <w:rPr>
          <w:lang w:val="en-US"/>
        </w:rPr>
        <w:t xml:space="preserve">        - MOV_UE_RATIO: Indicates the Ratio of moving UEs in the area of interest. This value</w:t>
      </w:r>
    </w:p>
    <w:p w14:paraId="10E3D147" w14:textId="77777777" w:rsidR="00631096" w:rsidRDefault="00631096" w:rsidP="00631096">
      <w:pPr>
        <w:pStyle w:val="PL"/>
        <w:rPr>
          <w:lang w:val="en-US"/>
        </w:rPr>
      </w:pPr>
      <w:r>
        <w:rPr>
          <w:lang w:val="en-US"/>
        </w:rPr>
        <w:t xml:space="preserve">          is only applicable to MOVEMENT_BEHAVIOUR event.</w:t>
      </w:r>
    </w:p>
    <w:p w14:paraId="0EE03E0E" w14:textId="77777777" w:rsidR="00631096" w:rsidRDefault="00631096" w:rsidP="00631096">
      <w:pPr>
        <w:pStyle w:val="PL"/>
        <w:rPr>
          <w:lang w:val="en-US"/>
        </w:rPr>
      </w:pPr>
      <w:r>
        <w:rPr>
          <w:lang w:val="en-US"/>
        </w:rPr>
        <w:t xml:space="preserve">        - AVR_SPEED: Indicates the average speed of all UEs in the area of interest. This value</w:t>
      </w:r>
    </w:p>
    <w:p w14:paraId="4BB94779" w14:textId="77777777" w:rsidR="00631096" w:rsidRDefault="00631096" w:rsidP="00631096">
      <w:pPr>
        <w:pStyle w:val="PL"/>
        <w:rPr>
          <w:lang w:val="en-US"/>
        </w:rPr>
      </w:pPr>
      <w:r>
        <w:rPr>
          <w:lang w:val="en-US"/>
        </w:rPr>
        <w:t xml:space="preserve">          is only applicable to MOVEMENT_BEHAVIOUR event.</w:t>
      </w:r>
    </w:p>
    <w:p w14:paraId="1DF7C321" w14:textId="77777777" w:rsidR="00631096" w:rsidRDefault="00631096" w:rsidP="00631096">
      <w:pPr>
        <w:pStyle w:val="PL"/>
        <w:rPr>
          <w:lang w:val="en-US"/>
        </w:rPr>
      </w:pPr>
      <w:r>
        <w:rPr>
          <w:lang w:val="en-US"/>
        </w:rPr>
        <w:t xml:space="preserve">        - SPEED_THRESHOLD: Indicates the information on UEs in the area of interest whose speed</w:t>
      </w:r>
    </w:p>
    <w:p w14:paraId="4505781E" w14:textId="77777777" w:rsidR="00631096" w:rsidRDefault="00631096" w:rsidP="00631096">
      <w:pPr>
        <w:pStyle w:val="PL"/>
        <w:rPr>
          <w:lang w:val="en-US"/>
        </w:rPr>
      </w:pPr>
      <w:r>
        <w:rPr>
          <w:lang w:val="en-US"/>
        </w:rPr>
        <w:t xml:space="preserve">          is faster than the speed threshold. This value is only applicable to MOVEMENT_BEHAVIOUR</w:t>
      </w:r>
    </w:p>
    <w:p w14:paraId="7DDDFA66" w14:textId="77777777" w:rsidR="00631096" w:rsidRDefault="00631096" w:rsidP="00631096">
      <w:pPr>
        <w:pStyle w:val="PL"/>
        <w:rPr>
          <w:lang w:val="en-US"/>
        </w:rPr>
      </w:pPr>
      <w:r>
        <w:rPr>
          <w:lang w:val="en-US"/>
        </w:rPr>
        <w:t xml:space="preserve">          event.</w:t>
      </w:r>
    </w:p>
    <w:p w14:paraId="47DC23A6" w14:textId="77777777" w:rsidR="00631096" w:rsidRDefault="00631096" w:rsidP="00631096">
      <w:pPr>
        <w:pStyle w:val="PL"/>
        <w:rPr>
          <w:lang w:val="en-US"/>
        </w:rPr>
      </w:pPr>
      <w:r>
        <w:rPr>
          <w:lang w:val="en-US"/>
        </w:rPr>
        <w:t xml:space="preserve">        - MOV_UE_DIRECTION: Indicates the heading directions of the UE flow in the target area.</w:t>
      </w:r>
    </w:p>
    <w:p w14:paraId="6350763D" w14:textId="77777777" w:rsidR="00631096" w:rsidRDefault="00631096" w:rsidP="00631096">
      <w:pPr>
        <w:pStyle w:val="PL"/>
        <w:rPr>
          <w:lang w:val="en-US"/>
        </w:rPr>
      </w:pPr>
      <w:r>
        <w:rPr>
          <w:lang w:val="en-US"/>
        </w:rPr>
        <w:t xml:space="preserve">          This value is only applicable to MOVEMENT_BEHAVIOUR event.</w:t>
      </w:r>
    </w:p>
    <w:p w14:paraId="20D4E152"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21D4D47E"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7CE8A71C"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045FC600"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693BA5F8" w14:textId="77777777" w:rsidR="00631096" w:rsidRDefault="00631096" w:rsidP="00631096">
      <w:pPr>
        <w:pStyle w:val="PL"/>
        <w:rPr>
          <w:lang w:val="en-US" w:eastAsia="zh-CN"/>
        </w:rPr>
      </w:pPr>
    </w:p>
    <w:p w14:paraId="305B0F3C"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3064391B"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0FEF7F27"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1EDB370"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4709B956"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5B17F693"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415B598B"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6886F1CD"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BF72A2E"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7419DEFB"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1F8C2CD6"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FA0C5B6"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35CDCB42"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32FB6B49"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724F8DDB"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71020F8E"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771BA44F"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7A7B4FED"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67B62038"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50FEFE8D"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61784AE0"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5EDD638B"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E40A21C"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40980B7A"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23FD122D"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3EAF0D6F"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5CA320EE"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793340D8"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E4B9E5F"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76077EBF"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1896563B"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A76DE30"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1D36BF97"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5860C9C3"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142929BD"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0A3300B8"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61AF4A24"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1CBC22DE"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789265AD"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2353A58B"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5B029D89"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0E627B05"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73163805"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usage.</w:t>
      </w:r>
    </w:p>
    <w:p w14:paraId="3670036A"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023FCD0F"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64AA59DE"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764673F0" w14:textId="77777777" w:rsidR="00631096" w:rsidRDefault="00631096" w:rsidP="00631096">
      <w:pPr>
        <w:pStyle w:val="PL"/>
        <w:rPr>
          <w:lang w:val="en-US"/>
        </w:rPr>
      </w:pPr>
      <w:r>
        <w:rPr>
          <w:lang w:val="en-US"/>
        </w:rPr>
        <w:t xml:space="preserve">    DispersionOrderingCriterion:</w:t>
      </w:r>
    </w:p>
    <w:p w14:paraId="07DAAA50" w14:textId="77777777" w:rsidR="00631096" w:rsidRDefault="00631096" w:rsidP="00631096">
      <w:pPr>
        <w:pStyle w:val="PL"/>
        <w:rPr>
          <w:lang w:val="en-US"/>
        </w:rPr>
      </w:pPr>
      <w:r>
        <w:rPr>
          <w:lang w:val="en-US"/>
        </w:rPr>
        <w:t xml:space="preserve">      anyOf:</w:t>
      </w:r>
    </w:p>
    <w:p w14:paraId="6AC476BB" w14:textId="77777777" w:rsidR="00631096" w:rsidRDefault="00631096" w:rsidP="00631096">
      <w:pPr>
        <w:pStyle w:val="PL"/>
        <w:rPr>
          <w:lang w:val="en-US"/>
        </w:rPr>
      </w:pPr>
      <w:r>
        <w:rPr>
          <w:lang w:val="en-US"/>
        </w:rPr>
        <w:t xml:space="preserve">      - type: string</w:t>
      </w:r>
    </w:p>
    <w:p w14:paraId="0E0BE291" w14:textId="77777777" w:rsidR="00631096" w:rsidRDefault="00631096" w:rsidP="00631096">
      <w:pPr>
        <w:pStyle w:val="PL"/>
        <w:rPr>
          <w:lang w:val="en-US"/>
        </w:rPr>
      </w:pPr>
      <w:r>
        <w:rPr>
          <w:lang w:val="en-US"/>
        </w:rPr>
        <w:t xml:space="preserve">        enum:</w:t>
      </w:r>
    </w:p>
    <w:p w14:paraId="78FF8719" w14:textId="77777777" w:rsidR="00631096" w:rsidRDefault="00631096" w:rsidP="00631096">
      <w:pPr>
        <w:pStyle w:val="PL"/>
        <w:rPr>
          <w:lang w:val="en-US"/>
        </w:rPr>
      </w:pPr>
      <w:r>
        <w:rPr>
          <w:lang w:val="en-US"/>
        </w:rPr>
        <w:t xml:space="preserve">          - TIME_SLOT_START</w:t>
      </w:r>
    </w:p>
    <w:p w14:paraId="7DEED3A6" w14:textId="77777777" w:rsidR="00631096" w:rsidRDefault="00631096" w:rsidP="00631096">
      <w:pPr>
        <w:pStyle w:val="PL"/>
        <w:rPr>
          <w:lang w:val="en-US"/>
        </w:rPr>
      </w:pPr>
      <w:r>
        <w:rPr>
          <w:lang w:val="en-US"/>
        </w:rPr>
        <w:t xml:space="preserve">          - DISPERSION</w:t>
      </w:r>
    </w:p>
    <w:p w14:paraId="4E3A7406" w14:textId="77777777" w:rsidR="00631096" w:rsidRDefault="00631096" w:rsidP="00631096">
      <w:pPr>
        <w:pStyle w:val="PL"/>
        <w:rPr>
          <w:lang w:val="en-US"/>
        </w:rPr>
      </w:pPr>
      <w:r>
        <w:rPr>
          <w:lang w:val="en-US"/>
        </w:rPr>
        <w:t xml:space="preserve">          - CLASSIFICATION</w:t>
      </w:r>
    </w:p>
    <w:p w14:paraId="3381F999" w14:textId="77777777" w:rsidR="00631096" w:rsidRDefault="00631096" w:rsidP="00631096">
      <w:pPr>
        <w:pStyle w:val="PL"/>
        <w:rPr>
          <w:lang w:val="en-US"/>
        </w:rPr>
      </w:pPr>
      <w:r>
        <w:rPr>
          <w:lang w:val="en-US"/>
        </w:rPr>
        <w:t xml:space="preserve">          - RANKING</w:t>
      </w:r>
    </w:p>
    <w:p w14:paraId="1C51403F" w14:textId="77777777" w:rsidR="00631096" w:rsidRDefault="00631096" w:rsidP="00631096">
      <w:pPr>
        <w:pStyle w:val="PL"/>
        <w:rPr>
          <w:lang w:val="en-US"/>
        </w:rPr>
      </w:pPr>
      <w:r>
        <w:rPr>
          <w:lang w:val="en-US"/>
        </w:rPr>
        <w:t xml:space="preserve">          - PERCENTILE_RANKING</w:t>
      </w:r>
    </w:p>
    <w:p w14:paraId="741A664F" w14:textId="77777777" w:rsidR="00631096" w:rsidRDefault="00631096" w:rsidP="00631096">
      <w:pPr>
        <w:pStyle w:val="PL"/>
        <w:rPr>
          <w:lang w:val="en-US"/>
        </w:rPr>
      </w:pPr>
      <w:r>
        <w:rPr>
          <w:lang w:val="en-US"/>
        </w:rPr>
        <w:t xml:space="preserve">      - type: string</w:t>
      </w:r>
    </w:p>
    <w:p w14:paraId="33D3D218" w14:textId="77777777" w:rsidR="00631096" w:rsidRDefault="00631096" w:rsidP="00631096">
      <w:pPr>
        <w:pStyle w:val="PL"/>
        <w:rPr>
          <w:lang w:val="en-US"/>
        </w:rPr>
      </w:pPr>
      <w:r>
        <w:rPr>
          <w:lang w:val="en-US"/>
        </w:rPr>
        <w:t xml:space="preserve">        description: &gt;</w:t>
      </w:r>
    </w:p>
    <w:p w14:paraId="602FC40D" w14:textId="77777777" w:rsidR="00631096" w:rsidRDefault="00631096" w:rsidP="00631096">
      <w:pPr>
        <w:pStyle w:val="PL"/>
        <w:rPr>
          <w:lang w:val="en-US"/>
        </w:rPr>
      </w:pPr>
      <w:r>
        <w:rPr>
          <w:lang w:val="en-US"/>
        </w:rPr>
        <w:t xml:space="preserve">          This string provides forward-compatibility with future</w:t>
      </w:r>
    </w:p>
    <w:p w14:paraId="2380FEB1" w14:textId="77777777" w:rsidR="00631096" w:rsidRDefault="00631096" w:rsidP="00631096">
      <w:pPr>
        <w:pStyle w:val="PL"/>
        <w:rPr>
          <w:lang w:val="en-US"/>
        </w:rPr>
      </w:pPr>
      <w:r>
        <w:rPr>
          <w:lang w:val="en-US"/>
        </w:rPr>
        <w:t xml:space="preserve">          extensions to the enumeration but is not used to encode</w:t>
      </w:r>
    </w:p>
    <w:p w14:paraId="26B78938" w14:textId="77777777" w:rsidR="00631096" w:rsidRDefault="00631096" w:rsidP="00631096">
      <w:pPr>
        <w:pStyle w:val="PL"/>
        <w:rPr>
          <w:lang w:val="en-US"/>
        </w:rPr>
      </w:pPr>
      <w:r>
        <w:rPr>
          <w:lang w:val="en-US"/>
        </w:rPr>
        <w:t xml:space="preserve">          content defined in the present version of this API.</w:t>
      </w:r>
    </w:p>
    <w:p w14:paraId="6A17F6AB" w14:textId="77777777" w:rsidR="00631096" w:rsidRDefault="00631096" w:rsidP="00631096">
      <w:pPr>
        <w:pStyle w:val="PL"/>
        <w:rPr>
          <w:lang w:val="en-US"/>
        </w:rPr>
      </w:pPr>
      <w:r>
        <w:rPr>
          <w:lang w:val="en-US"/>
        </w:rPr>
        <w:t xml:space="preserve">      description: |</w:t>
      </w:r>
    </w:p>
    <w:p w14:paraId="345EE958" w14:textId="77777777" w:rsidR="00631096" w:rsidRDefault="00631096" w:rsidP="00631096">
      <w:pPr>
        <w:pStyle w:val="PL"/>
        <w:rPr>
          <w:lang w:val="en-US"/>
        </w:rPr>
      </w:pPr>
      <w:r>
        <w:rPr>
          <w:lang w:val="en-US"/>
        </w:rPr>
        <w:t xml:space="preserve">        Represents the </w:t>
      </w:r>
      <w:r>
        <w:rPr>
          <w:lang w:eastAsia="ko-KR"/>
        </w:rPr>
        <w:t xml:space="preserve">order criterion for the list of dispersion.  </w:t>
      </w:r>
    </w:p>
    <w:p w14:paraId="382AAC09" w14:textId="77777777" w:rsidR="00631096" w:rsidRDefault="00631096" w:rsidP="00631096">
      <w:pPr>
        <w:pStyle w:val="PL"/>
        <w:rPr>
          <w:lang w:val="en-US"/>
        </w:rPr>
      </w:pPr>
      <w:r>
        <w:rPr>
          <w:lang w:val="en-US"/>
        </w:rPr>
        <w:t xml:space="preserve">        Possible values are:</w:t>
      </w:r>
    </w:p>
    <w:p w14:paraId="5816B1A8" w14:textId="77777777" w:rsidR="00631096" w:rsidRDefault="00631096" w:rsidP="00631096">
      <w:pPr>
        <w:pStyle w:val="PL"/>
        <w:rPr>
          <w:lang w:val="en-US"/>
        </w:rPr>
      </w:pPr>
      <w:r>
        <w:rPr>
          <w:lang w:val="en-US"/>
        </w:rPr>
        <w:t xml:space="preserve">        - TIME_SLOT_START: Indicates the order of time slot start.</w:t>
      </w:r>
    </w:p>
    <w:p w14:paraId="79AA5272" w14:textId="77777777" w:rsidR="00631096" w:rsidRDefault="00631096" w:rsidP="00631096">
      <w:pPr>
        <w:pStyle w:val="PL"/>
        <w:rPr>
          <w:lang w:val="en-US"/>
        </w:rPr>
      </w:pPr>
      <w:r>
        <w:rPr>
          <w:lang w:val="en-US"/>
        </w:rPr>
        <w:t xml:space="preserve">        - DISPERSION: Indicates the order of data/transaction dispersion.</w:t>
      </w:r>
    </w:p>
    <w:p w14:paraId="1629C625" w14:textId="77777777" w:rsidR="00631096" w:rsidRDefault="00631096" w:rsidP="00631096">
      <w:pPr>
        <w:pStyle w:val="PL"/>
        <w:rPr>
          <w:lang w:val="en-US"/>
        </w:rPr>
      </w:pPr>
      <w:r>
        <w:rPr>
          <w:lang w:val="en-US"/>
        </w:rPr>
        <w:t xml:space="preserve">        - CLASSIFICATION: Indicates the order of data/transaction classification.</w:t>
      </w:r>
    </w:p>
    <w:p w14:paraId="5BA32E1D" w14:textId="77777777" w:rsidR="00631096" w:rsidRDefault="00631096" w:rsidP="00631096">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1E2D02FA" w14:textId="77777777" w:rsidR="00631096" w:rsidRDefault="00631096" w:rsidP="00631096">
      <w:pPr>
        <w:pStyle w:val="PL"/>
        <w:rPr>
          <w:lang w:val="en-US"/>
        </w:rPr>
      </w:pPr>
      <w:r>
        <w:rPr>
          <w:lang w:val="en-US"/>
        </w:rPr>
        <w:t xml:space="preserve">        - PERCENTILE_RANKING: Indicates the order of data/transaction percentile ranking.</w:t>
      </w:r>
    </w:p>
    <w:p w14:paraId="3FD7EEA3" w14:textId="77777777" w:rsidR="00631096" w:rsidRDefault="00631096" w:rsidP="00631096">
      <w:pPr>
        <w:pStyle w:val="PL"/>
        <w:rPr>
          <w:lang w:val="en-US"/>
        </w:rPr>
      </w:pPr>
    </w:p>
    <w:p w14:paraId="59EAB76F" w14:textId="77777777" w:rsidR="00631096" w:rsidRDefault="00631096" w:rsidP="00631096">
      <w:pPr>
        <w:pStyle w:val="PL"/>
        <w:rPr>
          <w:lang w:val="en-US"/>
        </w:rPr>
      </w:pPr>
      <w:r>
        <w:rPr>
          <w:lang w:val="en-US"/>
        </w:rPr>
        <w:t xml:space="preserve">    </w:t>
      </w:r>
      <w:r>
        <w:rPr>
          <w:rFonts w:hint="eastAsia"/>
          <w:lang w:eastAsia="zh-CN"/>
        </w:rPr>
        <w:t>D</w:t>
      </w:r>
      <w:r>
        <w:rPr>
          <w:lang w:eastAsia="zh-CN"/>
        </w:rPr>
        <w:t>eviceType</w:t>
      </w:r>
      <w:r>
        <w:rPr>
          <w:lang w:val="en-US"/>
        </w:rPr>
        <w:t>:</w:t>
      </w:r>
    </w:p>
    <w:p w14:paraId="1C8BFD76" w14:textId="77777777" w:rsidR="00631096" w:rsidRDefault="00631096" w:rsidP="00631096">
      <w:pPr>
        <w:pStyle w:val="PL"/>
        <w:rPr>
          <w:lang w:val="en-US"/>
        </w:rPr>
      </w:pPr>
      <w:r>
        <w:rPr>
          <w:lang w:val="en-US"/>
        </w:rPr>
        <w:t xml:space="preserve">      anyOf:</w:t>
      </w:r>
    </w:p>
    <w:p w14:paraId="41874D11" w14:textId="77777777" w:rsidR="00631096" w:rsidRDefault="00631096" w:rsidP="00631096">
      <w:pPr>
        <w:pStyle w:val="PL"/>
        <w:rPr>
          <w:lang w:val="en-US"/>
        </w:rPr>
      </w:pPr>
      <w:r>
        <w:rPr>
          <w:lang w:val="en-US"/>
        </w:rPr>
        <w:t xml:space="preserve">      - type: string</w:t>
      </w:r>
    </w:p>
    <w:p w14:paraId="7EA45DAA" w14:textId="77777777" w:rsidR="00631096" w:rsidRDefault="00631096" w:rsidP="00631096">
      <w:pPr>
        <w:pStyle w:val="PL"/>
        <w:rPr>
          <w:lang w:val="en-US"/>
        </w:rPr>
      </w:pPr>
      <w:r>
        <w:rPr>
          <w:lang w:val="en-US"/>
        </w:rPr>
        <w:t xml:space="preserve">        enum:</w:t>
      </w:r>
    </w:p>
    <w:p w14:paraId="02AA3075" w14:textId="77777777" w:rsidR="00631096" w:rsidRDefault="00631096" w:rsidP="00631096">
      <w:pPr>
        <w:pStyle w:val="PL"/>
        <w:rPr>
          <w:lang w:val="en-US"/>
        </w:rPr>
      </w:pPr>
      <w:r>
        <w:rPr>
          <w:lang w:val="en-US"/>
        </w:rPr>
        <w:t xml:space="preserve">          - </w:t>
      </w:r>
      <w:r>
        <w:t>MOBILE_PHONE</w:t>
      </w:r>
    </w:p>
    <w:p w14:paraId="5611A8FB" w14:textId="77777777" w:rsidR="00631096" w:rsidRDefault="00631096" w:rsidP="00631096">
      <w:pPr>
        <w:pStyle w:val="PL"/>
      </w:pPr>
      <w:r>
        <w:rPr>
          <w:lang w:val="en-US"/>
        </w:rPr>
        <w:t xml:space="preserve">          - </w:t>
      </w:r>
      <w:r>
        <w:t>SMART_PHONE</w:t>
      </w:r>
    </w:p>
    <w:p w14:paraId="7E8C9307" w14:textId="77777777" w:rsidR="00631096" w:rsidRDefault="00631096" w:rsidP="00631096">
      <w:pPr>
        <w:pStyle w:val="PL"/>
        <w:rPr>
          <w:lang w:val="en-US"/>
        </w:rPr>
      </w:pPr>
      <w:r>
        <w:rPr>
          <w:lang w:val="en-US"/>
        </w:rPr>
        <w:t xml:space="preserve">          - </w:t>
      </w:r>
      <w:r>
        <w:t>TABLET</w:t>
      </w:r>
    </w:p>
    <w:p w14:paraId="71F16F52" w14:textId="77777777" w:rsidR="00631096" w:rsidRDefault="00631096" w:rsidP="00631096">
      <w:pPr>
        <w:pStyle w:val="PL"/>
        <w:rPr>
          <w:lang w:val="en-US"/>
        </w:rPr>
      </w:pPr>
      <w:r>
        <w:rPr>
          <w:lang w:val="en-US"/>
        </w:rPr>
        <w:t xml:space="preserve">          - </w:t>
      </w:r>
      <w:r>
        <w:t>DONGLE</w:t>
      </w:r>
    </w:p>
    <w:p w14:paraId="56489FB0" w14:textId="77777777" w:rsidR="00631096" w:rsidRDefault="00631096" w:rsidP="00631096">
      <w:pPr>
        <w:pStyle w:val="PL"/>
        <w:rPr>
          <w:lang w:val="en-US"/>
        </w:rPr>
      </w:pPr>
      <w:r>
        <w:rPr>
          <w:lang w:val="en-US"/>
        </w:rPr>
        <w:t xml:space="preserve">          - </w:t>
      </w:r>
      <w:r>
        <w:t>MODEM</w:t>
      </w:r>
    </w:p>
    <w:p w14:paraId="3B23095D" w14:textId="77777777" w:rsidR="00631096" w:rsidRDefault="00631096" w:rsidP="00631096">
      <w:pPr>
        <w:pStyle w:val="PL"/>
        <w:rPr>
          <w:lang w:val="en-US"/>
        </w:rPr>
      </w:pPr>
      <w:r>
        <w:rPr>
          <w:lang w:val="en-US"/>
        </w:rPr>
        <w:t xml:space="preserve">          - </w:t>
      </w:r>
      <w:r>
        <w:t>WLAN_ROUTER</w:t>
      </w:r>
    </w:p>
    <w:p w14:paraId="4A2B1A3D" w14:textId="77777777" w:rsidR="00631096" w:rsidRDefault="00631096" w:rsidP="00631096">
      <w:pPr>
        <w:pStyle w:val="PL"/>
        <w:rPr>
          <w:lang w:val="en-US"/>
        </w:rPr>
      </w:pPr>
      <w:r>
        <w:rPr>
          <w:lang w:val="en-US"/>
        </w:rPr>
        <w:t xml:space="preserve">          - </w:t>
      </w:r>
      <w:r>
        <w:t>IOT_DEVICE</w:t>
      </w:r>
    </w:p>
    <w:p w14:paraId="729A6DC0" w14:textId="77777777" w:rsidR="00631096" w:rsidRDefault="00631096" w:rsidP="00631096">
      <w:pPr>
        <w:pStyle w:val="PL"/>
        <w:rPr>
          <w:lang w:val="en-US"/>
        </w:rPr>
      </w:pPr>
      <w:r>
        <w:rPr>
          <w:lang w:val="en-US"/>
        </w:rPr>
        <w:t xml:space="preserve">          - </w:t>
      </w:r>
      <w:r>
        <w:t>WEARABLE</w:t>
      </w:r>
    </w:p>
    <w:p w14:paraId="2971458E" w14:textId="77777777" w:rsidR="00631096" w:rsidRDefault="00631096" w:rsidP="00631096">
      <w:pPr>
        <w:pStyle w:val="PL"/>
        <w:rPr>
          <w:lang w:val="en-US"/>
        </w:rPr>
      </w:pPr>
      <w:r>
        <w:rPr>
          <w:lang w:val="en-US"/>
        </w:rPr>
        <w:t xml:space="preserve">          - </w:t>
      </w:r>
      <w:r>
        <w:t>MOBILE_TEST_PLATFORM</w:t>
      </w:r>
    </w:p>
    <w:p w14:paraId="79861427" w14:textId="77777777" w:rsidR="00631096" w:rsidRDefault="00631096" w:rsidP="00631096">
      <w:pPr>
        <w:pStyle w:val="PL"/>
        <w:rPr>
          <w:lang w:val="en-US"/>
        </w:rPr>
      </w:pPr>
      <w:r>
        <w:rPr>
          <w:lang w:val="en-US"/>
        </w:rPr>
        <w:t xml:space="preserve">          - </w:t>
      </w:r>
      <w:r>
        <w:t>UNDEFINED</w:t>
      </w:r>
    </w:p>
    <w:p w14:paraId="27C00585" w14:textId="77777777" w:rsidR="00631096" w:rsidRDefault="00631096" w:rsidP="00631096">
      <w:pPr>
        <w:pStyle w:val="PL"/>
        <w:rPr>
          <w:lang w:val="en-US"/>
        </w:rPr>
      </w:pPr>
      <w:r>
        <w:rPr>
          <w:lang w:val="en-US"/>
        </w:rPr>
        <w:t xml:space="preserve">      - type: string</w:t>
      </w:r>
    </w:p>
    <w:p w14:paraId="0CA081C8" w14:textId="77777777" w:rsidR="00631096" w:rsidRDefault="00631096" w:rsidP="00631096">
      <w:pPr>
        <w:pStyle w:val="PL"/>
        <w:rPr>
          <w:lang w:val="en-US"/>
        </w:rPr>
      </w:pPr>
      <w:r>
        <w:rPr>
          <w:lang w:val="en-US"/>
        </w:rPr>
        <w:t xml:space="preserve">        description: &gt;</w:t>
      </w:r>
    </w:p>
    <w:p w14:paraId="049F8D8F" w14:textId="77777777" w:rsidR="00631096" w:rsidRDefault="00631096" w:rsidP="00631096">
      <w:pPr>
        <w:pStyle w:val="PL"/>
        <w:rPr>
          <w:lang w:val="en-US"/>
        </w:rPr>
      </w:pPr>
      <w:r>
        <w:rPr>
          <w:lang w:val="en-US"/>
        </w:rPr>
        <w:t xml:space="preserve">          This string provides forward-compatibility with future extensions to the enumeration but</w:t>
      </w:r>
    </w:p>
    <w:p w14:paraId="78064764" w14:textId="77777777" w:rsidR="00631096" w:rsidRDefault="00631096" w:rsidP="00631096">
      <w:pPr>
        <w:pStyle w:val="PL"/>
        <w:rPr>
          <w:lang w:val="en-US"/>
        </w:rPr>
      </w:pPr>
      <w:r>
        <w:rPr>
          <w:lang w:val="en-US"/>
        </w:rPr>
        <w:t xml:space="preserve">          is not used to encode content defined in the present version of this API.</w:t>
      </w:r>
    </w:p>
    <w:p w14:paraId="23EDBA1F" w14:textId="77777777" w:rsidR="00631096" w:rsidRDefault="00631096" w:rsidP="00631096">
      <w:pPr>
        <w:pStyle w:val="PL"/>
        <w:rPr>
          <w:lang w:val="en-US"/>
        </w:rPr>
      </w:pPr>
      <w:r>
        <w:rPr>
          <w:lang w:val="en-US"/>
        </w:rPr>
        <w:t xml:space="preserve">      description: |</w:t>
      </w:r>
    </w:p>
    <w:p w14:paraId="7209F53A" w14:textId="77777777" w:rsidR="00631096" w:rsidRDefault="00631096" w:rsidP="00631096">
      <w:pPr>
        <w:pStyle w:val="PL"/>
        <w:rPr>
          <w:lang w:val="en-US"/>
        </w:rPr>
      </w:pPr>
      <w:r>
        <w:rPr>
          <w:lang w:val="en-US"/>
        </w:rPr>
        <w:t xml:space="preserve">        Represents the </w:t>
      </w:r>
      <w:r>
        <w:rPr>
          <w:lang w:eastAsia="zh-CN"/>
        </w:rPr>
        <w:t>device type</w:t>
      </w:r>
      <w:r>
        <w:rPr>
          <w:lang w:eastAsia="ko-KR"/>
        </w:rPr>
        <w:t xml:space="preserve">.  </w:t>
      </w:r>
    </w:p>
    <w:p w14:paraId="0311943B" w14:textId="77777777" w:rsidR="00631096" w:rsidRDefault="00631096" w:rsidP="00631096">
      <w:pPr>
        <w:pStyle w:val="PL"/>
        <w:rPr>
          <w:lang w:val="en-US"/>
        </w:rPr>
      </w:pPr>
      <w:r>
        <w:rPr>
          <w:lang w:val="en-US"/>
        </w:rPr>
        <w:t xml:space="preserve">        Possible values are:  </w:t>
      </w:r>
    </w:p>
    <w:p w14:paraId="54704D1C" w14:textId="77777777" w:rsidR="00631096" w:rsidRDefault="00631096" w:rsidP="00631096">
      <w:pPr>
        <w:pStyle w:val="PL"/>
        <w:rPr>
          <w:lang w:val="en-US"/>
        </w:rPr>
      </w:pPr>
      <w:r>
        <w:rPr>
          <w:lang w:val="en-US"/>
        </w:rPr>
        <w:t xml:space="preserve">          - </w:t>
      </w:r>
      <w:r>
        <w:t>MOBILE_PHONE: Mobile Phone.</w:t>
      </w:r>
    </w:p>
    <w:p w14:paraId="734B156B" w14:textId="77777777" w:rsidR="00631096" w:rsidRDefault="00631096" w:rsidP="00631096">
      <w:pPr>
        <w:pStyle w:val="PL"/>
      </w:pPr>
      <w:r>
        <w:rPr>
          <w:lang w:val="en-US"/>
        </w:rPr>
        <w:t xml:space="preserve">          - </w:t>
      </w:r>
      <w:r>
        <w:t>SMART_PHONE: Smartphone.</w:t>
      </w:r>
    </w:p>
    <w:p w14:paraId="2281B072" w14:textId="77777777" w:rsidR="00631096" w:rsidRDefault="00631096" w:rsidP="00631096">
      <w:pPr>
        <w:pStyle w:val="PL"/>
        <w:rPr>
          <w:lang w:val="en-US"/>
        </w:rPr>
      </w:pPr>
      <w:r>
        <w:rPr>
          <w:lang w:val="en-US"/>
        </w:rPr>
        <w:t xml:space="preserve">          - </w:t>
      </w:r>
      <w:r>
        <w:t>TABLET: Tablet</w:t>
      </w:r>
      <w:r>
        <w:rPr>
          <w:lang w:eastAsia="zh-CN"/>
        </w:rPr>
        <w:t>.</w:t>
      </w:r>
    </w:p>
    <w:p w14:paraId="645AC194" w14:textId="77777777" w:rsidR="00631096" w:rsidRDefault="00631096" w:rsidP="00631096">
      <w:pPr>
        <w:pStyle w:val="PL"/>
        <w:rPr>
          <w:lang w:val="en-US"/>
        </w:rPr>
      </w:pPr>
      <w:r>
        <w:rPr>
          <w:lang w:val="en-US"/>
        </w:rPr>
        <w:t xml:space="preserve">          - </w:t>
      </w:r>
      <w:r>
        <w:t>DONGLE: Dongle</w:t>
      </w:r>
      <w:r>
        <w:rPr>
          <w:lang w:eastAsia="zh-CN"/>
        </w:rPr>
        <w:t>.</w:t>
      </w:r>
    </w:p>
    <w:p w14:paraId="08C14580" w14:textId="77777777" w:rsidR="00631096" w:rsidRDefault="00631096" w:rsidP="00631096">
      <w:pPr>
        <w:pStyle w:val="PL"/>
        <w:rPr>
          <w:lang w:val="en-US"/>
        </w:rPr>
      </w:pPr>
      <w:r>
        <w:rPr>
          <w:lang w:val="en-US"/>
        </w:rPr>
        <w:t xml:space="preserve">          - </w:t>
      </w:r>
      <w:r>
        <w:t>MODEM: Modem</w:t>
      </w:r>
      <w:r>
        <w:rPr>
          <w:lang w:eastAsia="zh-CN"/>
        </w:rPr>
        <w:t>.</w:t>
      </w:r>
    </w:p>
    <w:p w14:paraId="79940734" w14:textId="77777777" w:rsidR="00631096" w:rsidRDefault="00631096" w:rsidP="00631096">
      <w:pPr>
        <w:pStyle w:val="PL"/>
        <w:rPr>
          <w:lang w:val="en-US"/>
        </w:rPr>
      </w:pPr>
      <w:r>
        <w:rPr>
          <w:lang w:val="en-US"/>
        </w:rPr>
        <w:t xml:space="preserve">          - </w:t>
      </w:r>
      <w:r>
        <w:t>WLAN_ROUTER: WLAN Router</w:t>
      </w:r>
      <w:r>
        <w:rPr>
          <w:lang w:eastAsia="zh-CN"/>
        </w:rPr>
        <w:t>.</w:t>
      </w:r>
    </w:p>
    <w:p w14:paraId="3EE54F93" w14:textId="77777777" w:rsidR="00631096" w:rsidRDefault="00631096" w:rsidP="00631096">
      <w:pPr>
        <w:pStyle w:val="PL"/>
        <w:rPr>
          <w:lang w:val="en-US"/>
        </w:rPr>
      </w:pPr>
      <w:r>
        <w:rPr>
          <w:lang w:val="en-US"/>
        </w:rPr>
        <w:t xml:space="preserve">          - </w:t>
      </w:r>
      <w:r>
        <w:t>IOT_DEVICE: IoT Device</w:t>
      </w:r>
      <w:r>
        <w:rPr>
          <w:lang w:eastAsia="zh-CN"/>
        </w:rPr>
        <w:t>.</w:t>
      </w:r>
    </w:p>
    <w:p w14:paraId="7E2A93A3" w14:textId="77777777" w:rsidR="00631096" w:rsidRDefault="00631096" w:rsidP="00631096">
      <w:pPr>
        <w:pStyle w:val="PL"/>
        <w:rPr>
          <w:lang w:val="en-US"/>
        </w:rPr>
      </w:pPr>
      <w:r>
        <w:rPr>
          <w:lang w:val="en-US"/>
        </w:rPr>
        <w:t xml:space="preserve">          - </w:t>
      </w:r>
      <w:r>
        <w:t>WEARABLE: Wearable</w:t>
      </w:r>
      <w:r>
        <w:rPr>
          <w:lang w:eastAsia="zh-CN"/>
        </w:rPr>
        <w:t>.</w:t>
      </w:r>
    </w:p>
    <w:p w14:paraId="426EE13B" w14:textId="77777777" w:rsidR="00631096" w:rsidRDefault="00631096" w:rsidP="00631096">
      <w:pPr>
        <w:pStyle w:val="PL"/>
        <w:rPr>
          <w:lang w:val="en-US"/>
        </w:rPr>
      </w:pPr>
      <w:r>
        <w:rPr>
          <w:lang w:val="en-US"/>
        </w:rPr>
        <w:t xml:space="preserve">          - </w:t>
      </w:r>
      <w:r>
        <w:t>MOBILE_TEST_PLATFORM: Mobile Test Platform</w:t>
      </w:r>
      <w:r>
        <w:rPr>
          <w:lang w:eastAsia="zh-CN"/>
        </w:rPr>
        <w:t>.</w:t>
      </w:r>
    </w:p>
    <w:p w14:paraId="32C36894" w14:textId="77777777" w:rsidR="00631096" w:rsidRDefault="00631096" w:rsidP="00631096">
      <w:pPr>
        <w:pStyle w:val="PL"/>
        <w:rPr>
          <w:lang w:val="en-US"/>
        </w:rPr>
      </w:pPr>
      <w:r>
        <w:rPr>
          <w:lang w:val="en-US"/>
        </w:rPr>
        <w:t xml:space="preserve">          - </w:t>
      </w:r>
      <w:r>
        <w:t>UNDEFINED: Undefined</w:t>
      </w:r>
      <w:r>
        <w:rPr>
          <w:lang w:eastAsia="zh-CN"/>
        </w:rPr>
        <w:t>.</w:t>
      </w:r>
    </w:p>
    <w:p w14:paraId="0D8FCEEF" w14:textId="77777777" w:rsidR="00631096" w:rsidRDefault="00631096" w:rsidP="00631096">
      <w:pPr>
        <w:pStyle w:val="PL"/>
        <w:rPr>
          <w:lang w:val="en-US"/>
        </w:rPr>
      </w:pPr>
    </w:p>
    <w:p w14:paraId="61026025" w14:textId="77777777" w:rsidR="00631096" w:rsidRDefault="00631096" w:rsidP="00631096">
      <w:pPr>
        <w:pStyle w:val="PL"/>
        <w:rPr>
          <w:lang w:val="en-US"/>
        </w:rPr>
      </w:pPr>
      <w:r>
        <w:rPr>
          <w:lang w:val="en-US"/>
        </w:rPr>
        <w:t xml:space="preserve">    RedTransExpOrderingCriterion:</w:t>
      </w:r>
    </w:p>
    <w:p w14:paraId="332F438F" w14:textId="77777777" w:rsidR="00631096" w:rsidRDefault="00631096" w:rsidP="00631096">
      <w:pPr>
        <w:pStyle w:val="PL"/>
        <w:rPr>
          <w:lang w:val="en-US"/>
        </w:rPr>
      </w:pPr>
      <w:r>
        <w:rPr>
          <w:lang w:val="en-US"/>
        </w:rPr>
        <w:t xml:space="preserve">      anyOf:</w:t>
      </w:r>
    </w:p>
    <w:p w14:paraId="373F8FCE" w14:textId="77777777" w:rsidR="00631096" w:rsidRDefault="00631096" w:rsidP="00631096">
      <w:pPr>
        <w:pStyle w:val="PL"/>
        <w:rPr>
          <w:lang w:val="en-US"/>
        </w:rPr>
      </w:pPr>
      <w:r>
        <w:rPr>
          <w:lang w:val="en-US"/>
        </w:rPr>
        <w:t xml:space="preserve">      - type: string</w:t>
      </w:r>
    </w:p>
    <w:p w14:paraId="1C7C96EC" w14:textId="77777777" w:rsidR="00631096" w:rsidRDefault="00631096" w:rsidP="00631096">
      <w:pPr>
        <w:pStyle w:val="PL"/>
        <w:rPr>
          <w:lang w:val="en-US"/>
        </w:rPr>
      </w:pPr>
      <w:r>
        <w:rPr>
          <w:lang w:val="en-US"/>
        </w:rPr>
        <w:t xml:space="preserve">        enum:</w:t>
      </w:r>
    </w:p>
    <w:p w14:paraId="72B6A157" w14:textId="77777777" w:rsidR="00631096" w:rsidRDefault="00631096" w:rsidP="00631096">
      <w:pPr>
        <w:pStyle w:val="PL"/>
        <w:rPr>
          <w:lang w:val="en-US"/>
        </w:rPr>
      </w:pPr>
      <w:r>
        <w:rPr>
          <w:lang w:val="en-US"/>
        </w:rPr>
        <w:t xml:space="preserve">          - TIME_SLOT_START</w:t>
      </w:r>
    </w:p>
    <w:p w14:paraId="63587CFE" w14:textId="77777777" w:rsidR="00631096" w:rsidRDefault="00631096" w:rsidP="00631096">
      <w:pPr>
        <w:pStyle w:val="PL"/>
        <w:rPr>
          <w:lang w:val="en-US"/>
        </w:rPr>
      </w:pPr>
      <w:r>
        <w:rPr>
          <w:lang w:val="en-US"/>
        </w:rPr>
        <w:t xml:space="preserve">          - RED_TRANS_EXP</w:t>
      </w:r>
    </w:p>
    <w:p w14:paraId="54BFF5D0" w14:textId="77777777" w:rsidR="00631096" w:rsidRDefault="00631096" w:rsidP="00631096">
      <w:pPr>
        <w:pStyle w:val="PL"/>
        <w:rPr>
          <w:lang w:val="en-US"/>
        </w:rPr>
      </w:pPr>
      <w:r>
        <w:rPr>
          <w:lang w:val="en-US"/>
        </w:rPr>
        <w:t xml:space="preserve">      - type: string</w:t>
      </w:r>
    </w:p>
    <w:p w14:paraId="634608B9" w14:textId="77777777" w:rsidR="00631096" w:rsidRDefault="00631096" w:rsidP="00631096">
      <w:pPr>
        <w:pStyle w:val="PL"/>
        <w:rPr>
          <w:lang w:val="en-US"/>
        </w:rPr>
      </w:pPr>
      <w:r>
        <w:rPr>
          <w:lang w:val="en-US"/>
        </w:rPr>
        <w:t xml:space="preserve">        description: &gt;</w:t>
      </w:r>
    </w:p>
    <w:p w14:paraId="10C98B15" w14:textId="77777777" w:rsidR="00631096" w:rsidRDefault="00631096" w:rsidP="00631096">
      <w:pPr>
        <w:pStyle w:val="PL"/>
        <w:rPr>
          <w:lang w:val="en-US"/>
        </w:rPr>
      </w:pPr>
      <w:r>
        <w:rPr>
          <w:lang w:val="en-US"/>
        </w:rPr>
        <w:t xml:space="preserve">          This string provides forward-compatibility with future</w:t>
      </w:r>
    </w:p>
    <w:p w14:paraId="1EE9715C" w14:textId="77777777" w:rsidR="00631096" w:rsidRDefault="00631096" w:rsidP="00631096">
      <w:pPr>
        <w:pStyle w:val="PL"/>
        <w:rPr>
          <w:lang w:val="en-US"/>
        </w:rPr>
      </w:pPr>
      <w:r>
        <w:rPr>
          <w:lang w:val="en-US"/>
        </w:rPr>
        <w:t xml:space="preserve">          extensions to the enumeration but is not used to encode</w:t>
      </w:r>
    </w:p>
    <w:p w14:paraId="7CAE89E5" w14:textId="77777777" w:rsidR="00631096" w:rsidRDefault="00631096" w:rsidP="00631096">
      <w:pPr>
        <w:pStyle w:val="PL"/>
        <w:rPr>
          <w:lang w:val="en-US"/>
        </w:rPr>
      </w:pPr>
      <w:r>
        <w:rPr>
          <w:lang w:val="en-US"/>
        </w:rPr>
        <w:t xml:space="preserve">          content defined in the present version of this API.</w:t>
      </w:r>
    </w:p>
    <w:p w14:paraId="4EED0E3A" w14:textId="77777777" w:rsidR="00631096" w:rsidRDefault="00631096" w:rsidP="00631096">
      <w:pPr>
        <w:pStyle w:val="PL"/>
        <w:rPr>
          <w:lang w:val="en-US"/>
        </w:rPr>
      </w:pPr>
      <w:r>
        <w:rPr>
          <w:lang w:val="en-US"/>
        </w:rPr>
        <w:t xml:space="preserve">      description: |</w:t>
      </w:r>
    </w:p>
    <w:p w14:paraId="7747A09B" w14:textId="77777777" w:rsidR="00631096" w:rsidRDefault="00631096" w:rsidP="00631096">
      <w:pPr>
        <w:pStyle w:val="PL"/>
        <w:rPr>
          <w:lang w:eastAsia="ko-KR"/>
        </w:rPr>
      </w:pPr>
      <w:r>
        <w:rPr>
          <w:lang w:val="en-US"/>
        </w:rPr>
        <w:t xml:space="preserve">        Represents the </w:t>
      </w:r>
      <w:r>
        <w:rPr>
          <w:lang w:eastAsia="ko-KR"/>
        </w:rPr>
        <w:t xml:space="preserve">order criterion for the list of Redundant Transmission Experience.  </w:t>
      </w:r>
    </w:p>
    <w:p w14:paraId="11E95CD6" w14:textId="77777777" w:rsidR="00631096" w:rsidRDefault="00631096" w:rsidP="00631096">
      <w:pPr>
        <w:pStyle w:val="PL"/>
        <w:rPr>
          <w:lang w:val="en-US"/>
        </w:rPr>
      </w:pPr>
      <w:r>
        <w:rPr>
          <w:lang w:val="en-US"/>
        </w:rPr>
        <w:t xml:space="preserve">        Possible values are:</w:t>
      </w:r>
    </w:p>
    <w:p w14:paraId="409B4167" w14:textId="77777777" w:rsidR="00631096" w:rsidRDefault="00631096" w:rsidP="00631096">
      <w:pPr>
        <w:pStyle w:val="PL"/>
        <w:rPr>
          <w:lang w:val="en-US"/>
        </w:rPr>
      </w:pPr>
      <w:r>
        <w:rPr>
          <w:lang w:val="en-US"/>
        </w:rPr>
        <w:t xml:space="preserve">        - TIME_SLOT_START: Indicates the order of time slot start.</w:t>
      </w:r>
    </w:p>
    <w:p w14:paraId="1F28E715" w14:textId="77777777" w:rsidR="00631096" w:rsidRDefault="00631096" w:rsidP="00631096">
      <w:pPr>
        <w:pStyle w:val="PL"/>
        <w:rPr>
          <w:lang w:val="en-US"/>
        </w:rPr>
      </w:pPr>
      <w:r>
        <w:rPr>
          <w:lang w:val="en-US"/>
        </w:rPr>
        <w:t xml:space="preserve">        - RED_TRANS_EXP: Indicates the order of Redundant Transmission Experience.</w:t>
      </w:r>
    </w:p>
    <w:p w14:paraId="7F35E239" w14:textId="77777777" w:rsidR="00631096" w:rsidRDefault="00631096" w:rsidP="00631096">
      <w:pPr>
        <w:pStyle w:val="PL"/>
        <w:rPr>
          <w:lang w:val="en-US"/>
        </w:rPr>
      </w:pPr>
    </w:p>
    <w:p w14:paraId="51349D7E" w14:textId="77777777" w:rsidR="00631096" w:rsidRDefault="00631096" w:rsidP="00631096">
      <w:pPr>
        <w:pStyle w:val="PL"/>
        <w:rPr>
          <w:lang w:val="en-US"/>
        </w:rPr>
      </w:pPr>
      <w:r>
        <w:rPr>
          <w:lang w:val="en-US"/>
        </w:rPr>
        <w:t xml:space="preserve">    WlanOrderingCriterion:</w:t>
      </w:r>
    </w:p>
    <w:p w14:paraId="6A8ABD1E" w14:textId="77777777" w:rsidR="00631096" w:rsidRDefault="00631096" w:rsidP="00631096">
      <w:pPr>
        <w:pStyle w:val="PL"/>
        <w:rPr>
          <w:lang w:val="en-US"/>
        </w:rPr>
      </w:pPr>
      <w:r>
        <w:rPr>
          <w:lang w:val="en-US"/>
        </w:rPr>
        <w:t xml:space="preserve">      anyOf:</w:t>
      </w:r>
    </w:p>
    <w:p w14:paraId="678619A3" w14:textId="77777777" w:rsidR="00631096" w:rsidRDefault="00631096" w:rsidP="00631096">
      <w:pPr>
        <w:pStyle w:val="PL"/>
        <w:rPr>
          <w:lang w:val="en-US"/>
        </w:rPr>
      </w:pPr>
      <w:r>
        <w:rPr>
          <w:lang w:val="en-US"/>
        </w:rPr>
        <w:lastRenderedPageBreak/>
        <w:t xml:space="preserve">      - type: string</w:t>
      </w:r>
    </w:p>
    <w:p w14:paraId="1E927814" w14:textId="77777777" w:rsidR="00631096" w:rsidRDefault="00631096" w:rsidP="00631096">
      <w:pPr>
        <w:pStyle w:val="PL"/>
        <w:rPr>
          <w:lang w:val="en-US"/>
        </w:rPr>
      </w:pPr>
      <w:r>
        <w:rPr>
          <w:lang w:val="en-US"/>
        </w:rPr>
        <w:t xml:space="preserve">        enum:</w:t>
      </w:r>
    </w:p>
    <w:p w14:paraId="74156663" w14:textId="77777777" w:rsidR="00631096" w:rsidRDefault="00631096" w:rsidP="00631096">
      <w:pPr>
        <w:pStyle w:val="PL"/>
        <w:rPr>
          <w:lang w:val="en-US"/>
        </w:rPr>
      </w:pPr>
      <w:r>
        <w:rPr>
          <w:lang w:val="en-US"/>
        </w:rPr>
        <w:t xml:space="preserve">          - TIME_SLOT_START</w:t>
      </w:r>
    </w:p>
    <w:p w14:paraId="7405DCF9" w14:textId="77777777" w:rsidR="00631096" w:rsidRDefault="00631096" w:rsidP="00631096">
      <w:pPr>
        <w:pStyle w:val="PL"/>
        <w:rPr>
          <w:lang w:val="en-US"/>
        </w:rPr>
      </w:pPr>
      <w:r>
        <w:rPr>
          <w:lang w:val="en-US"/>
        </w:rPr>
        <w:t xml:space="preserve">          - NUMBER_OF_UES</w:t>
      </w:r>
    </w:p>
    <w:p w14:paraId="1FFB23C9" w14:textId="77777777" w:rsidR="00631096" w:rsidRDefault="00631096" w:rsidP="00631096">
      <w:pPr>
        <w:pStyle w:val="PL"/>
        <w:rPr>
          <w:lang w:val="en-US"/>
        </w:rPr>
      </w:pPr>
      <w:r>
        <w:rPr>
          <w:lang w:val="en-US"/>
        </w:rPr>
        <w:t xml:space="preserve">          - RSSI</w:t>
      </w:r>
    </w:p>
    <w:p w14:paraId="00989C15" w14:textId="77777777" w:rsidR="00631096" w:rsidRDefault="00631096" w:rsidP="00631096">
      <w:pPr>
        <w:pStyle w:val="PL"/>
        <w:rPr>
          <w:lang w:val="en-US"/>
        </w:rPr>
      </w:pPr>
      <w:r>
        <w:rPr>
          <w:lang w:val="en-US"/>
        </w:rPr>
        <w:t xml:space="preserve">          - RTT</w:t>
      </w:r>
    </w:p>
    <w:p w14:paraId="79A87EBC" w14:textId="77777777" w:rsidR="00631096" w:rsidRDefault="00631096" w:rsidP="00631096">
      <w:pPr>
        <w:pStyle w:val="PL"/>
        <w:rPr>
          <w:lang w:val="en-US"/>
        </w:rPr>
      </w:pPr>
      <w:r>
        <w:rPr>
          <w:lang w:val="en-US"/>
        </w:rPr>
        <w:t xml:space="preserve">          - TRAFFIC_INFO</w:t>
      </w:r>
    </w:p>
    <w:p w14:paraId="5012D979" w14:textId="77777777" w:rsidR="00631096" w:rsidRDefault="00631096" w:rsidP="00631096">
      <w:pPr>
        <w:pStyle w:val="PL"/>
        <w:rPr>
          <w:lang w:val="en-US"/>
        </w:rPr>
      </w:pPr>
      <w:r>
        <w:rPr>
          <w:lang w:val="en-US"/>
        </w:rPr>
        <w:t xml:space="preserve">      - type: string</w:t>
      </w:r>
    </w:p>
    <w:p w14:paraId="7E2DE0FA" w14:textId="77777777" w:rsidR="00631096" w:rsidRDefault="00631096" w:rsidP="00631096">
      <w:pPr>
        <w:pStyle w:val="PL"/>
        <w:rPr>
          <w:lang w:val="en-US"/>
        </w:rPr>
      </w:pPr>
      <w:r>
        <w:rPr>
          <w:lang w:val="en-US"/>
        </w:rPr>
        <w:t xml:space="preserve">        description: &gt;</w:t>
      </w:r>
    </w:p>
    <w:p w14:paraId="411CD7D9" w14:textId="77777777" w:rsidR="00631096" w:rsidRDefault="00631096" w:rsidP="00631096">
      <w:pPr>
        <w:pStyle w:val="PL"/>
        <w:rPr>
          <w:lang w:val="en-US"/>
        </w:rPr>
      </w:pPr>
      <w:r>
        <w:rPr>
          <w:lang w:val="en-US"/>
        </w:rPr>
        <w:t xml:space="preserve">          This string provides forward-compatibility with future</w:t>
      </w:r>
    </w:p>
    <w:p w14:paraId="0A917195" w14:textId="77777777" w:rsidR="00631096" w:rsidRDefault="00631096" w:rsidP="00631096">
      <w:pPr>
        <w:pStyle w:val="PL"/>
        <w:rPr>
          <w:lang w:val="en-US"/>
        </w:rPr>
      </w:pPr>
      <w:r>
        <w:rPr>
          <w:lang w:val="en-US"/>
        </w:rPr>
        <w:t xml:space="preserve">          extensions to the enumeration but is not used to encode</w:t>
      </w:r>
    </w:p>
    <w:p w14:paraId="08BF1B21" w14:textId="77777777" w:rsidR="00631096" w:rsidRDefault="00631096" w:rsidP="00631096">
      <w:pPr>
        <w:pStyle w:val="PL"/>
        <w:rPr>
          <w:lang w:val="en-US"/>
        </w:rPr>
      </w:pPr>
      <w:r>
        <w:rPr>
          <w:lang w:val="en-US"/>
        </w:rPr>
        <w:t xml:space="preserve">          content defined in the present version of this API.</w:t>
      </w:r>
    </w:p>
    <w:p w14:paraId="268064BB" w14:textId="77777777" w:rsidR="00631096" w:rsidRDefault="00631096" w:rsidP="00631096">
      <w:pPr>
        <w:pStyle w:val="PL"/>
        <w:rPr>
          <w:lang w:val="en-US"/>
        </w:rPr>
      </w:pPr>
      <w:r>
        <w:rPr>
          <w:lang w:val="en-US"/>
        </w:rPr>
        <w:t xml:space="preserve">      description: |</w:t>
      </w:r>
    </w:p>
    <w:p w14:paraId="26A52610" w14:textId="77777777" w:rsidR="00631096" w:rsidRDefault="00631096" w:rsidP="00631096">
      <w:pPr>
        <w:pStyle w:val="PL"/>
        <w:rPr>
          <w:lang w:eastAsia="ko-KR"/>
        </w:rPr>
      </w:pPr>
      <w:r>
        <w:rPr>
          <w:lang w:val="en-US"/>
        </w:rPr>
        <w:t xml:space="preserve">        Represents the </w:t>
      </w:r>
      <w:r>
        <w:rPr>
          <w:lang w:eastAsia="ko-KR"/>
        </w:rPr>
        <w:t xml:space="preserve">order criterion for the list of WLAN performance information.  </w:t>
      </w:r>
    </w:p>
    <w:p w14:paraId="28B1FC45" w14:textId="77777777" w:rsidR="00631096" w:rsidRDefault="00631096" w:rsidP="00631096">
      <w:pPr>
        <w:pStyle w:val="PL"/>
        <w:rPr>
          <w:lang w:val="en-US"/>
        </w:rPr>
      </w:pPr>
      <w:r>
        <w:rPr>
          <w:lang w:val="en-US"/>
        </w:rPr>
        <w:t xml:space="preserve">        Possible values are:</w:t>
      </w:r>
    </w:p>
    <w:p w14:paraId="4F27AF58" w14:textId="77777777" w:rsidR="00631096" w:rsidRDefault="00631096" w:rsidP="00631096">
      <w:pPr>
        <w:pStyle w:val="PL"/>
        <w:rPr>
          <w:lang w:val="en-US"/>
        </w:rPr>
      </w:pPr>
      <w:r>
        <w:rPr>
          <w:lang w:val="en-US"/>
        </w:rPr>
        <w:t xml:space="preserve">        - TIME_SLOT_START: Indicates the order of time slot start.</w:t>
      </w:r>
    </w:p>
    <w:p w14:paraId="407E995D" w14:textId="77777777" w:rsidR="00631096" w:rsidRDefault="00631096" w:rsidP="00631096">
      <w:pPr>
        <w:pStyle w:val="PL"/>
        <w:rPr>
          <w:lang w:val="en-US"/>
        </w:rPr>
      </w:pPr>
      <w:r>
        <w:rPr>
          <w:lang w:val="en-US"/>
        </w:rPr>
        <w:t xml:space="preserve">        - NUMBER_OF_UES: Indicates the order of number of UEs.</w:t>
      </w:r>
    </w:p>
    <w:p w14:paraId="53CE48D2" w14:textId="77777777" w:rsidR="00631096" w:rsidRDefault="00631096" w:rsidP="00631096">
      <w:pPr>
        <w:pStyle w:val="PL"/>
        <w:rPr>
          <w:lang w:val="en-US"/>
        </w:rPr>
      </w:pPr>
      <w:r>
        <w:rPr>
          <w:lang w:val="en-US"/>
        </w:rPr>
        <w:t xml:space="preserve">        - RSSI: Indicates the order of RSSI.</w:t>
      </w:r>
    </w:p>
    <w:p w14:paraId="2BCC776F" w14:textId="77777777" w:rsidR="00631096" w:rsidRDefault="00631096" w:rsidP="00631096">
      <w:pPr>
        <w:pStyle w:val="PL"/>
        <w:rPr>
          <w:lang w:val="en-US"/>
        </w:rPr>
      </w:pPr>
      <w:r>
        <w:rPr>
          <w:lang w:val="en-US"/>
        </w:rPr>
        <w:t xml:space="preserve">        - RTT: Indicates the order of RTT.</w:t>
      </w:r>
    </w:p>
    <w:p w14:paraId="5E0E9A50" w14:textId="77777777" w:rsidR="00631096" w:rsidRDefault="00631096" w:rsidP="00631096">
      <w:pPr>
        <w:pStyle w:val="PL"/>
        <w:rPr>
          <w:lang w:val="en-US"/>
        </w:rPr>
      </w:pPr>
      <w:r>
        <w:rPr>
          <w:lang w:val="en-US"/>
        </w:rPr>
        <w:t xml:space="preserve">        - TRAFFIC_INFO: Indicates the order of Traffic information.</w:t>
      </w:r>
    </w:p>
    <w:p w14:paraId="7142E9B8" w14:textId="77777777" w:rsidR="00631096" w:rsidRDefault="00631096" w:rsidP="00631096">
      <w:pPr>
        <w:pStyle w:val="PL"/>
        <w:rPr>
          <w:lang w:val="en-US"/>
        </w:rPr>
      </w:pPr>
    </w:p>
    <w:p w14:paraId="2F0D1EF2" w14:textId="77777777" w:rsidR="00631096" w:rsidRDefault="00631096" w:rsidP="00631096">
      <w:pPr>
        <w:pStyle w:val="PL"/>
        <w:rPr>
          <w:lang w:val="en-US"/>
        </w:rPr>
      </w:pPr>
      <w:r>
        <w:rPr>
          <w:lang w:val="en-US"/>
        </w:rPr>
        <w:t xml:space="preserve">    </w:t>
      </w:r>
      <w:r>
        <w:rPr>
          <w:lang w:eastAsia="zh-CN"/>
        </w:rPr>
        <w:t>ServiceExperienceType</w:t>
      </w:r>
      <w:r>
        <w:rPr>
          <w:lang w:val="en-US"/>
        </w:rPr>
        <w:t>:</w:t>
      </w:r>
    </w:p>
    <w:p w14:paraId="2569015B" w14:textId="77777777" w:rsidR="00631096" w:rsidRDefault="00631096" w:rsidP="00631096">
      <w:pPr>
        <w:pStyle w:val="PL"/>
        <w:rPr>
          <w:lang w:val="en-US"/>
        </w:rPr>
      </w:pPr>
      <w:r>
        <w:rPr>
          <w:lang w:val="en-US"/>
        </w:rPr>
        <w:t xml:space="preserve">      anyOf:</w:t>
      </w:r>
    </w:p>
    <w:p w14:paraId="4865D8EC" w14:textId="77777777" w:rsidR="00631096" w:rsidRDefault="00631096" w:rsidP="00631096">
      <w:pPr>
        <w:pStyle w:val="PL"/>
        <w:rPr>
          <w:lang w:val="en-US"/>
        </w:rPr>
      </w:pPr>
      <w:r>
        <w:rPr>
          <w:lang w:val="en-US"/>
        </w:rPr>
        <w:t xml:space="preserve">      - type: string</w:t>
      </w:r>
    </w:p>
    <w:p w14:paraId="063FBFE9" w14:textId="77777777" w:rsidR="00631096" w:rsidRDefault="00631096" w:rsidP="00631096">
      <w:pPr>
        <w:pStyle w:val="PL"/>
        <w:rPr>
          <w:lang w:val="en-US"/>
        </w:rPr>
      </w:pPr>
      <w:r>
        <w:rPr>
          <w:lang w:val="en-US"/>
        </w:rPr>
        <w:t xml:space="preserve">        enum:</w:t>
      </w:r>
    </w:p>
    <w:p w14:paraId="56B20FE1" w14:textId="77777777" w:rsidR="00631096" w:rsidRDefault="00631096" w:rsidP="00631096">
      <w:pPr>
        <w:pStyle w:val="PL"/>
        <w:rPr>
          <w:lang w:val="en-US"/>
        </w:rPr>
      </w:pPr>
      <w:r>
        <w:rPr>
          <w:lang w:val="en-US"/>
        </w:rPr>
        <w:t xml:space="preserve">          - </w:t>
      </w:r>
      <w:r>
        <w:rPr>
          <w:lang w:eastAsia="zh-CN"/>
        </w:rPr>
        <w:t>VOICE</w:t>
      </w:r>
    </w:p>
    <w:p w14:paraId="08181A76" w14:textId="77777777" w:rsidR="00631096" w:rsidRDefault="00631096" w:rsidP="00631096">
      <w:pPr>
        <w:pStyle w:val="PL"/>
        <w:rPr>
          <w:lang w:eastAsia="zh-CN"/>
        </w:rPr>
      </w:pPr>
      <w:r>
        <w:rPr>
          <w:lang w:val="en-US"/>
        </w:rPr>
        <w:t xml:space="preserve">          - </w:t>
      </w:r>
      <w:r>
        <w:rPr>
          <w:lang w:eastAsia="zh-CN"/>
        </w:rPr>
        <w:t>VIDEO</w:t>
      </w:r>
    </w:p>
    <w:p w14:paraId="1FBBCDAD" w14:textId="77777777" w:rsidR="00631096" w:rsidRDefault="00631096" w:rsidP="00631096">
      <w:pPr>
        <w:pStyle w:val="PL"/>
        <w:rPr>
          <w:lang w:val="en-US"/>
        </w:rPr>
      </w:pPr>
      <w:r>
        <w:rPr>
          <w:lang w:val="en-US"/>
        </w:rPr>
        <w:t xml:space="preserve">          - OTHER</w:t>
      </w:r>
    </w:p>
    <w:p w14:paraId="02CE3128" w14:textId="77777777" w:rsidR="00631096" w:rsidRDefault="00631096" w:rsidP="00631096">
      <w:pPr>
        <w:pStyle w:val="PL"/>
        <w:rPr>
          <w:lang w:val="en-US"/>
        </w:rPr>
      </w:pPr>
      <w:r>
        <w:rPr>
          <w:lang w:val="en-US"/>
        </w:rPr>
        <w:t xml:space="preserve">      - type: string</w:t>
      </w:r>
    </w:p>
    <w:p w14:paraId="3B406DB3" w14:textId="77777777" w:rsidR="00631096" w:rsidRDefault="00631096" w:rsidP="00631096">
      <w:pPr>
        <w:pStyle w:val="PL"/>
        <w:rPr>
          <w:lang w:val="en-US"/>
        </w:rPr>
      </w:pPr>
      <w:r>
        <w:rPr>
          <w:lang w:val="en-US"/>
        </w:rPr>
        <w:t xml:space="preserve">        description: &gt;</w:t>
      </w:r>
    </w:p>
    <w:p w14:paraId="31BD3F47" w14:textId="77777777" w:rsidR="00631096" w:rsidRDefault="00631096" w:rsidP="00631096">
      <w:pPr>
        <w:pStyle w:val="PL"/>
        <w:rPr>
          <w:lang w:val="en-US"/>
        </w:rPr>
      </w:pPr>
      <w:r>
        <w:rPr>
          <w:lang w:val="en-US"/>
        </w:rPr>
        <w:t xml:space="preserve">          This string provides forward-compatibility with future extensions to the enumeration</w:t>
      </w:r>
    </w:p>
    <w:p w14:paraId="443149B4" w14:textId="77777777" w:rsidR="00631096" w:rsidRDefault="00631096" w:rsidP="00631096">
      <w:pPr>
        <w:pStyle w:val="PL"/>
        <w:rPr>
          <w:lang w:val="en-US"/>
        </w:rPr>
      </w:pPr>
      <w:r>
        <w:rPr>
          <w:lang w:val="en-US"/>
        </w:rPr>
        <w:t xml:space="preserve">          but is not used to encode content defined in the present version of this API.</w:t>
      </w:r>
    </w:p>
    <w:p w14:paraId="31E56019" w14:textId="77777777" w:rsidR="00631096" w:rsidRDefault="00631096" w:rsidP="00631096">
      <w:pPr>
        <w:pStyle w:val="PL"/>
        <w:rPr>
          <w:lang w:val="en-US"/>
        </w:rPr>
      </w:pPr>
      <w:r>
        <w:rPr>
          <w:lang w:val="en-US"/>
        </w:rPr>
        <w:t xml:space="preserve">      description: |</w:t>
      </w:r>
    </w:p>
    <w:p w14:paraId="47A47387" w14:textId="77777777" w:rsidR="00631096" w:rsidRDefault="00631096" w:rsidP="00631096">
      <w:pPr>
        <w:pStyle w:val="PL"/>
        <w:rPr>
          <w:lang w:val="en-US"/>
        </w:rPr>
      </w:pPr>
      <w:r>
        <w:rPr>
          <w:lang w:val="en-US"/>
        </w:rPr>
        <w:t xml:space="preserve">        </w:t>
      </w:r>
      <w:r>
        <w:t xml:space="preserve">Represents the type of the service experience analytics.  </w:t>
      </w:r>
    </w:p>
    <w:p w14:paraId="0AF0D0B9" w14:textId="77777777" w:rsidR="00631096" w:rsidRDefault="00631096" w:rsidP="00631096">
      <w:pPr>
        <w:pStyle w:val="PL"/>
        <w:rPr>
          <w:lang w:val="en-US"/>
        </w:rPr>
      </w:pPr>
      <w:r>
        <w:rPr>
          <w:lang w:val="en-US"/>
        </w:rPr>
        <w:t xml:space="preserve">        Possible values are:  </w:t>
      </w:r>
    </w:p>
    <w:p w14:paraId="5383F20B" w14:textId="77777777" w:rsidR="00631096" w:rsidRDefault="00631096" w:rsidP="00631096">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07E9699D" w14:textId="77777777" w:rsidR="00631096" w:rsidRDefault="00631096" w:rsidP="00631096">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208568CE" w14:textId="77777777" w:rsidR="00631096" w:rsidRDefault="00631096" w:rsidP="00631096">
      <w:pPr>
        <w:pStyle w:val="PL"/>
        <w:rPr>
          <w:lang w:val="en-US"/>
        </w:rPr>
      </w:pPr>
      <w:r>
        <w:rPr>
          <w:lang w:val="en-US"/>
        </w:rPr>
        <w:t xml:space="preserve">        - OTHER: Indicates that the service experience analytics is for other service.</w:t>
      </w:r>
    </w:p>
    <w:p w14:paraId="3912663A" w14:textId="77777777" w:rsidR="00631096" w:rsidRDefault="00631096" w:rsidP="00631096">
      <w:pPr>
        <w:pStyle w:val="PL"/>
        <w:rPr>
          <w:lang w:val="en-US"/>
        </w:rPr>
      </w:pPr>
    </w:p>
    <w:p w14:paraId="11E88C2D" w14:textId="77777777" w:rsidR="00631096" w:rsidRDefault="00631096" w:rsidP="00631096">
      <w:pPr>
        <w:pStyle w:val="PL"/>
        <w:rPr>
          <w:lang w:val="en-US"/>
        </w:rPr>
      </w:pPr>
      <w:r>
        <w:rPr>
          <w:lang w:val="en-US"/>
        </w:rPr>
        <w:t xml:space="preserve">    </w:t>
      </w:r>
      <w:r>
        <w:rPr>
          <w:lang w:eastAsia="zh-CN"/>
        </w:rPr>
        <w:t>DnPerfOrderingCriterion</w:t>
      </w:r>
      <w:r>
        <w:rPr>
          <w:lang w:val="en-US"/>
        </w:rPr>
        <w:t>:</w:t>
      </w:r>
    </w:p>
    <w:p w14:paraId="21564A4E" w14:textId="77777777" w:rsidR="00631096" w:rsidRDefault="00631096" w:rsidP="00631096">
      <w:pPr>
        <w:pStyle w:val="PL"/>
        <w:rPr>
          <w:lang w:val="en-US"/>
        </w:rPr>
      </w:pPr>
      <w:r>
        <w:rPr>
          <w:lang w:val="en-US"/>
        </w:rPr>
        <w:t xml:space="preserve">      anyOf:</w:t>
      </w:r>
    </w:p>
    <w:p w14:paraId="066D4F68" w14:textId="77777777" w:rsidR="00631096" w:rsidRDefault="00631096" w:rsidP="00631096">
      <w:pPr>
        <w:pStyle w:val="PL"/>
        <w:rPr>
          <w:lang w:val="en-US"/>
        </w:rPr>
      </w:pPr>
      <w:r>
        <w:rPr>
          <w:lang w:val="en-US"/>
        </w:rPr>
        <w:t xml:space="preserve">      - type: string</w:t>
      </w:r>
    </w:p>
    <w:p w14:paraId="2A8BFDAF" w14:textId="77777777" w:rsidR="00631096" w:rsidRDefault="00631096" w:rsidP="00631096">
      <w:pPr>
        <w:pStyle w:val="PL"/>
        <w:rPr>
          <w:lang w:val="en-US"/>
        </w:rPr>
      </w:pPr>
      <w:r>
        <w:rPr>
          <w:lang w:val="en-US"/>
        </w:rPr>
        <w:t xml:space="preserve">        enum:</w:t>
      </w:r>
    </w:p>
    <w:p w14:paraId="578FDF31" w14:textId="77777777" w:rsidR="00631096" w:rsidRDefault="00631096" w:rsidP="00631096">
      <w:pPr>
        <w:pStyle w:val="PL"/>
        <w:rPr>
          <w:lang w:val="en-US"/>
        </w:rPr>
      </w:pPr>
      <w:r>
        <w:rPr>
          <w:lang w:val="en-US"/>
        </w:rPr>
        <w:t xml:space="preserve">          - </w:t>
      </w:r>
      <w:r>
        <w:t>AVERAGE_TRAFFIC_RATE</w:t>
      </w:r>
    </w:p>
    <w:p w14:paraId="4572329E" w14:textId="77777777" w:rsidR="00631096" w:rsidRDefault="00631096" w:rsidP="00631096">
      <w:pPr>
        <w:pStyle w:val="PL"/>
      </w:pPr>
      <w:r>
        <w:rPr>
          <w:lang w:val="en-US"/>
        </w:rPr>
        <w:t xml:space="preserve">          - </w:t>
      </w:r>
      <w:r>
        <w:t>MAXIMUM_TRAFFIC_RATE</w:t>
      </w:r>
    </w:p>
    <w:p w14:paraId="490CACBE" w14:textId="77777777" w:rsidR="00631096" w:rsidRDefault="00631096" w:rsidP="00631096">
      <w:pPr>
        <w:pStyle w:val="PL"/>
        <w:rPr>
          <w:lang w:val="en-US"/>
        </w:rPr>
      </w:pPr>
      <w:r>
        <w:rPr>
          <w:lang w:val="en-US"/>
        </w:rPr>
        <w:t xml:space="preserve">          - </w:t>
      </w:r>
      <w:r>
        <w:t>AVERAGE_PACKET_DELAY</w:t>
      </w:r>
    </w:p>
    <w:p w14:paraId="064BCA98" w14:textId="77777777" w:rsidR="00631096" w:rsidRDefault="00631096" w:rsidP="00631096">
      <w:pPr>
        <w:pStyle w:val="PL"/>
        <w:rPr>
          <w:lang w:val="en-US"/>
        </w:rPr>
      </w:pPr>
      <w:r>
        <w:rPr>
          <w:lang w:val="en-US"/>
        </w:rPr>
        <w:t xml:space="preserve">          - </w:t>
      </w:r>
      <w:r>
        <w:t>MAXIMUM_PACKET_DELAY</w:t>
      </w:r>
    </w:p>
    <w:p w14:paraId="24A7ED55" w14:textId="77777777" w:rsidR="00631096" w:rsidRDefault="00631096" w:rsidP="00631096">
      <w:pPr>
        <w:pStyle w:val="PL"/>
        <w:rPr>
          <w:lang w:val="en-US"/>
        </w:rPr>
      </w:pPr>
      <w:r>
        <w:rPr>
          <w:lang w:val="en-US"/>
        </w:rPr>
        <w:t xml:space="preserve">          - </w:t>
      </w:r>
      <w:r>
        <w:t>AVERAGE_PACKET_LOSS_RATE</w:t>
      </w:r>
    </w:p>
    <w:p w14:paraId="59488DA0" w14:textId="77777777" w:rsidR="00631096" w:rsidRDefault="00631096" w:rsidP="00631096">
      <w:pPr>
        <w:pStyle w:val="PL"/>
        <w:rPr>
          <w:lang w:val="en-US"/>
        </w:rPr>
      </w:pPr>
      <w:r>
        <w:rPr>
          <w:lang w:val="en-US"/>
        </w:rPr>
        <w:t xml:space="preserve">      - type: string</w:t>
      </w:r>
    </w:p>
    <w:p w14:paraId="4F6E125C" w14:textId="77777777" w:rsidR="00631096" w:rsidRDefault="00631096" w:rsidP="00631096">
      <w:pPr>
        <w:pStyle w:val="PL"/>
        <w:rPr>
          <w:lang w:val="en-US"/>
        </w:rPr>
      </w:pPr>
      <w:r>
        <w:rPr>
          <w:lang w:val="en-US"/>
        </w:rPr>
        <w:t xml:space="preserve">        description: &gt;</w:t>
      </w:r>
    </w:p>
    <w:p w14:paraId="4CC32817" w14:textId="77777777" w:rsidR="00631096" w:rsidRDefault="00631096" w:rsidP="00631096">
      <w:pPr>
        <w:pStyle w:val="PL"/>
        <w:rPr>
          <w:lang w:val="en-US"/>
        </w:rPr>
      </w:pPr>
      <w:r>
        <w:rPr>
          <w:lang w:val="en-US"/>
        </w:rPr>
        <w:t xml:space="preserve">          This string provides forward-compatibility with future extensions to the enumeration but</w:t>
      </w:r>
    </w:p>
    <w:p w14:paraId="75E5DDEF" w14:textId="77777777" w:rsidR="00631096" w:rsidRDefault="00631096" w:rsidP="00631096">
      <w:pPr>
        <w:pStyle w:val="PL"/>
        <w:rPr>
          <w:lang w:val="en-US"/>
        </w:rPr>
      </w:pPr>
      <w:r>
        <w:rPr>
          <w:lang w:val="en-US"/>
        </w:rPr>
        <w:t xml:space="preserve">          is not used to encode content defined in the present version of this API.</w:t>
      </w:r>
    </w:p>
    <w:p w14:paraId="0E800307" w14:textId="77777777" w:rsidR="00631096" w:rsidRDefault="00631096" w:rsidP="00631096">
      <w:pPr>
        <w:pStyle w:val="PL"/>
        <w:rPr>
          <w:lang w:val="en-US"/>
        </w:rPr>
      </w:pPr>
      <w:r>
        <w:rPr>
          <w:lang w:val="en-US"/>
        </w:rPr>
        <w:t xml:space="preserve">      description: |</w:t>
      </w:r>
    </w:p>
    <w:p w14:paraId="6000D7EB" w14:textId="77777777" w:rsidR="00631096" w:rsidRDefault="00631096" w:rsidP="00631096">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1B682AF0" w14:textId="77777777" w:rsidR="00631096" w:rsidRDefault="00631096" w:rsidP="00631096">
      <w:pPr>
        <w:pStyle w:val="PL"/>
        <w:rPr>
          <w:lang w:val="en-US"/>
        </w:rPr>
      </w:pPr>
      <w:r>
        <w:rPr>
          <w:lang w:val="en-US"/>
        </w:rPr>
        <w:t xml:space="preserve">        Possible values are:  </w:t>
      </w:r>
    </w:p>
    <w:p w14:paraId="0644077E" w14:textId="77777777" w:rsidR="00631096" w:rsidRDefault="00631096" w:rsidP="00631096">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7AE01921" w14:textId="77777777" w:rsidR="00631096" w:rsidRDefault="00631096" w:rsidP="00631096">
      <w:pPr>
        <w:pStyle w:val="PL"/>
      </w:pPr>
      <w:r>
        <w:rPr>
          <w:lang w:val="en-US"/>
        </w:rPr>
        <w:t xml:space="preserve">        - </w:t>
      </w:r>
      <w:r>
        <w:t>MAXIMUM_TRAFFIC_RATE</w:t>
      </w:r>
      <w:r>
        <w:rPr>
          <w:lang w:val="en-US"/>
        </w:rPr>
        <w:t>:</w:t>
      </w:r>
      <w:r>
        <w:t xml:space="preserve"> Indicates the maximum traffic rate.  </w:t>
      </w:r>
    </w:p>
    <w:p w14:paraId="0230F536" w14:textId="77777777" w:rsidR="00631096" w:rsidRDefault="00631096" w:rsidP="00631096">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2B3BD396" w14:textId="77777777" w:rsidR="00631096" w:rsidRDefault="00631096" w:rsidP="00631096">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3130F976" w14:textId="77777777" w:rsidR="00631096" w:rsidRDefault="00631096" w:rsidP="00631096">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3EDEF7CA" w14:textId="77777777" w:rsidR="00631096" w:rsidRDefault="00631096" w:rsidP="00631096">
      <w:pPr>
        <w:pStyle w:val="PL"/>
        <w:rPr>
          <w:lang w:eastAsia="zh-CN"/>
        </w:rPr>
      </w:pPr>
    </w:p>
    <w:p w14:paraId="0AD4C4A5" w14:textId="77777777" w:rsidR="00631096" w:rsidRDefault="00631096" w:rsidP="00631096">
      <w:pPr>
        <w:pStyle w:val="PL"/>
        <w:rPr>
          <w:lang w:val="en-US"/>
        </w:rPr>
      </w:pPr>
      <w:r>
        <w:rPr>
          <w:lang w:val="en-US"/>
        </w:rPr>
        <w:t xml:space="preserve">    </w:t>
      </w:r>
      <w:r>
        <w:rPr>
          <w:lang w:eastAsia="zh-CN"/>
        </w:rPr>
        <w:t>TermCause</w:t>
      </w:r>
      <w:r>
        <w:rPr>
          <w:lang w:val="en-US"/>
        </w:rPr>
        <w:t>:</w:t>
      </w:r>
    </w:p>
    <w:p w14:paraId="1F88B3A1" w14:textId="77777777" w:rsidR="00631096" w:rsidRDefault="00631096" w:rsidP="00631096">
      <w:pPr>
        <w:pStyle w:val="PL"/>
        <w:rPr>
          <w:lang w:val="en-US"/>
        </w:rPr>
      </w:pPr>
      <w:r>
        <w:rPr>
          <w:lang w:val="en-US"/>
        </w:rPr>
        <w:t xml:space="preserve">      anyOf:</w:t>
      </w:r>
    </w:p>
    <w:p w14:paraId="5A5FD81E" w14:textId="77777777" w:rsidR="00631096" w:rsidRDefault="00631096" w:rsidP="00631096">
      <w:pPr>
        <w:pStyle w:val="PL"/>
        <w:rPr>
          <w:lang w:val="en-US"/>
        </w:rPr>
      </w:pPr>
      <w:r>
        <w:rPr>
          <w:lang w:val="en-US"/>
        </w:rPr>
        <w:t xml:space="preserve">      - type: string</w:t>
      </w:r>
    </w:p>
    <w:p w14:paraId="29F2CC52" w14:textId="77777777" w:rsidR="00631096" w:rsidRDefault="00631096" w:rsidP="00631096">
      <w:pPr>
        <w:pStyle w:val="PL"/>
        <w:rPr>
          <w:lang w:val="en-US"/>
        </w:rPr>
      </w:pPr>
      <w:r>
        <w:rPr>
          <w:lang w:val="en-US"/>
        </w:rPr>
        <w:t xml:space="preserve">        enum:</w:t>
      </w:r>
    </w:p>
    <w:p w14:paraId="62951BF6" w14:textId="77777777" w:rsidR="00631096" w:rsidRDefault="00631096" w:rsidP="00631096">
      <w:pPr>
        <w:pStyle w:val="PL"/>
        <w:rPr>
          <w:lang w:val="en-US"/>
        </w:rPr>
      </w:pPr>
      <w:r>
        <w:rPr>
          <w:lang w:val="en-US"/>
        </w:rPr>
        <w:t xml:space="preserve">          - </w:t>
      </w:r>
      <w:r>
        <w:t>USER_CONSENT_REVOKED</w:t>
      </w:r>
    </w:p>
    <w:p w14:paraId="0D5E92B9" w14:textId="77777777" w:rsidR="00631096" w:rsidRDefault="00631096" w:rsidP="00631096">
      <w:pPr>
        <w:pStyle w:val="PL"/>
      </w:pPr>
      <w:r>
        <w:rPr>
          <w:lang w:val="en-US"/>
        </w:rPr>
        <w:t xml:space="preserve">          - </w:t>
      </w:r>
      <w:r>
        <w:t>NWDAF_OVERLOAD</w:t>
      </w:r>
    </w:p>
    <w:p w14:paraId="002F7B55" w14:textId="77777777" w:rsidR="00631096" w:rsidRDefault="00631096" w:rsidP="00631096">
      <w:pPr>
        <w:pStyle w:val="PL"/>
        <w:rPr>
          <w:lang w:val="en-US"/>
        </w:rPr>
      </w:pPr>
      <w:r>
        <w:rPr>
          <w:lang w:val="en-US"/>
        </w:rPr>
        <w:t xml:space="preserve">          - </w:t>
      </w:r>
      <w:r>
        <w:t>UE_LEFT_AREA</w:t>
      </w:r>
    </w:p>
    <w:p w14:paraId="389B213B" w14:textId="77777777" w:rsidR="00631096" w:rsidRDefault="00631096" w:rsidP="00631096">
      <w:pPr>
        <w:pStyle w:val="PL"/>
        <w:rPr>
          <w:lang w:val="en-US"/>
        </w:rPr>
      </w:pPr>
      <w:r>
        <w:rPr>
          <w:lang w:val="en-US"/>
        </w:rPr>
        <w:t xml:space="preserve">      - type: string</w:t>
      </w:r>
    </w:p>
    <w:p w14:paraId="32569480" w14:textId="77777777" w:rsidR="00631096" w:rsidRDefault="00631096" w:rsidP="00631096">
      <w:pPr>
        <w:pStyle w:val="PL"/>
        <w:rPr>
          <w:lang w:val="en-US"/>
        </w:rPr>
      </w:pPr>
      <w:r>
        <w:rPr>
          <w:lang w:val="en-US"/>
        </w:rPr>
        <w:t xml:space="preserve">        description: &gt;</w:t>
      </w:r>
    </w:p>
    <w:p w14:paraId="3E8BBFFA" w14:textId="77777777" w:rsidR="00631096" w:rsidRDefault="00631096" w:rsidP="00631096">
      <w:pPr>
        <w:pStyle w:val="PL"/>
        <w:rPr>
          <w:lang w:val="en-US"/>
        </w:rPr>
      </w:pPr>
      <w:r>
        <w:rPr>
          <w:lang w:val="en-US"/>
        </w:rPr>
        <w:t xml:space="preserve">          This string provides forward-compatibility with future extensions to the enumeration but</w:t>
      </w:r>
    </w:p>
    <w:p w14:paraId="1250AC9F" w14:textId="77777777" w:rsidR="00631096" w:rsidRDefault="00631096" w:rsidP="00631096">
      <w:pPr>
        <w:pStyle w:val="PL"/>
        <w:rPr>
          <w:lang w:val="en-US"/>
        </w:rPr>
      </w:pPr>
      <w:r>
        <w:rPr>
          <w:lang w:val="en-US"/>
        </w:rPr>
        <w:t xml:space="preserve">          is not used to encode content defined in the present version of this API.</w:t>
      </w:r>
    </w:p>
    <w:p w14:paraId="3BFAF839" w14:textId="77777777" w:rsidR="00631096" w:rsidRDefault="00631096" w:rsidP="00631096">
      <w:pPr>
        <w:pStyle w:val="PL"/>
        <w:rPr>
          <w:lang w:val="en-US"/>
        </w:rPr>
      </w:pPr>
      <w:r>
        <w:rPr>
          <w:lang w:val="en-US"/>
        </w:rPr>
        <w:t xml:space="preserve">      description: |</w:t>
      </w:r>
    </w:p>
    <w:p w14:paraId="26117FD8" w14:textId="77777777" w:rsidR="00631096" w:rsidRDefault="00631096" w:rsidP="00631096">
      <w:pPr>
        <w:pStyle w:val="PL"/>
        <w:rPr>
          <w:lang w:val="en-US"/>
        </w:rPr>
      </w:pPr>
      <w:r>
        <w:rPr>
          <w:lang w:val="en-US"/>
        </w:rPr>
        <w:t xml:space="preserve">        </w:t>
      </w:r>
      <w:r>
        <w:rPr>
          <w:rFonts w:cs="Arial"/>
          <w:szCs w:val="18"/>
        </w:rPr>
        <w:t xml:space="preserve">Represents the cause for the analytics subscription termination request.  </w:t>
      </w:r>
    </w:p>
    <w:p w14:paraId="086252D8" w14:textId="77777777" w:rsidR="00631096" w:rsidRDefault="00631096" w:rsidP="00631096">
      <w:pPr>
        <w:pStyle w:val="PL"/>
        <w:rPr>
          <w:lang w:val="en-US"/>
        </w:rPr>
      </w:pPr>
      <w:r>
        <w:rPr>
          <w:lang w:val="en-US"/>
        </w:rPr>
        <w:t xml:space="preserve">        Possible values are:  </w:t>
      </w:r>
    </w:p>
    <w:p w14:paraId="3F10E5FC" w14:textId="77777777" w:rsidR="00631096" w:rsidRDefault="00631096" w:rsidP="00631096">
      <w:pPr>
        <w:pStyle w:val="PL"/>
        <w:rPr>
          <w:lang w:val="en-US"/>
        </w:rPr>
      </w:pPr>
      <w:r>
        <w:rPr>
          <w:lang w:val="en-US"/>
        </w:rPr>
        <w:t xml:space="preserve">          - </w:t>
      </w:r>
      <w:r>
        <w:t>USER_CONSENT_REVOKED: The user consent has been revoked.</w:t>
      </w:r>
    </w:p>
    <w:p w14:paraId="0653D343" w14:textId="77777777" w:rsidR="00631096" w:rsidRDefault="00631096" w:rsidP="00631096">
      <w:pPr>
        <w:pStyle w:val="PL"/>
      </w:pPr>
      <w:r>
        <w:rPr>
          <w:lang w:val="en-US"/>
        </w:rPr>
        <w:t xml:space="preserve">          - </w:t>
      </w:r>
      <w:r>
        <w:t>NWDAF_OVERLOAD: The NWDAF is overloaded.</w:t>
      </w:r>
    </w:p>
    <w:p w14:paraId="58DC553B" w14:textId="77777777" w:rsidR="00631096" w:rsidRDefault="00631096" w:rsidP="00631096">
      <w:pPr>
        <w:pStyle w:val="PL"/>
        <w:rPr>
          <w:lang w:eastAsia="zh-CN"/>
        </w:rPr>
      </w:pPr>
      <w:r>
        <w:rPr>
          <w:lang w:val="en-US"/>
        </w:rPr>
        <w:t xml:space="preserve">          - </w:t>
      </w:r>
      <w:r>
        <w:t>UE_LEFT_AREA: The UE has mo</w:t>
      </w:r>
      <w:r>
        <w:rPr>
          <w:lang w:eastAsia="zh-CN"/>
        </w:rPr>
        <w:t>ved out of the NWDAF serving area.</w:t>
      </w:r>
    </w:p>
    <w:p w14:paraId="17BE9280" w14:textId="77777777" w:rsidR="00631096" w:rsidRDefault="00631096" w:rsidP="00631096">
      <w:pPr>
        <w:pStyle w:val="PL"/>
        <w:rPr>
          <w:lang w:val="en-US"/>
        </w:rPr>
      </w:pPr>
      <w:r>
        <w:rPr>
          <w:lang w:val="en-US"/>
        </w:rPr>
        <w:lastRenderedPageBreak/>
        <w:t xml:space="preserve">    </w:t>
      </w:r>
      <w:r>
        <w:t>UserDataConOrderCrit</w:t>
      </w:r>
      <w:r>
        <w:rPr>
          <w:lang w:val="en-US"/>
        </w:rPr>
        <w:t>:</w:t>
      </w:r>
    </w:p>
    <w:p w14:paraId="0506F8B8" w14:textId="77777777" w:rsidR="00631096" w:rsidRDefault="00631096" w:rsidP="00631096">
      <w:pPr>
        <w:pStyle w:val="PL"/>
        <w:rPr>
          <w:lang w:val="en-US"/>
        </w:rPr>
      </w:pPr>
      <w:r>
        <w:rPr>
          <w:lang w:val="en-US"/>
        </w:rPr>
        <w:t xml:space="preserve">      anyOf:</w:t>
      </w:r>
    </w:p>
    <w:p w14:paraId="77805181" w14:textId="77777777" w:rsidR="00631096" w:rsidRDefault="00631096" w:rsidP="00631096">
      <w:pPr>
        <w:pStyle w:val="PL"/>
        <w:rPr>
          <w:lang w:val="en-US"/>
        </w:rPr>
      </w:pPr>
      <w:r>
        <w:rPr>
          <w:lang w:val="en-US"/>
        </w:rPr>
        <w:t xml:space="preserve">      - type: string</w:t>
      </w:r>
    </w:p>
    <w:p w14:paraId="10C3B794" w14:textId="77777777" w:rsidR="00631096" w:rsidRDefault="00631096" w:rsidP="00631096">
      <w:pPr>
        <w:pStyle w:val="PL"/>
        <w:rPr>
          <w:lang w:val="en-US"/>
        </w:rPr>
      </w:pPr>
      <w:r>
        <w:rPr>
          <w:lang w:val="en-US"/>
        </w:rPr>
        <w:t xml:space="preserve">        enum:</w:t>
      </w:r>
    </w:p>
    <w:p w14:paraId="3F666A07" w14:textId="77777777" w:rsidR="00631096" w:rsidRDefault="00631096" w:rsidP="00631096">
      <w:pPr>
        <w:pStyle w:val="PL"/>
        <w:rPr>
          <w:lang w:val="en-US"/>
        </w:rPr>
      </w:pPr>
      <w:r>
        <w:rPr>
          <w:lang w:val="en-US"/>
        </w:rPr>
        <w:t xml:space="preserve">          - </w:t>
      </w:r>
      <w:r>
        <w:t>APPLICABLE_TIME_WINDOW</w:t>
      </w:r>
    </w:p>
    <w:p w14:paraId="56FE7066" w14:textId="77777777" w:rsidR="00631096" w:rsidRDefault="00631096" w:rsidP="00631096">
      <w:pPr>
        <w:pStyle w:val="PL"/>
      </w:pPr>
      <w:r>
        <w:rPr>
          <w:lang w:val="en-US"/>
        </w:rPr>
        <w:t xml:space="preserve">          - </w:t>
      </w:r>
      <w:r>
        <w:rPr>
          <w:lang w:eastAsia="zh-CN"/>
        </w:rPr>
        <w:t>NETWORK_STATUS_INDICATION</w:t>
      </w:r>
    </w:p>
    <w:p w14:paraId="7A2ADB6F" w14:textId="77777777" w:rsidR="00631096" w:rsidRDefault="00631096" w:rsidP="00631096">
      <w:pPr>
        <w:pStyle w:val="PL"/>
        <w:rPr>
          <w:lang w:val="en-US"/>
        </w:rPr>
      </w:pPr>
      <w:r>
        <w:rPr>
          <w:lang w:val="en-US"/>
        </w:rPr>
        <w:t xml:space="preserve">      - type: string</w:t>
      </w:r>
    </w:p>
    <w:p w14:paraId="59311E1E" w14:textId="77777777" w:rsidR="00631096" w:rsidRDefault="00631096" w:rsidP="00631096">
      <w:pPr>
        <w:pStyle w:val="PL"/>
        <w:rPr>
          <w:lang w:val="en-US"/>
        </w:rPr>
      </w:pPr>
      <w:r>
        <w:rPr>
          <w:lang w:val="en-US"/>
        </w:rPr>
        <w:t xml:space="preserve">        description: &gt;</w:t>
      </w:r>
    </w:p>
    <w:p w14:paraId="4C5D5B36" w14:textId="77777777" w:rsidR="00631096" w:rsidRDefault="00631096" w:rsidP="00631096">
      <w:pPr>
        <w:pStyle w:val="PL"/>
        <w:rPr>
          <w:lang w:val="en-US"/>
        </w:rPr>
      </w:pPr>
      <w:r>
        <w:rPr>
          <w:lang w:val="en-US"/>
        </w:rPr>
        <w:t xml:space="preserve">          This string provides forward-compatibility with future extensions to the enumeration but</w:t>
      </w:r>
    </w:p>
    <w:p w14:paraId="3480F930" w14:textId="77777777" w:rsidR="00631096" w:rsidRDefault="00631096" w:rsidP="00631096">
      <w:pPr>
        <w:pStyle w:val="PL"/>
        <w:rPr>
          <w:lang w:val="en-US"/>
        </w:rPr>
      </w:pPr>
      <w:r>
        <w:rPr>
          <w:lang w:val="en-US"/>
        </w:rPr>
        <w:t xml:space="preserve">          is not used to encode content defined in the present version of this API.</w:t>
      </w:r>
    </w:p>
    <w:p w14:paraId="52E486B8" w14:textId="77777777" w:rsidR="00631096" w:rsidRDefault="00631096" w:rsidP="00631096">
      <w:pPr>
        <w:pStyle w:val="PL"/>
        <w:rPr>
          <w:lang w:val="en-US"/>
        </w:rPr>
      </w:pPr>
      <w:r>
        <w:rPr>
          <w:lang w:val="en-US"/>
        </w:rPr>
        <w:t xml:space="preserve">      description: |</w:t>
      </w:r>
    </w:p>
    <w:p w14:paraId="24112A58" w14:textId="77777777" w:rsidR="00631096" w:rsidRDefault="00631096" w:rsidP="00631096">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41924238" w14:textId="77777777" w:rsidR="00631096" w:rsidRDefault="00631096" w:rsidP="00631096">
      <w:pPr>
        <w:pStyle w:val="PL"/>
        <w:rPr>
          <w:lang w:val="en-US"/>
        </w:rPr>
      </w:pPr>
      <w:r>
        <w:rPr>
          <w:lang w:val="en-US"/>
        </w:rPr>
        <w:t xml:space="preserve">        Possible values are:  </w:t>
      </w:r>
    </w:p>
    <w:p w14:paraId="2303266D" w14:textId="77777777" w:rsidR="00631096" w:rsidRDefault="00631096" w:rsidP="00631096">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4AE5F365" w14:textId="77777777" w:rsidR="00631096" w:rsidRDefault="00631096" w:rsidP="00631096">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72B754B0" w14:textId="77777777" w:rsidR="00631096" w:rsidRDefault="00631096" w:rsidP="00631096">
      <w:pPr>
        <w:pStyle w:val="PL"/>
        <w:rPr>
          <w:lang w:val="en-US"/>
        </w:rPr>
      </w:pPr>
    </w:p>
    <w:p w14:paraId="7E38CC76" w14:textId="77777777" w:rsidR="00631096" w:rsidRDefault="00631096" w:rsidP="00631096">
      <w:pPr>
        <w:pStyle w:val="PL"/>
        <w:rPr>
          <w:lang w:val="en-US"/>
        </w:rPr>
      </w:pPr>
      <w:r>
        <w:rPr>
          <w:lang w:val="en-US"/>
        </w:rPr>
        <w:t xml:space="preserve">    </w:t>
      </w:r>
      <w:r>
        <w:t>UeMobilityOrderCriterion</w:t>
      </w:r>
      <w:r>
        <w:rPr>
          <w:lang w:val="en-US"/>
        </w:rPr>
        <w:t>:</w:t>
      </w:r>
    </w:p>
    <w:p w14:paraId="6408B3B1" w14:textId="77777777" w:rsidR="00631096" w:rsidRDefault="00631096" w:rsidP="00631096">
      <w:pPr>
        <w:pStyle w:val="PL"/>
        <w:rPr>
          <w:lang w:val="en-US"/>
        </w:rPr>
      </w:pPr>
      <w:r>
        <w:rPr>
          <w:lang w:val="en-US"/>
        </w:rPr>
        <w:t xml:space="preserve">      anyOf:</w:t>
      </w:r>
    </w:p>
    <w:p w14:paraId="3CE26BA3" w14:textId="77777777" w:rsidR="00631096" w:rsidRDefault="00631096" w:rsidP="00631096">
      <w:pPr>
        <w:pStyle w:val="PL"/>
        <w:rPr>
          <w:lang w:val="en-US"/>
        </w:rPr>
      </w:pPr>
      <w:r>
        <w:rPr>
          <w:lang w:val="en-US"/>
        </w:rPr>
        <w:t xml:space="preserve">      - type: string</w:t>
      </w:r>
    </w:p>
    <w:p w14:paraId="554819FD" w14:textId="77777777" w:rsidR="00631096" w:rsidRDefault="00631096" w:rsidP="00631096">
      <w:pPr>
        <w:pStyle w:val="PL"/>
        <w:rPr>
          <w:lang w:val="en-US"/>
        </w:rPr>
      </w:pPr>
      <w:r>
        <w:rPr>
          <w:lang w:val="en-US"/>
        </w:rPr>
        <w:t xml:space="preserve">        enum:</w:t>
      </w:r>
    </w:p>
    <w:p w14:paraId="4A19ED94" w14:textId="77777777" w:rsidR="00631096" w:rsidRDefault="00631096" w:rsidP="00631096">
      <w:pPr>
        <w:pStyle w:val="PL"/>
        <w:rPr>
          <w:lang w:val="en-US"/>
        </w:rPr>
      </w:pPr>
      <w:r>
        <w:rPr>
          <w:lang w:val="en-US"/>
        </w:rPr>
        <w:t xml:space="preserve">          - </w:t>
      </w:r>
      <w:r>
        <w:t>TIME</w:t>
      </w:r>
      <w:r>
        <w:rPr>
          <w:rFonts w:hint="eastAsia"/>
          <w:lang w:eastAsia="zh-CN"/>
        </w:rPr>
        <w:t>_</w:t>
      </w:r>
      <w:r>
        <w:rPr>
          <w:lang w:eastAsia="zh-CN"/>
        </w:rPr>
        <w:t>SLOT</w:t>
      </w:r>
    </w:p>
    <w:p w14:paraId="5FBC2B78" w14:textId="77777777" w:rsidR="00631096" w:rsidRDefault="00631096" w:rsidP="00631096">
      <w:pPr>
        <w:pStyle w:val="PL"/>
        <w:rPr>
          <w:lang w:val="en-US"/>
        </w:rPr>
      </w:pPr>
      <w:r>
        <w:rPr>
          <w:lang w:val="en-US"/>
        </w:rPr>
        <w:t xml:space="preserve">      - type: string</w:t>
      </w:r>
    </w:p>
    <w:p w14:paraId="50DC793A" w14:textId="77777777" w:rsidR="00631096" w:rsidRDefault="00631096" w:rsidP="00631096">
      <w:pPr>
        <w:pStyle w:val="PL"/>
        <w:rPr>
          <w:lang w:val="en-US"/>
        </w:rPr>
      </w:pPr>
      <w:r>
        <w:rPr>
          <w:lang w:val="en-US"/>
        </w:rPr>
        <w:t xml:space="preserve">        description: &gt;</w:t>
      </w:r>
    </w:p>
    <w:p w14:paraId="35238FB8" w14:textId="77777777" w:rsidR="00631096" w:rsidRDefault="00631096" w:rsidP="00631096">
      <w:pPr>
        <w:pStyle w:val="PL"/>
        <w:rPr>
          <w:lang w:val="en-US"/>
        </w:rPr>
      </w:pPr>
      <w:r>
        <w:rPr>
          <w:lang w:val="en-US"/>
        </w:rPr>
        <w:t xml:space="preserve">          This string provides forward-compatibility with future extensions to the enumeration but</w:t>
      </w:r>
    </w:p>
    <w:p w14:paraId="304D6408" w14:textId="77777777" w:rsidR="00631096" w:rsidRDefault="00631096" w:rsidP="00631096">
      <w:pPr>
        <w:pStyle w:val="PL"/>
        <w:rPr>
          <w:lang w:val="en-US"/>
        </w:rPr>
      </w:pPr>
      <w:r>
        <w:rPr>
          <w:lang w:val="en-US"/>
        </w:rPr>
        <w:t xml:space="preserve">          is not used to encode content defined in the present version of this API.</w:t>
      </w:r>
    </w:p>
    <w:p w14:paraId="240346BF" w14:textId="77777777" w:rsidR="00631096" w:rsidRDefault="00631096" w:rsidP="00631096">
      <w:pPr>
        <w:pStyle w:val="PL"/>
        <w:rPr>
          <w:lang w:val="en-US"/>
        </w:rPr>
      </w:pPr>
      <w:r>
        <w:rPr>
          <w:lang w:val="en-US"/>
        </w:rPr>
        <w:t xml:space="preserve">      description: |</w:t>
      </w:r>
    </w:p>
    <w:p w14:paraId="2CBDDDF0" w14:textId="77777777" w:rsidR="00631096" w:rsidRDefault="00631096" w:rsidP="00631096">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0AF7FDC8" w14:textId="77777777" w:rsidR="00631096" w:rsidRDefault="00631096" w:rsidP="00631096">
      <w:pPr>
        <w:pStyle w:val="PL"/>
        <w:rPr>
          <w:lang w:val="en-US"/>
        </w:rPr>
      </w:pPr>
      <w:r>
        <w:rPr>
          <w:lang w:val="en-US"/>
        </w:rPr>
        <w:t xml:space="preserve">        Possible values are:  </w:t>
      </w:r>
    </w:p>
    <w:p w14:paraId="66CFA0F8" w14:textId="77777777" w:rsidR="00631096" w:rsidRDefault="00631096" w:rsidP="00631096">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465F3697" w14:textId="77777777" w:rsidR="00631096" w:rsidRDefault="00631096" w:rsidP="00631096">
      <w:pPr>
        <w:pStyle w:val="PL"/>
        <w:rPr>
          <w:lang w:val="en-US"/>
        </w:rPr>
      </w:pPr>
    </w:p>
    <w:p w14:paraId="4DBE194B" w14:textId="77777777" w:rsidR="00631096" w:rsidRDefault="00631096" w:rsidP="00631096">
      <w:pPr>
        <w:pStyle w:val="PL"/>
        <w:rPr>
          <w:lang w:val="en-US"/>
        </w:rPr>
      </w:pPr>
      <w:r>
        <w:rPr>
          <w:lang w:val="en-US"/>
        </w:rPr>
        <w:t xml:space="preserve">    </w:t>
      </w:r>
      <w:r>
        <w:t>UeCommOrderCriterion</w:t>
      </w:r>
      <w:r>
        <w:rPr>
          <w:lang w:val="en-US"/>
        </w:rPr>
        <w:t>:</w:t>
      </w:r>
    </w:p>
    <w:p w14:paraId="10DD354E" w14:textId="77777777" w:rsidR="00631096" w:rsidRDefault="00631096" w:rsidP="00631096">
      <w:pPr>
        <w:pStyle w:val="PL"/>
        <w:rPr>
          <w:lang w:val="en-US"/>
        </w:rPr>
      </w:pPr>
      <w:r>
        <w:rPr>
          <w:lang w:val="en-US"/>
        </w:rPr>
        <w:t xml:space="preserve">      anyOf:</w:t>
      </w:r>
    </w:p>
    <w:p w14:paraId="1152A9C3" w14:textId="77777777" w:rsidR="00631096" w:rsidRDefault="00631096" w:rsidP="00631096">
      <w:pPr>
        <w:pStyle w:val="PL"/>
        <w:rPr>
          <w:lang w:val="en-US"/>
        </w:rPr>
      </w:pPr>
      <w:r>
        <w:rPr>
          <w:lang w:val="en-US"/>
        </w:rPr>
        <w:t xml:space="preserve">      - type: string</w:t>
      </w:r>
    </w:p>
    <w:p w14:paraId="2B4748B3" w14:textId="77777777" w:rsidR="00631096" w:rsidRDefault="00631096" w:rsidP="00631096">
      <w:pPr>
        <w:pStyle w:val="PL"/>
        <w:rPr>
          <w:lang w:val="en-US"/>
        </w:rPr>
      </w:pPr>
      <w:r>
        <w:rPr>
          <w:lang w:val="en-US"/>
        </w:rPr>
        <w:t xml:space="preserve">        enum:</w:t>
      </w:r>
    </w:p>
    <w:p w14:paraId="68BCD0F8" w14:textId="77777777" w:rsidR="00631096" w:rsidRDefault="00631096" w:rsidP="00631096">
      <w:pPr>
        <w:pStyle w:val="PL"/>
        <w:rPr>
          <w:lang w:val="en-US"/>
        </w:rPr>
      </w:pPr>
      <w:r>
        <w:rPr>
          <w:lang w:val="en-US"/>
        </w:rPr>
        <w:t xml:space="preserve">          - </w:t>
      </w:r>
      <w:r>
        <w:t>START_TIME</w:t>
      </w:r>
    </w:p>
    <w:p w14:paraId="2EA9A10C" w14:textId="77777777" w:rsidR="00631096" w:rsidRDefault="00631096" w:rsidP="00631096">
      <w:pPr>
        <w:pStyle w:val="PL"/>
      </w:pPr>
      <w:r>
        <w:rPr>
          <w:lang w:val="en-US"/>
        </w:rPr>
        <w:t xml:space="preserve">          - </w:t>
      </w:r>
      <w:r>
        <w:rPr>
          <w:lang w:eastAsia="zh-CN"/>
        </w:rPr>
        <w:t>DURATION</w:t>
      </w:r>
    </w:p>
    <w:p w14:paraId="3C9412DD" w14:textId="77777777" w:rsidR="00631096" w:rsidRDefault="00631096" w:rsidP="00631096">
      <w:pPr>
        <w:pStyle w:val="PL"/>
        <w:rPr>
          <w:lang w:val="en-US"/>
        </w:rPr>
      </w:pPr>
      <w:r>
        <w:rPr>
          <w:lang w:val="en-US"/>
        </w:rPr>
        <w:t xml:space="preserve">      - type: string</w:t>
      </w:r>
    </w:p>
    <w:p w14:paraId="17A48965" w14:textId="77777777" w:rsidR="00631096" w:rsidRDefault="00631096" w:rsidP="00631096">
      <w:pPr>
        <w:pStyle w:val="PL"/>
        <w:rPr>
          <w:lang w:val="en-US"/>
        </w:rPr>
      </w:pPr>
      <w:r>
        <w:rPr>
          <w:lang w:val="en-US"/>
        </w:rPr>
        <w:t xml:space="preserve">        description: &gt;</w:t>
      </w:r>
    </w:p>
    <w:p w14:paraId="1E37AAC1" w14:textId="77777777" w:rsidR="00631096" w:rsidRDefault="00631096" w:rsidP="00631096">
      <w:pPr>
        <w:pStyle w:val="PL"/>
        <w:rPr>
          <w:lang w:val="en-US"/>
        </w:rPr>
      </w:pPr>
      <w:r>
        <w:rPr>
          <w:lang w:val="en-US"/>
        </w:rPr>
        <w:t xml:space="preserve">          This string provides forward-compatibility with future extensions to the enumeration but</w:t>
      </w:r>
    </w:p>
    <w:p w14:paraId="589E7764" w14:textId="77777777" w:rsidR="00631096" w:rsidRDefault="00631096" w:rsidP="00631096">
      <w:pPr>
        <w:pStyle w:val="PL"/>
        <w:rPr>
          <w:lang w:val="en-US"/>
        </w:rPr>
      </w:pPr>
      <w:r>
        <w:rPr>
          <w:lang w:val="en-US"/>
        </w:rPr>
        <w:t xml:space="preserve">          is not used to encode content defined in the present version of this API.</w:t>
      </w:r>
    </w:p>
    <w:p w14:paraId="525729E5" w14:textId="77777777" w:rsidR="00631096" w:rsidRDefault="00631096" w:rsidP="00631096">
      <w:pPr>
        <w:pStyle w:val="PL"/>
        <w:rPr>
          <w:lang w:val="en-US"/>
        </w:rPr>
      </w:pPr>
      <w:r>
        <w:rPr>
          <w:lang w:val="en-US"/>
        </w:rPr>
        <w:t xml:space="preserve">      description: |</w:t>
      </w:r>
    </w:p>
    <w:p w14:paraId="74EF059D" w14:textId="77777777" w:rsidR="00631096" w:rsidRDefault="00631096" w:rsidP="00631096">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10B7468F" w14:textId="77777777" w:rsidR="00631096" w:rsidRDefault="00631096" w:rsidP="00631096">
      <w:pPr>
        <w:pStyle w:val="PL"/>
        <w:rPr>
          <w:lang w:val="en-US"/>
        </w:rPr>
      </w:pPr>
      <w:r>
        <w:rPr>
          <w:lang w:val="en-US"/>
        </w:rPr>
        <w:t xml:space="preserve">        Possible values are:  </w:t>
      </w:r>
    </w:p>
    <w:p w14:paraId="621A8C6D" w14:textId="77777777" w:rsidR="00631096" w:rsidRDefault="00631096" w:rsidP="00631096">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2F8A1F72" w14:textId="77777777" w:rsidR="00631096" w:rsidRDefault="00631096" w:rsidP="00631096">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60E516D4" w14:textId="77777777" w:rsidR="00631096" w:rsidRDefault="00631096" w:rsidP="00631096">
      <w:pPr>
        <w:pStyle w:val="PL"/>
        <w:rPr>
          <w:lang w:val="en-US"/>
        </w:rPr>
      </w:pPr>
    </w:p>
    <w:p w14:paraId="4FA9A89E" w14:textId="77777777" w:rsidR="00631096" w:rsidRDefault="00631096" w:rsidP="00631096">
      <w:pPr>
        <w:pStyle w:val="PL"/>
        <w:rPr>
          <w:lang w:val="en-US"/>
        </w:rPr>
      </w:pPr>
      <w:r>
        <w:rPr>
          <w:lang w:val="en-US"/>
        </w:rPr>
        <w:t xml:space="preserve">    </w:t>
      </w:r>
      <w:r>
        <w:t>NetworkPerfOrderCriterion</w:t>
      </w:r>
      <w:r>
        <w:rPr>
          <w:lang w:val="en-US"/>
        </w:rPr>
        <w:t>:</w:t>
      </w:r>
    </w:p>
    <w:p w14:paraId="3AB69AED" w14:textId="77777777" w:rsidR="00631096" w:rsidRDefault="00631096" w:rsidP="00631096">
      <w:pPr>
        <w:pStyle w:val="PL"/>
        <w:rPr>
          <w:lang w:val="en-US"/>
        </w:rPr>
      </w:pPr>
      <w:r>
        <w:rPr>
          <w:lang w:val="en-US"/>
        </w:rPr>
        <w:t xml:space="preserve">      anyOf:</w:t>
      </w:r>
    </w:p>
    <w:p w14:paraId="0A6254A9" w14:textId="77777777" w:rsidR="00631096" w:rsidRDefault="00631096" w:rsidP="00631096">
      <w:pPr>
        <w:pStyle w:val="PL"/>
        <w:rPr>
          <w:lang w:val="en-US"/>
        </w:rPr>
      </w:pPr>
      <w:r>
        <w:rPr>
          <w:lang w:val="en-US"/>
        </w:rPr>
        <w:t xml:space="preserve">      - type: string</w:t>
      </w:r>
    </w:p>
    <w:p w14:paraId="795693B5" w14:textId="77777777" w:rsidR="00631096" w:rsidRDefault="00631096" w:rsidP="00631096">
      <w:pPr>
        <w:pStyle w:val="PL"/>
        <w:rPr>
          <w:lang w:val="en-US"/>
        </w:rPr>
      </w:pPr>
      <w:r>
        <w:rPr>
          <w:lang w:val="en-US"/>
        </w:rPr>
        <w:t xml:space="preserve">        enum:</w:t>
      </w:r>
    </w:p>
    <w:p w14:paraId="096D8F6D" w14:textId="77777777" w:rsidR="00631096" w:rsidRDefault="00631096" w:rsidP="00631096">
      <w:pPr>
        <w:pStyle w:val="PL"/>
        <w:rPr>
          <w:lang w:val="en-US"/>
        </w:rPr>
      </w:pPr>
      <w:r>
        <w:rPr>
          <w:lang w:val="en-US"/>
        </w:rPr>
        <w:t xml:space="preserve">          - </w:t>
      </w:r>
      <w:r>
        <w:t>NUMBER_OF_UES</w:t>
      </w:r>
    </w:p>
    <w:p w14:paraId="4B240810" w14:textId="77777777" w:rsidR="00631096" w:rsidRDefault="00631096" w:rsidP="00631096">
      <w:pPr>
        <w:pStyle w:val="PL"/>
      </w:pPr>
      <w:r>
        <w:rPr>
          <w:lang w:val="en-US"/>
        </w:rPr>
        <w:t xml:space="preserve">          - </w:t>
      </w:r>
      <w:r>
        <w:rPr>
          <w:lang w:eastAsia="zh-CN"/>
        </w:rPr>
        <w:t>COMMUNICATION_PERF</w:t>
      </w:r>
    </w:p>
    <w:p w14:paraId="405621E2" w14:textId="77777777" w:rsidR="00631096" w:rsidRDefault="00631096" w:rsidP="00631096">
      <w:pPr>
        <w:pStyle w:val="PL"/>
        <w:rPr>
          <w:lang w:val="en-US"/>
        </w:rPr>
      </w:pPr>
      <w:r>
        <w:rPr>
          <w:lang w:val="en-US"/>
        </w:rPr>
        <w:t xml:space="preserve">          - </w:t>
      </w:r>
      <w:r>
        <w:rPr>
          <w:lang w:eastAsia="zh-CN"/>
        </w:rPr>
        <w:t>MOBILITY_PERF</w:t>
      </w:r>
    </w:p>
    <w:p w14:paraId="435EAD4C" w14:textId="77777777" w:rsidR="00631096" w:rsidRDefault="00631096" w:rsidP="00631096">
      <w:pPr>
        <w:pStyle w:val="PL"/>
        <w:rPr>
          <w:lang w:val="en-US"/>
        </w:rPr>
      </w:pPr>
      <w:r>
        <w:rPr>
          <w:lang w:val="en-US"/>
        </w:rPr>
        <w:t xml:space="preserve">      - type: string</w:t>
      </w:r>
    </w:p>
    <w:p w14:paraId="222B206A" w14:textId="77777777" w:rsidR="00631096" w:rsidRDefault="00631096" w:rsidP="00631096">
      <w:pPr>
        <w:pStyle w:val="PL"/>
        <w:rPr>
          <w:lang w:val="en-US"/>
        </w:rPr>
      </w:pPr>
      <w:r>
        <w:rPr>
          <w:lang w:val="en-US"/>
        </w:rPr>
        <w:t xml:space="preserve">        description: &gt;</w:t>
      </w:r>
    </w:p>
    <w:p w14:paraId="6B875A3F" w14:textId="77777777" w:rsidR="00631096" w:rsidRDefault="00631096" w:rsidP="00631096">
      <w:pPr>
        <w:pStyle w:val="PL"/>
        <w:rPr>
          <w:lang w:val="en-US"/>
        </w:rPr>
      </w:pPr>
      <w:r>
        <w:rPr>
          <w:lang w:val="en-US"/>
        </w:rPr>
        <w:t xml:space="preserve">          This string provides forward-compatibility with future extensions to the enumeration but</w:t>
      </w:r>
    </w:p>
    <w:p w14:paraId="429E17A0" w14:textId="77777777" w:rsidR="00631096" w:rsidRDefault="00631096" w:rsidP="00631096">
      <w:pPr>
        <w:pStyle w:val="PL"/>
        <w:rPr>
          <w:lang w:val="en-US"/>
        </w:rPr>
      </w:pPr>
      <w:r>
        <w:rPr>
          <w:lang w:val="en-US"/>
        </w:rPr>
        <w:t xml:space="preserve">          is not used to encode content defined in the present version of this API.</w:t>
      </w:r>
    </w:p>
    <w:p w14:paraId="45FD2EF7" w14:textId="77777777" w:rsidR="00631096" w:rsidRDefault="00631096" w:rsidP="00631096">
      <w:pPr>
        <w:pStyle w:val="PL"/>
        <w:rPr>
          <w:lang w:val="en-US"/>
        </w:rPr>
      </w:pPr>
      <w:r>
        <w:rPr>
          <w:lang w:val="en-US"/>
        </w:rPr>
        <w:t xml:space="preserve">      description: |</w:t>
      </w:r>
    </w:p>
    <w:p w14:paraId="1CFF8B68" w14:textId="77777777" w:rsidR="00631096" w:rsidRDefault="00631096" w:rsidP="00631096">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1293C7CF" w14:textId="77777777" w:rsidR="00631096" w:rsidRDefault="00631096" w:rsidP="00631096">
      <w:pPr>
        <w:pStyle w:val="PL"/>
        <w:rPr>
          <w:lang w:val="en-US"/>
        </w:rPr>
      </w:pPr>
      <w:r>
        <w:rPr>
          <w:lang w:val="en-US"/>
        </w:rPr>
        <w:t xml:space="preserve">        Possible values are:  </w:t>
      </w:r>
    </w:p>
    <w:p w14:paraId="4A651E6D" w14:textId="77777777" w:rsidR="00631096" w:rsidRDefault="00631096" w:rsidP="00631096">
      <w:pPr>
        <w:pStyle w:val="PL"/>
        <w:rPr>
          <w:lang w:val="en-US"/>
        </w:rPr>
      </w:pPr>
      <w:r>
        <w:rPr>
          <w:lang w:val="en-US"/>
        </w:rPr>
        <w:t xml:space="preserve">          - </w:t>
      </w:r>
      <w:r>
        <w:t>NUMBER_OF_UES: T</w:t>
      </w:r>
      <w:r>
        <w:rPr>
          <w:lang w:eastAsia="zh-CN"/>
        </w:rPr>
        <w:t>he ordering criterion</w:t>
      </w:r>
      <w:r>
        <w:t xml:space="preserve"> of the analytics is the number of UEs.</w:t>
      </w:r>
    </w:p>
    <w:p w14:paraId="244D075A" w14:textId="77777777" w:rsidR="00631096" w:rsidRDefault="00631096" w:rsidP="00631096">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3A1FD3AC" w14:textId="77777777" w:rsidR="00631096" w:rsidRDefault="00631096" w:rsidP="00631096">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72084E5D" w14:textId="77777777" w:rsidR="00631096" w:rsidRDefault="00631096" w:rsidP="00631096">
      <w:pPr>
        <w:pStyle w:val="PL"/>
      </w:pPr>
    </w:p>
    <w:p w14:paraId="43B340AB" w14:textId="77777777" w:rsidR="00631096" w:rsidRDefault="00631096" w:rsidP="00631096">
      <w:pPr>
        <w:pStyle w:val="PL"/>
        <w:rPr>
          <w:lang w:val="en-US"/>
        </w:rPr>
      </w:pPr>
      <w:r>
        <w:rPr>
          <w:lang w:val="en-US"/>
        </w:rPr>
        <w:t xml:space="preserve">    </w:t>
      </w:r>
      <w:r>
        <w:rPr>
          <w:lang w:eastAsia="zh-CN"/>
        </w:rPr>
        <w:t>LocInfoGranularity</w:t>
      </w:r>
      <w:r>
        <w:rPr>
          <w:lang w:val="en-US"/>
        </w:rPr>
        <w:t>:</w:t>
      </w:r>
    </w:p>
    <w:p w14:paraId="4EC4B5C3" w14:textId="77777777" w:rsidR="00631096" w:rsidRDefault="00631096" w:rsidP="00631096">
      <w:pPr>
        <w:pStyle w:val="PL"/>
        <w:rPr>
          <w:lang w:val="en-US"/>
        </w:rPr>
      </w:pPr>
      <w:r>
        <w:rPr>
          <w:lang w:val="en-US"/>
        </w:rPr>
        <w:t xml:space="preserve">      anyOf:</w:t>
      </w:r>
    </w:p>
    <w:p w14:paraId="6B7DEB47" w14:textId="77777777" w:rsidR="00631096" w:rsidRDefault="00631096" w:rsidP="00631096">
      <w:pPr>
        <w:pStyle w:val="PL"/>
        <w:rPr>
          <w:lang w:val="en-US"/>
        </w:rPr>
      </w:pPr>
      <w:r>
        <w:rPr>
          <w:lang w:val="en-US"/>
        </w:rPr>
        <w:t xml:space="preserve">      - type: string</w:t>
      </w:r>
    </w:p>
    <w:p w14:paraId="58B80325" w14:textId="77777777" w:rsidR="00631096" w:rsidRDefault="00631096" w:rsidP="00631096">
      <w:pPr>
        <w:pStyle w:val="PL"/>
        <w:rPr>
          <w:lang w:val="en-US"/>
        </w:rPr>
      </w:pPr>
      <w:r>
        <w:rPr>
          <w:lang w:val="en-US"/>
        </w:rPr>
        <w:t xml:space="preserve">        enum:</w:t>
      </w:r>
    </w:p>
    <w:p w14:paraId="265D8220" w14:textId="77777777" w:rsidR="00631096" w:rsidRDefault="00631096" w:rsidP="00631096">
      <w:pPr>
        <w:pStyle w:val="PL"/>
        <w:rPr>
          <w:lang w:val="en-US"/>
        </w:rPr>
      </w:pPr>
      <w:r>
        <w:rPr>
          <w:lang w:val="en-US"/>
        </w:rPr>
        <w:t xml:space="preserve">          - </w:t>
      </w:r>
      <w:r>
        <w:rPr>
          <w:rFonts w:hint="eastAsia"/>
          <w:lang w:eastAsia="zh-CN"/>
        </w:rPr>
        <w:t>T</w:t>
      </w:r>
      <w:r>
        <w:rPr>
          <w:lang w:eastAsia="zh-CN"/>
        </w:rPr>
        <w:t>A_LEVEL</w:t>
      </w:r>
    </w:p>
    <w:p w14:paraId="6C55DDBD" w14:textId="77777777" w:rsidR="00631096" w:rsidRDefault="00631096" w:rsidP="00631096">
      <w:pPr>
        <w:pStyle w:val="PL"/>
        <w:rPr>
          <w:lang w:eastAsia="zh-CN"/>
        </w:rPr>
      </w:pPr>
      <w:r>
        <w:rPr>
          <w:lang w:val="en-US"/>
        </w:rPr>
        <w:t xml:space="preserve">          - </w:t>
      </w:r>
      <w:r>
        <w:rPr>
          <w:lang w:eastAsia="zh-CN"/>
        </w:rPr>
        <w:t>CELL_LEVEL</w:t>
      </w:r>
    </w:p>
    <w:p w14:paraId="35288CE1" w14:textId="77777777" w:rsidR="00631096" w:rsidRDefault="00631096" w:rsidP="00631096">
      <w:pPr>
        <w:pStyle w:val="PL"/>
        <w:rPr>
          <w:lang w:val="en-US"/>
        </w:rPr>
      </w:pPr>
      <w:r>
        <w:t xml:space="preserve">          - LON_AND_LAT_LEVEL</w:t>
      </w:r>
    </w:p>
    <w:p w14:paraId="6FB158E5" w14:textId="77777777" w:rsidR="00631096" w:rsidRDefault="00631096" w:rsidP="00631096">
      <w:pPr>
        <w:pStyle w:val="PL"/>
        <w:rPr>
          <w:lang w:val="en-US"/>
        </w:rPr>
      </w:pPr>
      <w:r>
        <w:rPr>
          <w:lang w:val="en-US"/>
        </w:rPr>
        <w:t xml:space="preserve">      - type: string</w:t>
      </w:r>
    </w:p>
    <w:p w14:paraId="01AC3C23" w14:textId="77777777" w:rsidR="00631096" w:rsidRDefault="00631096" w:rsidP="00631096">
      <w:pPr>
        <w:pStyle w:val="PL"/>
        <w:rPr>
          <w:lang w:val="en-US"/>
        </w:rPr>
      </w:pPr>
      <w:r>
        <w:rPr>
          <w:lang w:val="en-US"/>
        </w:rPr>
        <w:t xml:space="preserve">        description: &gt;</w:t>
      </w:r>
    </w:p>
    <w:p w14:paraId="478BB067" w14:textId="77777777" w:rsidR="00631096" w:rsidRDefault="00631096" w:rsidP="00631096">
      <w:pPr>
        <w:pStyle w:val="PL"/>
        <w:rPr>
          <w:lang w:val="en-US"/>
        </w:rPr>
      </w:pPr>
      <w:r>
        <w:rPr>
          <w:lang w:val="en-US"/>
        </w:rPr>
        <w:t xml:space="preserve">          This string provides forward-compatibility with future extensions to the enumeration but</w:t>
      </w:r>
    </w:p>
    <w:p w14:paraId="54FB4745" w14:textId="77777777" w:rsidR="00631096" w:rsidRDefault="00631096" w:rsidP="00631096">
      <w:pPr>
        <w:pStyle w:val="PL"/>
        <w:rPr>
          <w:lang w:val="en-US"/>
        </w:rPr>
      </w:pPr>
      <w:r>
        <w:rPr>
          <w:lang w:val="en-US"/>
        </w:rPr>
        <w:t xml:space="preserve">          is not used to encode content defined in the present version of this API.</w:t>
      </w:r>
    </w:p>
    <w:p w14:paraId="46EA0978" w14:textId="77777777" w:rsidR="00631096" w:rsidRDefault="00631096" w:rsidP="00631096">
      <w:pPr>
        <w:pStyle w:val="PL"/>
        <w:rPr>
          <w:lang w:val="en-US"/>
        </w:rPr>
      </w:pPr>
      <w:r>
        <w:rPr>
          <w:lang w:val="en-US"/>
        </w:rPr>
        <w:t xml:space="preserve">      description: |</w:t>
      </w:r>
    </w:p>
    <w:p w14:paraId="1B7A0D8C" w14:textId="77777777" w:rsidR="00631096" w:rsidRDefault="00631096" w:rsidP="00631096">
      <w:pPr>
        <w:pStyle w:val="PL"/>
        <w:rPr>
          <w:lang w:val="en-US"/>
        </w:rPr>
      </w:pPr>
      <w:r>
        <w:rPr>
          <w:lang w:val="en-US"/>
        </w:rPr>
        <w:t xml:space="preserve">        Represents the </w:t>
      </w:r>
      <w:r>
        <w:t>preferred granularity of location information</w:t>
      </w:r>
      <w:r>
        <w:rPr>
          <w:lang w:eastAsia="ko-KR"/>
        </w:rPr>
        <w:t xml:space="preserve">.  </w:t>
      </w:r>
    </w:p>
    <w:p w14:paraId="34667C3E" w14:textId="77777777" w:rsidR="00631096" w:rsidRDefault="00631096" w:rsidP="00631096">
      <w:pPr>
        <w:pStyle w:val="PL"/>
        <w:rPr>
          <w:lang w:val="en-US"/>
        </w:rPr>
      </w:pPr>
      <w:r>
        <w:rPr>
          <w:lang w:val="en-US"/>
        </w:rPr>
        <w:lastRenderedPageBreak/>
        <w:t xml:space="preserve">        Possible values are:  </w:t>
      </w:r>
    </w:p>
    <w:p w14:paraId="5AB91BD5" w14:textId="77777777" w:rsidR="00631096" w:rsidRDefault="00631096" w:rsidP="00631096">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0A6D94E5" w14:textId="77777777" w:rsidR="00631096" w:rsidRDefault="00631096" w:rsidP="00631096">
      <w:pPr>
        <w:pStyle w:val="PL"/>
      </w:pPr>
      <w:r>
        <w:rPr>
          <w:lang w:val="en-US"/>
        </w:rPr>
        <w:t xml:space="preserve">          - </w:t>
      </w:r>
      <w:r>
        <w:rPr>
          <w:lang w:eastAsia="zh-CN"/>
        </w:rPr>
        <w:t>CELL_LEVEL</w:t>
      </w:r>
      <w:r>
        <w:t>: Indicates location granularity of Cell level.</w:t>
      </w:r>
    </w:p>
    <w:p w14:paraId="28F5D8DA" w14:textId="77777777" w:rsidR="00631096" w:rsidRDefault="00631096" w:rsidP="00631096">
      <w:pPr>
        <w:pStyle w:val="PL"/>
      </w:pPr>
      <w:r>
        <w:rPr>
          <w:lang w:val="en-US"/>
        </w:rPr>
        <w:t xml:space="preserve">          - </w:t>
      </w:r>
      <w:r>
        <w:t>LON_AND_LAT_LEVEL: Indicates location granularity of longitude and latitude level.</w:t>
      </w:r>
    </w:p>
    <w:p w14:paraId="7A8CFDDB" w14:textId="77777777" w:rsidR="00631096" w:rsidRDefault="00631096" w:rsidP="00631096">
      <w:pPr>
        <w:pStyle w:val="PL"/>
      </w:pPr>
    </w:p>
    <w:p w14:paraId="0DF3B286" w14:textId="77777777" w:rsidR="00631096" w:rsidRDefault="00631096" w:rsidP="00631096">
      <w:pPr>
        <w:pStyle w:val="PL"/>
        <w:rPr>
          <w:lang w:val="en-US"/>
        </w:rPr>
      </w:pPr>
      <w:r>
        <w:rPr>
          <w:lang w:val="en-US"/>
        </w:rPr>
        <w:t xml:space="preserve">    </w:t>
      </w:r>
      <w:r>
        <w:t>TrafficDirection</w:t>
      </w:r>
      <w:r>
        <w:rPr>
          <w:lang w:val="en-US"/>
        </w:rPr>
        <w:t>:</w:t>
      </w:r>
    </w:p>
    <w:p w14:paraId="59146AD0" w14:textId="77777777" w:rsidR="00631096" w:rsidRDefault="00631096" w:rsidP="00631096">
      <w:pPr>
        <w:pStyle w:val="PL"/>
        <w:rPr>
          <w:lang w:val="en-US"/>
        </w:rPr>
      </w:pPr>
      <w:r>
        <w:rPr>
          <w:lang w:val="en-US"/>
        </w:rPr>
        <w:t xml:space="preserve">      anyOf:</w:t>
      </w:r>
    </w:p>
    <w:p w14:paraId="7F5286E0" w14:textId="77777777" w:rsidR="00631096" w:rsidRDefault="00631096" w:rsidP="00631096">
      <w:pPr>
        <w:pStyle w:val="PL"/>
        <w:rPr>
          <w:lang w:val="en-US"/>
        </w:rPr>
      </w:pPr>
      <w:r>
        <w:rPr>
          <w:lang w:val="en-US"/>
        </w:rPr>
        <w:t xml:space="preserve">      - type: string</w:t>
      </w:r>
    </w:p>
    <w:p w14:paraId="1C0D2CFF" w14:textId="77777777" w:rsidR="00631096" w:rsidRDefault="00631096" w:rsidP="00631096">
      <w:pPr>
        <w:pStyle w:val="PL"/>
        <w:rPr>
          <w:lang w:val="en-US"/>
        </w:rPr>
      </w:pPr>
      <w:r>
        <w:rPr>
          <w:lang w:val="en-US"/>
        </w:rPr>
        <w:t xml:space="preserve">        enum:</w:t>
      </w:r>
    </w:p>
    <w:p w14:paraId="40840296" w14:textId="77777777" w:rsidR="00631096" w:rsidRDefault="00631096" w:rsidP="00631096">
      <w:pPr>
        <w:pStyle w:val="PL"/>
        <w:rPr>
          <w:lang w:val="en-US"/>
        </w:rPr>
      </w:pPr>
      <w:r>
        <w:rPr>
          <w:lang w:val="en-US"/>
        </w:rPr>
        <w:t xml:space="preserve">          - </w:t>
      </w:r>
      <w:r>
        <w:t>UL_AND_DL</w:t>
      </w:r>
    </w:p>
    <w:p w14:paraId="23640711" w14:textId="77777777" w:rsidR="00631096" w:rsidRDefault="00631096" w:rsidP="00631096">
      <w:pPr>
        <w:pStyle w:val="PL"/>
      </w:pPr>
      <w:r>
        <w:rPr>
          <w:lang w:val="en-US"/>
        </w:rPr>
        <w:t xml:space="preserve">          - </w:t>
      </w:r>
      <w:r>
        <w:rPr>
          <w:lang w:eastAsia="zh-CN"/>
        </w:rPr>
        <w:t>UL</w:t>
      </w:r>
    </w:p>
    <w:p w14:paraId="4F6FD118" w14:textId="77777777" w:rsidR="00631096" w:rsidRDefault="00631096" w:rsidP="00631096">
      <w:pPr>
        <w:pStyle w:val="PL"/>
        <w:rPr>
          <w:lang w:val="en-US"/>
        </w:rPr>
      </w:pPr>
      <w:r>
        <w:rPr>
          <w:lang w:val="en-US"/>
        </w:rPr>
        <w:t xml:space="preserve">          - </w:t>
      </w:r>
      <w:r>
        <w:rPr>
          <w:lang w:eastAsia="zh-CN"/>
        </w:rPr>
        <w:t>DL</w:t>
      </w:r>
    </w:p>
    <w:p w14:paraId="0FB56F39" w14:textId="77777777" w:rsidR="00631096" w:rsidRDefault="00631096" w:rsidP="00631096">
      <w:pPr>
        <w:pStyle w:val="PL"/>
        <w:rPr>
          <w:lang w:val="en-US"/>
        </w:rPr>
      </w:pPr>
      <w:r>
        <w:rPr>
          <w:lang w:val="en-US"/>
        </w:rPr>
        <w:t xml:space="preserve">      - type: string</w:t>
      </w:r>
    </w:p>
    <w:p w14:paraId="3E788798" w14:textId="77777777" w:rsidR="00631096" w:rsidRDefault="00631096" w:rsidP="00631096">
      <w:pPr>
        <w:pStyle w:val="PL"/>
        <w:rPr>
          <w:lang w:val="en-US"/>
        </w:rPr>
      </w:pPr>
      <w:r>
        <w:rPr>
          <w:lang w:val="en-US"/>
        </w:rPr>
        <w:t xml:space="preserve">        description: &gt;</w:t>
      </w:r>
    </w:p>
    <w:p w14:paraId="30F69A4D" w14:textId="77777777" w:rsidR="00631096" w:rsidRDefault="00631096" w:rsidP="00631096">
      <w:pPr>
        <w:pStyle w:val="PL"/>
        <w:rPr>
          <w:lang w:val="en-US"/>
        </w:rPr>
      </w:pPr>
      <w:r>
        <w:rPr>
          <w:lang w:val="en-US"/>
        </w:rPr>
        <w:t xml:space="preserve">          This string provides forward-compatibility with future extensions to the enumeration but</w:t>
      </w:r>
    </w:p>
    <w:p w14:paraId="7F8A4BC5" w14:textId="77777777" w:rsidR="00631096" w:rsidRDefault="00631096" w:rsidP="00631096">
      <w:pPr>
        <w:pStyle w:val="PL"/>
        <w:rPr>
          <w:lang w:val="en-US"/>
        </w:rPr>
      </w:pPr>
      <w:r>
        <w:rPr>
          <w:lang w:val="en-US"/>
        </w:rPr>
        <w:t xml:space="preserve">          is not used to encode content defined in the present version of this API.</w:t>
      </w:r>
    </w:p>
    <w:p w14:paraId="7789AF90" w14:textId="77777777" w:rsidR="00631096" w:rsidRDefault="00631096" w:rsidP="00631096">
      <w:pPr>
        <w:pStyle w:val="PL"/>
        <w:rPr>
          <w:lang w:val="en-US"/>
        </w:rPr>
      </w:pPr>
      <w:r>
        <w:rPr>
          <w:lang w:val="en-US"/>
        </w:rPr>
        <w:t xml:space="preserve">      description: |</w:t>
      </w:r>
    </w:p>
    <w:p w14:paraId="78210FD6" w14:textId="77777777" w:rsidR="00631096" w:rsidRDefault="00631096" w:rsidP="00631096">
      <w:pPr>
        <w:pStyle w:val="PL"/>
        <w:rPr>
          <w:lang w:val="en-US"/>
        </w:rPr>
      </w:pPr>
      <w:r>
        <w:rPr>
          <w:lang w:val="en-US"/>
        </w:rPr>
        <w:t xml:space="preserve">        Represents the </w:t>
      </w:r>
      <w:r>
        <w:rPr>
          <w:lang w:eastAsia="ko-KR"/>
        </w:rPr>
        <w:t xml:space="preserve">traffic direction for the resource usage information.  </w:t>
      </w:r>
    </w:p>
    <w:p w14:paraId="27696D92" w14:textId="77777777" w:rsidR="00631096" w:rsidRDefault="00631096" w:rsidP="00631096">
      <w:pPr>
        <w:pStyle w:val="PL"/>
        <w:rPr>
          <w:lang w:val="en-US"/>
        </w:rPr>
      </w:pPr>
      <w:r>
        <w:rPr>
          <w:lang w:val="en-US"/>
        </w:rPr>
        <w:t xml:space="preserve">        Possible values are:  </w:t>
      </w:r>
    </w:p>
    <w:p w14:paraId="129D3203" w14:textId="77777777" w:rsidR="00631096" w:rsidRDefault="00631096" w:rsidP="00631096">
      <w:pPr>
        <w:pStyle w:val="PL"/>
        <w:rPr>
          <w:lang w:val="en-US"/>
        </w:rPr>
      </w:pPr>
      <w:r>
        <w:rPr>
          <w:lang w:val="en-US"/>
        </w:rPr>
        <w:t xml:space="preserve">          - </w:t>
      </w:r>
      <w:r>
        <w:t>UL_AND_DL: Uplink and downlink traffic.</w:t>
      </w:r>
    </w:p>
    <w:p w14:paraId="33946ADE" w14:textId="77777777" w:rsidR="00631096" w:rsidRDefault="00631096" w:rsidP="00631096">
      <w:pPr>
        <w:pStyle w:val="PL"/>
      </w:pPr>
      <w:r>
        <w:rPr>
          <w:lang w:val="en-US"/>
        </w:rPr>
        <w:t xml:space="preserve">          - </w:t>
      </w:r>
      <w:r>
        <w:rPr>
          <w:lang w:eastAsia="zh-CN"/>
        </w:rPr>
        <w:t>UL</w:t>
      </w:r>
      <w:r>
        <w:t>: Uplink traffic.</w:t>
      </w:r>
    </w:p>
    <w:p w14:paraId="5FD48EF4" w14:textId="77777777" w:rsidR="00631096" w:rsidRDefault="00631096" w:rsidP="00631096">
      <w:pPr>
        <w:pStyle w:val="PL"/>
        <w:rPr>
          <w:lang w:val="en-US"/>
        </w:rPr>
      </w:pPr>
      <w:r>
        <w:rPr>
          <w:lang w:val="en-US"/>
        </w:rPr>
        <w:t xml:space="preserve">          - </w:t>
      </w:r>
      <w:r>
        <w:rPr>
          <w:lang w:eastAsia="zh-CN"/>
        </w:rPr>
        <w:t>DL</w:t>
      </w:r>
      <w:r>
        <w:t>: Downlink traffic.</w:t>
      </w:r>
    </w:p>
    <w:p w14:paraId="787D0B57" w14:textId="77777777" w:rsidR="00631096" w:rsidRDefault="00631096" w:rsidP="00631096">
      <w:pPr>
        <w:pStyle w:val="PL"/>
        <w:rPr>
          <w:lang w:val="en-US"/>
        </w:rPr>
      </w:pPr>
    </w:p>
    <w:p w14:paraId="70290D9A" w14:textId="77777777" w:rsidR="00631096" w:rsidRDefault="00631096" w:rsidP="00631096">
      <w:pPr>
        <w:pStyle w:val="PL"/>
        <w:rPr>
          <w:lang w:val="en-US"/>
        </w:rPr>
      </w:pPr>
      <w:r>
        <w:rPr>
          <w:lang w:val="en-US"/>
        </w:rPr>
        <w:t xml:space="preserve">    </w:t>
      </w:r>
      <w:r>
        <w:t>ValueExpression</w:t>
      </w:r>
      <w:r>
        <w:rPr>
          <w:lang w:val="en-US"/>
        </w:rPr>
        <w:t>:</w:t>
      </w:r>
    </w:p>
    <w:p w14:paraId="71FBB6AB" w14:textId="77777777" w:rsidR="00631096" w:rsidRDefault="00631096" w:rsidP="00631096">
      <w:pPr>
        <w:pStyle w:val="PL"/>
        <w:rPr>
          <w:lang w:val="en-US"/>
        </w:rPr>
      </w:pPr>
      <w:r>
        <w:rPr>
          <w:lang w:val="en-US"/>
        </w:rPr>
        <w:t xml:space="preserve">      anyOf:</w:t>
      </w:r>
    </w:p>
    <w:p w14:paraId="609BA359" w14:textId="77777777" w:rsidR="00631096" w:rsidRDefault="00631096" w:rsidP="00631096">
      <w:pPr>
        <w:pStyle w:val="PL"/>
        <w:rPr>
          <w:lang w:val="en-US"/>
        </w:rPr>
      </w:pPr>
      <w:r>
        <w:rPr>
          <w:lang w:val="en-US"/>
        </w:rPr>
        <w:t xml:space="preserve">      - type: string</w:t>
      </w:r>
    </w:p>
    <w:p w14:paraId="4DD67675" w14:textId="77777777" w:rsidR="00631096" w:rsidRDefault="00631096" w:rsidP="00631096">
      <w:pPr>
        <w:pStyle w:val="PL"/>
        <w:rPr>
          <w:lang w:val="en-US"/>
        </w:rPr>
      </w:pPr>
      <w:r>
        <w:rPr>
          <w:lang w:val="en-US"/>
        </w:rPr>
        <w:t xml:space="preserve">        enum:</w:t>
      </w:r>
    </w:p>
    <w:p w14:paraId="378B3A46" w14:textId="77777777" w:rsidR="00631096" w:rsidRDefault="00631096" w:rsidP="00631096">
      <w:pPr>
        <w:pStyle w:val="PL"/>
        <w:rPr>
          <w:lang w:val="en-US"/>
        </w:rPr>
      </w:pPr>
      <w:r>
        <w:rPr>
          <w:lang w:val="en-US"/>
        </w:rPr>
        <w:t xml:space="preserve">          - </w:t>
      </w:r>
      <w:r>
        <w:t>AVERAGE</w:t>
      </w:r>
    </w:p>
    <w:p w14:paraId="73476C1D" w14:textId="77777777" w:rsidR="00631096" w:rsidRDefault="00631096" w:rsidP="00631096">
      <w:pPr>
        <w:pStyle w:val="PL"/>
        <w:rPr>
          <w:lang w:val="en-US"/>
        </w:rPr>
      </w:pPr>
      <w:r>
        <w:rPr>
          <w:lang w:val="en-US"/>
        </w:rPr>
        <w:t xml:space="preserve">          - </w:t>
      </w:r>
      <w:r>
        <w:rPr>
          <w:lang w:eastAsia="zh-CN"/>
        </w:rPr>
        <w:t>PEAK</w:t>
      </w:r>
    </w:p>
    <w:p w14:paraId="160B88D4" w14:textId="77777777" w:rsidR="00631096" w:rsidRDefault="00631096" w:rsidP="00631096">
      <w:pPr>
        <w:pStyle w:val="PL"/>
        <w:rPr>
          <w:lang w:val="en-US"/>
        </w:rPr>
      </w:pPr>
      <w:r>
        <w:rPr>
          <w:lang w:val="en-US"/>
        </w:rPr>
        <w:t xml:space="preserve">      - type: string</w:t>
      </w:r>
    </w:p>
    <w:p w14:paraId="538CDCE5" w14:textId="77777777" w:rsidR="00631096" w:rsidRDefault="00631096" w:rsidP="00631096">
      <w:pPr>
        <w:pStyle w:val="PL"/>
        <w:rPr>
          <w:lang w:val="en-US"/>
        </w:rPr>
      </w:pPr>
      <w:r>
        <w:rPr>
          <w:lang w:val="en-US"/>
        </w:rPr>
        <w:t xml:space="preserve">        description: &gt;</w:t>
      </w:r>
    </w:p>
    <w:p w14:paraId="5E0319A7" w14:textId="77777777" w:rsidR="00631096" w:rsidRDefault="00631096" w:rsidP="00631096">
      <w:pPr>
        <w:pStyle w:val="PL"/>
        <w:rPr>
          <w:lang w:val="en-US"/>
        </w:rPr>
      </w:pPr>
      <w:r>
        <w:rPr>
          <w:lang w:val="en-US"/>
        </w:rPr>
        <w:t xml:space="preserve">          This string provides forward-compatibility with future extensions to the enumeration but</w:t>
      </w:r>
    </w:p>
    <w:p w14:paraId="37FBFB0D" w14:textId="77777777" w:rsidR="00631096" w:rsidRDefault="00631096" w:rsidP="00631096">
      <w:pPr>
        <w:pStyle w:val="PL"/>
        <w:rPr>
          <w:lang w:val="en-US"/>
        </w:rPr>
      </w:pPr>
      <w:r>
        <w:rPr>
          <w:lang w:val="en-US"/>
        </w:rPr>
        <w:t xml:space="preserve">          is not used to encode content defined in the present version of this API.</w:t>
      </w:r>
    </w:p>
    <w:p w14:paraId="58DB0454" w14:textId="77777777" w:rsidR="00631096" w:rsidRDefault="00631096" w:rsidP="00631096">
      <w:pPr>
        <w:pStyle w:val="PL"/>
        <w:rPr>
          <w:lang w:val="en-US"/>
        </w:rPr>
      </w:pPr>
      <w:r>
        <w:rPr>
          <w:lang w:val="en-US"/>
        </w:rPr>
        <w:t xml:space="preserve">      description: |</w:t>
      </w:r>
    </w:p>
    <w:p w14:paraId="6541E5DA" w14:textId="77777777" w:rsidR="00631096" w:rsidRDefault="00631096" w:rsidP="00631096">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2C1BC625" w14:textId="77777777" w:rsidR="00631096" w:rsidRDefault="00631096" w:rsidP="00631096">
      <w:pPr>
        <w:pStyle w:val="PL"/>
        <w:rPr>
          <w:lang w:val="en-US"/>
        </w:rPr>
      </w:pPr>
      <w:r>
        <w:rPr>
          <w:lang w:val="en-US"/>
        </w:rPr>
        <w:t xml:space="preserve">        Possible values are:  </w:t>
      </w:r>
    </w:p>
    <w:p w14:paraId="408D4D23" w14:textId="77777777" w:rsidR="00631096" w:rsidRDefault="00631096" w:rsidP="00631096">
      <w:pPr>
        <w:pStyle w:val="PL"/>
      </w:pPr>
      <w:r>
        <w:rPr>
          <w:lang w:val="en-US"/>
        </w:rPr>
        <w:t xml:space="preserve">          - </w:t>
      </w:r>
      <w:r>
        <w:t>AVERAGE: Resource usage information in average value.</w:t>
      </w:r>
    </w:p>
    <w:p w14:paraId="07D50D70" w14:textId="77777777" w:rsidR="00631096" w:rsidRDefault="00631096" w:rsidP="00631096">
      <w:pPr>
        <w:pStyle w:val="PL"/>
        <w:rPr>
          <w:lang w:val="en-US"/>
        </w:rPr>
      </w:pPr>
      <w:r>
        <w:rPr>
          <w:lang w:val="en-US"/>
        </w:rPr>
        <w:t xml:space="preserve">          - </w:t>
      </w:r>
      <w:r>
        <w:rPr>
          <w:lang w:eastAsia="zh-CN"/>
        </w:rPr>
        <w:t>PEAK</w:t>
      </w:r>
      <w:r>
        <w:t>: Resource usage information in peak value.</w:t>
      </w:r>
    </w:p>
    <w:p w14:paraId="13712D60" w14:textId="77777777" w:rsidR="00631096" w:rsidRDefault="00631096" w:rsidP="00631096">
      <w:pPr>
        <w:pStyle w:val="PL"/>
        <w:rPr>
          <w:lang w:val="en-US"/>
        </w:rPr>
      </w:pPr>
    </w:p>
    <w:p w14:paraId="77E66B60" w14:textId="77777777" w:rsidR="00631096" w:rsidRDefault="00631096" w:rsidP="00631096">
      <w:pPr>
        <w:pStyle w:val="PL"/>
        <w:rPr>
          <w:lang w:val="en-US"/>
        </w:rPr>
      </w:pPr>
      <w:r>
        <w:rPr>
          <w:lang w:val="en-US"/>
        </w:rPr>
        <w:t xml:space="preserve">    </w:t>
      </w:r>
      <w:r>
        <w:rPr>
          <w:lang w:eastAsia="zh-CN"/>
        </w:rPr>
        <w:t>E2eDataVolTransTimeCriterion</w:t>
      </w:r>
      <w:r>
        <w:rPr>
          <w:lang w:val="en-US"/>
        </w:rPr>
        <w:t>:</w:t>
      </w:r>
    </w:p>
    <w:p w14:paraId="5DB24838" w14:textId="77777777" w:rsidR="00631096" w:rsidRDefault="00631096" w:rsidP="00631096">
      <w:pPr>
        <w:pStyle w:val="PL"/>
        <w:rPr>
          <w:lang w:val="en-US"/>
        </w:rPr>
      </w:pPr>
      <w:r>
        <w:rPr>
          <w:lang w:val="en-US"/>
        </w:rPr>
        <w:t xml:space="preserve">      anyOf:</w:t>
      </w:r>
    </w:p>
    <w:p w14:paraId="1B898069" w14:textId="77777777" w:rsidR="00631096" w:rsidRDefault="00631096" w:rsidP="00631096">
      <w:pPr>
        <w:pStyle w:val="PL"/>
        <w:rPr>
          <w:lang w:val="en-US"/>
        </w:rPr>
      </w:pPr>
      <w:r>
        <w:rPr>
          <w:lang w:val="en-US"/>
        </w:rPr>
        <w:t xml:space="preserve">      - type: string</w:t>
      </w:r>
    </w:p>
    <w:p w14:paraId="050FFD7C" w14:textId="77777777" w:rsidR="00631096" w:rsidRDefault="00631096" w:rsidP="00631096">
      <w:pPr>
        <w:pStyle w:val="PL"/>
        <w:rPr>
          <w:lang w:val="en-US"/>
        </w:rPr>
      </w:pPr>
      <w:r>
        <w:rPr>
          <w:lang w:val="en-US"/>
        </w:rPr>
        <w:t xml:space="preserve">        enum:</w:t>
      </w:r>
    </w:p>
    <w:p w14:paraId="517C4082" w14:textId="77777777" w:rsidR="00631096" w:rsidRDefault="00631096" w:rsidP="00631096">
      <w:pPr>
        <w:pStyle w:val="PL"/>
        <w:rPr>
          <w:lang w:val="en-US"/>
        </w:rPr>
      </w:pPr>
      <w:r>
        <w:rPr>
          <w:lang w:val="en-US"/>
        </w:rPr>
        <w:t xml:space="preserve">          - </w:t>
      </w:r>
      <w:r>
        <w:rPr>
          <w:lang w:eastAsia="zh-CN"/>
        </w:rPr>
        <w:t>E2E_DATA_VOL_TRANS_TIME</w:t>
      </w:r>
    </w:p>
    <w:p w14:paraId="26C3997D" w14:textId="77777777" w:rsidR="00631096" w:rsidRDefault="00631096" w:rsidP="00631096">
      <w:pPr>
        <w:pStyle w:val="PL"/>
        <w:rPr>
          <w:lang w:val="en-US"/>
        </w:rPr>
      </w:pPr>
      <w:r>
        <w:rPr>
          <w:lang w:val="en-US"/>
        </w:rPr>
        <w:t xml:space="preserve">      - type: string</w:t>
      </w:r>
    </w:p>
    <w:p w14:paraId="38E41738" w14:textId="77777777" w:rsidR="00631096" w:rsidRDefault="00631096" w:rsidP="00631096">
      <w:pPr>
        <w:pStyle w:val="PL"/>
        <w:rPr>
          <w:lang w:val="en-US"/>
        </w:rPr>
      </w:pPr>
      <w:r>
        <w:rPr>
          <w:lang w:val="en-US"/>
        </w:rPr>
        <w:t xml:space="preserve">        description: &gt;</w:t>
      </w:r>
    </w:p>
    <w:p w14:paraId="215B8BC6" w14:textId="77777777" w:rsidR="00631096" w:rsidRDefault="00631096" w:rsidP="00631096">
      <w:pPr>
        <w:pStyle w:val="PL"/>
        <w:rPr>
          <w:lang w:val="en-US"/>
        </w:rPr>
      </w:pPr>
      <w:r>
        <w:rPr>
          <w:lang w:val="en-US"/>
        </w:rPr>
        <w:t xml:space="preserve">          This string provides forward-compatibility with future extensions to the enumeration but</w:t>
      </w:r>
    </w:p>
    <w:p w14:paraId="500DE8E5" w14:textId="77777777" w:rsidR="00631096" w:rsidRDefault="00631096" w:rsidP="00631096">
      <w:pPr>
        <w:pStyle w:val="PL"/>
        <w:rPr>
          <w:lang w:val="en-US"/>
        </w:rPr>
      </w:pPr>
      <w:r>
        <w:rPr>
          <w:lang w:val="en-US"/>
        </w:rPr>
        <w:t xml:space="preserve">          is not used to encode content defined in the present version of this API.</w:t>
      </w:r>
    </w:p>
    <w:p w14:paraId="40AC7B59" w14:textId="77777777" w:rsidR="00631096" w:rsidRDefault="00631096" w:rsidP="00631096">
      <w:pPr>
        <w:pStyle w:val="PL"/>
        <w:rPr>
          <w:lang w:val="en-US"/>
        </w:rPr>
      </w:pPr>
      <w:r>
        <w:rPr>
          <w:lang w:val="en-US"/>
        </w:rPr>
        <w:t xml:space="preserve">      description: |</w:t>
      </w:r>
    </w:p>
    <w:p w14:paraId="3404DD39" w14:textId="77777777" w:rsidR="00631096" w:rsidRDefault="00631096" w:rsidP="00631096">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39A7B005" w14:textId="77777777" w:rsidR="00631096" w:rsidRDefault="00631096" w:rsidP="00631096">
      <w:pPr>
        <w:pStyle w:val="PL"/>
        <w:rPr>
          <w:lang w:val="en-US"/>
        </w:rPr>
      </w:pPr>
      <w:r>
        <w:rPr>
          <w:lang w:val="en-US"/>
        </w:rPr>
        <w:t xml:space="preserve">        Possible values are:  </w:t>
      </w:r>
    </w:p>
    <w:p w14:paraId="71188143" w14:textId="77777777" w:rsidR="00631096" w:rsidRDefault="00631096" w:rsidP="00631096">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5423D230" w14:textId="77777777" w:rsidR="00631096" w:rsidRDefault="00631096" w:rsidP="00631096">
      <w:pPr>
        <w:pStyle w:val="PL"/>
        <w:rPr>
          <w:lang w:val="en-US"/>
        </w:rPr>
      </w:pPr>
    </w:p>
    <w:p w14:paraId="7D43562C" w14:textId="77777777" w:rsidR="00631096" w:rsidRDefault="00631096" w:rsidP="00631096">
      <w:pPr>
        <w:pStyle w:val="PL"/>
      </w:pPr>
      <w:r>
        <w:t xml:space="preserve">    AnalyticsAccuracyIndication:</w:t>
      </w:r>
    </w:p>
    <w:p w14:paraId="1B4DD4EA" w14:textId="77777777" w:rsidR="00631096" w:rsidRDefault="00631096" w:rsidP="00631096">
      <w:pPr>
        <w:pStyle w:val="PL"/>
      </w:pPr>
      <w:r>
        <w:t xml:space="preserve">      anyOf:</w:t>
      </w:r>
    </w:p>
    <w:p w14:paraId="13EDE376" w14:textId="77777777" w:rsidR="00631096" w:rsidRDefault="00631096" w:rsidP="00631096">
      <w:pPr>
        <w:pStyle w:val="PL"/>
      </w:pPr>
      <w:r>
        <w:t xml:space="preserve">      - type: string</w:t>
      </w:r>
    </w:p>
    <w:p w14:paraId="283BE02A" w14:textId="77777777" w:rsidR="00631096" w:rsidRDefault="00631096" w:rsidP="00631096">
      <w:pPr>
        <w:pStyle w:val="PL"/>
      </w:pPr>
      <w:r>
        <w:t xml:space="preserve">        enum:</w:t>
      </w:r>
    </w:p>
    <w:p w14:paraId="1C136AE0" w14:textId="77777777" w:rsidR="00631096" w:rsidRDefault="00631096" w:rsidP="00631096">
      <w:pPr>
        <w:pStyle w:val="PL"/>
      </w:pPr>
      <w:r>
        <w:t xml:space="preserve">          - MEET</w:t>
      </w:r>
    </w:p>
    <w:p w14:paraId="2FF7CF05" w14:textId="77777777" w:rsidR="00631096" w:rsidRDefault="00631096" w:rsidP="00631096">
      <w:pPr>
        <w:pStyle w:val="PL"/>
      </w:pPr>
      <w:r>
        <w:t xml:space="preserve">          - NOT_MEET</w:t>
      </w:r>
    </w:p>
    <w:p w14:paraId="50CDBCC5" w14:textId="77777777" w:rsidR="00631096" w:rsidRDefault="00631096" w:rsidP="00631096">
      <w:pPr>
        <w:pStyle w:val="PL"/>
      </w:pPr>
      <w:r>
        <w:t xml:space="preserve">      - type: string</w:t>
      </w:r>
    </w:p>
    <w:p w14:paraId="7FCFB61E" w14:textId="77777777" w:rsidR="00631096" w:rsidRDefault="00631096" w:rsidP="00631096">
      <w:pPr>
        <w:pStyle w:val="PL"/>
      </w:pPr>
      <w:r>
        <w:t xml:space="preserve">        description: &gt;</w:t>
      </w:r>
    </w:p>
    <w:p w14:paraId="5E8A93F5" w14:textId="77777777" w:rsidR="00631096" w:rsidRDefault="00631096" w:rsidP="00631096">
      <w:pPr>
        <w:pStyle w:val="PL"/>
      </w:pPr>
      <w:r>
        <w:t xml:space="preserve">          This string provides forward-compatibility with future</w:t>
      </w:r>
    </w:p>
    <w:p w14:paraId="055B0FF9" w14:textId="77777777" w:rsidR="00631096" w:rsidRDefault="00631096" w:rsidP="00631096">
      <w:pPr>
        <w:pStyle w:val="PL"/>
      </w:pPr>
      <w:r>
        <w:t xml:space="preserve">          extensions to the enumeration but is not used to encode</w:t>
      </w:r>
    </w:p>
    <w:p w14:paraId="11808180" w14:textId="77777777" w:rsidR="00631096" w:rsidRDefault="00631096" w:rsidP="00631096">
      <w:pPr>
        <w:pStyle w:val="PL"/>
      </w:pPr>
      <w:r>
        <w:t xml:space="preserve">          content defined in the present version of this API.</w:t>
      </w:r>
    </w:p>
    <w:p w14:paraId="09F4CE44" w14:textId="77777777" w:rsidR="00631096" w:rsidRDefault="00631096" w:rsidP="00631096">
      <w:pPr>
        <w:pStyle w:val="PL"/>
      </w:pPr>
      <w:r>
        <w:t xml:space="preserve">      description: |</w:t>
      </w:r>
    </w:p>
    <w:p w14:paraId="0F99B41D" w14:textId="77777777" w:rsidR="00631096" w:rsidRDefault="00631096" w:rsidP="00631096">
      <w:pPr>
        <w:pStyle w:val="PL"/>
      </w:pPr>
      <w:r>
        <w:t xml:space="preserve">        </w:t>
      </w:r>
      <w:r>
        <w:rPr>
          <w:lang w:eastAsia="zh-CN"/>
        </w:rPr>
        <w:t xml:space="preserve">Represents the notification methods for the subscribed events.  </w:t>
      </w:r>
    </w:p>
    <w:p w14:paraId="169F72DC" w14:textId="77777777" w:rsidR="00631096" w:rsidRDefault="00631096" w:rsidP="00631096">
      <w:pPr>
        <w:pStyle w:val="PL"/>
      </w:pPr>
      <w:r>
        <w:t xml:space="preserve">        Possible values are:</w:t>
      </w:r>
    </w:p>
    <w:p w14:paraId="7E062FD8" w14:textId="77777777" w:rsidR="00631096" w:rsidRDefault="00631096" w:rsidP="00631096">
      <w:pPr>
        <w:pStyle w:val="PL"/>
      </w:pPr>
      <w:r>
        <w:t xml:space="preserve">        - MEET: Indicates meet the analytics accuracy requirement.</w:t>
      </w:r>
    </w:p>
    <w:p w14:paraId="4E666E13" w14:textId="77777777" w:rsidR="00631096" w:rsidRDefault="00631096" w:rsidP="00631096">
      <w:pPr>
        <w:pStyle w:val="PL"/>
      </w:pPr>
      <w:r>
        <w:t xml:space="preserve">        - NOT_MEET: Indicates not meet the analytics accuracy requirement.</w:t>
      </w:r>
    </w:p>
    <w:p w14:paraId="4A99AB70" w14:textId="77777777" w:rsidR="00631096" w:rsidRDefault="00631096" w:rsidP="00631096">
      <w:pPr>
        <w:pStyle w:val="PL"/>
      </w:pPr>
    </w:p>
    <w:p w14:paraId="0452CE0B" w14:textId="77777777" w:rsidR="00631096" w:rsidRDefault="00631096" w:rsidP="00631096">
      <w:pPr>
        <w:pStyle w:val="PL"/>
        <w:rPr>
          <w:lang w:val="en-US"/>
        </w:rPr>
      </w:pPr>
      <w:r>
        <w:rPr>
          <w:lang w:val="en-US"/>
        </w:rPr>
        <w:t xml:space="preserve">    </w:t>
      </w:r>
      <w:r>
        <w:t>LocationOrientation</w:t>
      </w:r>
      <w:r>
        <w:rPr>
          <w:lang w:val="en-US"/>
        </w:rPr>
        <w:t>:</w:t>
      </w:r>
    </w:p>
    <w:p w14:paraId="77B7341D" w14:textId="77777777" w:rsidR="00631096" w:rsidRDefault="00631096" w:rsidP="00631096">
      <w:pPr>
        <w:pStyle w:val="PL"/>
        <w:rPr>
          <w:lang w:val="en-US"/>
        </w:rPr>
      </w:pPr>
      <w:r>
        <w:rPr>
          <w:lang w:val="en-US"/>
        </w:rPr>
        <w:t xml:space="preserve">      anyOf:</w:t>
      </w:r>
    </w:p>
    <w:p w14:paraId="4A573E9C" w14:textId="77777777" w:rsidR="00631096" w:rsidRDefault="00631096" w:rsidP="00631096">
      <w:pPr>
        <w:pStyle w:val="PL"/>
        <w:rPr>
          <w:lang w:val="en-US"/>
        </w:rPr>
      </w:pPr>
      <w:r>
        <w:rPr>
          <w:lang w:val="en-US"/>
        </w:rPr>
        <w:t xml:space="preserve">      - type: string</w:t>
      </w:r>
    </w:p>
    <w:p w14:paraId="1009CD1A" w14:textId="77777777" w:rsidR="00631096" w:rsidRDefault="00631096" w:rsidP="00631096">
      <w:pPr>
        <w:pStyle w:val="PL"/>
        <w:rPr>
          <w:lang w:val="en-US"/>
        </w:rPr>
      </w:pPr>
      <w:r>
        <w:rPr>
          <w:lang w:val="en-US"/>
        </w:rPr>
        <w:t xml:space="preserve">        enum:</w:t>
      </w:r>
    </w:p>
    <w:p w14:paraId="630E1D88" w14:textId="77777777" w:rsidR="00631096" w:rsidRDefault="00631096" w:rsidP="00631096">
      <w:pPr>
        <w:pStyle w:val="PL"/>
        <w:rPr>
          <w:lang w:val="en-US"/>
        </w:rPr>
      </w:pPr>
      <w:r>
        <w:rPr>
          <w:lang w:val="en-US"/>
        </w:rPr>
        <w:t xml:space="preserve">          - HORIZONTAL</w:t>
      </w:r>
    </w:p>
    <w:p w14:paraId="2F8FE85D" w14:textId="77777777" w:rsidR="00631096" w:rsidRDefault="00631096" w:rsidP="00631096">
      <w:pPr>
        <w:pStyle w:val="PL"/>
        <w:rPr>
          <w:lang w:val="en-US"/>
        </w:rPr>
      </w:pPr>
      <w:r>
        <w:rPr>
          <w:lang w:val="en-US"/>
        </w:rPr>
        <w:t xml:space="preserve">          - VERTICAL</w:t>
      </w:r>
    </w:p>
    <w:p w14:paraId="3ED1F839" w14:textId="77777777" w:rsidR="00631096" w:rsidRDefault="00631096" w:rsidP="00631096">
      <w:pPr>
        <w:pStyle w:val="PL"/>
        <w:rPr>
          <w:lang w:val="en-US"/>
        </w:rPr>
      </w:pPr>
      <w:r>
        <w:rPr>
          <w:lang w:val="en-US"/>
        </w:rPr>
        <w:t xml:space="preserve">          - HOR_AND_VER</w:t>
      </w:r>
    </w:p>
    <w:p w14:paraId="182C84A4" w14:textId="77777777" w:rsidR="00631096" w:rsidRDefault="00631096" w:rsidP="00631096">
      <w:pPr>
        <w:pStyle w:val="PL"/>
        <w:rPr>
          <w:lang w:val="en-US"/>
        </w:rPr>
      </w:pPr>
      <w:r>
        <w:rPr>
          <w:lang w:val="en-US"/>
        </w:rPr>
        <w:t xml:space="preserve">      - type: string</w:t>
      </w:r>
    </w:p>
    <w:p w14:paraId="7EE94A8F" w14:textId="77777777" w:rsidR="00631096" w:rsidRDefault="00631096" w:rsidP="00631096">
      <w:pPr>
        <w:pStyle w:val="PL"/>
        <w:rPr>
          <w:lang w:val="en-US"/>
        </w:rPr>
      </w:pPr>
      <w:r>
        <w:rPr>
          <w:lang w:val="en-US"/>
        </w:rPr>
        <w:lastRenderedPageBreak/>
        <w:t xml:space="preserve">        description: &gt;</w:t>
      </w:r>
    </w:p>
    <w:p w14:paraId="56DE5EFC" w14:textId="77777777" w:rsidR="00631096" w:rsidRDefault="00631096" w:rsidP="00631096">
      <w:pPr>
        <w:pStyle w:val="PL"/>
        <w:rPr>
          <w:lang w:val="en-US"/>
        </w:rPr>
      </w:pPr>
      <w:r>
        <w:rPr>
          <w:lang w:val="en-US"/>
        </w:rPr>
        <w:t xml:space="preserve">          This string provides forward-compatibility with future extensions to the enumeration but</w:t>
      </w:r>
    </w:p>
    <w:p w14:paraId="2BEEE04F" w14:textId="77777777" w:rsidR="00631096" w:rsidRDefault="00631096" w:rsidP="00631096">
      <w:pPr>
        <w:pStyle w:val="PL"/>
        <w:rPr>
          <w:lang w:val="en-US"/>
        </w:rPr>
      </w:pPr>
      <w:r>
        <w:rPr>
          <w:lang w:val="en-US"/>
        </w:rPr>
        <w:t xml:space="preserve">          is not used to encode content defined in the present version of this API.</w:t>
      </w:r>
    </w:p>
    <w:p w14:paraId="06200CB9" w14:textId="77777777" w:rsidR="00631096" w:rsidRDefault="00631096" w:rsidP="00631096">
      <w:pPr>
        <w:pStyle w:val="PL"/>
        <w:rPr>
          <w:lang w:val="en-US"/>
        </w:rPr>
      </w:pPr>
      <w:r>
        <w:rPr>
          <w:lang w:val="en-US"/>
        </w:rPr>
        <w:t xml:space="preserve">      description: |</w:t>
      </w:r>
    </w:p>
    <w:p w14:paraId="1694B667" w14:textId="77777777" w:rsidR="00631096" w:rsidRDefault="00631096" w:rsidP="00631096">
      <w:pPr>
        <w:pStyle w:val="PL"/>
        <w:rPr>
          <w:lang w:val="en-US"/>
        </w:rPr>
      </w:pPr>
      <w:r>
        <w:rPr>
          <w:lang w:val="en-US"/>
        </w:rPr>
        <w:t xml:space="preserve">        Possible values are:  </w:t>
      </w:r>
    </w:p>
    <w:p w14:paraId="622652CD" w14:textId="77777777" w:rsidR="00631096" w:rsidRDefault="00631096" w:rsidP="00631096">
      <w:pPr>
        <w:pStyle w:val="PL"/>
      </w:pPr>
      <w:r>
        <w:rPr>
          <w:lang w:val="en-US"/>
        </w:rPr>
        <w:t xml:space="preserve">          - HORIZONTAL</w:t>
      </w:r>
      <w:r>
        <w:t>: Indicates horizontal orientation.</w:t>
      </w:r>
    </w:p>
    <w:p w14:paraId="734363F4" w14:textId="77777777" w:rsidR="00631096" w:rsidRDefault="00631096" w:rsidP="00631096">
      <w:pPr>
        <w:pStyle w:val="PL"/>
      </w:pPr>
      <w:r>
        <w:t xml:space="preserve">          - </w:t>
      </w:r>
      <w:r>
        <w:rPr>
          <w:lang w:val="en-US"/>
        </w:rPr>
        <w:t>VERTICAL</w:t>
      </w:r>
      <w:r>
        <w:t>: Indicates vertical orientation.</w:t>
      </w:r>
    </w:p>
    <w:p w14:paraId="7B5E6D8A" w14:textId="77777777" w:rsidR="00631096" w:rsidRDefault="00631096" w:rsidP="00631096">
      <w:pPr>
        <w:pStyle w:val="PL"/>
      </w:pPr>
      <w:r>
        <w:t xml:space="preserve">          - </w:t>
      </w:r>
      <w:r>
        <w:rPr>
          <w:lang w:val="en-US"/>
        </w:rPr>
        <w:t>HOR_AND_VER</w:t>
      </w:r>
      <w:r>
        <w:t>: Indicates both horizontal and vertical orientation.</w:t>
      </w:r>
    </w:p>
    <w:p w14:paraId="709D4888" w14:textId="77777777" w:rsidR="00631096" w:rsidRDefault="00631096" w:rsidP="00631096">
      <w:pPr>
        <w:pStyle w:val="PL"/>
      </w:pPr>
    </w:p>
    <w:p w14:paraId="5CF47DEB" w14:textId="77777777" w:rsidR="00631096" w:rsidRDefault="00631096" w:rsidP="00631096">
      <w:pPr>
        <w:pStyle w:val="PL"/>
        <w:rPr>
          <w:lang w:val="en-US"/>
        </w:rPr>
      </w:pPr>
      <w:r>
        <w:rPr>
          <w:lang w:val="en-US"/>
        </w:rPr>
        <w:t xml:space="preserve">    </w:t>
      </w:r>
      <w:r>
        <w:t>Direction</w:t>
      </w:r>
      <w:r>
        <w:rPr>
          <w:lang w:val="en-US"/>
        </w:rPr>
        <w:t>:</w:t>
      </w:r>
    </w:p>
    <w:p w14:paraId="2A8F8B98" w14:textId="77777777" w:rsidR="00631096" w:rsidRDefault="00631096" w:rsidP="00631096">
      <w:pPr>
        <w:pStyle w:val="PL"/>
        <w:rPr>
          <w:lang w:val="en-US"/>
        </w:rPr>
      </w:pPr>
      <w:r>
        <w:rPr>
          <w:lang w:val="en-US"/>
        </w:rPr>
        <w:t xml:space="preserve">      anyOf:</w:t>
      </w:r>
    </w:p>
    <w:p w14:paraId="5FEB1D49" w14:textId="77777777" w:rsidR="00631096" w:rsidRDefault="00631096" w:rsidP="00631096">
      <w:pPr>
        <w:pStyle w:val="PL"/>
        <w:rPr>
          <w:lang w:val="en-US"/>
        </w:rPr>
      </w:pPr>
      <w:r>
        <w:rPr>
          <w:lang w:val="en-US"/>
        </w:rPr>
        <w:t xml:space="preserve">      - type: string</w:t>
      </w:r>
    </w:p>
    <w:p w14:paraId="59CF55E8" w14:textId="77777777" w:rsidR="00631096" w:rsidRDefault="00631096" w:rsidP="00631096">
      <w:pPr>
        <w:pStyle w:val="PL"/>
        <w:rPr>
          <w:lang w:val="en-US"/>
        </w:rPr>
      </w:pPr>
      <w:r>
        <w:rPr>
          <w:lang w:val="en-US"/>
        </w:rPr>
        <w:t xml:space="preserve">        enum:</w:t>
      </w:r>
    </w:p>
    <w:p w14:paraId="021F7DB3" w14:textId="77777777" w:rsidR="00631096" w:rsidRDefault="00631096" w:rsidP="00631096">
      <w:pPr>
        <w:pStyle w:val="PL"/>
        <w:rPr>
          <w:lang w:val="en-US"/>
        </w:rPr>
      </w:pPr>
      <w:r>
        <w:rPr>
          <w:lang w:val="en-US"/>
        </w:rPr>
        <w:t xml:space="preserve">          - NORTH</w:t>
      </w:r>
    </w:p>
    <w:p w14:paraId="0D25FC65" w14:textId="77777777" w:rsidR="00631096" w:rsidRDefault="00631096" w:rsidP="00631096">
      <w:pPr>
        <w:pStyle w:val="PL"/>
        <w:rPr>
          <w:lang w:val="en-US"/>
        </w:rPr>
      </w:pPr>
      <w:r>
        <w:rPr>
          <w:lang w:val="en-US"/>
        </w:rPr>
        <w:t xml:space="preserve">          - SOUTH</w:t>
      </w:r>
    </w:p>
    <w:p w14:paraId="0550634C" w14:textId="77777777" w:rsidR="00631096" w:rsidRDefault="00631096" w:rsidP="00631096">
      <w:pPr>
        <w:pStyle w:val="PL"/>
        <w:rPr>
          <w:lang w:val="en-US"/>
        </w:rPr>
      </w:pPr>
      <w:r>
        <w:rPr>
          <w:lang w:val="en-US"/>
        </w:rPr>
        <w:t xml:space="preserve">          - EAST</w:t>
      </w:r>
    </w:p>
    <w:p w14:paraId="77FE1258" w14:textId="77777777" w:rsidR="00631096" w:rsidRDefault="00631096" w:rsidP="00631096">
      <w:pPr>
        <w:pStyle w:val="PL"/>
        <w:rPr>
          <w:lang w:val="en-US"/>
        </w:rPr>
      </w:pPr>
      <w:r>
        <w:rPr>
          <w:lang w:val="en-US"/>
        </w:rPr>
        <w:t xml:space="preserve">          - WEST</w:t>
      </w:r>
    </w:p>
    <w:p w14:paraId="6912B04E" w14:textId="77777777" w:rsidR="00631096" w:rsidRDefault="00631096" w:rsidP="00631096">
      <w:pPr>
        <w:pStyle w:val="PL"/>
      </w:pPr>
      <w:r>
        <w:rPr>
          <w:lang w:val="en-US"/>
        </w:rPr>
        <w:t xml:space="preserve">          - NORTHWEST</w:t>
      </w:r>
    </w:p>
    <w:p w14:paraId="0D02A0B1" w14:textId="77777777" w:rsidR="00631096" w:rsidRDefault="00631096" w:rsidP="00631096">
      <w:pPr>
        <w:pStyle w:val="PL"/>
      </w:pPr>
      <w:r>
        <w:rPr>
          <w:lang w:val="en-US"/>
        </w:rPr>
        <w:t xml:space="preserve">          - NORTHEAST</w:t>
      </w:r>
    </w:p>
    <w:p w14:paraId="38DB5F8C" w14:textId="77777777" w:rsidR="00631096" w:rsidRDefault="00631096" w:rsidP="00631096">
      <w:pPr>
        <w:pStyle w:val="PL"/>
      </w:pPr>
      <w:r>
        <w:rPr>
          <w:lang w:val="en-US"/>
        </w:rPr>
        <w:t xml:space="preserve">          - SOUTHWEST</w:t>
      </w:r>
    </w:p>
    <w:p w14:paraId="52ED4F02" w14:textId="77777777" w:rsidR="00631096" w:rsidRPr="0076721C" w:rsidRDefault="00631096" w:rsidP="00631096">
      <w:pPr>
        <w:pStyle w:val="PL"/>
      </w:pPr>
      <w:r>
        <w:rPr>
          <w:lang w:val="en-US"/>
        </w:rPr>
        <w:t xml:space="preserve">          - SOUTHEAST</w:t>
      </w:r>
    </w:p>
    <w:p w14:paraId="74FCCEB3" w14:textId="77777777" w:rsidR="00631096" w:rsidRDefault="00631096" w:rsidP="00631096">
      <w:pPr>
        <w:pStyle w:val="PL"/>
        <w:rPr>
          <w:lang w:val="en-US"/>
        </w:rPr>
      </w:pPr>
      <w:r>
        <w:rPr>
          <w:lang w:val="en-US"/>
        </w:rPr>
        <w:t xml:space="preserve">      - type: string</w:t>
      </w:r>
    </w:p>
    <w:p w14:paraId="2192941A" w14:textId="77777777" w:rsidR="00631096" w:rsidRDefault="00631096" w:rsidP="00631096">
      <w:pPr>
        <w:pStyle w:val="PL"/>
        <w:rPr>
          <w:lang w:val="en-US"/>
        </w:rPr>
      </w:pPr>
      <w:r>
        <w:rPr>
          <w:lang w:val="en-US"/>
        </w:rPr>
        <w:t xml:space="preserve">        description: &gt;</w:t>
      </w:r>
    </w:p>
    <w:p w14:paraId="0F4872A7" w14:textId="77777777" w:rsidR="00631096" w:rsidRDefault="00631096" w:rsidP="00631096">
      <w:pPr>
        <w:pStyle w:val="PL"/>
        <w:rPr>
          <w:lang w:val="en-US"/>
        </w:rPr>
      </w:pPr>
      <w:r>
        <w:rPr>
          <w:lang w:val="en-US"/>
        </w:rPr>
        <w:t xml:space="preserve">          This string provides forward-compatibility with future extensions to the enumeration but</w:t>
      </w:r>
    </w:p>
    <w:p w14:paraId="696335E6" w14:textId="77777777" w:rsidR="00631096" w:rsidRDefault="00631096" w:rsidP="00631096">
      <w:pPr>
        <w:pStyle w:val="PL"/>
        <w:rPr>
          <w:lang w:val="en-US"/>
        </w:rPr>
      </w:pPr>
      <w:r>
        <w:rPr>
          <w:lang w:val="en-US"/>
        </w:rPr>
        <w:t xml:space="preserve">          is not used to encode content defined in the present version of this API.</w:t>
      </w:r>
    </w:p>
    <w:p w14:paraId="1E17B277" w14:textId="77777777" w:rsidR="00631096" w:rsidRDefault="00631096" w:rsidP="00631096">
      <w:pPr>
        <w:pStyle w:val="PL"/>
        <w:rPr>
          <w:lang w:val="en-US"/>
        </w:rPr>
      </w:pPr>
      <w:r>
        <w:rPr>
          <w:lang w:val="en-US"/>
        </w:rPr>
        <w:t xml:space="preserve">      description: |</w:t>
      </w:r>
    </w:p>
    <w:p w14:paraId="0E264704" w14:textId="77777777" w:rsidR="00631096" w:rsidRDefault="00631096" w:rsidP="00631096">
      <w:pPr>
        <w:pStyle w:val="PL"/>
        <w:rPr>
          <w:lang w:val="en-US"/>
        </w:rPr>
      </w:pPr>
      <w:r>
        <w:rPr>
          <w:lang w:val="en-US"/>
        </w:rPr>
        <w:t xml:space="preserve">        Possible values are:  </w:t>
      </w:r>
    </w:p>
    <w:p w14:paraId="6D7F1860" w14:textId="77777777" w:rsidR="00631096" w:rsidRDefault="00631096" w:rsidP="00631096">
      <w:pPr>
        <w:pStyle w:val="PL"/>
      </w:pPr>
      <w:r>
        <w:rPr>
          <w:lang w:val="en-US"/>
        </w:rPr>
        <w:t xml:space="preserve">          - NORTH</w:t>
      </w:r>
      <w:r>
        <w:t>: North direction.</w:t>
      </w:r>
    </w:p>
    <w:p w14:paraId="3FD7165B" w14:textId="77777777" w:rsidR="00631096" w:rsidRDefault="00631096" w:rsidP="00631096">
      <w:pPr>
        <w:pStyle w:val="PL"/>
      </w:pPr>
      <w:r>
        <w:t xml:space="preserve">          - SOUTH: South direction.</w:t>
      </w:r>
    </w:p>
    <w:p w14:paraId="39818816" w14:textId="77777777" w:rsidR="00631096" w:rsidRDefault="00631096" w:rsidP="00631096">
      <w:pPr>
        <w:pStyle w:val="PL"/>
      </w:pPr>
      <w:r>
        <w:t xml:space="preserve">          - EAST: EAST direction.</w:t>
      </w:r>
    </w:p>
    <w:p w14:paraId="394E8477" w14:textId="77777777" w:rsidR="00631096" w:rsidRDefault="00631096" w:rsidP="00631096">
      <w:pPr>
        <w:pStyle w:val="PL"/>
      </w:pPr>
      <w:r>
        <w:t xml:space="preserve">          - WEST: WEST direction.</w:t>
      </w:r>
    </w:p>
    <w:p w14:paraId="143CA638" w14:textId="77777777" w:rsidR="00631096" w:rsidRDefault="00631096" w:rsidP="00631096">
      <w:pPr>
        <w:pStyle w:val="PL"/>
      </w:pPr>
      <w:r>
        <w:rPr>
          <w:lang w:val="en-US"/>
        </w:rPr>
        <w:t xml:space="preserve">          - NORTHWEST</w:t>
      </w:r>
      <w:r>
        <w:t>: Northwest direction.</w:t>
      </w:r>
    </w:p>
    <w:p w14:paraId="75C175C7" w14:textId="77777777" w:rsidR="00631096" w:rsidRDefault="00631096" w:rsidP="00631096">
      <w:pPr>
        <w:pStyle w:val="PL"/>
      </w:pPr>
      <w:r>
        <w:rPr>
          <w:lang w:val="en-US"/>
        </w:rPr>
        <w:t xml:space="preserve">          - NORTHEAST</w:t>
      </w:r>
      <w:r>
        <w:t>: Northeast direction.</w:t>
      </w:r>
    </w:p>
    <w:p w14:paraId="19D03F6B" w14:textId="77777777" w:rsidR="00631096" w:rsidRDefault="00631096" w:rsidP="00631096">
      <w:pPr>
        <w:pStyle w:val="PL"/>
      </w:pPr>
      <w:r>
        <w:rPr>
          <w:lang w:val="en-US"/>
        </w:rPr>
        <w:t xml:space="preserve">          - SOUTHWEST</w:t>
      </w:r>
      <w:r>
        <w:t>: Southwest direction.</w:t>
      </w:r>
    </w:p>
    <w:p w14:paraId="651DA38A" w14:textId="77777777" w:rsidR="00631096" w:rsidRDefault="00631096" w:rsidP="00631096">
      <w:pPr>
        <w:pStyle w:val="PL"/>
      </w:pPr>
      <w:r>
        <w:rPr>
          <w:lang w:val="en-US"/>
        </w:rPr>
        <w:t xml:space="preserve">          - SOUTHEAST</w:t>
      </w:r>
      <w:r>
        <w:t>: Southeast direction.</w:t>
      </w:r>
    </w:p>
    <w:p w14:paraId="3D17E3C3" w14:textId="77777777" w:rsidR="00631096" w:rsidRDefault="00631096" w:rsidP="00631096">
      <w:pPr>
        <w:pStyle w:val="PL"/>
      </w:pPr>
    </w:p>
    <w:p w14:paraId="588988A1" w14:textId="77777777" w:rsidR="00631096" w:rsidRDefault="00631096" w:rsidP="00631096">
      <w:pPr>
        <w:pStyle w:val="PL"/>
        <w:rPr>
          <w:lang w:val="en-US"/>
        </w:rPr>
      </w:pPr>
      <w:r>
        <w:rPr>
          <w:lang w:val="en-US"/>
        </w:rPr>
        <w:t xml:space="preserve">    </w:t>
      </w:r>
      <w:r>
        <w:t>ProximityCriterion</w:t>
      </w:r>
      <w:r>
        <w:rPr>
          <w:lang w:val="en-US"/>
        </w:rPr>
        <w:t>:</w:t>
      </w:r>
    </w:p>
    <w:p w14:paraId="2F4B6BB2" w14:textId="77777777" w:rsidR="00631096" w:rsidRDefault="00631096" w:rsidP="00631096">
      <w:pPr>
        <w:pStyle w:val="PL"/>
        <w:rPr>
          <w:lang w:val="en-US"/>
        </w:rPr>
      </w:pPr>
      <w:r>
        <w:rPr>
          <w:lang w:val="en-US"/>
        </w:rPr>
        <w:t xml:space="preserve">      anyOf:</w:t>
      </w:r>
    </w:p>
    <w:p w14:paraId="7B6F5205" w14:textId="77777777" w:rsidR="00631096" w:rsidRDefault="00631096" w:rsidP="00631096">
      <w:pPr>
        <w:pStyle w:val="PL"/>
        <w:rPr>
          <w:lang w:val="en-US"/>
        </w:rPr>
      </w:pPr>
      <w:r>
        <w:rPr>
          <w:lang w:val="en-US"/>
        </w:rPr>
        <w:t xml:space="preserve">      - type: string</w:t>
      </w:r>
    </w:p>
    <w:p w14:paraId="78AA7928" w14:textId="77777777" w:rsidR="00631096" w:rsidRDefault="00631096" w:rsidP="00631096">
      <w:pPr>
        <w:pStyle w:val="PL"/>
        <w:rPr>
          <w:lang w:val="en-US"/>
        </w:rPr>
      </w:pPr>
      <w:r>
        <w:rPr>
          <w:lang w:val="en-US"/>
        </w:rPr>
        <w:t xml:space="preserve">        enum:</w:t>
      </w:r>
    </w:p>
    <w:p w14:paraId="3EF6F0BD" w14:textId="77777777" w:rsidR="00631096" w:rsidRDefault="00631096" w:rsidP="00631096">
      <w:pPr>
        <w:pStyle w:val="PL"/>
        <w:rPr>
          <w:lang w:val="en-US"/>
        </w:rPr>
      </w:pPr>
      <w:r>
        <w:rPr>
          <w:lang w:val="en-US"/>
        </w:rPr>
        <w:t xml:space="preserve">          - VELOCITY</w:t>
      </w:r>
    </w:p>
    <w:p w14:paraId="227E4A38" w14:textId="77777777" w:rsidR="00631096" w:rsidRDefault="00631096" w:rsidP="00631096">
      <w:pPr>
        <w:pStyle w:val="PL"/>
        <w:rPr>
          <w:lang w:val="en-US"/>
        </w:rPr>
      </w:pPr>
      <w:r>
        <w:rPr>
          <w:lang w:val="en-US"/>
        </w:rPr>
        <w:t xml:space="preserve">          - AVG_SPD</w:t>
      </w:r>
    </w:p>
    <w:p w14:paraId="61F20BBA" w14:textId="77777777" w:rsidR="00631096" w:rsidRDefault="00631096" w:rsidP="00631096">
      <w:pPr>
        <w:pStyle w:val="PL"/>
        <w:rPr>
          <w:lang w:val="en-US"/>
        </w:rPr>
      </w:pPr>
      <w:r>
        <w:rPr>
          <w:lang w:val="en-US"/>
        </w:rPr>
        <w:t xml:space="preserve">          - ORIENTATION</w:t>
      </w:r>
    </w:p>
    <w:p w14:paraId="1DB8C00E" w14:textId="77777777" w:rsidR="00631096" w:rsidRDefault="00631096" w:rsidP="00631096">
      <w:pPr>
        <w:pStyle w:val="PL"/>
        <w:rPr>
          <w:lang w:val="en-US"/>
        </w:rPr>
      </w:pPr>
      <w:r>
        <w:rPr>
          <w:lang w:val="en-US"/>
        </w:rPr>
        <w:t xml:space="preserve">          - TRAJECTORY</w:t>
      </w:r>
    </w:p>
    <w:p w14:paraId="53AC98A0" w14:textId="77777777" w:rsidR="00631096" w:rsidRDefault="00631096" w:rsidP="00631096">
      <w:pPr>
        <w:pStyle w:val="PL"/>
        <w:rPr>
          <w:lang w:val="en-US"/>
        </w:rPr>
      </w:pPr>
      <w:r>
        <w:rPr>
          <w:lang w:val="en-US"/>
        </w:rPr>
        <w:t xml:space="preserve">      - type: string</w:t>
      </w:r>
    </w:p>
    <w:p w14:paraId="1F680D2A" w14:textId="77777777" w:rsidR="00631096" w:rsidRDefault="00631096" w:rsidP="00631096">
      <w:pPr>
        <w:pStyle w:val="PL"/>
        <w:rPr>
          <w:lang w:val="en-US"/>
        </w:rPr>
      </w:pPr>
      <w:r>
        <w:rPr>
          <w:lang w:val="en-US"/>
        </w:rPr>
        <w:t xml:space="preserve">        description: &gt;</w:t>
      </w:r>
    </w:p>
    <w:p w14:paraId="75CDD255" w14:textId="77777777" w:rsidR="00631096" w:rsidRDefault="00631096" w:rsidP="00631096">
      <w:pPr>
        <w:pStyle w:val="PL"/>
        <w:rPr>
          <w:lang w:val="en-US"/>
        </w:rPr>
      </w:pPr>
      <w:r>
        <w:rPr>
          <w:lang w:val="en-US"/>
        </w:rPr>
        <w:t xml:space="preserve">          This string provides forward-compatibility with future extensions to the enumeration but</w:t>
      </w:r>
    </w:p>
    <w:p w14:paraId="740AEB0E" w14:textId="77777777" w:rsidR="00631096" w:rsidRDefault="00631096" w:rsidP="00631096">
      <w:pPr>
        <w:pStyle w:val="PL"/>
        <w:rPr>
          <w:lang w:val="en-US"/>
        </w:rPr>
      </w:pPr>
      <w:r>
        <w:rPr>
          <w:lang w:val="en-US"/>
        </w:rPr>
        <w:t xml:space="preserve">          is not used to encode content defined in the present version of this API.</w:t>
      </w:r>
    </w:p>
    <w:p w14:paraId="61E872BE" w14:textId="77777777" w:rsidR="00631096" w:rsidRDefault="00631096" w:rsidP="00631096">
      <w:pPr>
        <w:pStyle w:val="PL"/>
        <w:rPr>
          <w:lang w:val="en-US"/>
        </w:rPr>
      </w:pPr>
      <w:r>
        <w:rPr>
          <w:lang w:val="en-US"/>
        </w:rPr>
        <w:t xml:space="preserve">      description: |</w:t>
      </w:r>
    </w:p>
    <w:p w14:paraId="2D86CA33" w14:textId="77777777" w:rsidR="00631096" w:rsidRDefault="00631096" w:rsidP="00631096">
      <w:pPr>
        <w:pStyle w:val="PL"/>
        <w:rPr>
          <w:lang w:val="en-US"/>
        </w:rPr>
      </w:pPr>
      <w:r>
        <w:rPr>
          <w:lang w:val="en-US"/>
        </w:rPr>
        <w:t xml:space="preserve">        Possible values are:  </w:t>
      </w:r>
    </w:p>
    <w:p w14:paraId="2707E4F0" w14:textId="77777777" w:rsidR="00631096" w:rsidRDefault="00631096" w:rsidP="00631096">
      <w:pPr>
        <w:pStyle w:val="PL"/>
      </w:pPr>
      <w:r>
        <w:rPr>
          <w:lang w:val="en-US"/>
        </w:rPr>
        <w:t xml:space="preserve">          - VELOCITY</w:t>
      </w:r>
      <w:r>
        <w:t>: Velocity.</w:t>
      </w:r>
    </w:p>
    <w:p w14:paraId="74E69FEE" w14:textId="77777777" w:rsidR="00631096" w:rsidRDefault="00631096" w:rsidP="00631096">
      <w:pPr>
        <w:pStyle w:val="PL"/>
      </w:pPr>
      <w:r>
        <w:t xml:space="preserve">          - AVG_SPD: Average speed.</w:t>
      </w:r>
    </w:p>
    <w:p w14:paraId="4E925802" w14:textId="77777777" w:rsidR="00631096" w:rsidRDefault="00631096" w:rsidP="00631096">
      <w:pPr>
        <w:pStyle w:val="PL"/>
      </w:pPr>
      <w:r>
        <w:t xml:space="preserve">          - ORIENTATION: Orientation.</w:t>
      </w:r>
    </w:p>
    <w:p w14:paraId="5F4729F4" w14:textId="77777777" w:rsidR="00631096" w:rsidRDefault="00631096" w:rsidP="00631096">
      <w:pPr>
        <w:pStyle w:val="PL"/>
      </w:pPr>
      <w:r>
        <w:t xml:space="preserve">          - TRAJECTORY: Mobility trajectory.</w:t>
      </w:r>
    </w:p>
    <w:p w14:paraId="48215EB1" w14:textId="77777777" w:rsidR="00631096" w:rsidRDefault="00631096" w:rsidP="00631096">
      <w:pPr>
        <w:pStyle w:val="PL"/>
      </w:pPr>
    </w:p>
    <w:p w14:paraId="433A791A" w14:textId="77777777" w:rsidR="00631096" w:rsidRPr="00E67CA7" w:rsidRDefault="00631096" w:rsidP="00631096">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3544BB41" w14:textId="77777777" w:rsidR="00631096" w:rsidRPr="00E67CA7" w:rsidRDefault="00631096" w:rsidP="00631096">
      <w:pPr>
        <w:pStyle w:val="PL"/>
        <w:rPr>
          <w:lang w:val="en-US"/>
        </w:rPr>
      </w:pPr>
      <w:r w:rsidRPr="00E67CA7">
        <w:rPr>
          <w:lang w:val="en-US"/>
        </w:rPr>
        <w:t xml:space="preserve">      anyOf:</w:t>
      </w:r>
    </w:p>
    <w:p w14:paraId="28D07A2A" w14:textId="77777777" w:rsidR="00631096" w:rsidRPr="00E67CA7" w:rsidRDefault="00631096" w:rsidP="00631096">
      <w:pPr>
        <w:pStyle w:val="PL"/>
        <w:rPr>
          <w:lang w:val="en-US"/>
        </w:rPr>
      </w:pPr>
      <w:r w:rsidRPr="00E67CA7">
        <w:rPr>
          <w:lang w:val="en-US"/>
        </w:rPr>
        <w:t xml:space="preserve">      - type: string</w:t>
      </w:r>
    </w:p>
    <w:p w14:paraId="60EB7705" w14:textId="77777777" w:rsidR="00631096" w:rsidRPr="00E67CA7" w:rsidRDefault="00631096" w:rsidP="00631096">
      <w:pPr>
        <w:pStyle w:val="PL"/>
        <w:rPr>
          <w:lang w:val="en-US"/>
        </w:rPr>
      </w:pPr>
      <w:r w:rsidRPr="00E67CA7">
        <w:rPr>
          <w:lang w:val="en-US"/>
        </w:rPr>
        <w:t xml:space="preserve">        enum:</w:t>
      </w:r>
    </w:p>
    <w:p w14:paraId="4441EBE2" w14:textId="77777777" w:rsidR="00631096" w:rsidRPr="00E67CA7" w:rsidRDefault="00631096" w:rsidP="00631096">
      <w:pPr>
        <w:pStyle w:val="PL"/>
        <w:rPr>
          <w:lang w:val="en-US"/>
        </w:rPr>
      </w:pPr>
      <w:r w:rsidRPr="00E67CA7">
        <w:rPr>
          <w:lang w:val="en-US"/>
        </w:rPr>
        <w:t xml:space="preserve">          - SIGNALLING_STORM_CAUSED_BY_UE</w:t>
      </w:r>
    </w:p>
    <w:p w14:paraId="30031A9D" w14:textId="77777777" w:rsidR="00631096" w:rsidRPr="00E67CA7" w:rsidRDefault="00631096" w:rsidP="00631096">
      <w:pPr>
        <w:pStyle w:val="PL"/>
        <w:rPr>
          <w:lang w:val="en-US"/>
        </w:rPr>
      </w:pPr>
      <w:r w:rsidRPr="00E67CA7">
        <w:rPr>
          <w:lang w:val="en-US"/>
        </w:rPr>
        <w:t xml:space="preserve">          - SIGNALLING_STORM_CAUSED_BY_NF</w:t>
      </w:r>
    </w:p>
    <w:p w14:paraId="0220C6E4" w14:textId="77777777" w:rsidR="00631096" w:rsidRPr="00E67CA7" w:rsidRDefault="00631096" w:rsidP="00631096">
      <w:pPr>
        <w:pStyle w:val="PL"/>
        <w:rPr>
          <w:lang w:val="en-US"/>
        </w:rPr>
      </w:pPr>
      <w:r w:rsidRPr="00E67CA7">
        <w:rPr>
          <w:lang w:val="en-US"/>
        </w:rPr>
        <w:t xml:space="preserve">      - type: string</w:t>
      </w:r>
    </w:p>
    <w:p w14:paraId="3E7AC1BD" w14:textId="77777777" w:rsidR="00631096" w:rsidRPr="00E67CA7" w:rsidRDefault="00631096" w:rsidP="00631096">
      <w:pPr>
        <w:pStyle w:val="PL"/>
        <w:rPr>
          <w:lang w:val="en-US"/>
        </w:rPr>
      </w:pPr>
      <w:r w:rsidRPr="00E67CA7">
        <w:rPr>
          <w:lang w:val="en-US"/>
        </w:rPr>
        <w:t xml:space="preserve">        description: &gt;</w:t>
      </w:r>
    </w:p>
    <w:p w14:paraId="06675040" w14:textId="77777777" w:rsidR="00631096" w:rsidRPr="00E67CA7" w:rsidRDefault="00631096" w:rsidP="00631096">
      <w:pPr>
        <w:pStyle w:val="PL"/>
        <w:rPr>
          <w:lang w:val="en-US"/>
        </w:rPr>
      </w:pPr>
      <w:r w:rsidRPr="00E67CA7">
        <w:rPr>
          <w:lang w:val="en-US"/>
        </w:rPr>
        <w:t xml:space="preserve">          This string provides forward-compatibility with future extensions to the enumeration but</w:t>
      </w:r>
    </w:p>
    <w:p w14:paraId="447E5089" w14:textId="77777777" w:rsidR="00631096" w:rsidRPr="00E67CA7" w:rsidRDefault="00631096" w:rsidP="00631096">
      <w:pPr>
        <w:pStyle w:val="PL"/>
        <w:rPr>
          <w:lang w:val="en-US"/>
        </w:rPr>
      </w:pPr>
      <w:r w:rsidRPr="00E67CA7">
        <w:rPr>
          <w:lang w:val="en-US"/>
        </w:rPr>
        <w:t xml:space="preserve">          is not used to encode content defined in the present version of this API.</w:t>
      </w:r>
    </w:p>
    <w:p w14:paraId="3CE474D5" w14:textId="77777777" w:rsidR="00631096" w:rsidRPr="00E67CA7" w:rsidRDefault="00631096" w:rsidP="00631096">
      <w:pPr>
        <w:pStyle w:val="PL"/>
        <w:rPr>
          <w:lang w:val="en-US"/>
        </w:rPr>
      </w:pPr>
      <w:r w:rsidRPr="00E67CA7">
        <w:rPr>
          <w:lang w:val="en-US"/>
        </w:rPr>
        <w:t xml:space="preserve">      description: |</w:t>
      </w:r>
    </w:p>
    <w:p w14:paraId="2362D9C9" w14:textId="77777777" w:rsidR="00631096" w:rsidRPr="00E67CA7" w:rsidRDefault="00631096" w:rsidP="00631096">
      <w:pPr>
        <w:pStyle w:val="PL"/>
        <w:rPr>
          <w:lang w:val="en-US"/>
        </w:rPr>
      </w:pPr>
      <w:r w:rsidRPr="00E67CA7">
        <w:rPr>
          <w:lang w:val="en-US"/>
        </w:rPr>
        <w:t xml:space="preserve">        Possible values are:  </w:t>
      </w:r>
    </w:p>
    <w:p w14:paraId="2249B5A9" w14:textId="77777777" w:rsidR="00631096" w:rsidRPr="00E67CA7" w:rsidRDefault="00631096" w:rsidP="00631096">
      <w:pPr>
        <w:pStyle w:val="PL"/>
        <w:rPr>
          <w:lang w:val="en-US"/>
        </w:rPr>
      </w:pPr>
      <w:r w:rsidRPr="00E67CA7">
        <w:rPr>
          <w:lang w:val="en-US"/>
        </w:rPr>
        <w:t xml:space="preserve">          - SIGNALLING_STORM_CAUSED_BY_UE: The signalling storm is caused by UEs.</w:t>
      </w:r>
    </w:p>
    <w:p w14:paraId="00CACC5F" w14:textId="77777777" w:rsidR="00631096" w:rsidRPr="00E67CA7" w:rsidRDefault="00631096" w:rsidP="00631096">
      <w:pPr>
        <w:pStyle w:val="PL"/>
        <w:rPr>
          <w:lang w:val="en-US"/>
        </w:rPr>
      </w:pPr>
      <w:r w:rsidRPr="00E67CA7">
        <w:rPr>
          <w:lang w:val="en-US"/>
        </w:rPr>
        <w:t xml:space="preserve">          - SIGNALLING_STORM_CAUSED_BY_NF: The signalling storm is caused by NF.</w:t>
      </w:r>
    </w:p>
    <w:p w14:paraId="7F0EFFEC" w14:textId="77777777" w:rsidR="00631096" w:rsidRPr="00E67CA7" w:rsidRDefault="00631096" w:rsidP="00631096">
      <w:pPr>
        <w:pStyle w:val="PL"/>
        <w:rPr>
          <w:lang w:val="en-US"/>
        </w:rPr>
      </w:pPr>
    </w:p>
    <w:p w14:paraId="7D7CEF67" w14:textId="77777777" w:rsidR="00631096" w:rsidRPr="00E67CA7" w:rsidRDefault="00631096" w:rsidP="00631096">
      <w:pPr>
        <w:pStyle w:val="PL"/>
        <w:rPr>
          <w:lang w:val="en-US"/>
        </w:rPr>
      </w:pPr>
      <w:r w:rsidRPr="00E67CA7">
        <w:rPr>
          <w:lang w:val="en-US"/>
        </w:rPr>
        <w:t xml:space="preserve">    TimerType:</w:t>
      </w:r>
    </w:p>
    <w:p w14:paraId="3CF932BC" w14:textId="77777777" w:rsidR="00631096" w:rsidRPr="00E67CA7" w:rsidRDefault="00631096" w:rsidP="00631096">
      <w:pPr>
        <w:pStyle w:val="PL"/>
        <w:rPr>
          <w:lang w:val="en-US"/>
        </w:rPr>
      </w:pPr>
      <w:r w:rsidRPr="00E67CA7">
        <w:rPr>
          <w:lang w:val="en-US"/>
        </w:rPr>
        <w:t xml:space="preserve">      anyOf:</w:t>
      </w:r>
    </w:p>
    <w:p w14:paraId="3F1C3AED" w14:textId="77777777" w:rsidR="00631096" w:rsidRPr="00E67CA7" w:rsidRDefault="00631096" w:rsidP="00631096">
      <w:pPr>
        <w:pStyle w:val="PL"/>
        <w:rPr>
          <w:lang w:val="en-US"/>
        </w:rPr>
      </w:pPr>
      <w:r w:rsidRPr="00E67CA7">
        <w:rPr>
          <w:lang w:val="en-US"/>
        </w:rPr>
        <w:t xml:space="preserve">      - type: string</w:t>
      </w:r>
    </w:p>
    <w:p w14:paraId="390D6DC4" w14:textId="77777777" w:rsidR="00631096" w:rsidRPr="00E67CA7" w:rsidRDefault="00631096" w:rsidP="00631096">
      <w:pPr>
        <w:pStyle w:val="PL"/>
        <w:rPr>
          <w:lang w:val="en-US"/>
        </w:rPr>
      </w:pPr>
      <w:r w:rsidRPr="00E67CA7">
        <w:rPr>
          <w:lang w:val="en-US"/>
        </w:rPr>
        <w:t xml:space="preserve">        enum:</w:t>
      </w:r>
    </w:p>
    <w:p w14:paraId="5338BF9C" w14:textId="77777777" w:rsidR="00631096" w:rsidRPr="00E67CA7" w:rsidRDefault="00631096" w:rsidP="00631096">
      <w:pPr>
        <w:pStyle w:val="PL"/>
        <w:rPr>
          <w:lang w:val="en-US"/>
        </w:rPr>
      </w:pPr>
      <w:r w:rsidRPr="00E67CA7">
        <w:rPr>
          <w:lang w:val="en-US"/>
        </w:rPr>
        <w:t xml:space="preserve">          - PERIODICITY_TIMER</w:t>
      </w:r>
    </w:p>
    <w:p w14:paraId="431BA17B" w14:textId="77777777" w:rsidR="00631096" w:rsidRPr="00E67CA7" w:rsidRDefault="00631096" w:rsidP="00631096">
      <w:pPr>
        <w:pStyle w:val="PL"/>
        <w:rPr>
          <w:lang w:val="en-US"/>
        </w:rPr>
      </w:pPr>
      <w:r w:rsidRPr="00E67CA7">
        <w:rPr>
          <w:lang w:val="en-US"/>
        </w:rPr>
        <w:t xml:space="preserve">          - BACKOFF_TIMER</w:t>
      </w:r>
    </w:p>
    <w:p w14:paraId="160ED569" w14:textId="77777777" w:rsidR="00631096" w:rsidRPr="00E67CA7" w:rsidRDefault="00631096" w:rsidP="00631096">
      <w:pPr>
        <w:pStyle w:val="PL"/>
        <w:rPr>
          <w:lang w:val="en-US"/>
        </w:rPr>
      </w:pPr>
      <w:r w:rsidRPr="00E67CA7">
        <w:rPr>
          <w:lang w:val="en-US"/>
        </w:rPr>
        <w:t xml:space="preserve">      - type: string</w:t>
      </w:r>
    </w:p>
    <w:p w14:paraId="521DDBEF" w14:textId="77777777" w:rsidR="00631096" w:rsidRPr="00E67CA7" w:rsidRDefault="00631096" w:rsidP="00631096">
      <w:pPr>
        <w:pStyle w:val="PL"/>
        <w:rPr>
          <w:lang w:val="en-US"/>
        </w:rPr>
      </w:pPr>
      <w:r w:rsidRPr="00E67CA7">
        <w:rPr>
          <w:lang w:val="en-US"/>
        </w:rPr>
        <w:t xml:space="preserve">        description: &gt;</w:t>
      </w:r>
    </w:p>
    <w:p w14:paraId="5E8B41E7" w14:textId="77777777" w:rsidR="00631096" w:rsidRPr="00E67CA7" w:rsidRDefault="00631096" w:rsidP="00631096">
      <w:pPr>
        <w:pStyle w:val="PL"/>
        <w:rPr>
          <w:lang w:val="en-US"/>
        </w:rPr>
      </w:pPr>
      <w:r w:rsidRPr="00E67CA7">
        <w:rPr>
          <w:lang w:val="en-US"/>
        </w:rPr>
        <w:lastRenderedPageBreak/>
        <w:t xml:space="preserve">          This string provides forward-compatibility with future extensions to the enumeration but</w:t>
      </w:r>
    </w:p>
    <w:p w14:paraId="1F6C3235" w14:textId="77777777" w:rsidR="00631096" w:rsidRPr="00E67CA7" w:rsidRDefault="00631096" w:rsidP="00631096">
      <w:pPr>
        <w:pStyle w:val="PL"/>
        <w:rPr>
          <w:lang w:val="en-US"/>
        </w:rPr>
      </w:pPr>
      <w:r w:rsidRPr="00E67CA7">
        <w:rPr>
          <w:lang w:val="en-US"/>
        </w:rPr>
        <w:t xml:space="preserve">          is not used to encode content defined in the present version of this API.</w:t>
      </w:r>
    </w:p>
    <w:p w14:paraId="14CED554" w14:textId="77777777" w:rsidR="00631096" w:rsidRPr="00E67CA7" w:rsidRDefault="00631096" w:rsidP="00631096">
      <w:pPr>
        <w:pStyle w:val="PL"/>
        <w:rPr>
          <w:lang w:val="en-US"/>
        </w:rPr>
      </w:pPr>
      <w:r w:rsidRPr="00E67CA7">
        <w:rPr>
          <w:lang w:val="en-US"/>
        </w:rPr>
        <w:t xml:space="preserve">      description: |</w:t>
      </w:r>
    </w:p>
    <w:p w14:paraId="5DDAA239" w14:textId="77777777" w:rsidR="00631096" w:rsidRPr="00E67CA7" w:rsidRDefault="00631096" w:rsidP="00631096">
      <w:pPr>
        <w:pStyle w:val="PL"/>
        <w:rPr>
          <w:lang w:val="en-US"/>
        </w:rPr>
      </w:pPr>
      <w:r w:rsidRPr="00E67CA7">
        <w:rPr>
          <w:lang w:val="en-US"/>
        </w:rPr>
        <w:t xml:space="preserve">        Possible values are:  </w:t>
      </w:r>
    </w:p>
    <w:p w14:paraId="278E5314" w14:textId="77777777" w:rsidR="00631096" w:rsidRPr="00E67CA7" w:rsidRDefault="00631096" w:rsidP="00631096">
      <w:pPr>
        <w:pStyle w:val="PL"/>
        <w:rPr>
          <w:lang w:val="en-US"/>
        </w:rPr>
      </w:pPr>
      <w:r w:rsidRPr="00E67CA7">
        <w:rPr>
          <w:lang w:val="en-US"/>
        </w:rPr>
        <w:t xml:space="preserve">          - PERIODICITY_TIMER: The type of the timer is periodicity.</w:t>
      </w:r>
    </w:p>
    <w:p w14:paraId="1A15EF19" w14:textId="77777777" w:rsidR="00631096" w:rsidRDefault="00631096" w:rsidP="00631096">
      <w:pPr>
        <w:pStyle w:val="PL"/>
        <w:rPr>
          <w:lang w:val="en-US"/>
        </w:rPr>
      </w:pPr>
      <w:r w:rsidRPr="00E67CA7">
        <w:rPr>
          <w:lang w:val="en-US"/>
        </w:rPr>
        <w:t xml:space="preserve">          - BACKOFF_TIMER: The type of the timer is back-off.</w:t>
      </w:r>
    </w:p>
    <w:p w14:paraId="56825AD6" w14:textId="77777777" w:rsidR="00631096" w:rsidRDefault="00631096" w:rsidP="00631096">
      <w:pPr>
        <w:pStyle w:val="PL"/>
        <w:rPr>
          <w:lang w:val="en-US"/>
        </w:rPr>
      </w:pPr>
    </w:p>
    <w:p w14:paraId="61E3ABE4" w14:textId="77777777" w:rsidR="00631096" w:rsidRDefault="00631096" w:rsidP="00631096">
      <w:pPr>
        <w:pStyle w:val="PL"/>
        <w:rPr>
          <w:lang w:val="en-US"/>
        </w:rPr>
      </w:pPr>
    </w:p>
    <w:p w14:paraId="76463619" w14:textId="77777777" w:rsidR="00631096" w:rsidRPr="00E67CA7" w:rsidRDefault="00631096" w:rsidP="00631096">
      <w:pPr>
        <w:pStyle w:val="PL"/>
        <w:rPr>
          <w:lang w:val="en-US"/>
        </w:rPr>
      </w:pPr>
      <w:r w:rsidRPr="00E67CA7">
        <w:rPr>
          <w:lang w:val="en-US"/>
        </w:rPr>
        <w:t xml:space="preserve">    </w:t>
      </w:r>
      <w:r>
        <w:rPr>
          <w:lang w:val="en-US"/>
        </w:rPr>
        <w:t>QosPolOrderCriterion</w:t>
      </w:r>
      <w:r w:rsidRPr="00E67CA7">
        <w:rPr>
          <w:lang w:val="en-US"/>
        </w:rPr>
        <w:t>:</w:t>
      </w:r>
    </w:p>
    <w:p w14:paraId="7E9648FA" w14:textId="77777777" w:rsidR="00631096" w:rsidRPr="00E67CA7" w:rsidRDefault="00631096" w:rsidP="00631096">
      <w:pPr>
        <w:pStyle w:val="PL"/>
        <w:rPr>
          <w:lang w:val="en-US"/>
        </w:rPr>
      </w:pPr>
      <w:r w:rsidRPr="00E67CA7">
        <w:rPr>
          <w:lang w:val="en-US"/>
        </w:rPr>
        <w:t xml:space="preserve">      anyOf:</w:t>
      </w:r>
    </w:p>
    <w:p w14:paraId="667A8E3D" w14:textId="77777777" w:rsidR="00631096" w:rsidRPr="00E67CA7" w:rsidRDefault="00631096" w:rsidP="00631096">
      <w:pPr>
        <w:pStyle w:val="PL"/>
        <w:rPr>
          <w:lang w:val="en-US"/>
        </w:rPr>
      </w:pPr>
      <w:r w:rsidRPr="00E67CA7">
        <w:rPr>
          <w:lang w:val="en-US"/>
        </w:rPr>
        <w:t xml:space="preserve">      - type: string</w:t>
      </w:r>
    </w:p>
    <w:p w14:paraId="06AF97E6" w14:textId="77777777" w:rsidR="00631096" w:rsidRPr="00E67CA7" w:rsidRDefault="00631096" w:rsidP="00631096">
      <w:pPr>
        <w:pStyle w:val="PL"/>
        <w:rPr>
          <w:lang w:val="en-US"/>
        </w:rPr>
      </w:pPr>
      <w:r w:rsidRPr="00E67CA7">
        <w:rPr>
          <w:lang w:val="en-US"/>
        </w:rPr>
        <w:t xml:space="preserve">        enum:</w:t>
      </w:r>
    </w:p>
    <w:p w14:paraId="19630EF3" w14:textId="77777777" w:rsidR="00631096" w:rsidRPr="00E67CA7" w:rsidRDefault="00631096" w:rsidP="00631096">
      <w:pPr>
        <w:pStyle w:val="PL"/>
        <w:rPr>
          <w:lang w:val="en-US"/>
        </w:rPr>
      </w:pPr>
      <w:r w:rsidRPr="00E67CA7">
        <w:rPr>
          <w:lang w:val="en-US"/>
        </w:rPr>
        <w:t xml:space="preserve">          - </w:t>
      </w:r>
      <w:r>
        <w:rPr>
          <w:lang w:val="en-US"/>
        </w:rPr>
        <w:t>QOE</w:t>
      </w:r>
    </w:p>
    <w:p w14:paraId="08414331" w14:textId="77777777" w:rsidR="00631096" w:rsidRDefault="00631096" w:rsidP="00631096">
      <w:pPr>
        <w:pStyle w:val="PL"/>
        <w:rPr>
          <w:lang w:val="en-US"/>
        </w:rPr>
      </w:pPr>
      <w:r w:rsidRPr="00E67CA7">
        <w:rPr>
          <w:lang w:val="en-US"/>
        </w:rPr>
        <w:t xml:space="preserve">          - </w:t>
      </w:r>
      <w:r>
        <w:rPr>
          <w:lang w:val="en-US"/>
        </w:rPr>
        <w:t>USAGE_DURATION</w:t>
      </w:r>
    </w:p>
    <w:p w14:paraId="4ABB6A25" w14:textId="77777777" w:rsidR="00631096" w:rsidRPr="00E67CA7" w:rsidRDefault="00631096" w:rsidP="00631096">
      <w:pPr>
        <w:pStyle w:val="PL"/>
        <w:rPr>
          <w:lang w:val="en-US"/>
        </w:rPr>
      </w:pPr>
      <w:r w:rsidRPr="00E67CA7">
        <w:rPr>
          <w:lang w:val="en-US"/>
        </w:rPr>
        <w:t xml:space="preserve">          - </w:t>
      </w:r>
      <w:r>
        <w:rPr>
          <w:lang w:val="en-US"/>
        </w:rPr>
        <w:t>NUMBER_OF_USAGES</w:t>
      </w:r>
    </w:p>
    <w:p w14:paraId="12E3E1E3" w14:textId="77777777" w:rsidR="00631096" w:rsidRPr="00E67CA7" w:rsidRDefault="00631096" w:rsidP="00631096">
      <w:pPr>
        <w:pStyle w:val="PL"/>
        <w:rPr>
          <w:lang w:val="en-US"/>
        </w:rPr>
      </w:pPr>
      <w:r w:rsidRPr="00E67CA7">
        <w:rPr>
          <w:lang w:val="en-US"/>
        </w:rPr>
        <w:t xml:space="preserve">      - type: string</w:t>
      </w:r>
    </w:p>
    <w:p w14:paraId="4B5D9024" w14:textId="77777777" w:rsidR="00631096" w:rsidRPr="00E67CA7" w:rsidRDefault="00631096" w:rsidP="00631096">
      <w:pPr>
        <w:pStyle w:val="PL"/>
        <w:rPr>
          <w:lang w:val="en-US"/>
        </w:rPr>
      </w:pPr>
      <w:r w:rsidRPr="00E67CA7">
        <w:rPr>
          <w:lang w:val="en-US"/>
        </w:rPr>
        <w:t xml:space="preserve">        description: &gt;</w:t>
      </w:r>
    </w:p>
    <w:p w14:paraId="5F6F8447" w14:textId="77777777" w:rsidR="00631096" w:rsidRPr="00E67CA7" w:rsidRDefault="00631096" w:rsidP="00631096">
      <w:pPr>
        <w:pStyle w:val="PL"/>
        <w:rPr>
          <w:lang w:val="en-US"/>
        </w:rPr>
      </w:pPr>
      <w:r w:rsidRPr="00E67CA7">
        <w:rPr>
          <w:lang w:val="en-US"/>
        </w:rPr>
        <w:t xml:space="preserve">          This string provides forward-compatibility with future extensions to the enumeration but</w:t>
      </w:r>
    </w:p>
    <w:p w14:paraId="54327168" w14:textId="77777777" w:rsidR="00631096" w:rsidRPr="00E67CA7" w:rsidRDefault="00631096" w:rsidP="00631096">
      <w:pPr>
        <w:pStyle w:val="PL"/>
        <w:rPr>
          <w:lang w:val="en-US"/>
        </w:rPr>
      </w:pPr>
      <w:r w:rsidRPr="00E67CA7">
        <w:rPr>
          <w:lang w:val="en-US"/>
        </w:rPr>
        <w:t xml:space="preserve">          is not used to encode content defined in the present version of this API.</w:t>
      </w:r>
    </w:p>
    <w:p w14:paraId="2E3585EA" w14:textId="77777777" w:rsidR="00631096" w:rsidRPr="00E67CA7" w:rsidRDefault="00631096" w:rsidP="00631096">
      <w:pPr>
        <w:pStyle w:val="PL"/>
        <w:rPr>
          <w:lang w:val="en-US"/>
        </w:rPr>
      </w:pPr>
      <w:r w:rsidRPr="00E67CA7">
        <w:rPr>
          <w:lang w:val="en-US"/>
        </w:rPr>
        <w:t xml:space="preserve">      description: |</w:t>
      </w:r>
    </w:p>
    <w:p w14:paraId="565F2165" w14:textId="77777777" w:rsidR="00631096" w:rsidRDefault="00631096" w:rsidP="00631096">
      <w:pPr>
        <w:pStyle w:val="PL"/>
        <w:rPr>
          <w:lang w:val="en-US"/>
        </w:rPr>
      </w:pPr>
      <w:r w:rsidRPr="00E67CA7">
        <w:rPr>
          <w:lang w:val="en-US"/>
        </w:rPr>
        <w:t xml:space="preserve">        Possible values are: </w:t>
      </w:r>
    </w:p>
    <w:p w14:paraId="1A911329" w14:textId="77777777" w:rsidR="00631096" w:rsidRPr="00E67CA7" w:rsidRDefault="00631096" w:rsidP="00631096">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4A98BBD9" w14:textId="77777777" w:rsidR="00631096" w:rsidRPr="00E67CA7" w:rsidRDefault="00631096" w:rsidP="00631096">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606B5743" w14:textId="77777777" w:rsidR="00631096" w:rsidRDefault="00631096" w:rsidP="00631096">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bookmarkEnd w:id="174"/>
    <w:p w14:paraId="35368D97" w14:textId="77777777" w:rsidR="002E14ED" w:rsidRPr="002E14ED" w:rsidRDefault="002E14ED" w:rsidP="002E14ED">
      <w:pPr>
        <w:rPr>
          <w:noProof/>
        </w:rPr>
      </w:pPr>
    </w:p>
    <w:bookmarkEnd w:id="82"/>
    <w:p w14:paraId="33420148" w14:textId="704F0993" w:rsidR="008C3259" w:rsidRPr="002E14ED"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C3259" w:rsidRPr="002E14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15F840" w14:textId="77777777" w:rsidR="00D86B99" w:rsidRDefault="00D86B99">
      <w:r>
        <w:separator/>
      </w:r>
    </w:p>
  </w:endnote>
  <w:endnote w:type="continuationSeparator" w:id="0">
    <w:p w14:paraId="21089D17" w14:textId="77777777" w:rsidR="00D86B99" w:rsidRDefault="00D86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F28DC0" w14:textId="77777777" w:rsidR="00D86B99" w:rsidRDefault="00D86B99">
      <w:r>
        <w:separator/>
      </w:r>
    </w:p>
  </w:footnote>
  <w:footnote w:type="continuationSeparator" w:id="0">
    <w:p w14:paraId="3729B8C1" w14:textId="77777777" w:rsidR="00D86B99" w:rsidRDefault="00D86B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8A212" w14:textId="77777777" w:rsidR="00142BB1" w:rsidRDefault="00142B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DE3C2" w14:textId="77777777" w:rsidR="00142BB1" w:rsidRDefault="00142BB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318A5" w14:textId="77777777" w:rsidR="00142BB1" w:rsidRDefault="00142BB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921084" w14:textId="77777777" w:rsidR="00142BB1" w:rsidRDefault="00142BB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16"/>
  </w:num>
  <w:num w:numId="5">
    <w:abstractNumId w:val="20"/>
  </w:num>
  <w:num w:numId="6">
    <w:abstractNumId w:val="21"/>
  </w:num>
  <w:num w:numId="7">
    <w:abstractNumId w:val="28"/>
  </w:num>
  <w:num w:numId="8">
    <w:abstractNumId w:val="3"/>
  </w:num>
  <w:num w:numId="9">
    <w:abstractNumId w:val="5"/>
  </w:num>
  <w:num w:numId="10">
    <w:abstractNumId w:val="8"/>
  </w:num>
  <w:num w:numId="11">
    <w:abstractNumId w:val="6"/>
  </w:num>
  <w:num w:numId="12">
    <w:abstractNumId w:val="7"/>
  </w:num>
  <w:num w:numId="13">
    <w:abstractNumId w:val="4"/>
  </w:num>
  <w:num w:numId="14">
    <w:abstractNumId w:val="17"/>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4"/>
  </w:num>
  <w:num w:numId="17">
    <w:abstractNumId w:val="30"/>
  </w:num>
  <w:num w:numId="18">
    <w:abstractNumId w:val="24"/>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31"/>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9"/>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8">
    <w:abstractNumId w:val="18"/>
  </w:num>
  <w:num w:numId="29">
    <w:abstractNumId w:val="23"/>
  </w:num>
  <w:num w:numId="30">
    <w:abstractNumId w:val="2"/>
    <w:lvlOverride w:ilvl="0">
      <w:startOverride w:val="1"/>
    </w:lvlOverride>
  </w:num>
  <w:num w:numId="31">
    <w:abstractNumId w:val="1"/>
    <w:lvlOverride w:ilvl="0">
      <w:startOverride w:val="1"/>
    </w:lvlOverride>
  </w:num>
  <w:num w:numId="32">
    <w:abstractNumId w:val="0"/>
    <w:lvlOverride w:ilvl="0">
      <w:startOverride w:val="1"/>
    </w:lvlOverride>
  </w:num>
  <w:num w:numId="33">
    <w:abstractNumId w:val="13"/>
  </w:num>
  <w:num w:numId="34">
    <w:abstractNumId w:val="25"/>
  </w:num>
  <w:num w:numId="35">
    <w:abstractNumId w:val="22"/>
  </w:num>
  <w:num w:numId="36">
    <w:abstractNumId w:val="19"/>
  </w:num>
  <w:num w:numId="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11"/>
  </w:num>
  <w:num w:numId="39">
    <w:abstractNumId w:val="29"/>
  </w:num>
  <w:num w:numId="40">
    <w:abstractNumId w:val="27"/>
  </w:num>
  <w:num w:numId="41">
    <w:abstractNumId w:val="12"/>
  </w:num>
  <w:num w:numId="42">
    <w:abstractNumId w:val="26"/>
  </w:num>
  <w:num w:numId="43">
    <w:abstractNumId w:val="32"/>
  </w:num>
  <w:num w:numId="44">
    <w:abstractNumId w:val="1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rev">
    <w15:presenceInfo w15:providerId="None" w15:userId="Huawei-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558"/>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036"/>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A44"/>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2BB1"/>
    <w:rsid w:val="00143426"/>
    <w:rsid w:val="0014508A"/>
    <w:rsid w:val="00145D43"/>
    <w:rsid w:val="00146581"/>
    <w:rsid w:val="001466B9"/>
    <w:rsid w:val="0014677C"/>
    <w:rsid w:val="00146E91"/>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3D6"/>
    <w:rsid w:val="001754F2"/>
    <w:rsid w:val="0017582A"/>
    <w:rsid w:val="001764F4"/>
    <w:rsid w:val="001810BC"/>
    <w:rsid w:val="00181231"/>
    <w:rsid w:val="00181C4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6895"/>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5A"/>
    <w:rsid w:val="002B6F6D"/>
    <w:rsid w:val="002B7584"/>
    <w:rsid w:val="002C0DCD"/>
    <w:rsid w:val="002C166E"/>
    <w:rsid w:val="002C1AE2"/>
    <w:rsid w:val="002C1BB0"/>
    <w:rsid w:val="002C220D"/>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14ED"/>
    <w:rsid w:val="002E3902"/>
    <w:rsid w:val="002E3A5F"/>
    <w:rsid w:val="002E4164"/>
    <w:rsid w:val="002E433F"/>
    <w:rsid w:val="002E472E"/>
    <w:rsid w:val="002E491C"/>
    <w:rsid w:val="002E4AD3"/>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861CB"/>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4586"/>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355A"/>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3D9D"/>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2770"/>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96F"/>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2DB8"/>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360"/>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567"/>
    <w:rsid w:val="00573A09"/>
    <w:rsid w:val="005747FC"/>
    <w:rsid w:val="00575957"/>
    <w:rsid w:val="00575FD7"/>
    <w:rsid w:val="00576504"/>
    <w:rsid w:val="00576704"/>
    <w:rsid w:val="00576B90"/>
    <w:rsid w:val="00576E5A"/>
    <w:rsid w:val="00577396"/>
    <w:rsid w:val="00577940"/>
    <w:rsid w:val="00577E97"/>
    <w:rsid w:val="00580172"/>
    <w:rsid w:val="005805A0"/>
    <w:rsid w:val="005821B6"/>
    <w:rsid w:val="00582D9D"/>
    <w:rsid w:val="00582E05"/>
    <w:rsid w:val="00584D6C"/>
    <w:rsid w:val="00584F75"/>
    <w:rsid w:val="00586322"/>
    <w:rsid w:val="005866CF"/>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096"/>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224"/>
    <w:rsid w:val="0065738A"/>
    <w:rsid w:val="00657704"/>
    <w:rsid w:val="00657D00"/>
    <w:rsid w:val="00660891"/>
    <w:rsid w:val="00661F32"/>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AD5"/>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ADC"/>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2524"/>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33"/>
    <w:rsid w:val="00754B7D"/>
    <w:rsid w:val="0075530A"/>
    <w:rsid w:val="0075596A"/>
    <w:rsid w:val="007579A7"/>
    <w:rsid w:val="00760080"/>
    <w:rsid w:val="007613B8"/>
    <w:rsid w:val="00761640"/>
    <w:rsid w:val="007635DB"/>
    <w:rsid w:val="00763FF7"/>
    <w:rsid w:val="007644BF"/>
    <w:rsid w:val="007646CC"/>
    <w:rsid w:val="00764878"/>
    <w:rsid w:val="00764931"/>
    <w:rsid w:val="00764CBB"/>
    <w:rsid w:val="00766E76"/>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934"/>
    <w:rsid w:val="00784F5A"/>
    <w:rsid w:val="0078551B"/>
    <w:rsid w:val="00785A55"/>
    <w:rsid w:val="00785BFD"/>
    <w:rsid w:val="00785DC6"/>
    <w:rsid w:val="00785DD7"/>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0E3"/>
    <w:rsid w:val="007C72D2"/>
    <w:rsid w:val="007C752B"/>
    <w:rsid w:val="007D1D6D"/>
    <w:rsid w:val="007D3353"/>
    <w:rsid w:val="007D35DF"/>
    <w:rsid w:val="007D3E0A"/>
    <w:rsid w:val="007D4984"/>
    <w:rsid w:val="007D4C11"/>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695B"/>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BA3"/>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5F51"/>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68CB"/>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6DBF"/>
    <w:rsid w:val="009B7957"/>
    <w:rsid w:val="009C08A1"/>
    <w:rsid w:val="009C1B6A"/>
    <w:rsid w:val="009C1C85"/>
    <w:rsid w:val="009C2E28"/>
    <w:rsid w:val="009C37A0"/>
    <w:rsid w:val="009C5C16"/>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7B2"/>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7C"/>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2E52"/>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2759"/>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5F80"/>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416"/>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389"/>
    <w:rsid w:val="00AF1860"/>
    <w:rsid w:val="00AF373F"/>
    <w:rsid w:val="00AF386F"/>
    <w:rsid w:val="00AF4580"/>
    <w:rsid w:val="00AF4A50"/>
    <w:rsid w:val="00AF4B68"/>
    <w:rsid w:val="00AF67C6"/>
    <w:rsid w:val="00AF7709"/>
    <w:rsid w:val="00AF7BCE"/>
    <w:rsid w:val="00B01C39"/>
    <w:rsid w:val="00B01C9D"/>
    <w:rsid w:val="00B01DA9"/>
    <w:rsid w:val="00B02826"/>
    <w:rsid w:val="00B02AA8"/>
    <w:rsid w:val="00B02D8F"/>
    <w:rsid w:val="00B03FF5"/>
    <w:rsid w:val="00B045C0"/>
    <w:rsid w:val="00B04B26"/>
    <w:rsid w:val="00B04EC7"/>
    <w:rsid w:val="00B0537B"/>
    <w:rsid w:val="00B0580F"/>
    <w:rsid w:val="00B05908"/>
    <w:rsid w:val="00B05C52"/>
    <w:rsid w:val="00B06134"/>
    <w:rsid w:val="00B06309"/>
    <w:rsid w:val="00B064F7"/>
    <w:rsid w:val="00B0653F"/>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243"/>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5A33"/>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D9F"/>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29E0"/>
    <w:rsid w:val="00D1348D"/>
    <w:rsid w:val="00D13BA8"/>
    <w:rsid w:val="00D1479B"/>
    <w:rsid w:val="00D14B34"/>
    <w:rsid w:val="00D15985"/>
    <w:rsid w:val="00D15A8B"/>
    <w:rsid w:val="00D168E2"/>
    <w:rsid w:val="00D2019A"/>
    <w:rsid w:val="00D20DCC"/>
    <w:rsid w:val="00D20FBE"/>
    <w:rsid w:val="00D212B9"/>
    <w:rsid w:val="00D2201D"/>
    <w:rsid w:val="00D22EBD"/>
    <w:rsid w:val="00D2314C"/>
    <w:rsid w:val="00D23752"/>
    <w:rsid w:val="00D24991"/>
    <w:rsid w:val="00D259D7"/>
    <w:rsid w:val="00D25CED"/>
    <w:rsid w:val="00D25F6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193E"/>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0C6B"/>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86B99"/>
    <w:rsid w:val="00D90774"/>
    <w:rsid w:val="00D91702"/>
    <w:rsid w:val="00D917DB"/>
    <w:rsid w:val="00D9188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07D8"/>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50C"/>
    <w:rsid w:val="00E7690B"/>
    <w:rsid w:val="00E76D6B"/>
    <w:rsid w:val="00E76D7F"/>
    <w:rsid w:val="00E77092"/>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38D"/>
    <w:rsid w:val="00EF6CAE"/>
    <w:rsid w:val="00EF713A"/>
    <w:rsid w:val="00EF75B0"/>
    <w:rsid w:val="00EF7B1B"/>
    <w:rsid w:val="00F00488"/>
    <w:rsid w:val="00F0143F"/>
    <w:rsid w:val="00F0147D"/>
    <w:rsid w:val="00F01D09"/>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29F"/>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306E"/>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562"/>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1C5F"/>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2">
    <w:name w:val="标题 1 Char2"/>
    <w:link w:val="1"/>
    <w:rsid w:val="00CE1617"/>
    <w:rPr>
      <w:rFonts w:ascii="Arial" w:hAnsi="Arial"/>
      <w:sz w:val="36"/>
      <w:lang w:val="en-GB" w:eastAsia="en-US"/>
    </w:rPr>
  </w:style>
  <w:style w:type="character" w:customStyle="1" w:styleId="2Char">
    <w:name w:val="标题 2 Char"/>
    <w:basedOn w:val="a0"/>
    <w:link w:val="2"/>
    <w:rsid w:val="00E4712D"/>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02788F"/>
    <w:rPr>
      <w:rFonts w:ascii="Arial" w:hAnsi="Arial"/>
      <w:sz w:val="28"/>
      <w:lang w:val="en-GB" w:eastAsia="en-US"/>
    </w:rPr>
  </w:style>
  <w:style w:type="character" w:customStyle="1" w:styleId="4Char">
    <w:name w:val="标题 4 Char"/>
    <w:link w:val="40"/>
    <w:qFormat/>
    <w:rsid w:val="0002788F"/>
    <w:rPr>
      <w:rFonts w:ascii="Arial" w:hAnsi="Arial"/>
      <w:sz w:val="24"/>
      <w:lang w:val="en-GB" w:eastAsia="en-US"/>
    </w:rPr>
  </w:style>
  <w:style w:type="character" w:customStyle="1" w:styleId="5Char">
    <w:name w:val="标题 5 Char"/>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Char">
    <w:name w:val="标题 6 Char"/>
    <w:link w:val="6"/>
    <w:rsid w:val="00802151"/>
    <w:rPr>
      <w:rFonts w:ascii="Arial" w:hAnsi="Arial"/>
      <w:lang w:val="en-GB" w:eastAsia="en-US"/>
    </w:rPr>
  </w:style>
  <w:style w:type="character" w:customStyle="1" w:styleId="7Char">
    <w:name w:val="标题 7 Char"/>
    <w:basedOn w:val="a0"/>
    <w:link w:val="7"/>
    <w:rsid w:val="006C4487"/>
    <w:rPr>
      <w:rFonts w:ascii="Arial" w:hAnsi="Arial"/>
      <w:lang w:val="en-GB" w:eastAsia="en-US"/>
    </w:rPr>
  </w:style>
  <w:style w:type="character" w:customStyle="1" w:styleId="8Char">
    <w:name w:val="标题 8 Char"/>
    <w:basedOn w:val="a0"/>
    <w:link w:val="8"/>
    <w:rsid w:val="00E4712D"/>
    <w:rPr>
      <w:rFonts w:ascii="Arial" w:hAnsi="Arial"/>
      <w:sz w:val="36"/>
      <w:lang w:val="en-GB" w:eastAsia="en-US"/>
    </w:rPr>
  </w:style>
  <w:style w:type="character" w:customStyle="1" w:styleId="9Char">
    <w:name w:val="标题 9 Char"/>
    <w:basedOn w:val="a0"/>
    <w:link w:val="9"/>
    <w:rsid w:val="006C448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02788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qFormat/>
    <w:rsid w:val="000B7FED"/>
    <w:pPr>
      <w:keepLines/>
      <w:spacing w:after="0"/>
      <w:ind w:left="454" w:hanging="454"/>
    </w:pPr>
    <w:rPr>
      <w:sz w:val="16"/>
    </w:rPr>
  </w:style>
  <w:style w:type="character" w:customStyle="1" w:styleId="Char0">
    <w:name w:val="脚注文本 Char"/>
    <w:basedOn w:val="a0"/>
    <w:link w:val="a7"/>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5"/>
    <w:link w:val="Char1"/>
    <w:qFormat/>
    <w:rsid w:val="000B7FED"/>
    <w:pPr>
      <w:jc w:val="center"/>
    </w:pPr>
    <w:rPr>
      <w:i/>
    </w:rPr>
  </w:style>
  <w:style w:type="character" w:customStyle="1" w:styleId="Char1">
    <w:name w:val="页脚 Char"/>
    <w:basedOn w:val="a0"/>
    <w:link w:val="a9"/>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customStyle="1" w:styleId="Char2">
    <w:name w:val="批注文字 Char2"/>
    <w:basedOn w:val="a0"/>
    <w:link w:val="ac"/>
    <w:rsid w:val="00E4712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E4712D"/>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E4712D"/>
    <w:rPr>
      <w:rFonts w:ascii="Times New Roman" w:hAnsi="Times New Roman"/>
      <w:b/>
      <w:bCs/>
      <w:lang w:val="en-GB" w:eastAsia="en-U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5">
    <w:name w:val="文档结构图 Char"/>
    <w:link w:val="af0"/>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1">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2">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3">
    <w:name w:val="Revision"/>
    <w:hidden/>
    <w:uiPriority w:val="99"/>
    <w:semiHidden/>
    <w:rsid w:val="00E4712D"/>
    <w:rPr>
      <w:rFonts w:ascii="Times New Roman" w:eastAsia="等线" w:hAnsi="Times New Roman"/>
      <w:lang w:val="en-GB" w:eastAsia="en-US"/>
    </w:rPr>
  </w:style>
  <w:style w:type="paragraph" w:styleId="af4">
    <w:name w:val="Bibliography"/>
    <w:basedOn w:val="a"/>
    <w:next w:val="a"/>
    <w:uiPriority w:val="37"/>
    <w:unhideWhenUsed/>
    <w:rsid w:val="00E4712D"/>
    <w:rPr>
      <w:rFonts w:eastAsia="宋体"/>
    </w:rPr>
  </w:style>
  <w:style w:type="paragraph" w:styleId="af5">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6">
    <w:name w:val="Body Text"/>
    <w:basedOn w:val="a"/>
    <w:link w:val="Char6"/>
    <w:unhideWhenUsed/>
    <w:rsid w:val="00E4712D"/>
    <w:pPr>
      <w:spacing w:after="120"/>
    </w:pPr>
    <w:rPr>
      <w:rFonts w:eastAsia="宋体"/>
    </w:rPr>
  </w:style>
  <w:style w:type="character" w:customStyle="1" w:styleId="Char6">
    <w:name w:val="正文文本 Char"/>
    <w:basedOn w:val="a0"/>
    <w:link w:val="af6"/>
    <w:rsid w:val="00E4712D"/>
    <w:rPr>
      <w:rFonts w:ascii="Times New Roman" w:eastAsia="宋体" w:hAnsi="Times New Roman"/>
      <w:lang w:val="en-GB" w:eastAsia="en-US"/>
    </w:rPr>
  </w:style>
  <w:style w:type="paragraph" w:styleId="25">
    <w:name w:val="Body Text 2"/>
    <w:basedOn w:val="a"/>
    <w:link w:val="2Char0"/>
    <w:unhideWhenUsed/>
    <w:rsid w:val="00E4712D"/>
    <w:pPr>
      <w:spacing w:after="120" w:line="480" w:lineRule="auto"/>
    </w:pPr>
    <w:rPr>
      <w:rFonts w:eastAsia="宋体"/>
    </w:rPr>
  </w:style>
  <w:style w:type="character" w:customStyle="1" w:styleId="2Char0">
    <w:name w:val="正文文本 2 Char"/>
    <w:basedOn w:val="a0"/>
    <w:link w:val="25"/>
    <w:rsid w:val="00E4712D"/>
    <w:rPr>
      <w:rFonts w:ascii="Times New Roman" w:eastAsia="宋体" w:hAnsi="Times New Roman"/>
      <w:lang w:val="en-GB" w:eastAsia="en-US"/>
    </w:rPr>
  </w:style>
  <w:style w:type="paragraph" w:styleId="34">
    <w:name w:val="Body Text 3"/>
    <w:basedOn w:val="a"/>
    <w:link w:val="3Char0"/>
    <w:unhideWhenUsed/>
    <w:rsid w:val="00E4712D"/>
    <w:pPr>
      <w:spacing w:after="120"/>
    </w:pPr>
    <w:rPr>
      <w:rFonts w:eastAsia="宋体"/>
      <w:sz w:val="16"/>
      <w:szCs w:val="16"/>
    </w:rPr>
  </w:style>
  <w:style w:type="character" w:customStyle="1" w:styleId="3Char0">
    <w:name w:val="正文文本 3 Char"/>
    <w:basedOn w:val="a0"/>
    <w:link w:val="34"/>
    <w:rsid w:val="00E4712D"/>
    <w:rPr>
      <w:rFonts w:ascii="Times New Roman" w:eastAsia="宋体" w:hAnsi="Times New Roman"/>
      <w:sz w:val="16"/>
      <w:szCs w:val="16"/>
      <w:lang w:val="en-GB" w:eastAsia="en-US"/>
    </w:rPr>
  </w:style>
  <w:style w:type="paragraph" w:styleId="af7">
    <w:name w:val="Body Text First Indent"/>
    <w:basedOn w:val="af6"/>
    <w:link w:val="Char7"/>
    <w:unhideWhenUsed/>
    <w:rsid w:val="00E4712D"/>
    <w:pPr>
      <w:spacing w:after="180"/>
      <w:ind w:firstLine="360"/>
    </w:pPr>
  </w:style>
  <w:style w:type="character" w:customStyle="1" w:styleId="Char7">
    <w:name w:val="正文首行缩进 Char"/>
    <w:basedOn w:val="Char6"/>
    <w:link w:val="af7"/>
    <w:rsid w:val="00E4712D"/>
    <w:rPr>
      <w:rFonts w:ascii="Times New Roman" w:eastAsia="宋体" w:hAnsi="Times New Roman"/>
      <w:lang w:val="en-GB" w:eastAsia="en-US"/>
    </w:rPr>
  </w:style>
  <w:style w:type="paragraph" w:styleId="af8">
    <w:name w:val="Body Text Indent"/>
    <w:basedOn w:val="a"/>
    <w:link w:val="Char8"/>
    <w:unhideWhenUsed/>
    <w:rsid w:val="00E4712D"/>
    <w:pPr>
      <w:spacing w:after="120"/>
      <w:ind w:left="283"/>
    </w:pPr>
    <w:rPr>
      <w:rFonts w:eastAsia="宋体"/>
    </w:rPr>
  </w:style>
  <w:style w:type="character" w:customStyle="1" w:styleId="Char8">
    <w:name w:val="正文文本缩进 Char"/>
    <w:basedOn w:val="a0"/>
    <w:link w:val="af8"/>
    <w:rsid w:val="00E4712D"/>
    <w:rPr>
      <w:rFonts w:ascii="Times New Roman" w:eastAsia="宋体" w:hAnsi="Times New Roman"/>
      <w:lang w:val="en-GB" w:eastAsia="en-US"/>
    </w:rPr>
  </w:style>
  <w:style w:type="paragraph" w:styleId="26">
    <w:name w:val="Body Text First Indent 2"/>
    <w:basedOn w:val="af8"/>
    <w:link w:val="2Char1"/>
    <w:unhideWhenUsed/>
    <w:rsid w:val="00E4712D"/>
    <w:pPr>
      <w:spacing w:after="180"/>
      <w:ind w:left="360" w:firstLine="360"/>
    </w:pPr>
  </w:style>
  <w:style w:type="character" w:customStyle="1" w:styleId="2Char1">
    <w:name w:val="正文首行缩进 2 Char"/>
    <w:basedOn w:val="Char8"/>
    <w:link w:val="26"/>
    <w:rsid w:val="00E4712D"/>
    <w:rPr>
      <w:rFonts w:ascii="Times New Roman" w:eastAsia="宋体" w:hAnsi="Times New Roman"/>
      <w:lang w:val="en-GB" w:eastAsia="en-US"/>
    </w:rPr>
  </w:style>
  <w:style w:type="paragraph" w:styleId="27">
    <w:name w:val="Body Text Indent 2"/>
    <w:basedOn w:val="a"/>
    <w:link w:val="2Char2"/>
    <w:unhideWhenUsed/>
    <w:rsid w:val="00E4712D"/>
    <w:pPr>
      <w:spacing w:after="120" w:line="480" w:lineRule="auto"/>
      <w:ind w:left="283"/>
    </w:pPr>
    <w:rPr>
      <w:rFonts w:eastAsia="宋体"/>
    </w:rPr>
  </w:style>
  <w:style w:type="character" w:customStyle="1" w:styleId="2Char2">
    <w:name w:val="正文文本缩进 2 Char"/>
    <w:basedOn w:val="a0"/>
    <w:link w:val="27"/>
    <w:rsid w:val="00E4712D"/>
    <w:rPr>
      <w:rFonts w:ascii="Times New Roman" w:eastAsia="宋体" w:hAnsi="Times New Roman"/>
      <w:lang w:val="en-GB" w:eastAsia="en-US"/>
    </w:rPr>
  </w:style>
  <w:style w:type="paragraph" w:styleId="35">
    <w:name w:val="Body Text Indent 3"/>
    <w:basedOn w:val="a"/>
    <w:link w:val="3Char1"/>
    <w:unhideWhenUsed/>
    <w:rsid w:val="00E4712D"/>
    <w:pPr>
      <w:spacing w:after="120"/>
      <w:ind w:left="283"/>
    </w:pPr>
    <w:rPr>
      <w:rFonts w:eastAsia="宋体"/>
      <w:sz w:val="16"/>
      <w:szCs w:val="16"/>
    </w:rPr>
  </w:style>
  <w:style w:type="character" w:customStyle="1" w:styleId="3Char1">
    <w:name w:val="正文文本缩进 3 Char"/>
    <w:basedOn w:val="a0"/>
    <w:link w:val="35"/>
    <w:rsid w:val="00E4712D"/>
    <w:rPr>
      <w:rFonts w:ascii="Times New Roman" w:eastAsia="宋体" w:hAnsi="Times New Roman"/>
      <w:sz w:val="16"/>
      <w:szCs w:val="16"/>
      <w:lang w:val="en-GB" w:eastAsia="en-US"/>
    </w:rPr>
  </w:style>
  <w:style w:type="paragraph" w:styleId="af9">
    <w:name w:val="caption"/>
    <w:basedOn w:val="a"/>
    <w:next w:val="a"/>
    <w:unhideWhenUsed/>
    <w:qFormat/>
    <w:rsid w:val="00E4712D"/>
    <w:pPr>
      <w:spacing w:after="200"/>
    </w:pPr>
    <w:rPr>
      <w:rFonts w:eastAsia="宋体"/>
      <w:i/>
      <w:iCs/>
      <w:color w:val="1F497D" w:themeColor="text2"/>
      <w:sz w:val="18"/>
      <w:szCs w:val="18"/>
    </w:rPr>
  </w:style>
  <w:style w:type="paragraph" w:styleId="afa">
    <w:name w:val="Closing"/>
    <w:basedOn w:val="a"/>
    <w:link w:val="Char9"/>
    <w:unhideWhenUsed/>
    <w:rsid w:val="00E4712D"/>
    <w:pPr>
      <w:spacing w:after="0"/>
      <w:ind w:left="4252"/>
    </w:pPr>
    <w:rPr>
      <w:rFonts w:eastAsia="宋体"/>
    </w:rPr>
  </w:style>
  <w:style w:type="character" w:customStyle="1" w:styleId="Char9">
    <w:name w:val="结束语 Char"/>
    <w:basedOn w:val="a0"/>
    <w:link w:val="afa"/>
    <w:rsid w:val="00E4712D"/>
    <w:rPr>
      <w:rFonts w:ascii="Times New Roman" w:eastAsia="宋体" w:hAnsi="Times New Roman"/>
      <w:lang w:val="en-GB" w:eastAsia="en-US"/>
    </w:rPr>
  </w:style>
  <w:style w:type="paragraph" w:styleId="afb">
    <w:name w:val="Date"/>
    <w:basedOn w:val="a"/>
    <w:next w:val="a"/>
    <w:link w:val="Chara"/>
    <w:unhideWhenUsed/>
    <w:rsid w:val="00E4712D"/>
    <w:rPr>
      <w:rFonts w:eastAsia="宋体"/>
    </w:rPr>
  </w:style>
  <w:style w:type="character" w:customStyle="1" w:styleId="Chara">
    <w:name w:val="日期 Char"/>
    <w:basedOn w:val="a0"/>
    <w:link w:val="afb"/>
    <w:rsid w:val="00E4712D"/>
    <w:rPr>
      <w:rFonts w:ascii="Times New Roman" w:eastAsia="宋体" w:hAnsi="Times New Roman"/>
      <w:lang w:val="en-GB" w:eastAsia="en-US"/>
    </w:rPr>
  </w:style>
  <w:style w:type="paragraph" w:styleId="afc">
    <w:name w:val="E-mail Signature"/>
    <w:basedOn w:val="a"/>
    <w:link w:val="Charb"/>
    <w:unhideWhenUsed/>
    <w:rsid w:val="00E4712D"/>
    <w:pPr>
      <w:spacing w:after="0"/>
    </w:pPr>
    <w:rPr>
      <w:rFonts w:eastAsia="宋体"/>
    </w:rPr>
  </w:style>
  <w:style w:type="character" w:customStyle="1" w:styleId="Charb">
    <w:name w:val="电子邮件签名 Char"/>
    <w:basedOn w:val="a0"/>
    <w:link w:val="afc"/>
    <w:rsid w:val="00E4712D"/>
    <w:rPr>
      <w:rFonts w:ascii="Times New Roman" w:eastAsia="宋体" w:hAnsi="Times New Roman"/>
      <w:lang w:val="en-GB" w:eastAsia="en-US"/>
    </w:rPr>
  </w:style>
  <w:style w:type="paragraph" w:styleId="afd">
    <w:name w:val="endnote text"/>
    <w:basedOn w:val="a"/>
    <w:link w:val="Charc"/>
    <w:rsid w:val="00E4712D"/>
    <w:pPr>
      <w:spacing w:after="0"/>
    </w:pPr>
    <w:rPr>
      <w:rFonts w:eastAsia="宋体"/>
    </w:rPr>
  </w:style>
  <w:style w:type="character" w:customStyle="1" w:styleId="Charc">
    <w:name w:val="尾注文本 Char"/>
    <w:basedOn w:val="a0"/>
    <w:link w:val="afd"/>
    <w:rsid w:val="00E4712D"/>
    <w:rPr>
      <w:rFonts w:ascii="Times New Roman" w:eastAsia="宋体" w:hAnsi="Times New Roman"/>
      <w:lang w:val="en-GB" w:eastAsia="en-US"/>
    </w:rPr>
  </w:style>
  <w:style w:type="paragraph" w:styleId="afe">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Char"/>
    <w:unhideWhenUsed/>
    <w:rsid w:val="00E4712D"/>
    <w:pPr>
      <w:spacing w:after="0"/>
    </w:pPr>
    <w:rPr>
      <w:rFonts w:eastAsia="宋体"/>
      <w:i/>
      <w:iCs/>
    </w:rPr>
  </w:style>
  <w:style w:type="character" w:customStyle="1" w:styleId="HTMLChar">
    <w:name w:val="HTML 地址 Char"/>
    <w:basedOn w:val="a0"/>
    <w:link w:val="HTML"/>
    <w:rsid w:val="00E4712D"/>
    <w:rPr>
      <w:rFonts w:ascii="Times New Roman" w:eastAsia="宋体" w:hAnsi="Times New Roman"/>
      <w:i/>
      <w:iCs/>
      <w:lang w:val="en-GB" w:eastAsia="en-US"/>
    </w:rPr>
  </w:style>
  <w:style w:type="paragraph" w:styleId="HTML0">
    <w:name w:val="HTML Preformatted"/>
    <w:basedOn w:val="a"/>
    <w:link w:val="HTMLChar0"/>
    <w:unhideWhenUsed/>
    <w:rsid w:val="00E4712D"/>
    <w:pPr>
      <w:spacing w:after="0"/>
    </w:pPr>
    <w:rPr>
      <w:rFonts w:ascii="Consolas" w:eastAsia="宋体" w:hAnsi="Consolas"/>
    </w:rPr>
  </w:style>
  <w:style w:type="character" w:customStyle="1" w:styleId="HTMLChar0">
    <w:name w:val="HTML 预设格式 Char"/>
    <w:basedOn w:val="a0"/>
    <w:link w:val="HTML0"/>
    <w:rsid w:val="00E4712D"/>
    <w:rPr>
      <w:rFonts w:ascii="Consolas" w:eastAsia="宋体" w:hAnsi="Consolas"/>
      <w:lang w:val="en-GB" w:eastAsia="en-US"/>
    </w:rPr>
  </w:style>
  <w:style w:type="paragraph" w:styleId="36">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4">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0">
    <w:name w:val="index heading"/>
    <w:basedOn w:val="a"/>
    <w:next w:val="11"/>
    <w:unhideWhenUsed/>
    <w:rsid w:val="00E4712D"/>
    <w:rPr>
      <w:rFonts w:asciiTheme="majorHAnsi" w:eastAsiaTheme="majorEastAsia" w:hAnsiTheme="majorHAnsi" w:cstheme="majorBidi"/>
      <w:b/>
      <w:bCs/>
    </w:rPr>
  </w:style>
  <w:style w:type="paragraph" w:styleId="aff1">
    <w:name w:val="Intense Quote"/>
    <w:basedOn w:val="a"/>
    <w:next w:val="a"/>
    <w:link w:val="Chard"/>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d">
    <w:name w:val="明显引用 Char"/>
    <w:basedOn w:val="a0"/>
    <w:link w:val="aff1"/>
    <w:uiPriority w:val="30"/>
    <w:rsid w:val="00E4712D"/>
    <w:rPr>
      <w:rFonts w:ascii="Times New Roman" w:eastAsia="宋体" w:hAnsi="Times New Roman"/>
      <w:i/>
      <w:iCs/>
      <w:color w:val="4F81BD" w:themeColor="accent1"/>
      <w:lang w:val="en-GB" w:eastAsia="en-US"/>
    </w:rPr>
  </w:style>
  <w:style w:type="paragraph" w:styleId="aff2">
    <w:name w:val="List Continue"/>
    <w:basedOn w:val="a"/>
    <w:rsid w:val="00E4712D"/>
    <w:pPr>
      <w:spacing w:after="120"/>
      <w:ind w:left="283"/>
      <w:contextualSpacing/>
    </w:pPr>
    <w:rPr>
      <w:rFonts w:eastAsia="宋体"/>
    </w:rPr>
  </w:style>
  <w:style w:type="paragraph" w:styleId="28">
    <w:name w:val="List Continue 2"/>
    <w:basedOn w:val="a"/>
    <w:rsid w:val="00E4712D"/>
    <w:pPr>
      <w:spacing w:after="120"/>
      <w:ind w:left="566"/>
      <w:contextualSpacing/>
    </w:pPr>
    <w:rPr>
      <w:rFonts w:eastAsia="宋体"/>
    </w:rPr>
  </w:style>
  <w:style w:type="paragraph" w:styleId="37">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5">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3">
    <w:name w:val="macro"/>
    <w:link w:val="Chare"/>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Chare">
    <w:name w:val="宏文本 Char"/>
    <w:basedOn w:val="a0"/>
    <w:link w:val="aff3"/>
    <w:rsid w:val="00E4712D"/>
    <w:rPr>
      <w:rFonts w:ascii="Consolas" w:eastAsia="宋体" w:hAnsi="Consolas"/>
      <w:lang w:val="en-GB" w:eastAsia="en-US"/>
    </w:rPr>
  </w:style>
  <w:style w:type="paragraph" w:styleId="aff4">
    <w:name w:val="Message Header"/>
    <w:basedOn w:val="a"/>
    <w:link w:val="Charf"/>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E4712D"/>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4712D"/>
    <w:rPr>
      <w:rFonts w:ascii="Times New Roman" w:eastAsia="宋体" w:hAnsi="Times New Roman"/>
      <w:lang w:val="en-GB" w:eastAsia="en-US"/>
    </w:rPr>
  </w:style>
  <w:style w:type="paragraph" w:styleId="aff6">
    <w:name w:val="Normal (Web)"/>
    <w:basedOn w:val="a"/>
    <w:unhideWhenUsed/>
    <w:rsid w:val="00E4712D"/>
    <w:rPr>
      <w:rFonts w:eastAsia="宋体"/>
      <w:sz w:val="24"/>
      <w:szCs w:val="24"/>
    </w:rPr>
  </w:style>
  <w:style w:type="paragraph" w:styleId="aff7">
    <w:name w:val="Normal Indent"/>
    <w:basedOn w:val="a"/>
    <w:unhideWhenUsed/>
    <w:rsid w:val="00E4712D"/>
    <w:pPr>
      <w:ind w:left="720"/>
    </w:pPr>
    <w:rPr>
      <w:rFonts w:eastAsia="宋体"/>
    </w:rPr>
  </w:style>
  <w:style w:type="paragraph" w:styleId="aff8">
    <w:name w:val="Note Heading"/>
    <w:basedOn w:val="a"/>
    <w:next w:val="a"/>
    <w:link w:val="Charf0"/>
    <w:unhideWhenUsed/>
    <w:rsid w:val="00E4712D"/>
    <w:pPr>
      <w:spacing w:after="0"/>
    </w:pPr>
    <w:rPr>
      <w:rFonts w:eastAsia="宋体"/>
    </w:rPr>
  </w:style>
  <w:style w:type="character" w:customStyle="1" w:styleId="Charf0">
    <w:name w:val="注释标题 Char"/>
    <w:basedOn w:val="a0"/>
    <w:link w:val="aff8"/>
    <w:rsid w:val="00E4712D"/>
    <w:rPr>
      <w:rFonts w:ascii="Times New Roman" w:eastAsia="宋体" w:hAnsi="Times New Roman"/>
      <w:lang w:val="en-GB" w:eastAsia="en-US"/>
    </w:rPr>
  </w:style>
  <w:style w:type="paragraph" w:styleId="aff9">
    <w:name w:val="Plain Text"/>
    <w:basedOn w:val="a"/>
    <w:link w:val="Charf1"/>
    <w:unhideWhenUsed/>
    <w:qFormat/>
    <w:rsid w:val="00E4712D"/>
    <w:pPr>
      <w:spacing w:after="0"/>
    </w:pPr>
    <w:rPr>
      <w:rFonts w:ascii="Consolas" w:eastAsia="宋体" w:hAnsi="Consolas"/>
      <w:sz w:val="21"/>
      <w:szCs w:val="21"/>
    </w:rPr>
  </w:style>
  <w:style w:type="character" w:customStyle="1" w:styleId="Charf1">
    <w:name w:val="纯文本 Char"/>
    <w:basedOn w:val="a0"/>
    <w:link w:val="aff9"/>
    <w:qFormat/>
    <w:rsid w:val="00E4712D"/>
    <w:rPr>
      <w:rFonts w:ascii="Consolas" w:eastAsia="宋体" w:hAnsi="Consolas"/>
      <w:sz w:val="21"/>
      <w:szCs w:val="21"/>
      <w:lang w:val="en-GB" w:eastAsia="en-US"/>
    </w:rPr>
  </w:style>
  <w:style w:type="paragraph" w:styleId="affa">
    <w:name w:val="Quote"/>
    <w:basedOn w:val="a"/>
    <w:next w:val="a"/>
    <w:link w:val="Charf2"/>
    <w:uiPriority w:val="29"/>
    <w:qFormat/>
    <w:rsid w:val="00E4712D"/>
    <w:pPr>
      <w:spacing w:before="200" w:after="160"/>
      <w:ind w:left="864" w:right="864"/>
      <w:jc w:val="center"/>
    </w:pPr>
    <w:rPr>
      <w:rFonts w:eastAsia="宋体"/>
      <w:i/>
      <w:iCs/>
      <w:color w:val="404040" w:themeColor="text1" w:themeTint="BF"/>
    </w:rPr>
  </w:style>
  <w:style w:type="character" w:customStyle="1" w:styleId="Charf2">
    <w:name w:val="引用 Char"/>
    <w:basedOn w:val="a0"/>
    <w:link w:val="affa"/>
    <w:uiPriority w:val="29"/>
    <w:rsid w:val="00E4712D"/>
    <w:rPr>
      <w:rFonts w:ascii="Times New Roman" w:eastAsia="宋体" w:hAnsi="Times New Roman"/>
      <w:i/>
      <w:iCs/>
      <w:color w:val="404040" w:themeColor="text1" w:themeTint="BF"/>
      <w:lang w:val="en-GB" w:eastAsia="en-US"/>
    </w:rPr>
  </w:style>
  <w:style w:type="paragraph" w:styleId="affb">
    <w:name w:val="Salutation"/>
    <w:basedOn w:val="a"/>
    <w:next w:val="a"/>
    <w:link w:val="Charf3"/>
    <w:unhideWhenUsed/>
    <w:rsid w:val="00E4712D"/>
    <w:rPr>
      <w:rFonts w:eastAsia="宋体"/>
    </w:rPr>
  </w:style>
  <w:style w:type="character" w:customStyle="1" w:styleId="Charf3">
    <w:name w:val="称呼 Char"/>
    <w:basedOn w:val="a0"/>
    <w:link w:val="affb"/>
    <w:rsid w:val="00E4712D"/>
    <w:rPr>
      <w:rFonts w:ascii="Times New Roman" w:eastAsia="宋体" w:hAnsi="Times New Roman"/>
      <w:lang w:val="en-GB" w:eastAsia="en-US"/>
    </w:rPr>
  </w:style>
  <w:style w:type="paragraph" w:styleId="affc">
    <w:name w:val="Signature"/>
    <w:basedOn w:val="a"/>
    <w:link w:val="Charf4"/>
    <w:unhideWhenUsed/>
    <w:rsid w:val="00E4712D"/>
    <w:pPr>
      <w:spacing w:after="0"/>
      <w:ind w:left="4252"/>
    </w:pPr>
    <w:rPr>
      <w:rFonts w:eastAsia="宋体"/>
    </w:rPr>
  </w:style>
  <w:style w:type="character" w:customStyle="1" w:styleId="Charf4">
    <w:name w:val="签名 Char"/>
    <w:basedOn w:val="a0"/>
    <w:link w:val="affc"/>
    <w:rsid w:val="00E4712D"/>
    <w:rPr>
      <w:rFonts w:ascii="Times New Roman" w:eastAsia="宋体" w:hAnsi="Times New Roman"/>
      <w:lang w:val="en-GB" w:eastAsia="en-US"/>
    </w:rPr>
  </w:style>
  <w:style w:type="paragraph" w:styleId="affd">
    <w:name w:val="Subtitle"/>
    <w:basedOn w:val="a"/>
    <w:next w:val="a"/>
    <w:link w:val="Charf5"/>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unhideWhenUsed/>
    <w:rsid w:val="00E4712D"/>
    <w:pPr>
      <w:spacing w:after="0"/>
      <w:ind w:left="200" w:hanging="200"/>
    </w:pPr>
    <w:rPr>
      <w:rFonts w:eastAsia="宋体"/>
    </w:rPr>
  </w:style>
  <w:style w:type="paragraph" w:styleId="afff">
    <w:name w:val="table of figures"/>
    <w:basedOn w:val="a"/>
    <w:next w:val="a"/>
    <w:unhideWhenUsed/>
    <w:rsid w:val="00E4712D"/>
    <w:pPr>
      <w:spacing w:after="0"/>
    </w:pPr>
    <w:rPr>
      <w:rFonts w:eastAsia="宋体"/>
    </w:rPr>
  </w:style>
  <w:style w:type="paragraph" w:styleId="afff0">
    <w:name w:val="Title"/>
    <w:basedOn w:val="a"/>
    <w:next w:val="a"/>
    <w:link w:val="Charf6"/>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E4712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12">
    <w:name w:val="未处理的提及1"/>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2">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3">
    <w:name w:val="样式1"/>
    <w:basedOn w:val="a"/>
    <w:link w:val="14"/>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4">
    <w:name w:val="样式1 字符"/>
    <w:link w:val="13"/>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3">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5">
    <w:name w:val="网格型1"/>
    <w:basedOn w:val="a1"/>
    <w:next w:val="af1"/>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5"/>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e"/>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6">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9">
    <w:name w:val="未处理的提及2"/>
    <w:uiPriority w:val="99"/>
    <w:semiHidden/>
    <w:unhideWhenUsed/>
    <w:rsid w:val="004C1C5E"/>
    <w:rPr>
      <w:color w:val="808080"/>
      <w:shd w:val="clear" w:color="auto" w:fill="E6E6E6"/>
    </w:rPr>
  </w:style>
  <w:style w:type="table" w:customStyle="1" w:styleId="TableGrid1">
    <w:name w:val="Table Grid1"/>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1"/>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a">
    <w:name w:val="未处理的提及2"/>
    <w:uiPriority w:val="99"/>
    <w:semiHidden/>
    <w:unhideWhenUsed/>
    <w:rsid w:val="00022D0B"/>
    <w:rPr>
      <w:color w:val="808080"/>
      <w:shd w:val="clear" w:color="auto" w:fill="E6E6E6"/>
    </w:rPr>
  </w:style>
  <w:style w:type="character" w:customStyle="1" w:styleId="Charf7">
    <w:name w:val="批注文字 Char"/>
    <w:rsid w:val="00022D0B"/>
    <w:rPr>
      <w:rFonts w:ascii="Times New Roman" w:hAnsi="Times New Roman"/>
      <w:lang w:val="en-GB" w:eastAsia="en-US"/>
    </w:rPr>
  </w:style>
  <w:style w:type="paragraph" w:customStyle="1" w:styleId="IvDbodytext">
    <w:name w:val="IvD bodytext"/>
    <w:basedOn w:val="af6"/>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宋体" w:hAnsi="Arial"/>
      <w:spacing w:val="2"/>
      <w:lang w:val="en-GB" w:eastAsia="en-US"/>
    </w:rPr>
  </w:style>
  <w:style w:type="character" w:customStyle="1" w:styleId="520">
    <w:name w:val="标题 5 字符2"/>
    <w:rsid w:val="00D27997"/>
    <w:rPr>
      <w:rFonts w:ascii="Arial" w:hAnsi="Arial"/>
      <w:sz w:val="22"/>
      <w:lang w:val="en-GB" w:eastAsia="en-US"/>
    </w:rPr>
  </w:style>
  <w:style w:type="character" w:customStyle="1" w:styleId="17">
    <w:name w:val="文档结构图 字符1"/>
    <w:rsid w:val="00D27997"/>
    <w:rPr>
      <w:rFonts w:ascii="Tahoma" w:hAnsi="Tahoma" w:cs="Tahoma"/>
      <w:shd w:val="clear" w:color="auto" w:fill="000080"/>
      <w:lang w:val="en-GB" w:eastAsia="en-US"/>
    </w:rPr>
  </w:style>
  <w:style w:type="character" w:customStyle="1" w:styleId="310">
    <w:name w:val="正文文本 3 字符1"/>
    <w:rsid w:val="00D27997"/>
    <w:rPr>
      <w:rFonts w:ascii="Times New Roman" w:hAnsi="Times New Roman"/>
      <w:sz w:val="16"/>
      <w:szCs w:val="16"/>
      <w:lang w:val="en-GB" w:eastAsia="en-US"/>
    </w:rPr>
  </w:style>
  <w:style w:type="character" w:customStyle="1" w:styleId="530">
    <w:name w:val="标题 5 字符3"/>
    <w:rsid w:val="00D27997"/>
    <w:rPr>
      <w:rFonts w:ascii="Arial" w:hAnsi="Arial"/>
      <w:sz w:val="22"/>
      <w:lang w:val="en-GB" w:eastAsia="en-US"/>
    </w:rPr>
  </w:style>
  <w:style w:type="character" w:customStyle="1" w:styleId="18">
    <w:name w:val="日期 字符1"/>
    <w:rsid w:val="00D27997"/>
    <w:rPr>
      <w:rFonts w:ascii="Times New Roman" w:hAnsi="Times New Roman"/>
      <w:lang w:val="en-GB" w:eastAsia="en-US"/>
    </w:rPr>
  </w:style>
  <w:style w:type="character" w:customStyle="1" w:styleId="19">
    <w:name w:val="引用 字符1"/>
    <w:uiPriority w:val="29"/>
    <w:rsid w:val="00D27997"/>
    <w:rPr>
      <w:rFonts w:ascii="Times New Roman" w:hAnsi="Times New Roman"/>
      <w:i/>
      <w:iCs/>
      <w:color w:val="404040"/>
      <w:lang w:val="en-GB" w:eastAsia="en-US"/>
    </w:rPr>
  </w:style>
  <w:style w:type="character" w:customStyle="1" w:styleId="1a">
    <w:name w:val="纯文本 字符1"/>
    <w:rsid w:val="00D27997"/>
    <w:rPr>
      <w:rFonts w:ascii="Consolas" w:hAnsi="Consolas"/>
      <w:sz w:val="21"/>
      <w:szCs w:val="21"/>
      <w:lang w:val="en-GB" w:eastAsia="en-US"/>
    </w:rPr>
  </w:style>
  <w:style w:type="character" w:customStyle="1" w:styleId="Char10">
    <w:name w:val="批注文字 Char1"/>
    <w:rsid w:val="00D27997"/>
    <w:rPr>
      <w:lang w:eastAsia="en-US"/>
    </w:rPr>
  </w:style>
  <w:style w:type="table" w:customStyle="1" w:styleId="TableGrid11">
    <w:name w:val="Table Grid11"/>
    <w:basedOn w:val="a1"/>
    <w:next w:val="af1"/>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27997"/>
  </w:style>
  <w:style w:type="numbering" w:customStyle="1" w:styleId="NoList61">
    <w:name w:val="No List61"/>
    <w:next w:val="a2"/>
    <w:uiPriority w:val="99"/>
    <w:semiHidden/>
    <w:rsid w:val="00D27997"/>
  </w:style>
  <w:style w:type="numbering" w:customStyle="1" w:styleId="NoList71">
    <w:name w:val="No List71"/>
    <w:next w:val="a2"/>
    <w:uiPriority w:val="99"/>
    <w:semiHidden/>
    <w:rsid w:val="00D27997"/>
  </w:style>
  <w:style w:type="numbering" w:customStyle="1" w:styleId="NoList15">
    <w:name w:val="No List15"/>
    <w:next w:val="a2"/>
    <w:uiPriority w:val="99"/>
    <w:semiHidden/>
    <w:unhideWhenUsed/>
    <w:rsid w:val="00D27997"/>
  </w:style>
  <w:style w:type="table" w:customStyle="1" w:styleId="TableGrid17">
    <w:name w:val="Table Grid17"/>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27997"/>
  </w:style>
  <w:style w:type="numbering" w:customStyle="1" w:styleId="NoList22">
    <w:name w:val="No List22"/>
    <w:next w:val="a2"/>
    <w:uiPriority w:val="99"/>
    <w:semiHidden/>
    <w:rsid w:val="00D27997"/>
  </w:style>
  <w:style w:type="numbering" w:customStyle="1" w:styleId="NoList32">
    <w:name w:val="No List32"/>
    <w:next w:val="a2"/>
    <w:uiPriority w:val="99"/>
    <w:semiHidden/>
    <w:rsid w:val="00D27997"/>
  </w:style>
  <w:style w:type="numbering" w:customStyle="1" w:styleId="NoList42">
    <w:name w:val="No List42"/>
    <w:next w:val="a2"/>
    <w:uiPriority w:val="99"/>
    <w:semiHidden/>
    <w:unhideWhenUsed/>
    <w:rsid w:val="00D27997"/>
  </w:style>
  <w:style w:type="numbering" w:customStyle="1" w:styleId="NoList52">
    <w:name w:val="No List52"/>
    <w:next w:val="a2"/>
    <w:uiPriority w:val="99"/>
    <w:semiHidden/>
    <w:rsid w:val="00D27997"/>
  </w:style>
  <w:style w:type="numbering" w:customStyle="1" w:styleId="NoList62">
    <w:name w:val="No List62"/>
    <w:next w:val="a2"/>
    <w:uiPriority w:val="99"/>
    <w:semiHidden/>
    <w:rsid w:val="00D27997"/>
  </w:style>
  <w:style w:type="numbering" w:customStyle="1" w:styleId="NoList72">
    <w:name w:val="No List72"/>
    <w:next w:val="a2"/>
    <w:uiPriority w:val="99"/>
    <w:semiHidden/>
    <w:rsid w:val="00D27997"/>
  </w:style>
  <w:style w:type="numbering" w:customStyle="1" w:styleId="NoList17">
    <w:name w:val="No List17"/>
    <w:next w:val="a2"/>
    <w:uiPriority w:val="99"/>
    <w:semiHidden/>
    <w:rsid w:val="00D27997"/>
  </w:style>
  <w:style w:type="table" w:customStyle="1" w:styleId="TableGrid18">
    <w:name w:val="Table Grid18"/>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27997"/>
  </w:style>
  <w:style w:type="table" w:customStyle="1" w:styleId="TableGrid19">
    <w:name w:val="Table Grid19"/>
    <w:basedOn w:val="a1"/>
    <w:next w:val="af1"/>
    <w:uiPriority w:val="39"/>
    <w:rsid w:val="00D2799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27997"/>
    <w:rPr>
      <w:rFonts w:eastAsia="宋体"/>
      <w:lang w:eastAsia="zh-CN"/>
    </w:rPr>
  </w:style>
  <w:style w:type="numbering" w:customStyle="1" w:styleId="NoList19">
    <w:name w:val="No List19"/>
    <w:next w:val="a2"/>
    <w:uiPriority w:val="99"/>
    <w:semiHidden/>
    <w:unhideWhenUsed/>
    <w:rsid w:val="00D27997"/>
  </w:style>
  <w:style w:type="table" w:customStyle="1" w:styleId="TableGrid110">
    <w:name w:val="Table Grid110"/>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27997"/>
  </w:style>
  <w:style w:type="table" w:customStyle="1" w:styleId="TableGrid20">
    <w:name w:val="Table Grid20"/>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27997"/>
  </w:style>
  <w:style w:type="table" w:customStyle="1" w:styleId="TableGrid22">
    <w:name w:val="Table Grid22"/>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27997"/>
  </w:style>
  <w:style w:type="table" w:customStyle="1" w:styleId="TableGrid23">
    <w:name w:val="Table Grid23"/>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27997"/>
  </w:style>
  <w:style w:type="numbering" w:customStyle="1" w:styleId="NoList25">
    <w:name w:val="No List25"/>
    <w:next w:val="a2"/>
    <w:uiPriority w:val="99"/>
    <w:semiHidden/>
    <w:rsid w:val="00D27997"/>
  </w:style>
  <w:style w:type="numbering" w:customStyle="1" w:styleId="NoList33">
    <w:name w:val="No List33"/>
    <w:next w:val="a2"/>
    <w:uiPriority w:val="99"/>
    <w:semiHidden/>
    <w:rsid w:val="00D27997"/>
  </w:style>
  <w:style w:type="numbering" w:customStyle="1" w:styleId="NoList43">
    <w:name w:val="No List43"/>
    <w:next w:val="a2"/>
    <w:uiPriority w:val="99"/>
    <w:semiHidden/>
    <w:unhideWhenUsed/>
    <w:rsid w:val="00D27997"/>
  </w:style>
  <w:style w:type="numbering" w:customStyle="1" w:styleId="NoList53">
    <w:name w:val="No List53"/>
    <w:next w:val="a2"/>
    <w:uiPriority w:val="99"/>
    <w:semiHidden/>
    <w:rsid w:val="00D27997"/>
  </w:style>
  <w:style w:type="numbering" w:customStyle="1" w:styleId="NoList63">
    <w:name w:val="No List63"/>
    <w:next w:val="a2"/>
    <w:uiPriority w:val="99"/>
    <w:semiHidden/>
    <w:rsid w:val="00D27997"/>
  </w:style>
  <w:style w:type="numbering" w:customStyle="1" w:styleId="NoList73">
    <w:name w:val="No List73"/>
    <w:next w:val="a2"/>
    <w:uiPriority w:val="99"/>
    <w:semiHidden/>
    <w:rsid w:val="00D27997"/>
  </w:style>
  <w:style w:type="table" w:customStyle="1" w:styleId="TableGrid111">
    <w:name w:val="Table Grid11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27997"/>
  </w:style>
  <w:style w:type="numbering" w:customStyle="1" w:styleId="NoList211">
    <w:name w:val="No List211"/>
    <w:next w:val="a2"/>
    <w:uiPriority w:val="99"/>
    <w:semiHidden/>
    <w:rsid w:val="00D27997"/>
  </w:style>
  <w:style w:type="numbering" w:customStyle="1" w:styleId="NoList311">
    <w:name w:val="No List311"/>
    <w:next w:val="a2"/>
    <w:uiPriority w:val="99"/>
    <w:semiHidden/>
    <w:rsid w:val="00D27997"/>
  </w:style>
  <w:style w:type="numbering" w:customStyle="1" w:styleId="NoList411">
    <w:name w:val="No List411"/>
    <w:next w:val="a2"/>
    <w:uiPriority w:val="99"/>
    <w:semiHidden/>
    <w:unhideWhenUsed/>
    <w:rsid w:val="00D27997"/>
  </w:style>
  <w:style w:type="numbering" w:customStyle="1" w:styleId="NoList511">
    <w:name w:val="No List511"/>
    <w:next w:val="a2"/>
    <w:uiPriority w:val="99"/>
    <w:semiHidden/>
    <w:rsid w:val="00D27997"/>
  </w:style>
  <w:style w:type="numbering" w:customStyle="1" w:styleId="NoList81">
    <w:name w:val="No List81"/>
    <w:next w:val="a2"/>
    <w:uiPriority w:val="99"/>
    <w:semiHidden/>
    <w:unhideWhenUsed/>
    <w:rsid w:val="00D27997"/>
  </w:style>
  <w:style w:type="table" w:customStyle="1" w:styleId="TableGrid62">
    <w:name w:val="Table Grid6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27997"/>
  </w:style>
  <w:style w:type="table" w:customStyle="1" w:styleId="TableGrid71">
    <w:name w:val="Table Grid7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27997"/>
  </w:style>
  <w:style w:type="table" w:customStyle="1" w:styleId="TableGrid81">
    <w:name w:val="Table Grid8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7997"/>
  </w:style>
  <w:style w:type="table" w:customStyle="1" w:styleId="TableGrid91">
    <w:name w:val="Table Grid9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7997"/>
  </w:style>
  <w:style w:type="table" w:customStyle="1" w:styleId="TableGrid101">
    <w:name w:val="Table Grid10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27997"/>
  </w:style>
  <w:style w:type="table" w:customStyle="1" w:styleId="TableGrid25">
    <w:name w:val="Table Grid25"/>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27997"/>
  </w:style>
  <w:style w:type="table" w:customStyle="1" w:styleId="TableGrid26">
    <w:name w:val="Table Grid26"/>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27997"/>
  </w:style>
  <w:style w:type="table" w:customStyle="1" w:styleId="TableGrid112">
    <w:name w:val="Table Grid112"/>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尾注文本 字符1"/>
    <w:rsid w:val="00D27997"/>
    <w:rPr>
      <w:rFonts w:ascii="Times New Roman" w:hAnsi="Times New Roman"/>
      <w:lang w:val="en-GB" w:eastAsia="en-US"/>
    </w:rPr>
  </w:style>
  <w:style w:type="character" w:customStyle="1" w:styleId="1c">
    <w:name w:val="页脚 字符1"/>
    <w:rsid w:val="00D27997"/>
    <w:rPr>
      <w:rFonts w:ascii="Arial" w:hAnsi="Arial"/>
      <w:b/>
      <w:i/>
      <w:noProof/>
      <w:sz w:val="18"/>
      <w:lang w:val="en-GB" w:eastAsia="en-US"/>
    </w:rPr>
  </w:style>
  <w:style w:type="character" w:customStyle="1" w:styleId="540">
    <w:name w:val="标题 5 字符4"/>
    <w:rsid w:val="00D27997"/>
    <w:rPr>
      <w:rFonts w:ascii="Arial" w:hAnsi="Arial"/>
      <w:sz w:val="22"/>
      <w:lang w:val="en-GB" w:eastAsia="en-US"/>
    </w:rPr>
  </w:style>
  <w:style w:type="numbering" w:customStyle="1" w:styleId="NoList112">
    <w:name w:val="No List112"/>
    <w:next w:val="a2"/>
    <w:uiPriority w:val="99"/>
    <w:semiHidden/>
    <w:rsid w:val="00D27997"/>
  </w:style>
  <w:style w:type="numbering" w:customStyle="1" w:styleId="NoList29">
    <w:name w:val="No List29"/>
    <w:next w:val="a2"/>
    <w:uiPriority w:val="99"/>
    <w:semiHidden/>
    <w:rsid w:val="00D27997"/>
  </w:style>
  <w:style w:type="numbering" w:customStyle="1" w:styleId="NoList34">
    <w:name w:val="No List34"/>
    <w:next w:val="a2"/>
    <w:uiPriority w:val="99"/>
    <w:semiHidden/>
    <w:rsid w:val="00D27997"/>
  </w:style>
  <w:style w:type="numbering" w:customStyle="1" w:styleId="NoList44">
    <w:name w:val="No List44"/>
    <w:next w:val="a2"/>
    <w:uiPriority w:val="99"/>
    <w:semiHidden/>
    <w:unhideWhenUsed/>
    <w:rsid w:val="00D27997"/>
  </w:style>
  <w:style w:type="numbering" w:customStyle="1" w:styleId="NoList54">
    <w:name w:val="No List54"/>
    <w:next w:val="a2"/>
    <w:uiPriority w:val="99"/>
    <w:semiHidden/>
    <w:rsid w:val="00D27997"/>
  </w:style>
  <w:style w:type="numbering" w:customStyle="1" w:styleId="NoList64">
    <w:name w:val="No List64"/>
    <w:next w:val="a2"/>
    <w:uiPriority w:val="99"/>
    <w:semiHidden/>
    <w:rsid w:val="00D27997"/>
  </w:style>
  <w:style w:type="numbering" w:customStyle="1" w:styleId="NoList74">
    <w:name w:val="No List74"/>
    <w:next w:val="a2"/>
    <w:uiPriority w:val="99"/>
    <w:semiHidden/>
    <w:rsid w:val="00D27997"/>
  </w:style>
  <w:style w:type="character" w:customStyle="1" w:styleId="2b">
    <w:name w:val="页脚 字符2"/>
    <w:rsid w:val="00D27997"/>
    <w:rPr>
      <w:rFonts w:ascii="Arial" w:hAnsi="Arial"/>
      <w:b/>
      <w:i/>
      <w:noProof/>
      <w:sz w:val="18"/>
      <w:lang w:val="en-GB" w:eastAsia="en-US"/>
    </w:rPr>
  </w:style>
  <w:style w:type="table" w:customStyle="1" w:styleId="TableGrid72">
    <w:name w:val="Table Grid72"/>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27997"/>
  </w:style>
  <w:style w:type="table" w:customStyle="1" w:styleId="TableGrid113">
    <w:name w:val="Table Grid11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27997"/>
  </w:style>
  <w:style w:type="table" w:customStyle="1" w:styleId="TableGrid121">
    <w:name w:val="Table Grid12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27997"/>
  </w:style>
  <w:style w:type="table" w:customStyle="1" w:styleId="TableGrid131">
    <w:name w:val="Table Grid13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27997"/>
  </w:style>
  <w:style w:type="table" w:customStyle="1" w:styleId="TableGrid141">
    <w:name w:val="Table Grid14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27997"/>
  </w:style>
  <w:style w:type="numbering" w:customStyle="1" w:styleId="NoList132">
    <w:name w:val="No List132"/>
    <w:next w:val="a2"/>
    <w:uiPriority w:val="99"/>
    <w:semiHidden/>
    <w:unhideWhenUsed/>
    <w:rsid w:val="00D27997"/>
  </w:style>
  <w:style w:type="numbering" w:customStyle="1" w:styleId="NoList141">
    <w:name w:val="No List141"/>
    <w:next w:val="a2"/>
    <w:uiPriority w:val="99"/>
    <w:semiHidden/>
    <w:rsid w:val="00D27997"/>
  </w:style>
  <w:style w:type="numbering" w:customStyle="1" w:styleId="NoList212">
    <w:name w:val="No List212"/>
    <w:next w:val="a2"/>
    <w:uiPriority w:val="99"/>
    <w:semiHidden/>
    <w:rsid w:val="00D27997"/>
  </w:style>
  <w:style w:type="numbering" w:customStyle="1" w:styleId="NoList312">
    <w:name w:val="No List312"/>
    <w:next w:val="a2"/>
    <w:uiPriority w:val="99"/>
    <w:semiHidden/>
    <w:rsid w:val="00D27997"/>
  </w:style>
  <w:style w:type="numbering" w:customStyle="1" w:styleId="NoList412">
    <w:name w:val="No List412"/>
    <w:next w:val="a2"/>
    <w:uiPriority w:val="99"/>
    <w:semiHidden/>
    <w:unhideWhenUsed/>
    <w:rsid w:val="00D27997"/>
  </w:style>
  <w:style w:type="numbering" w:customStyle="1" w:styleId="NoList512">
    <w:name w:val="No List512"/>
    <w:next w:val="a2"/>
    <w:uiPriority w:val="99"/>
    <w:semiHidden/>
    <w:rsid w:val="00D27997"/>
  </w:style>
  <w:style w:type="numbering" w:customStyle="1" w:styleId="NoList611">
    <w:name w:val="No List611"/>
    <w:next w:val="a2"/>
    <w:uiPriority w:val="99"/>
    <w:semiHidden/>
    <w:rsid w:val="00D27997"/>
  </w:style>
  <w:style w:type="numbering" w:customStyle="1" w:styleId="NoList711">
    <w:name w:val="No List711"/>
    <w:next w:val="a2"/>
    <w:uiPriority w:val="99"/>
    <w:semiHidden/>
    <w:rsid w:val="00D27997"/>
  </w:style>
  <w:style w:type="numbering" w:customStyle="1" w:styleId="NoList151">
    <w:name w:val="No List151"/>
    <w:next w:val="a2"/>
    <w:uiPriority w:val="99"/>
    <w:semiHidden/>
    <w:unhideWhenUsed/>
    <w:rsid w:val="00D27997"/>
  </w:style>
  <w:style w:type="numbering" w:customStyle="1" w:styleId="NoList161">
    <w:name w:val="No List161"/>
    <w:next w:val="a2"/>
    <w:uiPriority w:val="99"/>
    <w:semiHidden/>
    <w:rsid w:val="00D27997"/>
  </w:style>
  <w:style w:type="numbering" w:customStyle="1" w:styleId="NoList221">
    <w:name w:val="No List221"/>
    <w:next w:val="a2"/>
    <w:uiPriority w:val="99"/>
    <w:semiHidden/>
    <w:rsid w:val="00D27997"/>
  </w:style>
  <w:style w:type="numbering" w:customStyle="1" w:styleId="NoList321">
    <w:name w:val="No List321"/>
    <w:next w:val="a2"/>
    <w:uiPriority w:val="99"/>
    <w:semiHidden/>
    <w:rsid w:val="00D27997"/>
  </w:style>
  <w:style w:type="numbering" w:customStyle="1" w:styleId="NoList421">
    <w:name w:val="No List421"/>
    <w:next w:val="a2"/>
    <w:uiPriority w:val="99"/>
    <w:semiHidden/>
    <w:unhideWhenUsed/>
    <w:rsid w:val="00D27997"/>
  </w:style>
  <w:style w:type="numbering" w:customStyle="1" w:styleId="NoList521">
    <w:name w:val="No List521"/>
    <w:next w:val="a2"/>
    <w:uiPriority w:val="99"/>
    <w:semiHidden/>
    <w:rsid w:val="00D27997"/>
  </w:style>
  <w:style w:type="numbering" w:customStyle="1" w:styleId="NoList621">
    <w:name w:val="No List621"/>
    <w:next w:val="a2"/>
    <w:uiPriority w:val="99"/>
    <w:semiHidden/>
    <w:rsid w:val="00D27997"/>
  </w:style>
  <w:style w:type="numbering" w:customStyle="1" w:styleId="NoList721">
    <w:name w:val="No List721"/>
    <w:next w:val="a2"/>
    <w:uiPriority w:val="99"/>
    <w:semiHidden/>
    <w:rsid w:val="00D27997"/>
  </w:style>
  <w:style w:type="numbering" w:customStyle="1" w:styleId="NoList171">
    <w:name w:val="No List171"/>
    <w:next w:val="a2"/>
    <w:uiPriority w:val="99"/>
    <w:semiHidden/>
    <w:rsid w:val="00D27997"/>
  </w:style>
  <w:style w:type="numbering" w:customStyle="1" w:styleId="NoList181">
    <w:name w:val="No List181"/>
    <w:next w:val="a2"/>
    <w:uiPriority w:val="99"/>
    <w:semiHidden/>
    <w:rsid w:val="00D27997"/>
  </w:style>
  <w:style w:type="numbering" w:customStyle="1" w:styleId="NoList191">
    <w:name w:val="No List191"/>
    <w:next w:val="a2"/>
    <w:uiPriority w:val="99"/>
    <w:semiHidden/>
    <w:unhideWhenUsed/>
    <w:rsid w:val="00D27997"/>
  </w:style>
  <w:style w:type="numbering" w:customStyle="1" w:styleId="NoList201">
    <w:name w:val="No List201"/>
    <w:next w:val="a2"/>
    <w:uiPriority w:val="99"/>
    <w:semiHidden/>
    <w:rsid w:val="00D27997"/>
  </w:style>
  <w:style w:type="numbering" w:customStyle="1" w:styleId="NoList231">
    <w:name w:val="No List231"/>
    <w:next w:val="a2"/>
    <w:uiPriority w:val="99"/>
    <w:semiHidden/>
    <w:rsid w:val="00D27997"/>
  </w:style>
  <w:style w:type="numbering" w:customStyle="1" w:styleId="NoList241">
    <w:name w:val="No List241"/>
    <w:next w:val="a2"/>
    <w:uiPriority w:val="99"/>
    <w:semiHidden/>
    <w:unhideWhenUsed/>
    <w:rsid w:val="00D27997"/>
  </w:style>
  <w:style w:type="numbering" w:customStyle="1" w:styleId="NoList1101">
    <w:name w:val="No List1101"/>
    <w:next w:val="a2"/>
    <w:uiPriority w:val="99"/>
    <w:semiHidden/>
    <w:rsid w:val="00D27997"/>
  </w:style>
  <w:style w:type="numbering" w:customStyle="1" w:styleId="NoList251">
    <w:name w:val="No List251"/>
    <w:next w:val="a2"/>
    <w:uiPriority w:val="99"/>
    <w:semiHidden/>
    <w:rsid w:val="00D27997"/>
  </w:style>
  <w:style w:type="numbering" w:customStyle="1" w:styleId="NoList331">
    <w:name w:val="No List331"/>
    <w:next w:val="a2"/>
    <w:uiPriority w:val="99"/>
    <w:semiHidden/>
    <w:rsid w:val="00D27997"/>
  </w:style>
  <w:style w:type="numbering" w:customStyle="1" w:styleId="NoList431">
    <w:name w:val="No List431"/>
    <w:next w:val="a2"/>
    <w:uiPriority w:val="99"/>
    <w:semiHidden/>
    <w:unhideWhenUsed/>
    <w:rsid w:val="00D27997"/>
  </w:style>
  <w:style w:type="numbering" w:customStyle="1" w:styleId="NoList531">
    <w:name w:val="No List531"/>
    <w:next w:val="a2"/>
    <w:uiPriority w:val="99"/>
    <w:semiHidden/>
    <w:rsid w:val="00D27997"/>
  </w:style>
  <w:style w:type="numbering" w:customStyle="1" w:styleId="NoList631">
    <w:name w:val="No List631"/>
    <w:next w:val="a2"/>
    <w:uiPriority w:val="99"/>
    <w:semiHidden/>
    <w:rsid w:val="00D27997"/>
  </w:style>
  <w:style w:type="numbering" w:customStyle="1" w:styleId="NoList731">
    <w:name w:val="No List731"/>
    <w:next w:val="a2"/>
    <w:uiPriority w:val="99"/>
    <w:semiHidden/>
    <w:rsid w:val="00D27997"/>
  </w:style>
  <w:style w:type="numbering" w:customStyle="1" w:styleId="NoList1111">
    <w:name w:val="No List1111"/>
    <w:next w:val="a2"/>
    <w:uiPriority w:val="99"/>
    <w:semiHidden/>
    <w:rsid w:val="00D27997"/>
  </w:style>
  <w:style w:type="numbering" w:customStyle="1" w:styleId="NoList2111">
    <w:name w:val="No List2111"/>
    <w:next w:val="a2"/>
    <w:uiPriority w:val="99"/>
    <w:semiHidden/>
    <w:rsid w:val="00D27997"/>
  </w:style>
  <w:style w:type="numbering" w:customStyle="1" w:styleId="NoList3111">
    <w:name w:val="No List3111"/>
    <w:next w:val="a2"/>
    <w:uiPriority w:val="99"/>
    <w:semiHidden/>
    <w:rsid w:val="00D27997"/>
  </w:style>
  <w:style w:type="numbering" w:customStyle="1" w:styleId="NoList4111">
    <w:name w:val="No List4111"/>
    <w:next w:val="a2"/>
    <w:uiPriority w:val="99"/>
    <w:semiHidden/>
    <w:unhideWhenUsed/>
    <w:rsid w:val="00D27997"/>
  </w:style>
  <w:style w:type="numbering" w:customStyle="1" w:styleId="NoList5111">
    <w:name w:val="No List5111"/>
    <w:next w:val="a2"/>
    <w:uiPriority w:val="99"/>
    <w:semiHidden/>
    <w:rsid w:val="00D27997"/>
  </w:style>
  <w:style w:type="numbering" w:customStyle="1" w:styleId="NoList811">
    <w:name w:val="No List811"/>
    <w:next w:val="a2"/>
    <w:uiPriority w:val="99"/>
    <w:semiHidden/>
    <w:unhideWhenUsed/>
    <w:rsid w:val="00D27997"/>
  </w:style>
  <w:style w:type="numbering" w:customStyle="1" w:styleId="NoList911">
    <w:name w:val="No List911"/>
    <w:next w:val="a2"/>
    <w:uiPriority w:val="99"/>
    <w:semiHidden/>
    <w:unhideWhenUsed/>
    <w:rsid w:val="00D27997"/>
  </w:style>
  <w:style w:type="numbering" w:customStyle="1" w:styleId="NoList1011">
    <w:name w:val="No List1011"/>
    <w:next w:val="a2"/>
    <w:uiPriority w:val="99"/>
    <w:semiHidden/>
    <w:unhideWhenUsed/>
    <w:rsid w:val="00D27997"/>
  </w:style>
  <w:style w:type="numbering" w:customStyle="1" w:styleId="NoList1211">
    <w:name w:val="No List1211"/>
    <w:next w:val="a2"/>
    <w:uiPriority w:val="99"/>
    <w:semiHidden/>
    <w:unhideWhenUsed/>
    <w:rsid w:val="00D27997"/>
  </w:style>
  <w:style w:type="numbering" w:customStyle="1" w:styleId="NoList1311">
    <w:name w:val="No List1311"/>
    <w:next w:val="a2"/>
    <w:uiPriority w:val="99"/>
    <w:semiHidden/>
    <w:unhideWhenUsed/>
    <w:rsid w:val="00D27997"/>
  </w:style>
  <w:style w:type="numbering" w:customStyle="1" w:styleId="NoList30">
    <w:name w:val="No List30"/>
    <w:next w:val="a2"/>
    <w:uiPriority w:val="99"/>
    <w:semiHidden/>
    <w:unhideWhenUsed/>
    <w:rsid w:val="00D27997"/>
  </w:style>
  <w:style w:type="table" w:customStyle="1" w:styleId="TableGrid114">
    <w:name w:val="Table Grid11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27997"/>
  </w:style>
  <w:style w:type="numbering" w:customStyle="1" w:styleId="NoList210">
    <w:name w:val="No List210"/>
    <w:next w:val="a2"/>
    <w:uiPriority w:val="99"/>
    <w:semiHidden/>
    <w:rsid w:val="00D27997"/>
  </w:style>
  <w:style w:type="numbering" w:customStyle="1" w:styleId="NoList35">
    <w:name w:val="No List35"/>
    <w:next w:val="a2"/>
    <w:uiPriority w:val="99"/>
    <w:semiHidden/>
    <w:rsid w:val="00D27997"/>
  </w:style>
  <w:style w:type="numbering" w:customStyle="1" w:styleId="NoList45">
    <w:name w:val="No List45"/>
    <w:next w:val="a2"/>
    <w:uiPriority w:val="99"/>
    <w:semiHidden/>
    <w:unhideWhenUsed/>
    <w:rsid w:val="00D27997"/>
  </w:style>
  <w:style w:type="numbering" w:customStyle="1" w:styleId="NoList55">
    <w:name w:val="No List55"/>
    <w:next w:val="a2"/>
    <w:uiPriority w:val="99"/>
    <w:semiHidden/>
    <w:rsid w:val="00D27997"/>
  </w:style>
  <w:style w:type="numbering" w:customStyle="1" w:styleId="NoList65">
    <w:name w:val="No List65"/>
    <w:next w:val="a2"/>
    <w:uiPriority w:val="99"/>
    <w:semiHidden/>
    <w:rsid w:val="00D27997"/>
  </w:style>
  <w:style w:type="numbering" w:customStyle="1" w:styleId="NoList75">
    <w:name w:val="No List75"/>
    <w:next w:val="a2"/>
    <w:uiPriority w:val="99"/>
    <w:semiHidden/>
    <w:rsid w:val="00D27997"/>
  </w:style>
  <w:style w:type="table" w:customStyle="1" w:styleId="TableGrid73">
    <w:name w:val="Table Grid7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27997"/>
  </w:style>
  <w:style w:type="table" w:customStyle="1" w:styleId="TableGrid115">
    <w:name w:val="Table Grid11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27997"/>
  </w:style>
  <w:style w:type="table" w:customStyle="1" w:styleId="TableGrid122">
    <w:name w:val="Table Grid12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27997"/>
  </w:style>
  <w:style w:type="table" w:customStyle="1" w:styleId="TableGrid132">
    <w:name w:val="Table Grid13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27997"/>
  </w:style>
  <w:style w:type="table" w:customStyle="1" w:styleId="TableGrid142">
    <w:name w:val="Table Grid14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27997"/>
  </w:style>
  <w:style w:type="numbering" w:customStyle="1" w:styleId="NoList133">
    <w:name w:val="No List133"/>
    <w:next w:val="a2"/>
    <w:uiPriority w:val="99"/>
    <w:semiHidden/>
    <w:unhideWhenUsed/>
    <w:rsid w:val="00D27997"/>
  </w:style>
  <w:style w:type="numbering" w:customStyle="1" w:styleId="NoList142">
    <w:name w:val="No List142"/>
    <w:next w:val="a2"/>
    <w:uiPriority w:val="99"/>
    <w:semiHidden/>
    <w:rsid w:val="00D27997"/>
  </w:style>
  <w:style w:type="numbering" w:customStyle="1" w:styleId="NoList213">
    <w:name w:val="No List213"/>
    <w:next w:val="a2"/>
    <w:uiPriority w:val="99"/>
    <w:semiHidden/>
    <w:rsid w:val="00D27997"/>
  </w:style>
  <w:style w:type="numbering" w:customStyle="1" w:styleId="NoList313">
    <w:name w:val="No List313"/>
    <w:next w:val="a2"/>
    <w:uiPriority w:val="99"/>
    <w:semiHidden/>
    <w:rsid w:val="00D27997"/>
  </w:style>
  <w:style w:type="numbering" w:customStyle="1" w:styleId="NoList413">
    <w:name w:val="No List413"/>
    <w:next w:val="a2"/>
    <w:uiPriority w:val="99"/>
    <w:semiHidden/>
    <w:unhideWhenUsed/>
    <w:rsid w:val="00D27997"/>
  </w:style>
  <w:style w:type="numbering" w:customStyle="1" w:styleId="NoList513">
    <w:name w:val="No List513"/>
    <w:next w:val="a2"/>
    <w:uiPriority w:val="99"/>
    <w:semiHidden/>
    <w:rsid w:val="00D27997"/>
  </w:style>
  <w:style w:type="numbering" w:customStyle="1" w:styleId="NoList612">
    <w:name w:val="No List612"/>
    <w:next w:val="a2"/>
    <w:uiPriority w:val="99"/>
    <w:semiHidden/>
    <w:rsid w:val="00D27997"/>
  </w:style>
  <w:style w:type="numbering" w:customStyle="1" w:styleId="NoList712">
    <w:name w:val="No List712"/>
    <w:next w:val="a2"/>
    <w:uiPriority w:val="99"/>
    <w:semiHidden/>
    <w:rsid w:val="00D27997"/>
  </w:style>
  <w:style w:type="numbering" w:customStyle="1" w:styleId="NoList152">
    <w:name w:val="No List152"/>
    <w:next w:val="a2"/>
    <w:uiPriority w:val="99"/>
    <w:semiHidden/>
    <w:unhideWhenUsed/>
    <w:rsid w:val="00D27997"/>
  </w:style>
  <w:style w:type="numbering" w:customStyle="1" w:styleId="NoList162">
    <w:name w:val="No List162"/>
    <w:next w:val="a2"/>
    <w:uiPriority w:val="99"/>
    <w:semiHidden/>
    <w:rsid w:val="00D27997"/>
  </w:style>
  <w:style w:type="numbering" w:customStyle="1" w:styleId="NoList222">
    <w:name w:val="No List222"/>
    <w:next w:val="a2"/>
    <w:uiPriority w:val="99"/>
    <w:semiHidden/>
    <w:rsid w:val="00D27997"/>
  </w:style>
  <w:style w:type="numbering" w:customStyle="1" w:styleId="NoList322">
    <w:name w:val="No List322"/>
    <w:next w:val="a2"/>
    <w:uiPriority w:val="99"/>
    <w:semiHidden/>
    <w:rsid w:val="00D27997"/>
  </w:style>
  <w:style w:type="numbering" w:customStyle="1" w:styleId="NoList422">
    <w:name w:val="No List422"/>
    <w:next w:val="a2"/>
    <w:uiPriority w:val="99"/>
    <w:semiHidden/>
    <w:unhideWhenUsed/>
    <w:rsid w:val="00D27997"/>
  </w:style>
  <w:style w:type="numbering" w:customStyle="1" w:styleId="NoList522">
    <w:name w:val="No List522"/>
    <w:next w:val="a2"/>
    <w:uiPriority w:val="99"/>
    <w:semiHidden/>
    <w:rsid w:val="00D27997"/>
  </w:style>
  <w:style w:type="numbering" w:customStyle="1" w:styleId="NoList622">
    <w:name w:val="No List622"/>
    <w:next w:val="a2"/>
    <w:uiPriority w:val="99"/>
    <w:semiHidden/>
    <w:rsid w:val="00D27997"/>
  </w:style>
  <w:style w:type="numbering" w:customStyle="1" w:styleId="NoList722">
    <w:name w:val="No List722"/>
    <w:next w:val="a2"/>
    <w:uiPriority w:val="99"/>
    <w:semiHidden/>
    <w:rsid w:val="00D27997"/>
  </w:style>
  <w:style w:type="numbering" w:customStyle="1" w:styleId="NoList172">
    <w:name w:val="No List172"/>
    <w:next w:val="a2"/>
    <w:uiPriority w:val="99"/>
    <w:semiHidden/>
    <w:rsid w:val="00D27997"/>
  </w:style>
  <w:style w:type="numbering" w:customStyle="1" w:styleId="NoList182">
    <w:name w:val="No List182"/>
    <w:next w:val="a2"/>
    <w:uiPriority w:val="99"/>
    <w:semiHidden/>
    <w:rsid w:val="00D27997"/>
  </w:style>
  <w:style w:type="numbering" w:customStyle="1" w:styleId="NoList192">
    <w:name w:val="No List192"/>
    <w:next w:val="a2"/>
    <w:uiPriority w:val="99"/>
    <w:semiHidden/>
    <w:unhideWhenUsed/>
    <w:rsid w:val="00D27997"/>
  </w:style>
  <w:style w:type="numbering" w:customStyle="1" w:styleId="NoList202">
    <w:name w:val="No List202"/>
    <w:next w:val="a2"/>
    <w:uiPriority w:val="99"/>
    <w:semiHidden/>
    <w:rsid w:val="00D27997"/>
  </w:style>
  <w:style w:type="numbering" w:customStyle="1" w:styleId="NoList232">
    <w:name w:val="No List232"/>
    <w:next w:val="a2"/>
    <w:uiPriority w:val="99"/>
    <w:semiHidden/>
    <w:rsid w:val="00D27997"/>
  </w:style>
  <w:style w:type="numbering" w:customStyle="1" w:styleId="NoList242">
    <w:name w:val="No List242"/>
    <w:next w:val="a2"/>
    <w:uiPriority w:val="99"/>
    <w:semiHidden/>
    <w:unhideWhenUsed/>
    <w:rsid w:val="00D27997"/>
  </w:style>
  <w:style w:type="numbering" w:customStyle="1" w:styleId="NoList1102">
    <w:name w:val="No List1102"/>
    <w:next w:val="a2"/>
    <w:uiPriority w:val="99"/>
    <w:semiHidden/>
    <w:rsid w:val="00D27997"/>
  </w:style>
  <w:style w:type="numbering" w:customStyle="1" w:styleId="NoList252">
    <w:name w:val="No List252"/>
    <w:next w:val="a2"/>
    <w:uiPriority w:val="99"/>
    <w:semiHidden/>
    <w:rsid w:val="00D27997"/>
  </w:style>
  <w:style w:type="numbering" w:customStyle="1" w:styleId="NoList332">
    <w:name w:val="No List332"/>
    <w:next w:val="a2"/>
    <w:uiPriority w:val="99"/>
    <w:semiHidden/>
    <w:rsid w:val="00D27997"/>
  </w:style>
  <w:style w:type="numbering" w:customStyle="1" w:styleId="NoList432">
    <w:name w:val="No List432"/>
    <w:next w:val="a2"/>
    <w:uiPriority w:val="99"/>
    <w:semiHidden/>
    <w:unhideWhenUsed/>
    <w:rsid w:val="00D27997"/>
  </w:style>
  <w:style w:type="numbering" w:customStyle="1" w:styleId="NoList532">
    <w:name w:val="No List532"/>
    <w:next w:val="a2"/>
    <w:uiPriority w:val="99"/>
    <w:semiHidden/>
    <w:rsid w:val="00D27997"/>
  </w:style>
  <w:style w:type="numbering" w:customStyle="1" w:styleId="NoList632">
    <w:name w:val="No List632"/>
    <w:next w:val="a2"/>
    <w:uiPriority w:val="99"/>
    <w:semiHidden/>
    <w:rsid w:val="00D27997"/>
  </w:style>
  <w:style w:type="numbering" w:customStyle="1" w:styleId="NoList732">
    <w:name w:val="No List732"/>
    <w:next w:val="a2"/>
    <w:uiPriority w:val="99"/>
    <w:semiHidden/>
    <w:rsid w:val="00D27997"/>
  </w:style>
  <w:style w:type="numbering" w:customStyle="1" w:styleId="NoList1112">
    <w:name w:val="No List1112"/>
    <w:next w:val="a2"/>
    <w:uiPriority w:val="99"/>
    <w:semiHidden/>
    <w:rsid w:val="00D27997"/>
  </w:style>
  <w:style w:type="numbering" w:customStyle="1" w:styleId="NoList2112">
    <w:name w:val="No List2112"/>
    <w:next w:val="a2"/>
    <w:uiPriority w:val="99"/>
    <w:semiHidden/>
    <w:rsid w:val="00D27997"/>
  </w:style>
  <w:style w:type="numbering" w:customStyle="1" w:styleId="NoList3112">
    <w:name w:val="No List3112"/>
    <w:next w:val="a2"/>
    <w:uiPriority w:val="99"/>
    <w:semiHidden/>
    <w:rsid w:val="00D27997"/>
  </w:style>
  <w:style w:type="numbering" w:customStyle="1" w:styleId="NoList4112">
    <w:name w:val="No List4112"/>
    <w:next w:val="a2"/>
    <w:uiPriority w:val="99"/>
    <w:semiHidden/>
    <w:unhideWhenUsed/>
    <w:rsid w:val="00D27997"/>
  </w:style>
  <w:style w:type="numbering" w:customStyle="1" w:styleId="NoList5112">
    <w:name w:val="No List5112"/>
    <w:next w:val="a2"/>
    <w:uiPriority w:val="99"/>
    <w:semiHidden/>
    <w:rsid w:val="00D27997"/>
  </w:style>
  <w:style w:type="numbering" w:customStyle="1" w:styleId="NoList812">
    <w:name w:val="No List812"/>
    <w:next w:val="a2"/>
    <w:uiPriority w:val="99"/>
    <w:semiHidden/>
    <w:unhideWhenUsed/>
    <w:rsid w:val="00D27997"/>
  </w:style>
  <w:style w:type="numbering" w:customStyle="1" w:styleId="NoList912">
    <w:name w:val="No List912"/>
    <w:next w:val="a2"/>
    <w:uiPriority w:val="99"/>
    <w:semiHidden/>
    <w:unhideWhenUsed/>
    <w:rsid w:val="00D27997"/>
  </w:style>
  <w:style w:type="numbering" w:customStyle="1" w:styleId="NoList1012">
    <w:name w:val="No List1012"/>
    <w:next w:val="a2"/>
    <w:uiPriority w:val="99"/>
    <w:semiHidden/>
    <w:unhideWhenUsed/>
    <w:rsid w:val="00D27997"/>
  </w:style>
  <w:style w:type="numbering" w:customStyle="1" w:styleId="NoList1212">
    <w:name w:val="No List1212"/>
    <w:next w:val="a2"/>
    <w:uiPriority w:val="99"/>
    <w:semiHidden/>
    <w:unhideWhenUsed/>
    <w:rsid w:val="00D27997"/>
  </w:style>
  <w:style w:type="numbering" w:customStyle="1" w:styleId="NoList1312">
    <w:name w:val="No List1312"/>
    <w:next w:val="a2"/>
    <w:uiPriority w:val="99"/>
    <w:semiHidden/>
    <w:unhideWhenUsed/>
    <w:rsid w:val="00D27997"/>
  </w:style>
  <w:style w:type="numbering" w:customStyle="1" w:styleId="NoList36">
    <w:name w:val="No List36"/>
    <w:next w:val="a2"/>
    <w:uiPriority w:val="99"/>
    <w:semiHidden/>
    <w:unhideWhenUsed/>
    <w:rsid w:val="00D27997"/>
  </w:style>
  <w:style w:type="table" w:customStyle="1" w:styleId="TableGrid116">
    <w:name w:val="Table Grid11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27997"/>
  </w:style>
  <w:style w:type="numbering" w:customStyle="1" w:styleId="NoList214">
    <w:name w:val="No List214"/>
    <w:next w:val="a2"/>
    <w:uiPriority w:val="99"/>
    <w:semiHidden/>
    <w:rsid w:val="00D27997"/>
  </w:style>
  <w:style w:type="numbering" w:customStyle="1" w:styleId="NoList37">
    <w:name w:val="No List37"/>
    <w:next w:val="a2"/>
    <w:uiPriority w:val="99"/>
    <w:semiHidden/>
    <w:rsid w:val="00D27997"/>
  </w:style>
  <w:style w:type="numbering" w:customStyle="1" w:styleId="NoList46">
    <w:name w:val="No List46"/>
    <w:next w:val="a2"/>
    <w:uiPriority w:val="99"/>
    <w:semiHidden/>
    <w:unhideWhenUsed/>
    <w:rsid w:val="00D27997"/>
  </w:style>
  <w:style w:type="numbering" w:customStyle="1" w:styleId="NoList56">
    <w:name w:val="No List56"/>
    <w:next w:val="a2"/>
    <w:uiPriority w:val="99"/>
    <w:semiHidden/>
    <w:rsid w:val="00D27997"/>
  </w:style>
  <w:style w:type="numbering" w:customStyle="1" w:styleId="NoList66">
    <w:name w:val="No List66"/>
    <w:next w:val="a2"/>
    <w:uiPriority w:val="99"/>
    <w:semiHidden/>
    <w:rsid w:val="00D27997"/>
  </w:style>
  <w:style w:type="numbering" w:customStyle="1" w:styleId="NoList76">
    <w:name w:val="No List76"/>
    <w:next w:val="a2"/>
    <w:uiPriority w:val="99"/>
    <w:semiHidden/>
    <w:rsid w:val="00D27997"/>
  </w:style>
  <w:style w:type="table" w:customStyle="1" w:styleId="TableGrid74">
    <w:name w:val="Table Grid74"/>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27997"/>
  </w:style>
  <w:style w:type="table" w:customStyle="1" w:styleId="TableGrid117">
    <w:name w:val="Table Grid117"/>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27997"/>
  </w:style>
  <w:style w:type="table" w:customStyle="1" w:styleId="TableGrid123">
    <w:name w:val="Table Grid12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27997"/>
  </w:style>
  <w:style w:type="table" w:customStyle="1" w:styleId="TableGrid133">
    <w:name w:val="Table Grid13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27997"/>
  </w:style>
  <w:style w:type="table" w:customStyle="1" w:styleId="TableGrid143">
    <w:name w:val="Table Grid14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27997"/>
  </w:style>
  <w:style w:type="numbering" w:customStyle="1" w:styleId="NoList134">
    <w:name w:val="No List134"/>
    <w:next w:val="a2"/>
    <w:uiPriority w:val="99"/>
    <w:semiHidden/>
    <w:unhideWhenUsed/>
    <w:rsid w:val="00D27997"/>
  </w:style>
  <w:style w:type="numbering" w:customStyle="1" w:styleId="NoList143">
    <w:name w:val="No List143"/>
    <w:next w:val="a2"/>
    <w:uiPriority w:val="99"/>
    <w:semiHidden/>
    <w:rsid w:val="00D27997"/>
  </w:style>
  <w:style w:type="numbering" w:customStyle="1" w:styleId="NoList215">
    <w:name w:val="No List215"/>
    <w:next w:val="a2"/>
    <w:uiPriority w:val="99"/>
    <w:semiHidden/>
    <w:rsid w:val="00D27997"/>
  </w:style>
  <w:style w:type="numbering" w:customStyle="1" w:styleId="NoList314">
    <w:name w:val="No List314"/>
    <w:next w:val="a2"/>
    <w:uiPriority w:val="99"/>
    <w:semiHidden/>
    <w:rsid w:val="00D27997"/>
  </w:style>
  <w:style w:type="numbering" w:customStyle="1" w:styleId="NoList414">
    <w:name w:val="No List414"/>
    <w:next w:val="a2"/>
    <w:uiPriority w:val="99"/>
    <w:semiHidden/>
    <w:unhideWhenUsed/>
    <w:rsid w:val="00D27997"/>
  </w:style>
  <w:style w:type="numbering" w:customStyle="1" w:styleId="NoList514">
    <w:name w:val="No List514"/>
    <w:next w:val="a2"/>
    <w:uiPriority w:val="99"/>
    <w:semiHidden/>
    <w:rsid w:val="00D27997"/>
  </w:style>
  <w:style w:type="numbering" w:customStyle="1" w:styleId="NoList613">
    <w:name w:val="No List613"/>
    <w:next w:val="a2"/>
    <w:uiPriority w:val="99"/>
    <w:semiHidden/>
    <w:rsid w:val="00D27997"/>
  </w:style>
  <w:style w:type="numbering" w:customStyle="1" w:styleId="NoList713">
    <w:name w:val="No List713"/>
    <w:next w:val="a2"/>
    <w:uiPriority w:val="99"/>
    <w:semiHidden/>
    <w:rsid w:val="00D27997"/>
  </w:style>
  <w:style w:type="numbering" w:customStyle="1" w:styleId="NoList153">
    <w:name w:val="No List153"/>
    <w:next w:val="a2"/>
    <w:uiPriority w:val="99"/>
    <w:semiHidden/>
    <w:unhideWhenUsed/>
    <w:rsid w:val="00D27997"/>
  </w:style>
  <w:style w:type="numbering" w:customStyle="1" w:styleId="NoList163">
    <w:name w:val="No List163"/>
    <w:next w:val="a2"/>
    <w:uiPriority w:val="99"/>
    <w:semiHidden/>
    <w:rsid w:val="00D27997"/>
  </w:style>
  <w:style w:type="numbering" w:customStyle="1" w:styleId="NoList223">
    <w:name w:val="No List223"/>
    <w:next w:val="a2"/>
    <w:uiPriority w:val="99"/>
    <w:semiHidden/>
    <w:rsid w:val="00D27997"/>
  </w:style>
  <w:style w:type="numbering" w:customStyle="1" w:styleId="NoList323">
    <w:name w:val="No List323"/>
    <w:next w:val="a2"/>
    <w:uiPriority w:val="99"/>
    <w:semiHidden/>
    <w:rsid w:val="00D27997"/>
  </w:style>
  <w:style w:type="numbering" w:customStyle="1" w:styleId="NoList423">
    <w:name w:val="No List423"/>
    <w:next w:val="a2"/>
    <w:uiPriority w:val="99"/>
    <w:semiHidden/>
    <w:unhideWhenUsed/>
    <w:rsid w:val="00D27997"/>
  </w:style>
  <w:style w:type="numbering" w:customStyle="1" w:styleId="NoList523">
    <w:name w:val="No List523"/>
    <w:next w:val="a2"/>
    <w:uiPriority w:val="99"/>
    <w:semiHidden/>
    <w:rsid w:val="00D27997"/>
  </w:style>
  <w:style w:type="numbering" w:customStyle="1" w:styleId="NoList623">
    <w:name w:val="No List623"/>
    <w:next w:val="a2"/>
    <w:uiPriority w:val="99"/>
    <w:semiHidden/>
    <w:rsid w:val="00D27997"/>
  </w:style>
  <w:style w:type="numbering" w:customStyle="1" w:styleId="NoList723">
    <w:name w:val="No List723"/>
    <w:next w:val="a2"/>
    <w:uiPriority w:val="99"/>
    <w:semiHidden/>
    <w:rsid w:val="00D27997"/>
  </w:style>
  <w:style w:type="numbering" w:customStyle="1" w:styleId="NoList173">
    <w:name w:val="No List173"/>
    <w:next w:val="a2"/>
    <w:uiPriority w:val="99"/>
    <w:semiHidden/>
    <w:rsid w:val="00D27997"/>
  </w:style>
  <w:style w:type="numbering" w:customStyle="1" w:styleId="NoList183">
    <w:name w:val="No List183"/>
    <w:next w:val="a2"/>
    <w:uiPriority w:val="99"/>
    <w:semiHidden/>
    <w:rsid w:val="00D27997"/>
  </w:style>
  <w:style w:type="numbering" w:customStyle="1" w:styleId="NoList193">
    <w:name w:val="No List193"/>
    <w:next w:val="a2"/>
    <w:uiPriority w:val="99"/>
    <w:semiHidden/>
    <w:unhideWhenUsed/>
    <w:rsid w:val="00D27997"/>
  </w:style>
  <w:style w:type="numbering" w:customStyle="1" w:styleId="NoList203">
    <w:name w:val="No List203"/>
    <w:next w:val="a2"/>
    <w:uiPriority w:val="99"/>
    <w:semiHidden/>
    <w:rsid w:val="00D27997"/>
  </w:style>
  <w:style w:type="numbering" w:customStyle="1" w:styleId="NoList233">
    <w:name w:val="No List233"/>
    <w:next w:val="a2"/>
    <w:uiPriority w:val="99"/>
    <w:semiHidden/>
    <w:rsid w:val="00D27997"/>
  </w:style>
  <w:style w:type="numbering" w:customStyle="1" w:styleId="NoList243">
    <w:name w:val="No List243"/>
    <w:next w:val="a2"/>
    <w:uiPriority w:val="99"/>
    <w:semiHidden/>
    <w:unhideWhenUsed/>
    <w:rsid w:val="00D27997"/>
  </w:style>
  <w:style w:type="numbering" w:customStyle="1" w:styleId="NoList1103">
    <w:name w:val="No List1103"/>
    <w:next w:val="a2"/>
    <w:uiPriority w:val="99"/>
    <w:semiHidden/>
    <w:rsid w:val="00D27997"/>
  </w:style>
  <w:style w:type="numbering" w:customStyle="1" w:styleId="NoList253">
    <w:name w:val="No List253"/>
    <w:next w:val="a2"/>
    <w:uiPriority w:val="99"/>
    <w:semiHidden/>
    <w:rsid w:val="00D27997"/>
  </w:style>
  <w:style w:type="numbering" w:customStyle="1" w:styleId="NoList333">
    <w:name w:val="No List333"/>
    <w:next w:val="a2"/>
    <w:uiPriority w:val="99"/>
    <w:semiHidden/>
    <w:rsid w:val="00D27997"/>
  </w:style>
  <w:style w:type="numbering" w:customStyle="1" w:styleId="NoList433">
    <w:name w:val="No List433"/>
    <w:next w:val="a2"/>
    <w:uiPriority w:val="99"/>
    <w:semiHidden/>
    <w:unhideWhenUsed/>
    <w:rsid w:val="00D27997"/>
  </w:style>
  <w:style w:type="numbering" w:customStyle="1" w:styleId="NoList533">
    <w:name w:val="No List533"/>
    <w:next w:val="a2"/>
    <w:uiPriority w:val="99"/>
    <w:semiHidden/>
    <w:rsid w:val="00D27997"/>
  </w:style>
  <w:style w:type="numbering" w:customStyle="1" w:styleId="NoList633">
    <w:name w:val="No List633"/>
    <w:next w:val="a2"/>
    <w:uiPriority w:val="99"/>
    <w:semiHidden/>
    <w:rsid w:val="00D27997"/>
  </w:style>
  <w:style w:type="numbering" w:customStyle="1" w:styleId="NoList733">
    <w:name w:val="No List733"/>
    <w:next w:val="a2"/>
    <w:uiPriority w:val="99"/>
    <w:semiHidden/>
    <w:rsid w:val="00D27997"/>
  </w:style>
  <w:style w:type="numbering" w:customStyle="1" w:styleId="NoList1113">
    <w:name w:val="No List1113"/>
    <w:next w:val="a2"/>
    <w:uiPriority w:val="99"/>
    <w:semiHidden/>
    <w:rsid w:val="00D27997"/>
  </w:style>
  <w:style w:type="numbering" w:customStyle="1" w:styleId="NoList2113">
    <w:name w:val="No List2113"/>
    <w:next w:val="a2"/>
    <w:uiPriority w:val="99"/>
    <w:semiHidden/>
    <w:rsid w:val="00D27997"/>
  </w:style>
  <w:style w:type="numbering" w:customStyle="1" w:styleId="NoList3113">
    <w:name w:val="No List3113"/>
    <w:next w:val="a2"/>
    <w:uiPriority w:val="99"/>
    <w:semiHidden/>
    <w:rsid w:val="00D27997"/>
  </w:style>
  <w:style w:type="numbering" w:customStyle="1" w:styleId="NoList4113">
    <w:name w:val="No List4113"/>
    <w:next w:val="a2"/>
    <w:uiPriority w:val="99"/>
    <w:semiHidden/>
    <w:unhideWhenUsed/>
    <w:rsid w:val="00D27997"/>
  </w:style>
  <w:style w:type="numbering" w:customStyle="1" w:styleId="NoList5113">
    <w:name w:val="No List5113"/>
    <w:next w:val="a2"/>
    <w:uiPriority w:val="99"/>
    <w:semiHidden/>
    <w:rsid w:val="00D27997"/>
  </w:style>
  <w:style w:type="numbering" w:customStyle="1" w:styleId="NoList813">
    <w:name w:val="No List813"/>
    <w:next w:val="a2"/>
    <w:uiPriority w:val="99"/>
    <w:semiHidden/>
    <w:unhideWhenUsed/>
    <w:rsid w:val="00D27997"/>
  </w:style>
  <w:style w:type="numbering" w:customStyle="1" w:styleId="NoList913">
    <w:name w:val="No List913"/>
    <w:next w:val="a2"/>
    <w:uiPriority w:val="99"/>
    <w:semiHidden/>
    <w:unhideWhenUsed/>
    <w:rsid w:val="00D27997"/>
  </w:style>
  <w:style w:type="numbering" w:customStyle="1" w:styleId="NoList1013">
    <w:name w:val="No List1013"/>
    <w:next w:val="a2"/>
    <w:uiPriority w:val="99"/>
    <w:semiHidden/>
    <w:unhideWhenUsed/>
    <w:rsid w:val="00D27997"/>
  </w:style>
  <w:style w:type="numbering" w:customStyle="1" w:styleId="NoList1213">
    <w:name w:val="No List1213"/>
    <w:next w:val="a2"/>
    <w:uiPriority w:val="99"/>
    <w:semiHidden/>
    <w:unhideWhenUsed/>
    <w:rsid w:val="00D27997"/>
  </w:style>
  <w:style w:type="numbering" w:customStyle="1" w:styleId="NoList1313">
    <w:name w:val="No List1313"/>
    <w:next w:val="a2"/>
    <w:uiPriority w:val="99"/>
    <w:semiHidden/>
    <w:unhideWhenUsed/>
    <w:rsid w:val="00D27997"/>
  </w:style>
  <w:style w:type="numbering" w:customStyle="1" w:styleId="NoList38">
    <w:name w:val="No List38"/>
    <w:next w:val="a2"/>
    <w:uiPriority w:val="99"/>
    <w:semiHidden/>
    <w:unhideWhenUsed/>
    <w:rsid w:val="00D27997"/>
  </w:style>
  <w:style w:type="table" w:customStyle="1" w:styleId="TableGrid118">
    <w:name w:val="Table Grid11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27997"/>
  </w:style>
  <w:style w:type="numbering" w:customStyle="1" w:styleId="NoList216">
    <w:name w:val="No List216"/>
    <w:next w:val="a2"/>
    <w:uiPriority w:val="99"/>
    <w:semiHidden/>
    <w:rsid w:val="00D27997"/>
  </w:style>
  <w:style w:type="numbering" w:customStyle="1" w:styleId="NoList39">
    <w:name w:val="No List39"/>
    <w:next w:val="a2"/>
    <w:uiPriority w:val="99"/>
    <w:semiHidden/>
    <w:rsid w:val="00D27997"/>
  </w:style>
  <w:style w:type="numbering" w:customStyle="1" w:styleId="NoList47">
    <w:name w:val="No List47"/>
    <w:next w:val="a2"/>
    <w:uiPriority w:val="99"/>
    <w:semiHidden/>
    <w:unhideWhenUsed/>
    <w:rsid w:val="00D27997"/>
  </w:style>
  <w:style w:type="numbering" w:customStyle="1" w:styleId="NoList57">
    <w:name w:val="No List57"/>
    <w:next w:val="a2"/>
    <w:uiPriority w:val="99"/>
    <w:semiHidden/>
    <w:rsid w:val="00D27997"/>
  </w:style>
  <w:style w:type="numbering" w:customStyle="1" w:styleId="NoList67">
    <w:name w:val="No List67"/>
    <w:next w:val="a2"/>
    <w:uiPriority w:val="99"/>
    <w:semiHidden/>
    <w:rsid w:val="00D27997"/>
  </w:style>
  <w:style w:type="numbering" w:customStyle="1" w:styleId="NoList77">
    <w:name w:val="No List77"/>
    <w:next w:val="a2"/>
    <w:uiPriority w:val="99"/>
    <w:semiHidden/>
    <w:rsid w:val="00D27997"/>
  </w:style>
  <w:style w:type="table" w:customStyle="1" w:styleId="TableGrid75">
    <w:name w:val="Table Grid7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27997"/>
  </w:style>
  <w:style w:type="table" w:customStyle="1" w:styleId="TableGrid119">
    <w:name w:val="Table Grid119"/>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27997"/>
  </w:style>
  <w:style w:type="table" w:customStyle="1" w:styleId="TableGrid124">
    <w:name w:val="Table Grid12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27997"/>
  </w:style>
  <w:style w:type="table" w:customStyle="1" w:styleId="TableGrid134">
    <w:name w:val="Table Grid13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27997"/>
  </w:style>
  <w:style w:type="table" w:customStyle="1" w:styleId="TableGrid144">
    <w:name w:val="Table Grid14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27997"/>
  </w:style>
  <w:style w:type="numbering" w:customStyle="1" w:styleId="NoList135">
    <w:name w:val="No List135"/>
    <w:next w:val="a2"/>
    <w:uiPriority w:val="99"/>
    <w:semiHidden/>
    <w:unhideWhenUsed/>
    <w:rsid w:val="00D27997"/>
  </w:style>
  <w:style w:type="numbering" w:customStyle="1" w:styleId="NoList144">
    <w:name w:val="No List144"/>
    <w:next w:val="a2"/>
    <w:uiPriority w:val="99"/>
    <w:semiHidden/>
    <w:rsid w:val="00D27997"/>
  </w:style>
  <w:style w:type="numbering" w:customStyle="1" w:styleId="NoList217">
    <w:name w:val="No List217"/>
    <w:next w:val="a2"/>
    <w:uiPriority w:val="99"/>
    <w:semiHidden/>
    <w:rsid w:val="00D27997"/>
  </w:style>
  <w:style w:type="numbering" w:customStyle="1" w:styleId="NoList315">
    <w:name w:val="No List315"/>
    <w:next w:val="a2"/>
    <w:uiPriority w:val="99"/>
    <w:semiHidden/>
    <w:rsid w:val="00D27997"/>
  </w:style>
  <w:style w:type="numbering" w:customStyle="1" w:styleId="NoList415">
    <w:name w:val="No List415"/>
    <w:next w:val="a2"/>
    <w:uiPriority w:val="99"/>
    <w:semiHidden/>
    <w:unhideWhenUsed/>
    <w:rsid w:val="00D27997"/>
  </w:style>
  <w:style w:type="numbering" w:customStyle="1" w:styleId="NoList515">
    <w:name w:val="No List515"/>
    <w:next w:val="a2"/>
    <w:uiPriority w:val="99"/>
    <w:semiHidden/>
    <w:rsid w:val="00D27997"/>
  </w:style>
  <w:style w:type="numbering" w:customStyle="1" w:styleId="NoList614">
    <w:name w:val="No List614"/>
    <w:next w:val="a2"/>
    <w:uiPriority w:val="99"/>
    <w:semiHidden/>
    <w:rsid w:val="00D27997"/>
  </w:style>
  <w:style w:type="numbering" w:customStyle="1" w:styleId="NoList714">
    <w:name w:val="No List714"/>
    <w:next w:val="a2"/>
    <w:uiPriority w:val="99"/>
    <w:semiHidden/>
    <w:rsid w:val="00D27997"/>
  </w:style>
  <w:style w:type="numbering" w:customStyle="1" w:styleId="NoList154">
    <w:name w:val="No List154"/>
    <w:next w:val="a2"/>
    <w:uiPriority w:val="99"/>
    <w:semiHidden/>
    <w:unhideWhenUsed/>
    <w:rsid w:val="00D27997"/>
  </w:style>
  <w:style w:type="numbering" w:customStyle="1" w:styleId="NoList164">
    <w:name w:val="No List164"/>
    <w:next w:val="a2"/>
    <w:uiPriority w:val="99"/>
    <w:semiHidden/>
    <w:rsid w:val="00D27997"/>
  </w:style>
  <w:style w:type="numbering" w:customStyle="1" w:styleId="NoList224">
    <w:name w:val="No List224"/>
    <w:next w:val="a2"/>
    <w:uiPriority w:val="99"/>
    <w:semiHidden/>
    <w:rsid w:val="00D27997"/>
  </w:style>
  <w:style w:type="numbering" w:customStyle="1" w:styleId="NoList324">
    <w:name w:val="No List324"/>
    <w:next w:val="a2"/>
    <w:uiPriority w:val="99"/>
    <w:semiHidden/>
    <w:rsid w:val="00D27997"/>
  </w:style>
  <w:style w:type="numbering" w:customStyle="1" w:styleId="NoList424">
    <w:name w:val="No List424"/>
    <w:next w:val="a2"/>
    <w:uiPriority w:val="99"/>
    <w:semiHidden/>
    <w:unhideWhenUsed/>
    <w:rsid w:val="00D27997"/>
  </w:style>
  <w:style w:type="numbering" w:customStyle="1" w:styleId="NoList524">
    <w:name w:val="No List524"/>
    <w:next w:val="a2"/>
    <w:uiPriority w:val="99"/>
    <w:semiHidden/>
    <w:rsid w:val="00D27997"/>
  </w:style>
  <w:style w:type="numbering" w:customStyle="1" w:styleId="NoList624">
    <w:name w:val="No List624"/>
    <w:next w:val="a2"/>
    <w:uiPriority w:val="99"/>
    <w:semiHidden/>
    <w:rsid w:val="00D27997"/>
  </w:style>
  <w:style w:type="numbering" w:customStyle="1" w:styleId="NoList724">
    <w:name w:val="No List724"/>
    <w:next w:val="a2"/>
    <w:uiPriority w:val="99"/>
    <w:semiHidden/>
    <w:rsid w:val="00D27997"/>
  </w:style>
  <w:style w:type="numbering" w:customStyle="1" w:styleId="NoList174">
    <w:name w:val="No List174"/>
    <w:next w:val="a2"/>
    <w:uiPriority w:val="99"/>
    <w:semiHidden/>
    <w:rsid w:val="00D27997"/>
  </w:style>
  <w:style w:type="numbering" w:customStyle="1" w:styleId="NoList184">
    <w:name w:val="No List184"/>
    <w:next w:val="a2"/>
    <w:uiPriority w:val="99"/>
    <w:semiHidden/>
    <w:rsid w:val="00D27997"/>
  </w:style>
  <w:style w:type="numbering" w:customStyle="1" w:styleId="NoList194">
    <w:name w:val="No List194"/>
    <w:next w:val="a2"/>
    <w:uiPriority w:val="99"/>
    <w:semiHidden/>
    <w:unhideWhenUsed/>
    <w:rsid w:val="00D27997"/>
  </w:style>
  <w:style w:type="numbering" w:customStyle="1" w:styleId="NoList204">
    <w:name w:val="No List204"/>
    <w:next w:val="a2"/>
    <w:uiPriority w:val="99"/>
    <w:semiHidden/>
    <w:rsid w:val="00D27997"/>
  </w:style>
  <w:style w:type="numbering" w:customStyle="1" w:styleId="NoList234">
    <w:name w:val="No List234"/>
    <w:next w:val="a2"/>
    <w:uiPriority w:val="99"/>
    <w:semiHidden/>
    <w:rsid w:val="00D27997"/>
  </w:style>
  <w:style w:type="numbering" w:customStyle="1" w:styleId="NoList244">
    <w:name w:val="No List244"/>
    <w:next w:val="a2"/>
    <w:uiPriority w:val="99"/>
    <w:semiHidden/>
    <w:unhideWhenUsed/>
    <w:rsid w:val="00D27997"/>
  </w:style>
  <w:style w:type="numbering" w:customStyle="1" w:styleId="NoList1104">
    <w:name w:val="No List1104"/>
    <w:next w:val="a2"/>
    <w:uiPriority w:val="99"/>
    <w:semiHidden/>
    <w:rsid w:val="00D27997"/>
  </w:style>
  <w:style w:type="numbering" w:customStyle="1" w:styleId="NoList254">
    <w:name w:val="No List254"/>
    <w:next w:val="a2"/>
    <w:uiPriority w:val="99"/>
    <w:semiHidden/>
    <w:rsid w:val="00D27997"/>
  </w:style>
  <w:style w:type="numbering" w:customStyle="1" w:styleId="NoList334">
    <w:name w:val="No List334"/>
    <w:next w:val="a2"/>
    <w:uiPriority w:val="99"/>
    <w:semiHidden/>
    <w:rsid w:val="00D27997"/>
  </w:style>
  <w:style w:type="numbering" w:customStyle="1" w:styleId="NoList434">
    <w:name w:val="No List434"/>
    <w:next w:val="a2"/>
    <w:uiPriority w:val="99"/>
    <w:semiHidden/>
    <w:unhideWhenUsed/>
    <w:rsid w:val="00D27997"/>
  </w:style>
  <w:style w:type="numbering" w:customStyle="1" w:styleId="NoList534">
    <w:name w:val="No List534"/>
    <w:next w:val="a2"/>
    <w:uiPriority w:val="99"/>
    <w:semiHidden/>
    <w:rsid w:val="00D27997"/>
  </w:style>
  <w:style w:type="numbering" w:customStyle="1" w:styleId="NoList634">
    <w:name w:val="No List634"/>
    <w:next w:val="a2"/>
    <w:uiPriority w:val="99"/>
    <w:semiHidden/>
    <w:rsid w:val="00D27997"/>
  </w:style>
  <w:style w:type="numbering" w:customStyle="1" w:styleId="NoList734">
    <w:name w:val="No List734"/>
    <w:next w:val="a2"/>
    <w:uiPriority w:val="99"/>
    <w:semiHidden/>
    <w:rsid w:val="00D27997"/>
  </w:style>
  <w:style w:type="numbering" w:customStyle="1" w:styleId="NoList1114">
    <w:name w:val="No List1114"/>
    <w:next w:val="a2"/>
    <w:uiPriority w:val="99"/>
    <w:semiHidden/>
    <w:rsid w:val="00D27997"/>
  </w:style>
  <w:style w:type="numbering" w:customStyle="1" w:styleId="NoList2114">
    <w:name w:val="No List2114"/>
    <w:next w:val="a2"/>
    <w:uiPriority w:val="99"/>
    <w:semiHidden/>
    <w:rsid w:val="00D27997"/>
  </w:style>
  <w:style w:type="numbering" w:customStyle="1" w:styleId="NoList3114">
    <w:name w:val="No List3114"/>
    <w:next w:val="a2"/>
    <w:uiPriority w:val="99"/>
    <w:semiHidden/>
    <w:rsid w:val="00D27997"/>
  </w:style>
  <w:style w:type="numbering" w:customStyle="1" w:styleId="NoList4114">
    <w:name w:val="No List4114"/>
    <w:next w:val="a2"/>
    <w:uiPriority w:val="99"/>
    <w:semiHidden/>
    <w:unhideWhenUsed/>
    <w:rsid w:val="00D27997"/>
  </w:style>
  <w:style w:type="numbering" w:customStyle="1" w:styleId="NoList5114">
    <w:name w:val="No List5114"/>
    <w:next w:val="a2"/>
    <w:uiPriority w:val="99"/>
    <w:semiHidden/>
    <w:rsid w:val="00D27997"/>
  </w:style>
  <w:style w:type="numbering" w:customStyle="1" w:styleId="NoList814">
    <w:name w:val="No List814"/>
    <w:next w:val="a2"/>
    <w:uiPriority w:val="99"/>
    <w:semiHidden/>
    <w:unhideWhenUsed/>
    <w:rsid w:val="00D27997"/>
  </w:style>
  <w:style w:type="numbering" w:customStyle="1" w:styleId="NoList914">
    <w:name w:val="No List914"/>
    <w:next w:val="a2"/>
    <w:uiPriority w:val="99"/>
    <w:semiHidden/>
    <w:unhideWhenUsed/>
    <w:rsid w:val="00D27997"/>
  </w:style>
  <w:style w:type="numbering" w:customStyle="1" w:styleId="NoList1014">
    <w:name w:val="No List1014"/>
    <w:next w:val="a2"/>
    <w:uiPriority w:val="99"/>
    <w:semiHidden/>
    <w:unhideWhenUsed/>
    <w:rsid w:val="00D27997"/>
  </w:style>
  <w:style w:type="numbering" w:customStyle="1" w:styleId="NoList1214">
    <w:name w:val="No List1214"/>
    <w:next w:val="a2"/>
    <w:uiPriority w:val="99"/>
    <w:semiHidden/>
    <w:unhideWhenUsed/>
    <w:rsid w:val="00D27997"/>
  </w:style>
  <w:style w:type="numbering" w:customStyle="1" w:styleId="NoList1314">
    <w:name w:val="No List1314"/>
    <w:next w:val="a2"/>
    <w:uiPriority w:val="99"/>
    <w:semiHidden/>
    <w:unhideWhenUsed/>
    <w:rsid w:val="00D27997"/>
  </w:style>
  <w:style w:type="numbering" w:customStyle="1" w:styleId="NoList40">
    <w:name w:val="No List40"/>
    <w:next w:val="a2"/>
    <w:uiPriority w:val="99"/>
    <w:semiHidden/>
    <w:unhideWhenUsed/>
    <w:rsid w:val="00D27997"/>
  </w:style>
  <w:style w:type="table" w:customStyle="1" w:styleId="TableGrid30">
    <w:name w:val="Table Grid30"/>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27997"/>
  </w:style>
  <w:style w:type="numbering" w:customStyle="1" w:styleId="NoList218">
    <w:name w:val="No List218"/>
    <w:next w:val="a2"/>
    <w:uiPriority w:val="99"/>
    <w:semiHidden/>
    <w:rsid w:val="00D27997"/>
  </w:style>
  <w:style w:type="numbering" w:customStyle="1" w:styleId="NoList310">
    <w:name w:val="No List310"/>
    <w:next w:val="a2"/>
    <w:uiPriority w:val="99"/>
    <w:semiHidden/>
    <w:rsid w:val="00D27997"/>
  </w:style>
  <w:style w:type="numbering" w:customStyle="1" w:styleId="NoList48">
    <w:name w:val="No List48"/>
    <w:next w:val="a2"/>
    <w:uiPriority w:val="99"/>
    <w:semiHidden/>
    <w:unhideWhenUsed/>
    <w:rsid w:val="00D27997"/>
  </w:style>
  <w:style w:type="numbering" w:customStyle="1" w:styleId="NoList58">
    <w:name w:val="No List58"/>
    <w:next w:val="a2"/>
    <w:uiPriority w:val="99"/>
    <w:semiHidden/>
    <w:rsid w:val="00D27997"/>
  </w:style>
  <w:style w:type="numbering" w:customStyle="1" w:styleId="NoList68">
    <w:name w:val="No List68"/>
    <w:next w:val="a2"/>
    <w:uiPriority w:val="99"/>
    <w:semiHidden/>
    <w:rsid w:val="00D27997"/>
  </w:style>
  <w:style w:type="numbering" w:customStyle="1" w:styleId="NoList78">
    <w:name w:val="No List78"/>
    <w:next w:val="a2"/>
    <w:uiPriority w:val="99"/>
    <w:semiHidden/>
    <w:rsid w:val="00D27997"/>
  </w:style>
  <w:style w:type="table" w:customStyle="1" w:styleId="TableGrid120">
    <w:name w:val="Table Grid120"/>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27997"/>
  </w:style>
  <w:style w:type="numbering" w:customStyle="1" w:styleId="NoList219">
    <w:name w:val="No List219"/>
    <w:next w:val="a2"/>
    <w:uiPriority w:val="99"/>
    <w:semiHidden/>
    <w:rsid w:val="00D27997"/>
  </w:style>
  <w:style w:type="numbering" w:customStyle="1" w:styleId="NoList316">
    <w:name w:val="No List316"/>
    <w:next w:val="a2"/>
    <w:uiPriority w:val="99"/>
    <w:semiHidden/>
    <w:rsid w:val="00D27997"/>
  </w:style>
  <w:style w:type="numbering" w:customStyle="1" w:styleId="NoList416">
    <w:name w:val="No List416"/>
    <w:next w:val="a2"/>
    <w:uiPriority w:val="99"/>
    <w:semiHidden/>
    <w:unhideWhenUsed/>
    <w:rsid w:val="00D27997"/>
  </w:style>
  <w:style w:type="numbering" w:customStyle="1" w:styleId="NoList516">
    <w:name w:val="No List516"/>
    <w:next w:val="a2"/>
    <w:uiPriority w:val="99"/>
    <w:semiHidden/>
    <w:rsid w:val="00D27997"/>
  </w:style>
  <w:style w:type="numbering" w:customStyle="1" w:styleId="NoList86">
    <w:name w:val="No List86"/>
    <w:next w:val="a2"/>
    <w:uiPriority w:val="99"/>
    <w:semiHidden/>
    <w:unhideWhenUsed/>
    <w:rsid w:val="00D27997"/>
  </w:style>
  <w:style w:type="table" w:customStyle="1" w:styleId="TableGrid67">
    <w:name w:val="Table Grid6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27997"/>
  </w:style>
  <w:style w:type="table" w:customStyle="1" w:styleId="TableGrid76">
    <w:name w:val="Table Grid7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27997"/>
  </w:style>
  <w:style w:type="table" w:customStyle="1" w:styleId="TableGrid86">
    <w:name w:val="Table Grid8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27997"/>
  </w:style>
  <w:style w:type="table" w:customStyle="1" w:styleId="TableGrid92">
    <w:name w:val="Table Grid9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27997"/>
  </w:style>
  <w:style w:type="table" w:customStyle="1" w:styleId="TableGrid106">
    <w:name w:val="Table Grid10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27997"/>
  </w:style>
  <w:style w:type="table" w:customStyle="1" w:styleId="TableGrid38">
    <w:name w:val="Table Grid38"/>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27997"/>
  </w:style>
  <w:style w:type="numbering" w:customStyle="1" w:styleId="NoList220">
    <w:name w:val="No List220"/>
    <w:next w:val="a2"/>
    <w:uiPriority w:val="99"/>
    <w:semiHidden/>
    <w:rsid w:val="00D27997"/>
  </w:style>
  <w:style w:type="numbering" w:customStyle="1" w:styleId="NoList317">
    <w:name w:val="No List317"/>
    <w:next w:val="a2"/>
    <w:uiPriority w:val="99"/>
    <w:semiHidden/>
    <w:rsid w:val="00D27997"/>
  </w:style>
  <w:style w:type="numbering" w:customStyle="1" w:styleId="NoList410">
    <w:name w:val="No List410"/>
    <w:next w:val="a2"/>
    <w:uiPriority w:val="99"/>
    <w:semiHidden/>
    <w:unhideWhenUsed/>
    <w:rsid w:val="00D27997"/>
  </w:style>
  <w:style w:type="numbering" w:customStyle="1" w:styleId="NoList59">
    <w:name w:val="No List59"/>
    <w:next w:val="a2"/>
    <w:uiPriority w:val="99"/>
    <w:semiHidden/>
    <w:rsid w:val="00D27997"/>
  </w:style>
  <w:style w:type="numbering" w:customStyle="1" w:styleId="NoList69">
    <w:name w:val="No List69"/>
    <w:next w:val="a2"/>
    <w:uiPriority w:val="99"/>
    <w:semiHidden/>
    <w:rsid w:val="00D27997"/>
  </w:style>
  <w:style w:type="numbering" w:customStyle="1" w:styleId="NoList79">
    <w:name w:val="No List79"/>
    <w:next w:val="a2"/>
    <w:uiPriority w:val="99"/>
    <w:semiHidden/>
    <w:rsid w:val="00D27997"/>
  </w:style>
  <w:style w:type="numbering" w:customStyle="1" w:styleId="NoList50">
    <w:name w:val="No List50"/>
    <w:next w:val="a2"/>
    <w:uiPriority w:val="99"/>
    <w:semiHidden/>
    <w:unhideWhenUsed/>
    <w:rsid w:val="00D27997"/>
  </w:style>
  <w:style w:type="table" w:customStyle="1" w:styleId="TableGrid39">
    <w:name w:val="Table Grid39"/>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27997"/>
  </w:style>
  <w:style w:type="numbering" w:customStyle="1" w:styleId="NoList225">
    <w:name w:val="No List225"/>
    <w:next w:val="a2"/>
    <w:uiPriority w:val="99"/>
    <w:semiHidden/>
    <w:rsid w:val="00D27997"/>
  </w:style>
  <w:style w:type="numbering" w:customStyle="1" w:styleId="NoList318">
    <w:name w:val="No List318"/>
    <w:next w:val="a2"/>
    <w:uiPriority w:val="99"/>
    <w:semiHidden/>
    <w:rsid w:val="00D27997"/>
  </w:style>
  <w:style w:type="numbering" w:customStyle="1" w:styleId="NoList417">
    <w:name w:val="No List417"/>
    <w:next w:val="a2"/>
    <w:uiPriority w:val="99"/>
    <w:semiHidden/>
    <w:unhideWhenUsed/>
    <w:rsid w:val="00D27997"/>
  </w:style>
  <w:style w:type="numbering" w:customStyle="1" w:styleId="NoList510">
    <w:name w:val="No List510"/>
    <w:next w:val="a2"/>
    <w:uiPriority w:val="99"/>
    <w:semiHidden/>
    <w:rsid w:val="00D27997"/>
  </w:style>
  <w:style w:type="numbering" w:customStyle="1" w:styleId="NoList610">
    <w:name w:val="No List610"/>
    <w:next w:val="a2"/>
    <w:uiPriority w:val="99"/>
    <w:semiHidden/>
    <w:rsid w:val="00D27997"/>
  </w:style>
  <w:style w:type="numbering" w:customStyle="1" w:styleId="NoList710">
    <w:name w:val="No List710"/>
    <w:next w:val="a2"/>
    <w:uiPriority w:val="99"/>
    <w:semiHidden/>
    <w:rsid w:val="00D27997"/>
  </w:style>
  <w:style w:type="table" w:customStyle="1" w:styleId="TableGrid125">
    <w:name w:val="Table Grid125"/>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27997"/>
  </w:style>
  <w:style w:type="numbering" w:customStyle="1" w:styleId="NoList2110">
    <w:name w:val="No List2110"/>
    <w:next w:val="a2"/>
    <w:uiPriority w:val="99"/>
    <w:semiHidden/>
    <w:rsid w:val="00D27997"/>
  </w:style>
  <w:style w:type="numbering" w:customStyle="1" w:styleId="NoList319">
    <w:name w:val="No List319"/>
    <w:next w:val="a2"/>
    <w:uiPriority w:val="99"/>
    <w:semiHidden/>
    <w:rsid w:val="00D27997"/>
  </w:style>
  <w:style w:type="numbering" w:customStyle="1" w:styleId="NoList418">
    <w:name w:val="No List418"/>
    <w:next w:val="a2"/>
    <w:uiPriority w:val="99"/>
    <w:semiHidden/>
    <w:unhideWhenUsed/>
    <w:rsid w:val="00D27997"/>
  </w:style>
  <w:style w:type="numbering" w:customStyle="1" w:styleId="NoList517">
    <w:name w:val="No List517"/>
    <w:next w:val="a2"/>
    <w:uiPriority w:val="99"/>
    <w:semiHidden/>
    <w:rsid w:val="00D27997"/>
  </w:style>
  <w:style w:type="numbering" w:customStyle="1" w:styleId="NoList87">
    <w:name w:val="No List87"/>
    <w:next w:val="a2"/>
    <w:uiPriority w:val="99"/>
    <w:semiHidden/>
    <w:unhideWhenUsed/>
    <w:rsid w:val="00D27997"/>
  </w:style>
  <w:style w:type="table" w:customStyle="1" w:styleId="TableGrid68">
    <w:name w:val="Table Grid68"/>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27997"/>
  </w:style>
  <w:style w:type="table" w:customStyle="1" w:styleId="TableGrid77">
    <w:name w:val="Table Grid7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27997"/>
  </w:style>
  <w:style w:type="table" w:customStyle="1" w:styleId="TableGrid87">
    <w:name w:val="Table Grid8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27997"/>
  </w:style>
  <w:style w:type="table" w:customStyle="1" w:styleId="TableGrid93">
    <w:name w:val="Table Grid93"/>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7997"/>
  </w:style>
  <w:style w:type="table" w:customStyle="1" w:styleId="TableGrid107">
    <w:name w:val="Table Grid10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766E7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4BF2C-F085-47C6-BBEC-1795345CE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76</Pages>
  <Words>29699</Words>
  <Characters>169285</Characters>
  <Application>Microsoft Office Word</Application>
  <DocSecurity>0</DocSecurity>
  <Lines>1410</Lines>
  <Paragraphs>397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9</cp:revision>
  <cp:lastPrinted>1900-01-01T00:00:00Z</cp:lastPrinted>
  <dcterms:created xsi:type="dcterms:W3CDTF">2025-11-06T07:29:00Z</dcterms:created>
  <dcterms:modified xsi:type="dcterms:W3CDTF">2025-11-10T12:38:00Z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